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05C56D6C"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E26ED6" w:rsidRPr="00E26ED6">
        <w:rPr>
          <w:b/>
          <w:noProof/>
          <w:sz w:val="28"/>
        </w:rPr>
        <w:t>4578</w:t>
      </w:r>
      <w:r w:rsidRPr="00C23865">
        <w:rPr>
          <w:b/>
          <w:noProof/>
          <w:sz w:val="28"/>
        </w:rPr>
        <w:fldChar w:fldCharType="end"/>
      </w:r>
      <w:bookmarkStart w:id="0" w:name="_GoBack"/>
      <w:bookmarkEnd w:id="0"/>
    </w:p>
    <w:p w14:paraId="222EC371" w14:textId="7638332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937EE9">
        <w:rPr>
          <w:b/>
          <w:noProof/>
          <w:sz w:val="24"/>
        </w:rPr>
        <w:tab/>
      </w:r>
      <w:r w:rsidR="00937EE9">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E26ED6">
        <w:rPr>
          <w:rFonts w:cs="Arial"/>
          <w:b/>
          <w:bCs/>
          <w:color w:val="0000FF"/>
        </w:rPr>
        <w:t>4051</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118B67FC" w:rsidR="00C20692" w:rsidRPr="003137F3" w:rsidRDefault="00F273EA" w:rsidP="008E4B68">
            <w:pPr>
              <w:pStyle w:val="CRCoverPage"/>
              <w:spacing w:after="0"/>
              <w:rPr>
                <w:b/>
                <w:noProof/>
                <w:sz w:val="28"/>
              </w:rPr>
            </w:pPr>
            <w:r w:rsidRPr="00F273EA">
              <w:rPr>
                <w:b/>
                <w:noProof/>
                <w:sz w:val="28"/>
              </w:rPr>
              <w:t>0778</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09281636" w:rsidR="00C20692" w:rsidRPr="00410371" w:rsidRDefault="00E26ED6" w:rsidP="008E4B68">
            <w:pPr>
              <w:pStyle w:val="CRCoverPage"/>
              <w:spacing w:after="0"/>
              <w:jc w:val="center"/>
              <w:rPr>
                <w:rFonts w:hint="eastAsia"/>
                <w:b/>
                <w:noProof/>
                <w:lang w:eastAsia="zh-CN"/>
              </w:rPr>
            </w:pPr>
            <w:r w:rsidRPr="00E26ED6">
              <w:rPr>
                <w:rFonts w:hint="eastAsia"/>
                <w:b/>
                <w:noProof/>
                <w:sz w:val="28"/>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9514036" w:rsidR="00C20692" w:rsidRDefault="009601E2" w:rsidP="008E4B68">
            <w:pPr>
              <w:pStyle w:val="CRCoverPage"/>
              <w:spacing w:after="0"/>
              <w:ind w:left="100"/>
              <w:rPr>
                <w:noProof/>
                <w:lang w:eastAsia="zh-CN"/>
              </w:rPr>
            </w:pPr>
            <w:r>
              <w:rPr>
                <w:noProof/>
                <w:lang w:eastAsia="zh-CN"/>
              </w:rPr>
              <w:t xml:space="preserve">Corrections on </w:t>
            </w:r>
            <w:r>
              <w:t>End-to-end data volume transfer time</w:t>
            </w:r>
            <w:r w:rsidR="0038558E">
              <w:t xml:space="preserve"> analytics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30208664" w:rsidR="00C20692" w:rsidRDefault="00540A5D" w:rsidP="0042049E">
            <w:pPr>
              <w:pStyle w:val="CRCoverPage"/>
              <w:spacing w:after="0"/>
              <w:ind w:left="100"/>
              <w:rPr>
                <w:noProof/>
                <w:lang w:eastAsia="zh-CN"/>
              </w:rPr>
            </w:pPr>
            <w:r>
              <w:t>AIML</w:t>
            </w:r>
            <w:r w:rsidR="0042049E">
              <w:t>s</w:t>
            </w:r>
            <w:r>
              <w:t>ys</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D3C3ABC" w:rsidR="00C20692" w:rsidRDefault="00C20692" w:rsidP="00CB01C2">
            <w:pPr>
              <w:pStyle w:val="CRCoverPage"/>
              <w:spacing w:after="0"/>
              <w:ind w:left="100"/>
              <w:rPr>
                <w:noProof/>
              </w:rPr>
            </w:pPr>
            <w:r>
              <w:rPr>
                <w:noProof/>
              </w:rPr>
              <w:t>2023-0</w:t>
            </w:r>
            <w:r w:rsidR="00CB01C2">
              <w:rPr>
                <w:noProof/>
              </w:rPr>
              <w:t>9</w:t>
            </w:r>
            <w:r>
              <w:rPr>
                <w:noProof/>
              </w:rPr>
              <w:t>-1</w:t>
            </w:r>
            <w:r w:rsidR="00CB01C2">
              <w:rPr>
                <w:noProof/>
              </w:rPr>
              <w:t>2</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40176FAA" w:rsidR="00C20692" w:rsidRDefault="009601E2" w:rsidP="008E4B68">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66D61" w14:textId="709458BE" w:rsidR="00C20692" w:rsidRDefault="002934E5" w:rsidP="002934E5">
            <w:pPr>
              <w:pStyle w:val="CRCoverPage"/>
              <w:spacing w:after="0"/>
              <w:ind w:left="100"/>
              <w:rPr>
                <w:lang w:eastAsia="zh-CN"/>
              </w:rPr>
            </w:pPr>
            <w:r>
              <w:rPr>
                <w:lang w:eastAsia="zh-CN"/>
              </w:rPr>
              <w:t xml:space="preserve">According to clause </w:t>
            </w:r>
            <w:r w:rsidR="00311C45">
              <w:rPr>
                <w:lang w:eastAsia="zh-CN"/>
              </w:rPr>
              <w:t>6.18.1</w:t>
            </w:r>
            <w:r>
              <w:rPr>
                <w:lang w:eastAsia="zh-CN"/>
              </w:rPr>
              <w:t xml:space="preserve"> of TS 23.288, </w:t>
            </w:r>
            <w:r w:rsidR="00311C45">
              <w:rPr>
                <w:lang w:eastAsia="zh-CN"/>
              </w:rPr>
              <w:t xml:space="preserve">the target time interval indicates the time interval between data </w:t>
            </w:r>
            <w:r w:rsidR="00311C45" w:rsidRPr="00311C45">
              <w:rPr>
                <w:lang w:eastAsia="zh-CN"/>
              </w:rPr>
              <w:t xml:space="preserve">transmissions, hence </w:t>
            </w:r>
            <w:r w:rsidR="00311C45">
              <w:rPr>
                <w:lang w:eastAsia="zh-CN"/>
              </w:rPr>
              <w:t>the data type of "tsIntervalDataTrans" attribute shall be updated</w:t>
            </w:r>
            <w:r>
              <w:rPr>
                <w:lang w:eastAsia="zh-CN"/>
              </w:rPr>
              <w:t>.</w:t>
            </w:r>
          </w:p>
          <w:p w14:paraId="067F012D" w14:textId="77777777" w:rsidR="00BB0F61" w:rsidRDefault="00BB0F61" w:rsidP="002934E5">
            <w:pPr>
              <w:pStyle w:val="CRCoverPage"/>
              <w:spacing w:after="0"/>
              <w:ind w:left="100"/>
              <w:rPr>
                <w:lang w:eastAsia="zh-CN"/>
              </w:rPr>
            </w:pPr>
          </w:p>
          <w:p w14:paraId="0DA59DBF" w14:textId="77777777" w:rsidR="00BB0F61" w:rsidRDefault="00311C45" w:rsidP="002934E5">
            <w:pPr>
              <w:pStyle w:val="CRCoverPage"/>
              <w:spacing w:after="0"/>
              <w:ind w:left="100"/>
              <w:rPr>
                <w:lang w:eastAsia="zh-CN"/>
              </w:rPr>
            </w:pPr>
            <w:r>
              <w:rPr>
                <w:lang w:eastAsia="zh-CN"/>
              </w:rPr>
              <w:t xml:space="preserve">The </w:t>
            </w:r>
            <w:r w:rsidRPr="00311C45">
              <w:rPr>
                <w:lang w:eastAsia="zh-CN"/>
              </w:rPr>
              <w:t>target number of repeating data transmissions or a target time interval between data transmissions</w:t>
            </w:r>
            <w:r>
              <w:rPr>
                <w:lang w:eastAsia="zh-CN"/>
              </w:rPr>
              <w:t xml:space="preserve"> are provided by the consumer, not by the NWDAF</w:t>
            </w:r>
            <w:r w:rsidR="00BB0F61">
              <w:rPr>
                <w:lang w:eastAsia="zh-CN"/>
              </w:rPr>
              <w:t>.</w:t>
            </w:r>
            <w:r>
              <w:rPr>
                <w:lang w:eastAsia="zh-CN"/>
              </w:rPr>
              <w:t xml:space="preserve"> It is proposed to remove the </w:t>
            </w:r>
            <w:r>
              <w:t>"</w:t>
            </w:r>
            <w:r>
              <w:rPr>
                <w:lang w:eastAsia="zh-CN"/>
              </w:rPr>
              <w:t>repeatDataTrans</w:t>
            </w:r>
            <w:r>
              <w:t>"</w:t>
            </w:r>
            <w:r>
              <w:rPr>
                <w:lang w:eastAsia="zh-CN"/>
              </w:rPr>
              <w:t xml:space="preserve"> and </w:t>
            </w:r>
            <w:r>
              <w:t>"</w:t>
            </w:r>
            <w:r>
              <w:rPr>
                <w:lang w:eastAsia="zh-CN"/>
              </w:rPr>
              <w:t>tsIntervalDataTrans</w:t>
            </w:r>
            <w:r>
              <w:t>" attributes</w:t>
            </w:r>
            <w:r>
              <w:rPr>
                <w:lang w:eastAsia="zh-CN"/>
              </w:rPr>
              <w:t xml:space="preserve"> from E2eDataVolTransTimePerTS data type.</w:t>
            </w:r>
          </w:p>
          <w:p w14:paraId="25A1642E" w14:textId="77777777" w:rsidR="006D5606" w:rsidRDefault="006D5606" w:rsidP="002934E5">
            <w:pPr>
              <w:pStyle w:val="CRCoverPage"/>
              <w:spacing w:after="0"/>
              <w:ind w:left="100"/>
              <w:rPr>
                <w:lang w:eastAsia="zh-CN"/>
              </w:rPr>
            </w:pPr>
          </w:p>
          <w:p w14:paraId="301210B4" w14:textId="77777777" w:rsidR="006D5606" w:rsidRDefault="006D5606" w:rsidP="002934E5">
            <w:pPr>
              <w:pStyle w:val="CRCoverPage"/>
              <w:spacing w:after="0"/>
              <w:ind w:left="100"/>
            </w:pPr>
            <w:r>
              <w:rPr>
                <w:lang w:eastAsia="zh-CN"/>
              </w:rPr>
              <w:t xml:space="preserve">The NOTEs in </w:t>
            </w:r>
            <w:r>
              <w:t>Table 5.1.6.2.86-1 are not needed.</w:t>
            </w:r>
          </w:p>
          <w:p w14:paraId="40179BF6" w14:textId="77777777" w:rsidR="00DB7DB9" w:rsidRDefault="00DB7DB9" w:rsidP="002934E5">
            <w:pPr>
              <w:pStyle w:val="CRCoverPage"/>
              <w:spacing w:after="0"/>
              <w:ind w:left="100"/>
            </w:pPr>
          </w:p>
          <w:p w14:paraId="2608F7CC" w14:textId="77777777" w:rsidR="00DB7DB9" w:rsidRDefault="00DB7DB9" w:rsidP="002934E5">
            <w:pPr>
              <w:pStyle w:val="CRCoverPage"/>
              <w:spacing w:after="0"/>
              <w:ind w:left="100"/>
              <w:rPr>
                <w:bCs/>
                <w:lang w:eastAsia="zh-CN"/>
              </w:rPr>
            </w:pPr>
            <w:r>
              <w:t>The cardinality of "</w:t>
            </w:r>
            <w:r>
              <w:rPr>
                <w:bCs/>
                <w:lang w:eastAsia="zh-CN"/>
              </w:rPr>
              <w:t>e2eDataVolTransTimePerUe</w:t>
            </w:r>
            <w:r>
              <w:t>"</w:t>
            </w:r>
            <w:r>
              <w:rPr>
                <w:bCs/>
                <w:lang w:eastAsia="zh-CN"/>
              </w:rPr>
              <w:t xml:space="preserve"> attribute in </w:t>
            </w:r>
            <w:r>
              <w:rPr>
                <w:lang w:eastAsia="zh-CN"/>
              </w:rPr>
              <w:t>E2eDataVolTransTimePerTS</w:t>
            </w:r>
            <w:r>
              <w:rPr>
                <w:bCs/>
                <w:lang w:eastAsia="zh-CN"/>
              </w:rPr>
              <w:t xml:space="preserve"> data type is incorrect.</w:t>
            </w:r>
          </w:p>
          <w:p w14:paraId="4117011C" w14:textId="77777777" w:rsidR="0041240B" w:rsidRDefault="0041240B" w:rsidP="002934E5">
            <w:pPr>
              <w:pStyle w:val="CRCoverPage"/>
              <w:spacing w:after="0"/>
              <w:ind w:left="100"/>
              <w:rPr>
                <w:bCs/>
                <w:lang w:eastAsia="zh-CN"/>
              </w:rPr>
            </w:pPr>
          </w:p>
          <w:p w14:paraId="4CA45C43" w14:textId="4494E073" w:rsidR="0041240B" w:rsidRPr="007C4BC1" w:rsidRDefault="0041240B" w:rsidP="002934E5">
            <w:pPr>
              <w:pStyle w:val="CRCoverPage"/>
              <w:spacing w:after="0"/>
              <w:ind w:left="100"/>
              <w:rPr>
                <w:noProof/>
                <w:lang w:eastAsia="zh-CN"/>
              </w:rPr>
            </w:pPr>
            <w:r>
              <w:rPr>
                <w:bCs/>
                <w:lang w:eastAsia="zh-CN"/>
              </w:rPr>
              <w:t xml:space="preserve">The service descriptions for </w:t>
            </w:r>
            <w:r>
              <w:t>End-to-end data volume transfer time</w:t>
            </w:r>
            <w:r>
              <w:rPr>
                <w:bCs/>
                <w:lang w:eastAsia="zh-CN"/>
              </w:rPr>
              <w:t xml:space="preserve"> misalign with data model definition.</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F49B7EA" w:rsidR="00BB0F61" w:rsidRDefault="00BC3906" w:rsidP="00BC3906">
            <w:pPr>
              <w:pStyle w:val="CRCoverPage"/>
              <w:spacing w:after="0"/>
              <w:ind w:left="100"/>
              <w:rPr>
                <w:noProof/>
                <w:lang w:eastAsia="zh-CN"/>
              </w:rPr>
            </w:pPr>
            <w:r>
              <w:t>Correct the errors listed above</w:t>
            </w:r>
            <w:r w:rsidR="00BB0F61">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8F5E69E" w:rsidR="00C20692" w:rsidRDefault="00BC3906" w:rsidP="00EE6E48">
            <w:pPr>
              <w:pStyle w:val="CRCoverPage"/>
              <w:spacing w:after="0"/>
              <w:ind w:left="100"/>
              <w:rPr>
                <w:noProof/>
                <w:lang w:eastAsia="zh-CN"/>
              </w:rPr>
            </w:pPr>
            <w:r>
              <w:rPr>
                <w:noProof/>
              </w:rPr>
              <w:t>Errors in the specification and misalignment between stage 2 and stage 3</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DEEB7B6" w:rsidR="00C20692" w:rsidRDefault="001216BF" w:rsidP="00E6148F">
            <w:pPr>
              <w:pStyle w:val="CRCoverPage"/>
              <w:spacing w:after="0"/>
              <w:ind w:left="100"/>
              <w:rPr>
                <w:noProof/>
                <w:lang w:eastAsia="zh-CN"/>
              </w:rPr>
            </w:pPr>
            <w:r>
              <w:rPr>
                <w:noProof/>
                <w:lang w:eastAsia="zh-CN"/>
              </w:rPr>
              <w:t xml:space="preserve">4.2.2.2.2, 4.3.2.2.2, </w:t>
            </w:r>
            <w:r w:rsidR="0011307D">
              <w:rPr>
                <w:rFonts w:hint="eastAsia"/>
                <w:noProof/>
                <w:lang w:eastAsia="zh-CN"/>
              </w:rPr>
              <w:t>5</w:t>
            </w:r>
            <w:r w:rsidR="00E6148F">
              <w:rPr>
                <w:noProof/>
                <w:lang w:eastAsia="zh-CN"/>
              </w:rPr>
              <w:t>.1.6.2.82</w:t>
            </w:r>
            <w:r w:rsidR="0011307D">
              <w:rPr>
                <w:noProof/>
                <w:lang w:eastAsia="zh-CN"/>
              </w:rPr>
              <w:t>, 5.1.6.2.</w:t>
            </w:r>
            <w:r w:rsidR="00E6148F">
              <w:rPr>
                <w:noProof/>
                <w:lang w:eastAsia="zh-CN"/>
              </w:rPr>
              <w:t>84, 5.1.6.2.86,</w:t>
            </w:r>
            <w:r w:rsidR="006F1D0F">
              <w:rPr>
                <w:noProof/>
                <w:lang w:eastAsia="zh-CN"/>
              </w:rPr>
              <w:t xml:space="preserve"> A</w:t>
            </w:r>
            <w:r w:rsidR="00E6148F">
              <w:rPr>
                <w:noProof/>
                <w:lang w:eastAsia="zh-CN"/>
              </w:rPr>
              <w:t>.2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0F91C75C" w:rsidR="00C20692" w:rsidRDefault="00C920EC" w:rsidP="00C920EC">
            <w:pPr>
              <w:pStyle w:val="CRCoverPage"/>
              <w:spacing w:after="0"/>
              <w:ind w:left="100"/>
              <w:rPr>
                <w:noProof/>
                <w:lang w:eastAsia="zh-CN"/>
              </w:rPr>
            </w:pPr>
            <w:r>
              <w:rPr>
                <w:noProof/>
              </w:rPr>
              <w:t xml:space="preserve">This CR introduces backward compatible corrections to the OpenAPI of the </w:t>
            </w:r>
            <w:r>
              <w:rPr>
                <w:lang w:val="en-US" w:eastAsia="zh-CN"/>
              </w:rPr>
              <w:t>Nnwdaf_EventsSubscription</w:t>
            </w:r>
            <w:r w:rsidRPr="00E43783">
              <w:t xml:space="preserve"> </w:t>
            </w:r>
            <w:r>
              <w:rPr>
                <w:noProof/>
              </w:rPr>
              <w:t>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50ACA0" w14:textId="77777777" w:rsidR="0041240B" w:rsidRPr="00B61815" w:rsidRDefault="0041240B" w:rsidP="004124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36562451"/>
      <w:bookmarkStart w:id="3" w:name="_Toc138754285"/>
      <w:bookmarkStart w:id="4" w:name="_Toc14570577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FB3FDC" w14:textId="77777777" w:rsidR="0041240B" w:rsidRDefault="0041240B" w:rsidP="0041240B">
      <w:pPr>
        <w:pStyle w:val="50"/>
      </w:pPr>
      <w:bookmarkStart w:id="5" w:name="_Toc70550549"/>
      <w:bookmarkStart w:id="6" w:name="_Toc94064142"/>
      <w:bookmarkStart w:id="7" w:name="_Toc43563446"/>
      <w:bookmarkStart w:id="8" w:name="_Toc112951009"/>
      <w:bookmarkStart w:id="9" w:name="_Toc90655761"/>
      <w:bookmarkStart w:id="10" w:name="_Toc36102404"/>
      <w:bookmarkStart w:id="11" w:name="_Toc51762839"/>
      <w:bookmarkStart w:id="12" w:name="_Toc68168903"/>
      <w:bookmarkStart w:id="13" w:name="_Toc85556974"/>
      <w:bookmarkStart w:id="14" w:name="_Toc34266233"/>
      <w:bookmarkStart w:id="15" w:name="_Toc101244298"/>
      <w:bookmarkStart w:id="16" w:name="_Toc120702188"/>
      <w:bookmarkStart w:id="17" w:name="_Toc98233522"/>
      <w:bookmarkStart w:id="18" w:name="_Toc66231742"/>
      <w:bookmarkStart w:id="19" w:name="_Toc88667476"/>
      <w:bookmarkStart w:id="20" w:name="_Toc83232986"/>
      <w:bookmarkStart w:id="21" w:name="_Toc104538887"/>
      <w:bookmarkStart w:id="22" w:name="_Toc114133688"/>
      <w:bookmarkStart w:id="23" w:name="_Toc28012763"/>
      <w:bookmarkStart w:id="24" w:name="_Toc45133989"/>
      <w:bookmarkStart w:id="25" w:name="_Toc113031549"/>
      <w:bookmarkStart w:id="26" w:name="_Toc59017874"/>
      <w:bookmarkStart w:id="27" w:name="_Toc85552875"/>
      <w:bookmarkStart w:id="28" w:name="_Toc50031919"/>
      <w:bookmarkStart w:id="29" w:name="_Toc136562235"/>
      <w:bookmarkStart w:id="30" w:name="_Toc56640906"/>
      <w:bookmarkStart w:id="31" w:name="_Toc138754069"/>
      <w:bookmarkStart w:id="32" w:name="_Toc145705556"/>
      <w:r>
        <w:t>4.2.2.2.2</w:t>
      </w:r>
      <w:r>
        <w:tab/>
        <w:t>Subscription for event notifications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1CD8435" w14:textId="77777777" w:rsidR="0041240B" w:rsidRDefault="0041240B" w:rsidP="0041240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0455C252" w14:textId="77777777" w:rsidR="0041240B" w:rsidRDefault="0041240B" w:rsidP="0041240B">
      <w:pPr>
        <w:pStyle w:val="TH"/>
        <w:rPr>
          <w:lang w:eastAsia="zh-CN"/>
        </w:rPr>
      </w:pPr>
      <w:r>
        <w:rPr>
          <w:noProof/>
          <w:lang w:val="en-US" w:eastAsia="zh-CN"/>
        </w:rPr>
        <w:drawing>
          <wp:inline distT="0" distB="0" distL="0" distR="0" wp14:anchorId="626BA800" wp14:editId="5718EECD">
            <wp:extent cx="551053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0530" cy="1504950"/>
                    </a:xfrm>
                    <a:prstGeom prst="rect">
                      <a:avLst/>
                    </a:prstGeom>
                    <a:noFill/>
                    <a:ln>
                      <a:noFill/>
                    </a:ln>
                  </pic:spPr>
                </pic:pic>
              </a:graphicData>
            </a:graphic>
          </wp:inline>
        </w:drawing>
      </w:r>
    </w:p>
    <w:p w14:paraId="690C734B" w14:textId="77777777" w:rsidR="0041240B" w:rsidRDefault="0041240B" w:rsidP="0041240B">
      <w:pPr>
        <w:pStyle w:val="TF"/>
      </w:pPr>
      <w:r>
        <w:t>Figure 4.2.2.2.2-1: NF service consumer subscribes to notifications</w:t>
      </w:r>
    </w:p>
    <w:p w14:paraId="1DAFE43B" w14:textId="77777777" w:rsidR="0041240B" w:rsidRDefault="0041240B" w:rsidP="0041240B">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FD3790E" w14:textId="77777777" w:rsidR="0041240B" w:rsidRDefault="0041240B" w:rsidP="0041240B">
      <w:pPr>
        <w:pStyle w:val="B10"/>
      </w:pPr>
      <w:r>
        <w:t>-</w:t>
      </w:r>
      <w:r>
        <w:tab/>
        <w:t>an URI where to receive the requested notifications as "notificationURI" attribute; and</w:t>
      </w:r>
    </w:p>
    <w:p w14:paraId="6ED8152E" w14:textId="77777777" w:rsidR="0041240B" w:rsidRDefault="0041240B" w:rsidP="0041240B">
      <w:pPr>
        <w:pStyle w:val="B10"/>
      </w:pPr>
      <w:r>
        <w:t>-</w:t>
      </w:r>
      <w:r>
        <w:tab/>
        <w:t>a description of the subscribed events as "eventSubscriptions" attribute that, for each event, the EventSubscription data type shall include:</w:t>
      </w:r>
    </w:p>
    <w:p w14:paraId="72B172BB" w14:textId="77777777" w:rsidR="0041240B" w:rsidRDefault="0041240B" w:rsidP="0041240B">
      <w:pPr>
        <w:pStyle w:val="B2"/>
      </w:pPr>
      <w:r>
        <w:t>1)</w:t>
      </w:r>
      <w:r>
        <w:tab/>
        <w:t>an event identifier as "event" attribute; and</w:t>
      </w:r>
    </w:p>
    <w:p w14:paraId="1C8B54DD" w14:textId="77777777" w:rsidR="0041240B" w:rsidRDefault="0041240B" w:rsidP="0041240B">
      <w:pPr>
        <w:pStyle w:val="B2"/>
      </w:pPr>
      <w:r>
        <w:t>2)</w:t>
      </w:r>
      <w:r>
        <w:tab/>
        <w:t xml:space="preserve">if the event notification method "PERIODIC" is selected via the "notificationMethod" attribute, repetition period as "repetitionPeriod" attribute; </w:t>
      </w:r>
    </w:p>
    <w:p w14:paraId="28436F8A" w14:textId="77777777" w:rsidR="0041240B" w:rsidRDefault="0041240B" w:rsidP="0041240B">
      <w:pPr>
        <w:pStyle w:val="B2"/>
        <w:rPr>
          <w:lang w:val="en-US" w:eastAsia="zh-CN"/>
        </w:rPr>
      </w:pPr>
      <w:r>
        <w:rPr>
          <w:lang w:val="en-US" w:eastAsia="zh-CN"/>
        </w:rPr>
        <w:t xml:space="preserve">and </w:t>
      </w:r>
      <w:r w:rsidRPr="005814DE">
        <w:rPr>
          <w:lang w:val="en-US" w:eastAsia="zh-CN"/>
        </w:rPr>
        <w:t xml:space="preserve">the EventSubscription data type </w:t>
      </w:r>
      <w:r>
        <w:rPr>
          <w:lang w:val="en-US" w:eastAsia="zh-CN"/>
        </w:rPr>
        <w:t xml:space="preserve">may include the </w:t>
      </w:r>
      <w:r w:rsidRPr="005814DE">
        <w:rPr>
          <w:lang w:val="en-US" w:eastAsia="zh-CN"/>
        </w:rPr>
        <w:t>"extraReportReq" attribute with the following attributes</w:t>
      </w:r>
      <w:r>
        <w:rPr>
          <w:lang w:val="en-US" w:eastAsia="zh-CN"/>
        </w:rPr>
        <w:t>:</w:t>
      </w:r>
    </w:p>
    <w:p w14:paraId="3E1ABF06" w14:textId="77777777" w:rsidR="0041240B" w:rsidRDefault="0041240B" w:rsidP="0041240B">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231F245F" w14:textId="77777777" w:rsidR="0041240B" w:rsidRDefault="0041240B" w:rsidP="0041240B">
      <w:pPr>
        <w:pStyle w:val="B2"/>
      </w:pPr>
      <w:r>
        <w:rPr>
          <w:rFonts w:eastAsia="等线"/>
          <w:lang w:val="en-US" w:eastAsia="zh-CN"/>
        </w:rPr>
        <w:t>2)</w:t>
      </w:r>
      <w:r>
        <w:rPr>
          <w:rFonts w:eastAsia="等线"/>
          <w:lang w:val="en-US" w:eastAsia="zh-CN"/>
        </w:rPr>
        <w:tab/>
      </w:r>
      <w:r>
        <w:t xml:space="preserve">maximum number of SUPIs expected for </w:t>
      </w:r>
      <w:proofErr w:type="gramStart"/>
      <w:r>
        <w:t>an analytics</w:t>
      </w:r>
      <w:proofErr w:type="gramEnd"/>
      <w:r>
        <w:t xml:space="preserve"> report in the "maxSupiNbr" attribute;</w:t>
      </w:r>
    </w:p>
    <w:p w14:paraId="7CC30628" w14:textId="77777777" w:rsidR="0041240B" w:rsidRDefault="0041240B" w:rsidP="0041240B">
      <w:pPr>
        <w:pStyle w:val="B2"/>
      </w:pPr>
      <w:r>
        <w:t>3)</w:t>
      </w:r>
      <w:r>
        <w:tab/>
        <w:t xml:space="preserve"> identification of time window to which the subscription applies via identification of date-time(s) in the "startTs" and "endTs" attributes; </w:t>
      </w:r>
    </w:p>
    <w:p w14:paraId="60D02ED4" w14:textId="77777777" w:rsidR="0041240B" w:rsidRDefault="0041240B" w:rsidP="0041240B">
      <w:pPr>
        <w:pStyle w:val="B2"/>
      </w:pPr>
      <w:r>
        <w:t>4)</w:t>
      </w:r>
      <w:r>
        <w:tab/>
        <w:t>preferred level of accuracy of the analytics in the "accuracy" attribute;</w:t>
      </w:r>
    </w:p>
    <w:p w14:paraId="2DA1766D" w14:textId="77777777" w:rsidR="0041240B" w:rsidRDefault="0041240B" w:rsidP="0041240B">
      <w:pPr>
        <w:pStyle w:val="B2"/>
      </w:pPr>
      <w:r>
        <w:t xml:space="preserve">5) </w:t>
      </w:r>
      <w:r>
        <w:tab/>
        <w:t>identification of time when analytics information is needed in the "timeAnaNeeded" atribute if the feature "EneNA" is supported;</w:t>
      </w:r>
    </w:p>
    <w:p w14:paraId="2648ED4B" w14:textId="77777777" w:rsidR="0041240B" w:rsidRDefault="0041240B" w:rsidP="0041240B">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56C42AD7" w14:textId="77777777" w:rsidR="0041240B" w:rsidRDefault="0041240B" w:rsidP="0041240B">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3EAC56B8" w14:textId="77777777" w:rsidR="0041240B" w:rsidRDefault="0041240B" w:rsidP="0041240B">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748797CC" w14:textId="77777777" w:rsidR="0041240B" w:rsidRDefault="0041240B" w:rsidP="0041240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10D76DD7" w14:textId="77777777" w:rsidR="0041240B" w:rsidRDefault="0041240B" w:rsidP="0041240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339D86FB" w14:textId="77777777" w:rsidR="0041240B" w:rsidRDefault="0041240B" w:rsidP="0041240B">
      <w:r>
        <w:t>The NnwdafEventsSubscription data structure provided in the request body may include:</w:t>
      </w:r>
    </w:p>
    <w:p w14:paraId="3D5015AA" w14:textId="77777777" w:rsidR="0041240B" w:rsidRDefault="0041240B" w:rsidP="0041240B">
      <w:pPr>
        <w:ind w:left="568" w:hanging="284"/>
      </w:pPr>
      <w:r>
        <w:rPr>
          <w:rFonts w:eastAsia="等线"/>
        </w:rPr>
        <w:t>-</w:t>
      </w:r>
      <w:r>
        <w:rPr>
          <w:rFonts w:eastAsia="等线"/>
        </w:rPr>
        <w:tab/>
      </w:r>
      <w:r>
        <w:t>event reporting information as the "evtReq" attribute, which applies for each event and may contain the following attributes:</w:t>
      </w:r>
    </w:p>
    <w:p w14:paraId="445BE35D" w14:textId="77777777" w:rsidR="0041240B" w:rsidRDefault="0041240B" w:rsidP="0041240B">
      <w:pPr>
        <w:ind w:left="851" w:hanging="284"/>
      </w:pPr>
      <w:r>
        <w:rPr>
          <w:rFonts w:hint="eastAsia"/>
          <w:lang w:eastAsia="zh-CN"/>
        </w:rPr>
        <w:t>1</w:t>
      </w:r>
      <w:r>
        <w:t>)</w:t>
      </w:r>
      <w:r>
        <w:tab/>
        <w:t>event notification method (periodic, one time, on event detection) in the "notifMethod" attribute;</w:t>
      </w:r>
    </w:p>
    <w:p w14:paraId="142E4100" w14:textId="77777777" w:rsidR="0041240B" w:rsidRDefault="0041240B" w:rsidP="0041240B">
      <w:pPr>
        <w:ind w:left="851" w:hanging="284"/>
      </w:pPr>
      <w:r>
        <w:rPr>
          <w:rFonts w:hint="eastAsia"/>
          <w:lang w:eastAsia="zh-CN"/>
        </w:rPr>
        <w:t>2</w:t>
      </w:r>
      <w:r>
        <w:t>)</w:t>
      </w:r>
      <w:r>
        <w:tab/>
        <w:t>maximum Number of Reports in the "maxReportNbr" attribute;</w:t>
      </w:r>
    </w:p>
    <w:p w14:paraId="4D806B26" w14:textId="77777777" w:rsidR="0041240B" w:rsidRDefault="0041240B" w:rsidP="0041240B">
      <w:pPr>
        <w:ind w:left="851" w:hanging="284"/>
      </w:pPr>
      <w:r>
        <w:rPr>
          <w:rFonts w:hint="eastAsia"/>
          <w:lang w:eastAsia="zh-CN"/>
        </w:rPr>
        <w:t>3</w:t>
      </w:r>
      <w:r>
        <w:t>)</w:t>
      </w:r>
      <w:r>
        <w:tab/>
        <w:t>monitoring duration in the "monDur" attribute;</w:t>
      </w:r>
    </w:p>
    <w:p w14:paraId="529B7BF4" w14:textId="77777777" w:rsidR="0041240B" w:rsidRDefault="0041240B" w:rsidP="0041240B">
      <w:pPr>
        <w:ind w:left="851" w:hanging="284"/>
      </w:pPr>
      <w:r>
        <w:rPr>
          <w:rFonts w:hint="eastAsia"/>
          <w:lang w:eastAsia="zh-CN"/>
        </w:rPr>
        <w:t>4</w:t>
      </w:r>
      <w:r>
        <w:t>)</w:t>
      </w:r>
      <w:r>
        <w:tab/>
        <w:t>repetition period for periodic reporting in the "repPeriod" attribute;</w:t>
      </w:r>
    </w:p>
    <w:p w14:paraId="31EF0FBD" w14:textId="77777777" w:rsidR="0041240B" w:rsidRDefault="0041240B" w:rsidP="0041240B">
      <w:pPr>
        <w:ind w:left="851" w:hanging="284"/>
      </w:pPr>
      <w:r>
        <w:rPr>
          <w:rFonts w:hint="eastAsia"/>
          <w:lang w:eastAsia="zh-CN"/>
        </w:rPr>
        <w:t>5</w:t>
      </w:r>
      <w:r>
        <w:t>)</w:t>
      </w:r>
      <w:r>
        <w:tab/>
        <w:t>immediate reporting indication in the "immRep" attribute;</w:t>
      </w:r>
    </w:p>
    <w:p w14:paraId="3B3BA62B" w14:textId="77777777" w:rsidR="0041240B" w:rsidRDefault="0041240B" w:rsidP="0041240B">
      <w:pPr>
        <w:ind w:left="851" w:hanging="284"/>
      </w:pPr>
      <w:r>
        <w:t>6)</w:t>
      </w:r>
      <w:r>
        <w:tab/>
        <w:t>percentage of sampling among impacted UEs in the "sampRatio" attribute;</w:t>
      </w:r>
    </w:p>
    <w:p w14:paraId="7A6297A9" w14:textId="77777777" w:rsidR="0041240B" w:rsidRDefault="0041240B" w:rsidP="0041240B">
      <w:pPr>
        <w:ind w:left="851" w:hanging="284"/>
      </w:pPr>
      <w:r>
        <w:t>7)</w:t>
      </w:r>
      <w:r>
        <w:tab/>
        <w:t>partitioning criteria for partitioning the impacted UEs before performing sampling as "partitionCriteria" attribute if the "EneNA" feature is supported;</w:t>
      </w:r>
    </w:p>
    <w:p w14:paraId="336118A5" w14:textId="77777777" w:rsidR="0041240B" w:rsidRDefault="0041240B" w:rsidP="0041240B">
      <w:pPr>
        <w:ind w:left="851" w:hanging="284"/>
      </w:pPr>
      <w:r>
        <w:t>8)</w:t>
      </w:r>
      <w:r>
        <w:tab/>
        <w:t>group reporting guard time for aggregating the reports for a group of UEs in the "grpRepTime" attribute; and/or</w:t>
      </w:r>
    </w:p>
    <w:p w14:paraId="2EFB3B4C" w14:textId="77777777" w:rsidR="0041240B" w:rsidRDefault="0041240B" w:rsidP="0041240B">
      <w:pPr>
        <w:ind w:left="851" w:hanging="284"/>
      </w:pPr>
      <w:r>
        <w:t>9)</w:t>
      </w:r>
      <w:r>
        <w:tab/>
        <w:t>a notification flag (used for muting and retrieving notifications) as "notifFlag" attribute if the "EneNA" feature is supported</w:t>
      </w:r>
    </w:p>
    <w:p w14:paraId="771EA5C7" w14:textId="77777777" w:rsidR="0041240B" w:rsidRDefault="0041240B" w:rsidP="0041240B">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6DCAB4F5" w14:textId="77777777" w:rsidR="0041240B" w:rsidRDefault="0041240B" w:rsidP="0041240B">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48D09FA" w14:textId="77777777" w:rsidR="0041240B" w:rsidRDefault="0041240B" w:rsidP="0041240B">
      <w:pPr>
        <w:pStyle w:val="B10"/>
      </w:pPr>
      <w:r>
        <w:t>-</w:t>
      </w:r>
      <w:r>
        <w:tab/>
        <w:t>information of previous analytics subscription in the "prevSub" attribute if the "AnaCtxTransfer" feature is supported;</w:t>
      </w:r>
    </w:p>
    <w:p w14:paraId="01C46FC0" w14:textId="77777777" w:rsidR="0041240B" w:rsidRDefault="0041240B" w:rsidP="0041240B">
      <w:pPr>
        <w:ind w:left="568" w:hanging="284"/>
        <w:contextualSpacing/>
      </w:pPr>
      <w:r>
        <w:t>-</w:t>
      </w:r>
      <w:r>
        <w:tab/>
        <w:t>the notification correlation identifier in the "notifCorrId" attribute, if the "EneNA" feature is supported; and/or</w:t>
      </w:r>
    </w:p>
    <w:p w14:paraId="67FFC781" w14:textId="77777777" w:rsidR="0041240B" w:rsidRDefault="0041240B" w:rsidP="0041240B">
      <w:pPr>
        <w:spacing w:after="0"/>
        <w:ind w:left="568" w:hanging="284"/>
        <w:contextualSpacing/>
      </w:pPr>
      <w:r>
        <w:t>-</w:t>
      </w:r>
      <w:r>
        <w:tab/>
        <w:t>analytics consumer information as "consNfInfo" attribute, if the "AnaSubTransfer" feature is supported;</w:t>
      </w:r>
    </w:p>
    <w:p w14:paraId="5A9586E4" w14:textId="77777777" w:rsidR="0041240B" w:rsidRDefault="0041240B" w:rsidP="0041240B">
      <w:pPr>
        <w:keepLines/>
        <w:ind w:left="1135" w:hanging="851"/>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564C04E" w14:textId="77777777" w:rsidR="0041240B" w:rsidRDefault="0041240B" w:rsidP="0041240B">
      <w:r>
        <w:t>For all the event types, the "eventSubscriptions" attribute may include:</w:t>
      </w:r>
    </w:p>
    <w:p w14:paraId="75324441" w14:textId="77777777" w:rsidR="0041240B" w:rsidRDefault="0041240B" w:rsidP="0041240B">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xml:space="preserve">" attribute </w:t>
      </w:r>
      <w:bookmarkStart w:id="33" w:name="_Hlk142843758"/>
      <w:r>
        <w:t xml:space="preserve">as indication to the NWDAF to activate checking the analytics accuracy information of the subscribed event, </w:t>
      </w:r>
      <w:bookmarkEnd w:id="33"/>
      <w:r>
        <w:t>if the "</w:t>
      </w:r>
      <w:r>
        <w:rPr>
          <w:lang w:eastAsia="zh-CN"/>
        </w:rPr>
        <w:t>AnalyticsAccuracy</w:t>
      </w:r>
      <w:r>
        <w:t>" feature is supported and the NF service consumer discovered or local configured the NWDAF containing an AnLF supporting accuracy checking capability.</w:t>
      </w:r>
    </w:p>
    <w:p w14:paraId="24715C3D" w14:textId="77777777" w:rsidR="0041240B" w:rsidRDefault="0041240B" w:rsidP="0041240B">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2BEC55EC" w14:textId="77777777" w:rsidR="0041240B" w:rsidRDefault="0041240B" w:rsidP="0041240B">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24A8F655" w14:textId="77777777" w:rsidR="0041240B" w:rsidRDefault="0041240B" w:rsidP="0041240B">
      <w:pPr>
        <w:pStyle w:val="B10"/>
      </w:pPr>
      <w:r>
        <w:lastRenderedPageBreak/>
        <w:t>-</w:t>
      </w:r>
      <w:r>
        <w:tab/>
        <w:t>use case context as "useCaseCxt" attribute, if the "ENAExt" feature is supported.</w:t>
      </w:r>
    </w:p>
    <w:p w14:paraId="00FEEC2E" w14:textId="77777777" w:rsidR="0041240B" w:rsidRDefault="0041240B" w:rsidP="0041240B">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EB75742" w14:textId="77777777" w:rsidR="0041240B" w:rsidRDefault="0041240B" w:rsidP="0041240B">
      <w:pPr>
        <w:pStyle w:val="NO"/>
      </w:pPr>
      <w:r>
        <w:t>NOTE</w:t>
      </w:r>
      <w:r>
        <w:rPr>
          <w:rFonts w:eastAsia="等线"/>
        </w:rPr>
        <w:t> 4</w:t>
      </w:r>
      <w:r>
        <w:t>:</w:t>
      </w:r>
      <w:r>
        <w:tab/>
        <w:t>The subscription for analytics accuracy information independently from subscription of the analytics event output is not supported in this release.</w:t>
      </w:r>
    </w:p>
    <w:p w14:paraId="6A9B61CE" w14:textId="77777777" w:rsidR="0041240B" w:rsidRDefault="0041240B" w:rsidP="0041240B">
      <w:r>
        <w:t>For different event types, the "eventSubscriptions" attribute:</w:t>
      </w:r>
    </w:p>
    <w:p w14:paraId="6604178A" w14:textId="77777777" w:rsidR="0041240B" w:rsidRDefault="0041240B" w:rsidP="0041240B">
      <w:pPr>
        <w:pStyle w:val="B10"/>
      </w:pPr>
      <w:r>
        <w:rPr>
          <w:rFonts w:eastAsia="等线"/>
        </w:rPr>
        <w:t>-</w:t>
      </w:r>
      <w:r>
        <w:rPr>
          <w:rFonts w:eastAsia="等线"/>
        </w:rPr>
        <w:tab/>
      </w:r>
      <w:r>
        <w:t>if the event is "SLICE_LOAD_LEVEL", shall provide:</w:t>
      </w:r>
    </w:p>
    <w:p w14:paraId="46080510" w14:textId="77777777" w:rsidR="0041240B" w:rsidRDefault="0041240B" w:rsidP="0041240B">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3CB72149" w14:textId="77777777" w:rsidR="0041240B" w:rsidRDefault="0041240B" w:rsidP="0041240B">
      <w:pPr>
        <w:pStyle w:val="B2"/>
      </w:pPr>
      <w:r>
        <w:t>2)</w:t>
      </w:r>
      <w:r>
        <w:tab/>
        <w:t>identification of network slice(s) to which the subscription applies via identification of network slice(s) in the "snssais" attribute or any slices indication in the "anySlice" attribute;</w:t>
      </w:r>
    </w:p>
    <w:p w14:paraId="5884CBA1" w14:textId="77777777" w:rsidR="0041240B" w:rsidRDefault="0041240B" w:rsidP="0041240B">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7984BEB8" w14:textId="77777777" w:rsidR="0041240B" w:rsidRDefault="0041240B" w:rsidP="0041240B">
      <w:pPr>
        <w:pStyle w:val="B2"/>
      </w:pPr>
      <w:r>
        <w:t>1)</w:t>
      </w:r>
      <w:r>
        <w:tab/>
        <w:t>identification of network slice and the optionally associated network slice instance(s) if available, via the "nsiIdInfos" attribute or any slices indication in the "anySlice" attribute; and</w:t>
      </w:r>
    </w:p>
    <w:p w14:paraId="749593E0" w14:textId="77777777" w:rsidR="0041240B" w:rsidRDefault="0041240B" w:rsidP="0041240B">
      <w:pPr>
        <w:pStyle w:val="NO"/>
      </w:pPr>
      <w:r>
        <w:t>NOTE</w:t>
      </w:r>
      <w:r>
        <w:rPr>
          <w:rFonts w:eastAsia="等线"/>
        </w:rPr>
        <w:t> 5</w:t>
      </w:r>
      <w:r>
        <w:t>:</w:t>
      </w:r>
      <w:r>
        <w:tab/>
        <w:t>The network slice instance of a PDU session is not available in the PCF.</w:t>
      </w:r>
    </w:p>
    <w:p w14:paraId="2956DC1B" w14:textId="77777777" w:rsidR="0041240B" w:rsidRDefault="0041240B" w:rsidP="0041240B">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446C8A9" w14:textId="77777777" w:rsidR="0041240B" w:rsidRDefault="0041240B" w:rsidP="0041240B">
      <w:pPr>
        <w:pStyle w:val="B10"/>
      </w:pPr>
      <w:r>
        <w:tab/>
        <w:t>and may include:</w:t>
      </w:r>
    </w:p>
    <w:p w14:paraId="2A8CAE7F" w14:textId="77777777" w:rsidR="0041240B" w:rsidRDefault="0041240B" w:rsidP="0041240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20F1354" w14:textId="77777777" w:rsidR="0041240B" w:rsidRDefault="0041240B" w:rsidP="0041240B">
      <w:pPr>
        <w:pStyle w:val="B2"/>
      </w:pPr>
      <w:r>
        <w:t>2)</w:t>
      </w:r>
      <w:r>
        <w:tab/>
        <w:t>identification of network area to which the subscription applies via identification of network area(s) by "networkArea" attribute, if the "NsiLoadExt" feature is supported;</w:t>
      </w:r>
    </w:p>
    <w:p w14:paraId="47656B83" w14:textId="77777777" w:rsidR="0041240B" w:rsidRDefault="0041240B" w:rsidP="0041240B">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18DA4CF2" w14:textId="77777777" w:rsidR="0041240B" w:rsidRDefault="0041240B" w:rsidP="0041240B">
      <w:pPr>
        <w:pStyle w:val="B2"/>
      </w:pPr>
      <w:r>
        <w:t>4)</w:t>
      </w:r>
      <w:r>
        <w:tab/>
        <w:t>list of NF instance types in the "nfTypes" attribute, if the "NsiLoadExt" feature is supported.</w:t>
      </w:r>
    </w:p>
    <w:p w14:paraId="09C696EA" w14:textId="77777777" w:rsidR="0041240B" w:rsidRDefault="0041240B" w:rsidP="0041240B">
      <w:pPr>
        <w:pStyle w:val="B10"/>
      </w:pPr>
      <w:r>
        <w:t>-</w:t>
      </w:r>
      <w:r>
        <w:tab/>
        <w:t>if the feature "NfLoad" is supported and the event is "NF_LOAD", shall provide:</w:t>
      </w:r>
    </w:p>
    <w:p w14:paraId="22984EEC" w14:textId="77777777" w:rsidR="0041240B" w:rsidRDefault="0041240B" w:rsidP="0041240B">
      <w:pPr>
        <w:pStyle w:val="B2"/>
      </w:pPr>
      <w:r>
        <w:t>1)</w:t>
      </w:r>
      <w:r>
        <w:tab/>
        <w:t>identification of target UE(s) to which the subscription applies by "supis" or "anyUe" in the "tgtUe" attribute; and</w:t>
      </w:r>
    </w:p>
    <w:p w14:paraId="48188B40" w14:textId="77777777" w:rsidR="0041240B" w:rsidRDefault="0041240B" w:rsidP="0041240B">
      <w:pPr>
        <w:pStyle w:val="NO"/>
      </w:pPr>
      <w:r>
        <w:t>NOTE</w:t>
      </w:r>
      <w:r>
        <w:rPr>
          <w:rFonts w:eastAsia="等线"/>
        </w:rPr>
        <w:t> 6</w:t>
      </w:r>
      <w:r>
        <w:t>:</w:t>
      </w:r>
      <w:r>
        <w:tab/>
        <w:t>Only NF instances of type AMF and SMF which are serving the UE can be determined using a SUPI in "supis" attribute.</w:t>
      </w:r>
    </w:p>
    <w:p w14:paraId="70A2F615" w14:textId="77777777" w:rsidR="0041240B" w:rsidRDefault="0041240B" w:rsidP="0041240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6C769AF" w14:textId="77777777" w:rsidR="0041240B" w:rsidRDefault="0041240B" w:rsidP="0041240B">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B2E2157" w14:textId="77777777" w:rsidR="0041240B" w:rsidRDefault="0041240B" w:rsidP="0041240B">
      <w:pPr>
        <w:pStyle w:val="B10"/>
      </w:pPr>
      <w:r>
        <w:tab/>
        <w:t>and may include:</w:t>
      </w:r>
    </w:p>
    <w:p w14:paraId="53C1B403" w14:textId="77777777" w:rsidR="0041240B" w:rsidRDefault="0041240B" w:rsidP="0041240B">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923B3C7" w14:textId="77777777" w:rsidR="0041240B" w:rsidRDefault="0041240B" w:rsidP="0041240B">
      <w:pPr>
        <w:pStyle w:val="B2"/>
      </w:pPr>
      <w:r>
        <w:t>2)</w:t>
      </w:r>
      <w:r>
        <w:tab/>
        <w:t>list of NF instance types in the "nfTypes" attribute;</w:t>
      </w:r>
    </w:p>
    <w:p w14:paraId="79B4A737" w14:textId="77777777" w:rsidR="0041240B" w:rsidRDefault="0041240B" w:rsidP="0041240B">
      <w:pPr>
        <w:pStyle w:val="B2"/>
      </w:pPr>
      <w:r>
        <w:lastRenderedPageBreak/>
        <w:t>3)</w:t>
      </w:r>
      <w:r>
        <w:tab/>
        <w:t>identification of network slice(s) by "snssais" attribute;</w:t>
      </w:r>
    </w:p>
    <w:p w14:paraId="227FE597" w14:textId="77777777" w:rsidR="0041240B" w:rsidRDefault="0041240B" w:rsidP="0041240B">
      <w:pPr>
        <w:pStyle w:val="B2"/>
        <w:rPr>
          <w:lang w:val="en-US" w:eastAsia="zh-CN"/>
        </w:rPr>
      </w:pPr>
      <w:r>
        <w:rPr>
          <w:lang w:val="en-US" w:eastAsia="zh-CN"/>
        </w:rPr>
        <w:t>4)</w:t>
      </w:r>
      <w:r>
        <w:rPr>
          <w:lang w:val="en-US" w:eastAsia="zh-CN"/>
        </w:rPr>
        <w:tab/>
        <w:t>a matching direction in the "matchingDir" attribute if the "nfLoadLvlThds" attribute is provided;</w:t>
      </w:r>
    </w:p>
    <w:p w14:paraId="1F978808" w14:textId="77777777" w:rsidR="0041240B" w:rsidRDefault="0041240B" w:rsidP="0041240B">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34A5AE6" w14:textId="77777777" w:rsidR="0041240B" w:rsidRDefault="0041240B" w:rsidP="0041240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268DE1AE" w14:textId="77777777" w:rsidR="0041240B" w:rsidRDefault="0041240B" w:rsidP="0041240B">
      <w:pPr>
        <w:pStyle w:val="B10"/>
      </w:pPr>
      <w:r>
        <w:t>-</w:t>
      </w:r>
      <w:r>
        <w:tab/>
        <w:t>if the feature "NetworkPerformance" is supported and the event is "NETWORK_PERFORMANCE", it shall provide:</w:t>
      </w:r>
    </w:p>
    <w:p w14:paraId="2C178590" w14:textId="77777777" w:rsidR="0041240B" w:rsidRDefault="0041240B" w:rsidP="0041240B">
      <w:pPr>
        <w:pStyle w:val="B2"/>
      </w:pPr>
      <w:r>
        <w:t>1)</w:t>
      </w:r>
      <w:r>
        <w:tab/>
        <w:t>identification of target UE(s) to which the subscription applies by "supis", "intGroupIds" or "anyUe" attribute in the "tgtUe" attribute; and</w:t>
      </w:r>
    </w:p>
    <w:p w14:paraId="1D6BA561" w14:textId="77777777" w:rsidR="0041240B" w:rsidRDefault="0041240B" w:rsidP="0041240B">
      <w:pPr>
        <w:pStyle w:val="B2"/>
        <w:rPr>
          <w:lang w:eastAsia="zh-CN"/>
        </w:rPr>
      </w:pPr>
      <w:r>
        <w:t>2)</w:t>
      </w:r>
      <w:r>
        <w:tab/>
      </w:r>
      <w:r>
        <w:rPr>
          <w:lang w:eastAsia="zh-CN"/>
        </w:rPr>
        <w:t>the network performance requirements via "nwPerfRequs" attribute;</w:t>
      </w:r>
    </w:p>
    <w:p w14:paraId="45B43954" w14:textId="77777777" w:rsidR="0041240B" w:rsidRDefault="0041240B" w:rsidP="0041240B">
      <w:pPr>
        <w:pStyle w:val="B10"/>
      </w:pPr>
      <w:r>
        <w:tab/>
        <w:t>and may provide:</w:t>
      </w:r>
    </w:p>
    <w:p w14:paraId="2E08231C" w14:textId="77777777" w:rsidR="0041240B" w:rsidRDefault="0041240B" w:rsidP="0041240B">
      <w:pPr>
        <w:pStyle w:val="B2"/>
      </w:pPr>
      <w:r>
        <w:t>1)</w:t>
      </w:r>
      <w:r>
        <w:tab/>
        <w:t>identification of network area to which the subscription applies via identification of network area(s) by "networkArea" attribute (mandatory if "anyUe" attribute is set to true);</w:t>
      </w:r>
    </w:p>
    <w:p w14:paraId="0937A99D" w14:textId="77777777" w:rsidR="0041240B" w:rsidRDefault="0041240B" w:rsidP="0041240B">
      <w:pPr>
        <w:pStyle w:val="B2"/>
      </w:pPr>
      <w:r>
        <w:t>2)</w:t>
      </w:r>
      <w:r>
        <w:tab/>
        <w:t>a matching direction in the "matchingDir" attribute if the "nwPerfRequs" attribute is provided;</w:t>
      </w:r>
    </w:p>
    <w:p w14:paraId="3772A79B" w14:textId="77777777" w:rsidR="0041240B" w:rsidRDefault="0041240B" w:rsidP="0041240B">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4494A84B" w14:textId="77777777" w:rsidR="0041240B" w:rsidRDefault="0041240B" w:rsidP="0041240B">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16092DEC" w14:textId="77777777" w:rsidR="0041240B" w:rsidRDefault="0041240B" w:rsidP="0041240B">
      <w:pPr>
        <w:pStyle w:val="B2"/>
      </w:pPr>
      <w:r>
        <w:t>5)</w:t>
      </w:r>
      <w:r>
        <w:tab/>
        <w:t>the temporal granularity size in the "temporalGranSize" attribute if the "NetworkPerformanceExt_eNA" feature is supported.</w:t>
      </w:r>
    </w:p>
    <w:p w14:paraId="7933870E" w14:textId="77777777" w:rsidR="0041240B" w:rsidRDefault="0041240B" w:rsidP="0041240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48D11980" w14:textId="77777777" w:rsidR="0041240B" w:rsidRDefault="0041240B" w:rsidP="0041240B">
      <w:pPr>
        <w:pStyle w:val="B2"/>
      </w:pPr>
      <w:r>
        <w:t>1)</w:t>
      </w:r>
      <w:r>
        <w:tab/>
        <w:t>identification of target UE(s) to which the subscription applies by "supis", "intGroupIds" or "anyUe" attribute in the "tgtUe" attribute; and</w:t>
      </w:r>
    </w:p>
    <w:p w14:paraId="18CC0F41" w14:textId="77777777" w:rsidR="0041240B" w:rsidRDefault="0041240B" w:rsidP="0041240B">
      <w:pPr>
        <w:pStyle w:val="B2"/>
      </w:pPr>
      <w:r>
        <w:t>2)</w:t>
      </w:r>
      <w:r>
        <w:tab/>
        <w:t>any slices indication in the "anySlice" attribute or identification of network slice(s) together with the optionally associated network slice instance(s) if available, via the "nsiIdInfos" attribute;</w:t>
      </w:r>
    </w:p>
    <w:p w14:paraId="6771FC97" w14:textId="77777777" w:rsidR="0041240B" w:rsidRDefault="0041240B" w:rsidP="0041240B">
      <w:pPr>
        <w:pStyle w:val="NO"/>
      </w:pPr>
      <w:r>
        <w:t>NOTE</w:t>
      </w:r>
      <w:r>
        <w:rPr>
          <w:rFonts w:eastAsia="等线"/>
        </w:rPr>
        <w:t> 8</w:t>
      </w:r>
      <w:r>
        <w:t>:</w:t>
      </w:r>
      <w:r>
        <w:tab/>
        <w:t>The network slice instance of a PDU session is not available in the PCF.</w:t>
      </w:r>
    </w:p>
    <w:p w14:paraId="1AF40DBE" w14:textId="77777777" w:rsidR="0041240B" w:rsidRDefault="0041240B" w:rsidP="0041240B">
      <w:pPr>
        <w:pStyle w:val="B10"/>
      </w:pPr>
      <w:r>
        <w:tab/>
        <w:t>and may provide:</w:t>
      </w:r>
    </w:p>
    <w:p w14:paraId="1FBFE02E" w14:textId="77777777" w:rsidR="0041240B" w:rsidRDefault="0041240B" w:rsidP="0041240B">
      <w:pPr>
        <w:pStyle w:val="B2"/>
      </w:pPr>
      <w:r>
        <w:t>1)</w:t>
      </w:r>
      <w:r>
        <w:tab/>
        <w:t>identification of application to which the subscription applies via identification of application(s) by "appIds" attribute;</w:t>
      </w:r>
    </w:p>
    <w:p w14:paraId="1F081A5B" w14:textId="77777777" w:rsidR="0041240B" w:rsidRDefault="0041240B" w:rsidP="0041240B">
      <w:pPr>
        <w:pStyle w:val="B2"/>
      </w:pPr>
      <w:r>
        <w:t>2)</w:t>
      </w:r>
      <w:r>
        <w:tab/>
        <w:t>identification of network area to which the subscription applies via identification of network area(s) by "networkArea" attribute (mandatory if "anyUe" attribute is set to true);</w:t>
      </w:r>
    </w:p>
    <w:p w14:paraId="14E7E024" w14:textId="77777777" w:rsidR="0041240B" w:rsidRDefault="0041240B" w:rsidP="0041240B">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1E8E78B5" w14:textId="77777777" w:rsidR="0041240B" w:rsidRDefault="0041240B" w:rsidP="0041240B">
      <w:pPr>
        <w:pStyle w:val="B2"/>
        <w:rPr>
          <w:lang w:val="en-US" w:eastAsia="zh-CN"/>
        </w:rPr>
      </w:pPr>
      <w:r>
        <w:rPr>
          <w:lang w:eastAsia="ja-JP"/>
        </w:rPr>
        <w:t>4</w:t>
      </w:r>
      <w:r>
        <w:t>)</w:t>
      </w:r>
      <w:r>
        <w:tab/>
        <w:t>identification of user plane access to DN(s) which the subscription applies as the "dnais" attribute;</w:t>
      </w:r>
    </w:p>
    <w:p w14:paraId="5AB970FF" w14:textId="77777777" w:rsidR="0041240B" w:rsidRDefault="0041240B" w:rsidP="0041240B">
      <w:pPr>
        <w:pStyle w:val="B2"/>
        <w:rPr>
          <w:lang w:val="en-US" w:eastAsia="zh-CN"/>
        </w:rPr>
      </w:pPr>
      <w:r>
        <w:rPr>
          <w:lang w:val="en-US" w:eastAsia="zh-CN"/>
        </w:rPr>
        <w:t>5)</w:t>
      </w:r>
      <w:bookmarkStart w:id="34" w:name="_Hlk27394264"/>
      <w:r>
        <w:rPr>
          <w:lang w:val="en-US" w:eastAsia="zh-CN"/>
        </w:rPr>
        <w:tab/>
      </w:r>
      <w:bookmarkEnd w:id="34"/>
      <w:r>
        <w:rPr>
          <w:lang w:val="en-US" w:eastAsia="zh-CN"/>
        </w:rPr>
        <w:t>identification of a user plane access to one or more DN(s) where applications are deployed by "dnais" attribute;</w:t>
      </w:r>
    </w:p>
    <w:p w14:paraId="1730DE26" w14:textId="77777777" w:rsidR="0041240B" w:rsidRDefault="0041240B" w:rsidP="0041240B">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48C726C7" w14:textId="77777777" w:rsidR="0041240B" w:rsidRDefault="0041240B" w:rsidP="0041240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1B278B5E" w14:textId="77777777" w:rsidR="0041240B" w:rsidRDefault="0041240B" w:rsidP="0041240B">
      <w:pPr>
        <w:pStyle w:val="B2"/>
        <w:rPr>
          <w:lang w:val="en-US" w:eastAsia="zh-CN"/>
        </w:rPr>
      </w:pPr>
      <w:r>
        <w:rPr>
          <w:lang w:val="en-US" w:eastAsia="zh-CN"/>
        </w:rPr>
        <w:lastRenderedPageBreak/>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571A5E47" w14:textId="77777777" w:rsidR="0041240B" w:rsidRDefault="0041240B" w:rsidP="0041240B">
      <w:pPr>
        <w:pStyle w:val="B2"/>
      </w:pPr>
      <w:r>
        <w:t>9)</w:t>
      </w:r>
      <w:r>
        <w:tab/>
        <w:t xml:space="preserve">the identification of the UPF as the "upfInfo" attribute </w:t>
      </w:r>
      <w:r>
        <w:rPr>
          <w:lang w:val="en-US" w:eastAsia="zh-CN"/>
        </w:rPr>
        <w:t>if the feature "ServiceExperienceExt" is also supported</w:t>
      </w:r>
      <w:r>
        <w:t>;</w:t>
      </w:r>
    </w:p>
    <w:p w14:paraId="299FAE6C" w14:textId="77777777" w:rsidR="0041240B" w:rsidRDefault="0041240B" w:rsidP="0041240B">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F33CE6" w14:textId="77777777" w:rsidR="0041240B" w:rsidRDefault="0041240B" w:rsidP="0041240B">
      <w:pPr>
        <w:pStyle w:val="B2"/>
      </w:pPr>
      <w:r>
        <w:t>11)</w:t>
      </w:r>
      <w:r>
        <w:tab/>
        <w:t>combination of PDU Session parameters as the "pduSesInfos" attribute if the feature "ServiceExperienceExt2_eNA" is also supported;</w:t>
      </w:r>
      <w:r>
        <w:rPr>
          <w:lang w:val="en-US" w:eastAsia="zh-CN"/>
        </w:rPr>
        <w:t xml:space="preserve"> and/or</w:t>
      </w:r>
    </w:p>
    <w:p w14:paraId="27743154" w14:textId="77777777" w:rsidR="0041240B" w:rsidRDefault="0041240B" w:rsidP="0041240B">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2F951B0A" w14:textId="77777777" w:rsidR="0041240B" w:rsidRDefault="0041240B" w:rsidP="0041240B">
      <w:pPr>
        <w:pStyle w:val="B2"/>
      </w:pPr>
      <w:r>
        <w:t>13)</w:t>
      </w:r>
      <w:r>
        <w:tab/>
      </w:r>
      <w:r>
        <w:rPr>
          <w:lang w:eastAsia="zh-CN"/>
        </w:rPr>
        <w:t>th</w:t>
      </w:r>
      <w:r>
        <w:t>e fine granularity areas as the "fineGranAreas" attribute if the feature "ServiceExperienceExt2_eNA" is supported.</w:t>
      </w:r>
    </w:p>
    <w:p w14:paraId="063B18F7" w14:textId="77777777" w:rsidR="0041240B" w:rsidRDefault="0041240B" w:rsidP="0041240B">
      <w:pPr>
        <w:pStyle w:val="B10"/>
      </w:pPr>
      <w:r>
        <w:t>-</w:t>
      </w:r>
      <w:r>
        <w:tab/>
        <w:t>if the feature "UeMobility" is supported and the event is "UE_MOBILITY", shall provide:</w:t>
      </w:r>
    </w:p>
    <w:p w14:paraId="24397667" w14:textId="77777777" w:rsidR="0041240B" w:rsidRDefault="0041240B" w:rsidP="0041240B">
      <w:pPr>
        <w:pStyle w:val="B2"/>
      </w:pPr>
      <w:r>
        <w:t>1)</w:t>
      </w:r>
      <w:r>
        <w:tab/>
        <w:t>identification of target UE(s) to which the subscription applies by "supis" or "intGroupIds" attribute in the "tgtUe" attribute;</w:t>
      </w:r>
    </w:p>
    <w:p w14:paraId="4B800983" w14:textId="77777777" w:rsidR="0041240B" w:rsidRDefault="0041240B" w:rsidP="0041240B">
      <w:pPr>
        <w:pStyle w:val="B2"/>
        <w:ind w:firstLine="0"/>
      </w:pPr>
    </w:p>
    <w:p w14:paraId="09F9B3FF" w14:textId="77777777" w:rsidR="0041240B" w:rsidRDefault="0041240B" w:rsidP="0041240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4B7AE31A" w14:textId="77777777" w:rsidR="0041240B" w:rsidRDefault="0041240B" w:rsidP="0041240B">
      <w:pPr>
        <w:pStyle w:val="B10"/>
      </w:pPr>
      <w:r>
        <w:tab/>
        <w:t>and may provide:</w:t>
      </w:r>
    </w:p>
    <w:p w14:paraId="44672F64" w14:textId="77777777" w:rsidR="0041240B" w:rsidRDefault="0041240B" w:rsidP="0041240B">
      <w:pPr>
        <w:pStyle w:val="B2"/>
        <w:rPr>
          <w:lang w:eastAsia="zh-CN"/>
        </w:rPr>
      </w:pPr>
      <w:r>
        <w:t>1)</w:t>
      </w:r>
      <w:r>
        <w:tab/>
        <w:t>identification of network area to which the subscription applies via identification of network area(s) by "networkArea" attribute;</w:t>
      </w:r>
    </w:p>
    <w:p w14:paraId="4591EC17" w14:textId="77777777" w:rsidR="0041240B" w:rsidRDefault="0041240B" w:rsidP="0041240B">
      <w:pPr>
        <w:pStyle w:val="B2"/>
      </w:pPr>
      <w:r>
        <w:t>2)</w:t>
      </w:r>
      <w:r>
        <w:tab/>
        <w:t>preferred granularity of location information as the "</w:t>
      </w:r>
      <w:r>
        <w:rPr>
          <w:lang w:eastAsia="zh-CN"/>
        </w:rPr>
        <w:t>locGranularity</w:t>
      </w:r>
      <w:r>
        <w:t>" attribute if the feature "UeMobilityExt2_eNA" is supported.</w:t>
      </w:r>
    </w:p>
    <w:p w14:paraId="0A1B0341" w14:textId="77777777" w:rsidR="0041240B" w:rsidRDefault="0041240B" w:rsidP="0041240B">
      <w:pPr>
        <w:pStyle w:val="B2"/>
      </w:pPr>
      <w:bookmarkStart w:id="35" w:name="_Hlk143550542"/>
      <w:r>
        <w:t>3)</w:t>
      </w:r>
      <w:r>
        <w:tab/>
        <w:t>identification of the preferred orientation of location information by " locOrientation" attribute if the feature "UeMobilityExt2_eNA" is supported.</w:t>
      </w:r>
      <w:bookmarkEnd w:id="35"/>
    </w:p>
    <w:p w14:paraId="4958805F" w14:textId="77777777" w:rsidR="0041240B" w:rsidRDefault="0041240B" w:rsidP="0041240B">
      <w:pPr>
        <w:pStyle w:val="B2"/>
      </w:pPr>
      <w:r>
        <w:t>4)</w:t>
      </w:r>
      <w:r>
        <w:tab/>
        <w:t xml:space="preserve">if the feature "UeMobilityExt" is supported, </w:t>
      </w:r>
    </w:p>
    <w:p w14:paraId="63419959" w14:textId="77777777" w:rsidR="0041240B" w:rsidRDefault="0041240B" w:rsidP="0041240B">
      <w:pPr>
        <w:pStyle w:val="B2"/>
        <w:ind w:firstLine="0"/>
      </w:pPr>
      <w:r>
        <w:t>i)</w:t>
      </w:r>
      <w:r>
        <w:tab/>
        <w:t xml:space="preserve">identification of LADN DNN in the "ladnDnns" attribute; </w:t>
      </w:r>
    </w:p>
    <w:p w14:paraId="66A4C731" w14:textId="77777777" w:rsidR="0041240B" w:rsidRDefault="0041240B" w:rsidP="0041240B">
      <w:pPr>
        <w:pStyle w:val="B2"/>
        <w:ind w:firstLine="0"/>
      </w:pPr>
      <w:r>
        <w:t>ii)</w:t>
      </w:r>
      <w:r>
        <w:tab/>
        <w:t>Visited Area(s) of Interest as the "visitedAreas" attirbute;</w:t>
      </w:r>
    </w:p>
    <w:p w14:paraId="5A7A972A" w14:textId="77777777" w:rsidR="0041240B" w:rsidRDefault="0041240B" w:rsidP="0041240B">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C060378" w14:textId="77777777" w:rsidR="0041240B" w:rsidRDefault="0041240B" w:rsidP="0041240B">
      <w:pPr>
        <w:pStyle w:val="B2"/>
        <w:rPr>
          <w:lang w:val="en-US" w:eastAsia="zh-CN"/>
        </w:rPr>
      </w:pPr>
      <w:r>
        <w:rPr>
          <w:lang w:val="en-US" w:eastAsia="zh-CN"/>
        </w:rPr>
        <w:t>6)</w:t>
      </w:r>
      <w:r w:rsidRPr="005814DE">
        <w:rPr>
          <w:lang w:val="en-US" w:eastAsia="zh-CN"/>
        </w:rPr>
        <w:tab/>
      </w:r>
      <w:r>
        <w:rPr>
          <w:lang w:val="en-US" w:eastAsia="zh-CN"/>
        </w:rPr>
        <w:t xml:space="preserve">an optional list of analytics subsets carried by "listOfAnaSubsets" attribute with value(s) only applicable to </w:t>
      </w:r>
      <w:r w:rsidRPr="005814DE">
        <w:rPr>
          <w:lang w:val="en-US" w:eastAsia="zh-CN"/>
        </w:rPr>
        <w:t>"UE_MOBILITY"</w:t>
      </w:r>
      <w:r>
        <w:rPr>
          <w:lang w:val="en-US" w:eastAsia="zh-CN"/>
        </w:rPr>
        <w:t xml:space="preserve"> event, if the </w:t>
      </w:r>
      <w:r w:rsidRPr="005814DE">
        <w:rPr>
          <w:lang w:val="en-US" w:eastAsia="zh-CN"/>
        </w:rPr>
        <w:t xml:space="preserve">"UeMobilityExt2_eNA" and </w:t>
      </w:r>
      <w:r>
        <w:rPr>
          <w:lang w:val="en-US" w:eastAsia="zh-CN"/>
        </w:rPr>
        <w:t>"EneNA" features are supported;</w:t>
      </w:r>
    </w:p>
    <w:p w14:paraId="7DBFEAEE" w14:textId="77777777" w:rsidR="0041240B" w:rsidRDefault="0041240B" w:rsidP="0041240B">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46A4B295" w14:textId="77777777" w:rsidR="0041240B" w:rsidRDefault="0041240B" w:rsidP="0041240B">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3763DD5D" w14:textId="77777777" w:rsidR="0041240B" w:rsidRPr="00A551C0" w:rsidRDefault="0041240B" w:rsidP="0041240B">
      <w:pPr>
        <w:pStyle w:val="B2"/>
        <w:rPr>
          <w:lang w:val="en-US" w:eastAsia="zh-CN"/>
        </w:rPr>
      </w:pPr>
      <w:r>
        <w:rPr>
          <w:lang w:val="en-US" w:eastAsia="zh-CN"/>
        </w:rPr>
        <w:t>9)</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0D300D75" w14:textId="77777777" w:rsidR="0041240B" w:rsidRDefault="0041240B" w:rsidP="0041240B">
      <w:pPr>
        <w:pStyle w:val="B10"/>
      </w:pPr>
      <w:r>
        <w:t>-</w:t>
      </w:r>
      <w:r>
        <w:tab/>
        <w:t>if the feature "UeCommunication" is supported and the event is "UE_COMM", shall provide:</w:t>
      </w:r>
    </w:p>
    <w:p w14:paraId="0780FEB9" w14:textId="77777777" w:rsidR="0041240B" w:rsidRDefault="0041240B" w:rsidP="0041240B">
      <w:pPr>
        <w:pStyle w:val="B2"/>
      </w:pPr>
      <w:r>
        <w:t>1)</w:t>
      </w:r>
      <w:r>
        <w:tab/>
        <w:t>identification of target UE(s) to which the subscription applies by "supis" or "intGroupIds" attribute</w:t>
      </w:r>
      <w:r>
        <w:rPr>
          <w:rFonts w:eastAsia="等线"/>
        </w:rPr>
        <w:t xml:space="preserve"> in the "tgtUe" attribute</w:t>
      </w:r>
      <w:r>
        <w:t xml:space="preserve">; </w:t>
      </w:r>
    </w:p>
    <w:p w14:paraId="7AB8C20A" w14:textId="77777777" w:rsidR="0041240B" w:rsidRDefault="0041240B" w:rsidP="0041240B">
      <w:pPr>
        <w:pStyle w:val="B10"/>
      </w:pPr>
      <w:r>
        <w:tab/>
        <w:t xml:space="preserve">and may include: </w:t>
      </w:r>
    </w:p>
    <w:p w14:paraId="1CF8FABD" w14:textId="77777777" w:rsidR="0041240B" w:rsidRDefault="0041240B" w:rsidP="0041240B">
      <w:pPr>
        <w:pStyle w:val="B2"/>
      </w:pPr>
      <w:r>
        <w:t>1)</w:t>
      </w:r>
      <w:r>
        <w:tab/>
        <w:t>identification of the application in the "appIds" attribute;</w:t>
      </w:r>
    </w:p>
    <w:p w14:paraId="16B7D6F1" w14:textId="77777777" w:rsidR="0041240B" w:rsidRDefault="0041240B" w:rsidP="0041240B">
      <w:pPr>
        <w:pStyle w:val="B2"/>
      </w:pPr>
      <w:r>
        <w:lastRenderedPageBreak/>
        <w:t>2)</w:t>
      </w:r>
      <w:r>
        <w:tab/>
        <w:t>identification of network area to which the subscription applies via identification of network area(s) by "networkArea" attribute;</w:t>
      </w:r>
    </w:p>
    <w:p w14:paraId="25BD8A75" w14:textId="77777777" w:rsidR="0041240B" w:rsidRDefault="0041240B" w:rsidP="0041240B">
      <w:pPr>
        <w:pStyle w:val="B2"/>
      </w:pPr>
      <w:r>
        <w:t>3)</w:t>
      </w:r>
      <w:r>
        <w:tab/>
        <w:t>an identification of DNN in the "dnns" attribute;</w:t>
      </w:r>
    </w:p>
    <w:p w14:paraId="7375791A" w14:textId="77777777" w:rsidR="0041240B" w:rsidRDefault="0041240B" w:rsidP="0041240B">
      <w:pPr>
        <w:pStyle w:val="B2"/>
      </w:pPr>
      <w:r>
        <w:t>4)</w:t>
      </w:r>
      <w:r>
        <w:tab/>
        <w:t>identification of network slice in the "snssais" attribute;</w:t>
      </w:r>
    </w:p>
    <w:p w14:paraId="7CB3C909" w14:textId="77777777" w:rsidR="0041240B" w:rsidRDefault="0041240B" w:rsidP="0041240B">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1834625F" w14:textId="77777777" w:rsidR="0041240B" w:rsidRDefault="0041240B" w:rsidP="0041240B">
      <w:pPr>
        <w:pStyle w:val="B2"/>
      </w:pPr>
      <w:r>
        <w:t>6)</w:t>
      </w:r>
      <w:r>
        <w:tab/>
        <w:t>other UE communication analytics requirements in "ueCommReqs" attribute, which may include ordering criterion and ordering direction, if the "EnUeCommunication" feature is supported;</w:t>
      </w:r>
    </w:p>
    <w:p w14:paraId="2CAE92FB" w14:textId="77777777" w:rsidR="0041240B" w:rsidRDefault="0041240B" w:rsidP="0041240B">
      <w:pPr>
        <w:pStyle w:val="B2"/>
      </w:pPr>
      <w:r>
        <w:t>7)</w:t>
      </w:r>
      <w:r>
        <w:tab/>
        <w:t xml:space="preserve">the spatial granularity size of TA in the "spatialGranSizeTa" attribute if the "UeCommunicationExt_eNA" feature is supported; </w:t>
      </w:r>
    </w:p>
    <w:p w14:paraId="40497110" w14:textId="77777777" w:rsidR="0041240B" w:rsidRDefault="0041240B" w:rsidP="0041240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5C835066" w14:textId="77777777" w:rsidR="0041240B" w:rsidRDefault="0041240B" w:rsidP="0041240B">
      <w:pPr>
        <w:pStyle w:val="B10"/>
      </w:pPr>
      <w:r>
        <w:t>-</w:t>
      </w:r>
      <w:r>
        <w:tab/>
        <w:t>if the feature "QoSSustainability" is supported and the event is "</w:t>
      </w:r>
      <w:r>
        <w:rPr>
          <w:lang w:val="en-US" w:eastAsia="zh-CN"/>
        </w:rPr>
        <w:t>QOS_SUSTAINABILITY</w:t>
      </w:r>
      <w:r>
        <w:t>", shall provide:</w:t>
      </w:r>
    </w:p>
    <w:p w14:paraId="34B02DE0" w14:textId="77777777" w:rsidR="0041240B" w:rsidRDefault="0041240B" w:rsidP="0041240B">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65DCB587" w14:textId="77777777" w:rsidR="0041240B" w:rsidRDefault="0041240B" w:rsidP="0041240B">
      <w:pPr>
        <w:pStyle w:val="B2"/>
        <w:rPr>
          <w:lang w:eastAsia="zh-CN"/>
        </w:rPr>
      </w:pPr>
      <w:r>
        <w:rPr>
          <w:lang w:eastAsia="zh-CN"/>
        </w:rPr>
        <w:t>2)</w:t>
      </w:r>
      <w:r>
        <w:rPr>
          <w:lang w:eastAsia="zh-CN"/>
        </w:rPr>
        <w:tab/>
        <w:t>the QoS requirements via "qosRequ" attribute;</w:t>
      </w:r>
    </w:p>
    <w:p w14:paraId="5F2CDD00" w14:textId="77777777" w:rsidR="0041240B" w:rsidRDefault="0041240B" w:rsidP="0041240B">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727247D" w14:textId="77777777" w:rsidR="0041240B" w:rsidRDefault="0041240B" w:rsidP="0041240B">
      <w:pPr>
        <w:pStyle w:val="B2"/>
        <w:rPr>
          <w:lang w:eastAsia="zh-CN"/>
        </w:rPr>
      </w:pPr>
      <w:r>
        <w:rPr>
          <w:lang w:eastAsia="zh-CN"/>
        </w:rPr>
        <w:t>4)</w:t>
      </w:r>
      <w:r>
        <w:rPr>
          <w:lang w:eastAsia="zh-CN"/>
        </w:rPr>
        <w:tab/>
        <w:t>identification of target UE(s) to which the subscription applies by "anyUe" in the "tgtUe" attribute;</w:t>
      </w:r>
    </w:p>
    <w:p w14:paraId="13AFA0EF" w14:textId="77777777" w:rsidR="0041240B" w:rsidRDefault="0041240B" w:rsidP="0041240B">
      <w:pPr>
        <w:pStyle w:val="B10"/>
      </w:pPr>
      <w:r>
        <w:tab/>
        <w:t xml:space="preserve">and may include: </w:t>
      </w:r>
    </w:p>
    <w:p w14:paraId="53BDBC47" w14:textId="77777777" w:rsidR="0041240B" w:rsidRDefault="0041240B" w:rsidP="0041240B">
      <w:pPr>
        <w:pStyle w:val="B2"/>
      </w:pPr>
      <w:r>
        <w:t>1)</w:t>
      </w:r>
      <w:r>
        <w:tab/>
        <w:t>identification of network slice(s) by "snssais" attribute;</w:t>
      </w:r>
    </w:p>
    <w:p w14:paraId="30ECC643" w14:textId="77777777" w:rsidR="0041240B" w:rsidRDefault="0041240B" w:rsidP="0041240B">
      <w:pPr>
        <w:pStyle w:val="B2"/>
      </w:pPr>
      <w:r>
        <w:t>2)</w:t>
      </w:r>
      <w:r>
        <w:tab/>
        <w:t>a matching direction in the "matchingDir" attribute if the "qosFlowRetThds" attribute or the "ranUeThrouThds" attribute is provided;</w:t>
      </w:r>
    </w:p>
    <w:p w14:paraId="067EC359" w14:textId="77777777" w:rsidR="0041240B" w:rsidRDefault="0041240B" w:rsidP="0041240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4818D9FD" w14:textId="77777777" w:rsidR="0041240B" w:rsidRDefault="0041240B" w:rsidP="0041240B">
      <w:pPr>
        <w:pStyle w:val="B2"/>
      </w:pPr>
      <w:r>
        <w:t>4)</w:t>
      </w:r>
      <w:r>
        <w:tab/>
        <w:t xml:space="preserve">the spatial granularity size of TA in the "spatialGranSizeTa" attribute if the "QoSSustainabilityExt_eNA" feature is supported; </w:t>
      </w:r>
    </w:p>
    <w:p w14:paraId="7C6FA2A3" w14:textId="77777777" w:rsidR="0041240B" w:rsidRDefault="0041240B" w:rsidP="0041240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61BF3E59" w14:textId="77777777" w:rsidR="0041240B" w:rsidRDefault="0041240B" w:rsidP="0041240B">
      <w:pPr>
        <w:pStyle w:val="B2"/>
      </w:pPr>
      <w:r>
        <w:t>6)</w:t>
      </w:r>
      <w:r>
        <w:tab/>
        <w:t xml:space="preserve">the temporal granularity size in the "temporalGranSize" attribute if the "QoSSustainabilityExt_eNA" feature is supported; </w:t>
      </w:r>
      <w:r>
        <w:rPr>
          <w:lang w:eastAsia="zh-CN"/>
        </w:rPr>
        <w:t>and/or</w:t>
      </w:r>
    </w:p>
    <w:p w14:paraId="00C7D558" w14:textId="77777777" w:rsidR="0041240B" w:rsidRPr="00A551C0" w:rsidRDefault="0041240B" w:rsidP="0041240B">
      <w:pPr>
        <w:pStyle w:val="B2"/>
        <w:rPr>
          <w:lang w:eastAsia="zh-CN"/>
        </w:rPr>
      </w:pPr>
      <w:r>
        <w:rPr>
          <w:lang w:val="en-US" w:eastAsia="zh-CN"/>
        </w:rPr>
        <w:t>7)</w:t>
      </w:r>
      <w:r>
        <w:rPr>
          <w:lang w:val="en-US" w:eastAsia="zh-CN"/>
        </w:rPr>
        <w:tab/>
        <w:t>the fine granularity areas as the "fineGranAreas" attribute if the feature "</w:t>
      </w:r>
      <w:r>
        <w:rPr>
          <w:rFonts w:eastAsia="Batang"/>
        </w:rPr>
        <w:t>QoSSustainabilityExt_eNA</w:t>
      </w:r>
      <w:r>
        <w:rPr>
          <w:lang w:val="en-US" w:eastAsia="zh-CN"/>
        </w:rPr>
        <w:t>" is supported</w:t>
      </w:r>
      <w:r>
        <w:t>.</w:t>
      </w:r>
    </w:p>
    <w:p w14:paraId="0D5051DC" w14:textId="77777777" w:rsidR="0041240B" w:rsidRDefault="0041240B" w:rsidP="0041240B">
      <w:pPr>
        <w:pStyle w:val="B10"/>
      </w:pPr>
      <w:r>
        <w:t>-</w:t>
      </w:r>
      <w:r>
        <w:tab/>
        <w:t>if the feature "AbnormalBehaviour" is supported and the event is "ABNORMAL_BEHAVIOUR", shall provide:</w:t>
      </w:r>
    </w:p>
    <w:p w14:paraId="5D6123F0" w14:textId="77777777" w:rsidR="0041240B" w:rsidRDefault="0041240B" w:rsidP="0041240B">
      <w:pPr>
        <w:pStyle w:val="B2"/>
      </w:pPr>
      <w:r>
        <w:t>1)</w:t>
      </w:r>
      <w:r>
        <w:tab/>
        <w:t>identification of target UE(s) to which the subscription applies by "supis", "intGroupIds" or "anyUe" attribute in the "tgtUe" attribute; and</w:t>
      </w:r>
    </w:p>
    <w:p w14:paraId="72AC8A4F" w14:textId="77777777" w:rsidR="0041240B" w:rsidRDefault="0041240B" w:rsidP="0041240B">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6042F23B" w14:textId="77777777" w:rsidR="0041240B" w:rsidRDefault="0041240B" w:rsidP="0041240B">
      <w:pPr>
        <w:pStyle w:val="B3"/>
      </w:pPr>
      <w:r>
        <w:rPr>
          <w:lang w:val="en-US"/>
        </w:rPr>
        <w:lastRenderedPageBreak/>
        <w:t>a)</w:t>
      </w:r>
      <w:r>
        <w:rPr>
          <w:lang w:val="en-US"/>
        </w:rPr>
        <w:tab/>
      </w:r>
      <w:r>
        <w:t>if "exptAnaType" attribute sets to "MOBILITY", the corresponding list of Exception Ids are "UNEXPECTED_UE_LOCATION", "PING_PONG_ACROSS_CELLS", "UNEXPECTED_WAKEUP" and "UNEXPECTED_RADIO_LINK_FAILURES";</w:t>
      </w:r>
    </w:p>
    <w:p w14:paraId="0353B341" w14:textId="77777777" w:rsidR="0041240B" w:rsidRDefault="0041240B" w:rsidP="0041240B">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3D1074B8" w14:textId="77777777" w:rsidR="0041240B" w:rsidRDefault="0041240B" w:rsidP="0041240B">
      <w:pPr>
        <w:pStyle w:val="B3"/>
      </w:pPr>
      <w:r>
        <w:t>c)</w:t>
      </w:r>
      <w:r>
        <w:tab/>
        <w:t>if "exptAnaType" attribute sets to "MOBILITY_AND_COMMUN", the corresponding list of Exception Ids includes all above derived exception Ids.</w:t>
      </w:r>
    </w:p>
    <w:p w14:paraId="3B5A81DA" w14:textId="77777777" w:rsidR="0041240B" w:rsidRDefault="0041240B" w:rsidP="0041240B">
      <w:pPr>
        <w:pStyle w:val="B3"/>
        <w:ind w:left="851" w:firstLine="0"/>
      </w:pPr>
      <w:r>
        <w:t xml:space="preserve">The derived list of Exception Ids is used by the NWDAF to notify the NF service consumer when UE's behaviour is exceptional based on one or more Exception Ids within the list. </w:t>
      </w:r>
    </w:p>
    <w:p w14:paraId="1A344BDC" w14:textId="77777777" w:rsidR="0041240B" w:rsidRDefault="0041240B" w:rsidP="0041240B">
      <w:pPr>
        <w:pStyle w:val="B3"/>
      </w:pPr>
      <w:r>
        <w:t>If the "anyUe" attribute in the "tgtUe" attribute sets to "true":</w:t>
      </w:r>
    </w:p>
    <w:p w14:paraId="634EEB38" w14:textId="77777777" w:rsidR="0041240B" w:rsidRDefault="0041240B" w:rsidP="0041240B">
      <w:pPr>
        <w:pStyle w:val="B3"/>
      </w:pPr>
      <w:r>
        <w:t>a)</w:t>
      </w:r>
      <w:r>
        <w:tab/>
        <w:t>the expected analytics type via the"exptAnaType" attribute or the list of Exception Ids via "excepRequs" attribute shall not be requested for both mobility and communication related analytics at the same time;</w:t>
      </w:r>
    </w:p>
    <w:p w14:paraId="65A2BB4D" w14:textId="77777777" w:rsidR="0041240B" w:rsidRDefault="0041240B" w:rsidP="0041240B">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EF871C2" w14:textId="77777777" w:rsidR="0041240B" w:rsidRDefault="0041240B" w:rsidP="0041240B">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C30F1D4" w14:textId="77777777" w:rsidR="0041240B" w:rsidRDefault="0041240B" w:rsidP="0041240B">
      <w:pPr>
        <w:pStyle w:val="B10"/>
      </w:pPr>
      <w:r>
        <w:tab/>
        <w:t>and may provide:</w:t>
      </w:r>
    </w:p>
    <w:p w14:paraId="4CB9F708" w14:textId="77777777" w:rsidR="0041240B" w:rsidRDefault="0041240B" w:rsidP="0041240B">
      <w:pPr>
        <w:pStyle w:val="B2"/>
        <w:rPr>
          <w:lang w:val="en-US" w:eastAsia="zh-CN"/>
        </w:rPr>
      </w:pPr>
      <w:r>
        <w:rPr>
          <w:lang w:val="en-US" w:eastAsia="zh-CN"/>
        </w:rPr>
        <w:t>1)</w:t>
      </w:r>
      <w:r>
        <w:rPr>
          <w:lang w:val="en-US" w:eastAsia="zh-CN"/>
        </w:rPr>
        <w:tab/>
        <w:t>expected UE behaviour via "exptUeBehav" attribute.</w:t>
      </w:r>
    </w:p>
    <w:p w14:paraId="1546BD68" w14:textId="77777777" w:rsidR="0041240B" w:rsidRDefault="0041240B" w:rsidP="0041240B">
      <w:pPr>
        <w:pStyle w:val="B10"/>
      </w:pPr>
      <w:r>
        <w:t>-</w:t>
      </w:r>
      <w:r>
        <w:tab/>
        <w:t>if the feature "UserDataCongestion" is supported and the event is "USER_DATA_CONGESTION", shall provide:</w:t>
      </w:r>
    </w:p>
    <w:p w14:paraId="55DD0DE8" w14:textId="77777777" w:rsidR="0041240B" w:rsidRDefault="0041240B" w:rsidP="0041240B">
      <w:pPr>
        <w:pStyle w:val="B2"/>
      </w:pPr>
      <w:r>
        <w:t>1)</w:t>
      </w:r>
      <w:r>
        <w:tab/>
        <w:t>identification of target UE(s) to which the subscription applies by "supis", "gpsis" (if feature "UserDataCongestionExt" is supported) or "anyUe" attribute;</w:t>
      </w:r>
    </w:p>
    <w:p w14:paraId="1C6B4FEE" w14:textId="77777777" w:rsidR="0041240B" w:rsidRDefault="0041240B" w:rsidP="0041240B">
      <w:pPr>
        <w:pStyle w:val="B10"/>
      </w:pPr>
      <w:r>
        <w:tab/>
        <w:t>and may include:</w:t>
      </w:r>
    </w:p>
    <w:p w14:paraId="5BE61E59" w14:textId="77777777" w:rsidR="0041240B" w:rsidRDefault="0041240B" w:rsidP="0041240B">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262721B6" w14:textId="77777777" w:rsidR="0041240B" w:rsidRDefault="0041240B" w:rsidP="0041240B">
      <w:pPr>
        <w:pStyle w:val="B2"/>
      </w:pPr>
      <w:r>
        <w:t>2)</w:t>
      </w:r>
      <w:r>
        <w:tab/>
        <w:t>identification of network area to which the subscription applies via identification of network area(s) by "networkArea" attribute (mandatory if "anyUe" attribute is set to true);</w:t>
      </w:r>
    </w:p>
    <w:p w14:paraId="464513BD" w14:textId="77777777" w:rsidR="0041240B" w:rsidRDefault="0041240B" w:rsidP="0041240B">
      <w:pPr>
        <w:pStyle w:val="B2"/>
      </w:pPr>
      <w:r>
        <w:t>3)</w:t>
      </w:r>
      <w:r>
        <w:tab/>
        <w:t>identification of network slice(s) by "snssais" attribute;</w:t>
      </w:r>
    </w:p>
    <w:p w14:paraId="63132495" w14:textId="77777777" w:rsidR="0041240B" w:rsidRDefault="0041240B" w:rsidP="0041240B">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06F49AF" w14:textId="77777777" w:rsidR="0041240B" w:rsidRDefault="0041240B" w:rsidP="0041240B">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36" w:name="_Hlk79498175"/>
      <w:r>
        <w:rPr>
          <w:lang w:val="en-US" w:eastAsia="zh-CN"/>
        </w:rPr>
        <w:t xml:space="preserve">and/or downlink directions </w:t>
      </w:r>
      <w:bookmarkEnd w:id="36"/>
      <w:r>
        <w:rPr>
          <w:lang w:val="en-US" w:eastAsia="zh-CN"/>
        </w:rPr>
        <w:t xml:space="preserve">by the "maxTopAppUlNbr" attribute and/or the "maxTopAppDlNbr" attribute; </w:t>
      </w:r>
    </w:p>
    <w:p w14:paraId="786AAB71" w14:textId="77777777" w:rsidR="0041240B" w:rsidRDefault="0041240B" w:rsidP="0041240B">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2F400B68" w14:textId="77777777" w:rsidR="0041240B" w:rsidRDefault="0041240B" w:rsidP="0041240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47026A46" w14:textId="77777777" w:rsidR="0041240B" w:rsidRDefault="0041240B" w:rsidP="0041240B">
      <w:pPr>
        <w:pStyle w:val="B2"/>
      </w:pPr>
      <w:r>
        <w:t>8)</w:t>
      </w:r>
      <w:r>
        <w:tab/>
        <w:t>the temporal granularity size in the "temporalGranSize" attribute if the "UserDataCongestionExt2_eNA" feature is supported.</w:t>
      </w:r>
    </w:p>
    <w:p w14:paraId="42B3E2EF" w14:textId="77777777" w:rsidR="0041240B" w:rsidRDefault="0041240B" w:rsidP="0041240B">
      <w:pPr>
        <w:pStyle w:val="B10"/>
      </w:pPr>
      <w:r>
        <w:lastRenderedPageBreak/>
        <w:t>-</w:t>
      </w:r>
      <w:r>
        <w:tab/>
        <w:t>if the feature "Dispersion" is supported and the event is "DISPERSION", shall provide:</w:t>
      </w:r>
    </w:p>
    <w:p w14:paraId="0A15CD0F" w14:textId="77777777" w:rsidR="0041240B" w:rsidRDefault="0041240B" w:rsidP="0041240B">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37" w:name="_Hlk98159017"/>
      <w:r>
        <w:t>"disperClass"</w:t>
      </w:r>
      <w:bookmarkEnd w:id="37"/>
      <w:r>
        <w:t xml:space="preserve"> attribute;</w:t>
      </w:r>
    </w:p>
    <w:p w14:paraId="016870F3" w14:textId="77777777" w:rsidR="0041240B" w:rsidRDefault="0041240B" w:rsidP="0041240B">
      <w:pPr>
        <w:pStyle w:val="B10"/>
      </w:pPr>
      <w:r>
        <w:tab/>
        <w:t>and may include:</w:t>
      </w:r>
    </w:p>
    <w:p w14:paraId="1EC1CC1B" w14:textId="77777777" w:rsidR="0041240B" w:rsidRDefault="0041240B" w:rsidP="0041240B">
      <w:pPr>
        <w:pStyle w:val="B2"/>
      </w:pPr>
      <w:r>
        <w:t>1)</w:t>
      </w:r>
      <w:r>
        <w:tab/>
        <w:t>identification of network area to which the subscription applies via identification of network area by "networkArea" attribute, if the "supis" attribute or "intGroupIds" attribute is included in the "tgtUe" attribute;</w:t>
      </w:r>
    </w:p>
    <w:p w14:paraId="0BBFF9A3" w14:textId="77777777" w:rsidR="0041240B" w:rsidRDefault="0041240B" w:rsidP="0041240B">
      <w:pPr>
        <w:pStyle w:val="B2"/>
      </w:pPr>
      <w:r>
        <w:t>2)</w:t>
      </w:r>
      <w:r>
        <w:tab/>
        <w:t>identification of network slice(s) by "snssais" attribute;</w:t>
      </w:r>
    </w:p>
    <w:p w14:paraId="5ED88850" w14:textId="77777777" w:rsidR="0041240B" w:rsidRDefault="0041240B" w:rsidP="0041240B">
      <w:pPr>
        <w:pStyle w:val="B2"/>
        <w:rPr>
          <w:lang w:val="en-US" w:eastAsia="zh-CN"/>
        </w:rPr>
      </w:pPr>
      <w:r>
        <w:rPr>
          <w:lang w:val="en-US" w:eastAsia="zh-CN"/>
        </w:rPr>
        <w:t>3)</w:t>
      </w:r>
      <w:r>
        <w:rPr>
          <w:lang w:val="en-US" w:eastAsia="zh-CN"/>
        </w:rPr>
        <w:tab/>
        <w:t>application identifier(s) in "appIds" attribute;</w:t>
      </w:r>
    </w:p>
    <w:p w14:paraId="33F2600F" w14:textId="77777777" w:rsidR="0041240B" w:rsidRDefault="0041240B" w:rsidP="0041240B">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745BEC53" w14:textId="77777777" w:rsidR="0041240B" w:rsidRDefault="0041240B" w:rsidP="0041240B">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058613EF" w14:textId="77777777" w:rsidR="0041240B" w:rsidRDefault="0041240B" w:rsidP="0041240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03B75AF8" w14:textId="77777777" w:rsidR="0041240B" w:rsidRDefault="0041240B" w:rsidP="0041240B">
      <w:pPr>
        <w:pStyle w:val="B2"/>
      </w:pPr>
      <w:r>
        <w:t>7)</w:t>
      </w:r>
      <w:r>
        <w:tab/>
        <w:t xml:space="preserve">the spatial granularity size of TA in the "spatialGranSizeTa" attribute if the "DispersionExt_eNA" feature is supported; </w:t>
      </w:r>
    </w:p>
    <w:p w14:paraId="2C2996D7" w14:textId="77777777" w:rsidR="0041240B" w:rsidRDefault="0041240B" w:rsidP="0041240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28C792A" w14:textId="77777777" w:rsidR="0041240B" w:rsidRDefault="0041240B" w:rsidP="0041240B">
      <w:pPr>
        <w:pStyle w:val="B2"/>
        <w:rPr>
          <w:lang w:val="en-US" w:eastAsia="zh-CN"/>
        </w:rPr>
      </w:pPr>
      <w:r>
        <w:t>9)</w:t>
      </w:r>
      <w:r>
        <w:tab/>
        <w:t>the temporal granularity size in the "temporalGranSize" attribute if the "DispersionExt_eNA" feature is supported.</w:t>
      </w:r>
    </w:p>
    <w:p w14:paraId="72112FE6" w14:textId="77777777" w:rsidR="0041240B" w:rsidRDefault="0041240B" w:rsidP="0041240B">
      <w:pPr>
        <w:pStyle w:val="B10"/>
      </w:pPr>
      <w:r>
        <w:t>-</w:t>
      </w:r>
      <w:r>
        <w:tab/>
        <w:t>if the feature "RedundantTransmissionExp" is supported and the event is "RED_TRANS_EXP", shall provide:</w:t>
      </w:r>
    </w:p>
    <w:p w14:paraId="18677D1F" w14:textId="77777777" w:rsidR="0041240B" w:rsidRDefault="0041240B" w:rsidP="0041240B">
      <w:pPr>
        <w:pStyle w:val="B10"/>
      </w:pPr>
      <w:r>
        <w:t>1)</w:t>
      </w:r>
      <w:r>
        <w:tab/>
        <w:t>identification of target UE(s) to which the subscription applies by "supis", "intGroupIds" or "anyUe" attribute in the "tgtUe" attribute;</w:t>
      </w:r>
    </w:p>
    <w:p w14:paraId="5537DDC2" w14:textId="77777777" w:rsidR="0041240B" w:rsidRDefault="0041240B" w:rsidP="0041240B">
      <w:pPr>
        <w:pStyle w:val="B10"/>
      </w:pPr>
      <w:r>
        <w:t>-</w:t>
      </w:r>
      <w:r>
        <w:tab/>
        <w:t>and may include:</w:t>
      </w:r>
    </w:p>
    <w:p w14:paraId="5B4350F6" w14:textId="77777777" w:rsidR="0041240B" w:rsidRDefault="0041240B" w:rsidP="0041240B">
      <w:pPr>
        <w:pStyle w:val="B2"/>
      </w:pPr>
      <w:r>
        <w:t>1)</w:t>
      </w:r>
      <w:r>
        <w:tab/>
        <w:t>identification of network area to which the subscription applies via identification of network area by "networkArea" attribute;</w:t>
      </w:r>
    </w:p>
    <w:p w14:paraId="4085E660" w14:textId="77777777" w:rsidR="0041240B" w:rsidRDefault="0041240B" w:rsidP="0041240B">
      <w:pPr>
        <w:pStyle w:val="B2"/>
      </w:pPr>
      <w:r>
        <w:t>2)</w:t>
      </w:r>
      <w:r>
        <w:tab/>
        <w:t>identification of network slice(s) by "snssais" attribute;</w:t>
      </w:r>
    </w:p>
    <w:p w14:paraId="6BE3D820" w14:textId="77777777" w:rsidR="0041240B" w:rsidRDefault="0041240B" w:rsidP="0041240B">
      <w:pPr>
        <w:pStyle w:val="B2"/>
        <w:rPr>
          <w:lang w:val="en-US" w:eastAsia="zh-CN"/>
        </w:rPr>
      </w:pPr>
      <w:r>
        <w:rPr>
          <w:lang w:val="en-US" w:eastAsia="zh-CN"/>
        </w:rPr>
        <w:t>3)</w:t>
      </w:r>
      <w:r>
        <w:rPr>
          <w:lang w:val="en-US" w:eastAsia="zh-CN"/>
        </w:rPr>
        <w:tab/>
        <w:t>identification of DNN in the "dnns" attribute;</w:t>
      </w:r>
    </w:p>
    <w:p w14:paraId="1EE72901" w14:textId="77777777" w:rsidR="0041240B" w:rsidRDefault="0041240B" w:rsidP="0041240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251CDC10" w14:textId="77777777" w:rsidR="0041240B" w:rsidRDefault="0041240B" w:rsidP="0041240B">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F331D57" w14:textId="77777777" w:rsidR="0041240B" w:rsidRDefault="0041240B" w:rsidP="0041240B">
      <w:pPr>
        <w:pStyle w:val="B2"/>
        <w:rPr>
          <w:lang w:val="en-US" w:eastAsia="zh-CN"/>
        </w:rPr>
      </w:pPr>
      <w:r>
        <w:t>6)</w:t>
      </w:r>
      <w:r>
        <w:tab/>
        <w:t>the temporal granularity size in the "temporalGranSize" attribute if the "RedundantTransExpExt_eNA" feature is supported.</w:t>
      </w:r>
    </w:p>
    <w:p w14:paraId="46F9700A" w14:textId="77777777" w:rsidR="0041240B" w:rsidRDefault="0041240B" w:rsidP="0041240B">
      <w:pPr>
        <w:pStyle w:val="B10"/>
      </w:pPr>
      <w:r>
        <w:t>-</w:t>
      </w:r>
      <w:r>
        <w:tab/>
        <w:t>if the feature "WlanPerformance" is supported and the event is "WLAN_PERFORMANCE", shall provide:</w:t>
      </w:r>
    </w:p>
    <w:p w14:paraId="6A4C1CE0" w14:textId="77777777" w:rsidR="0041240B" w:rsidRDefault="0041240B" w:rsidP="0041240B">
      <w:pPr>
        <w:pStyle w:val="B2"/>
      </w:pPr>
      <w:r>
        <w:t>1)</w:t>
      </w:r>
      <w:r>
        <w:tab/>
        <w:t xml:space="preserve">identification of target UE(s) to which the subscription applies by "supis", "intGroupIds" or </w:t>
      </w:r>
      <w:bookmarkStart w:id="38" w:name="_Hlk90332760"/>
      <w:r>
        <w:t>"anyUe" attribute in the "tgtUe" attribute</w:t>
      </w:r>
      <w:bookmarkEnd w:id="38"/>
      <w:r>
        <w:t>. If "anyUe" attribute is included in the "tgtUe" attribute, then any of "networkArea" attribute, "ssIds" or "bssIds" attribute within "wlanReqs" attribute shall be present;</w:t>
      </w:r>
    </w:p>
    <w:p w14:paraId="04FCB723" w14:textId="77777777" w:rsidR="0041240B" w:rsidRDefault="0041240B" w:rsidP="0041240B">
      <w:pPr>
        <w:pStyle w:val="B10"/>
      </w:pPr>
      <w:r>
        <w:tab/>
        <w:t>and may include:</w:t>
      </w:r>
    </w:p>
    <w:p w14:paraId="6E0A738F" w14:textId="77777777" w:rsidR="0041240B" w:rsidRDefault="0041240B" w:rsidP="0041240B">
      <w:pPr>
        <w:pStyle w:val="B2"/>
      </w:pPr>
      <w:r>
        <w:t>1)</w:t>
      </w:r>
      <w:r>
        <w:tab/>
        <w:t>identification of network area to which the subscription applies via identification of network area by "networkArea" attribute;</w:t>
      </w:r>
    </w:p>
    <w:p w14:paraId="2200177B" w14:textId="77777777" w:rsidR="0041240B" w:rsidRDefault="0041240B" w:rsidP="0041240B">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78919E20" w14:textId="77777777" w:rsidR="0041240B" w:rsidRDefault="0041240B" w:rsidP="0041240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056C26AB" w14:textId="77777777" w:rsidR="0041240B" w:rsidRDefault="0041240B" w:rsidP="0041240B">
      <w:pPr>
        <w:pStyle w:val="B2"/>
        <w:rPr>
          <w:lang w:val="en-US" w:eastAsia="zh-CN"/>
        </w:rPr>
      </w:pPr>
      <w:r>
        <w:t>4)</w:t>
      </w:r>
      <w:r>
        <w:tab/>
        <w:t>the temporal granularity size in the "temporalGranSize" attribute if the "WlanPerfExt_eNA" feature is supported.</w:t>
      </w:r>
    </w:p>
    <w:p w14:paraId="2114171C" w14:textId="77777777" w:rsidR="0041240B" w:rsidRDefault="0041240B" w:rsidP="0041240B">
      <w:pPr>
        <w:pStyle w:val="B10"/>
      </w:pPr>
      <w:r>
        <w:t>-</w:t>
      </w:r>
      <w:r>
        <w:tab/>
        <w:t>if the feature "</w:t>
      </w:r>
      <w:r>
        <w:rPr>
          <w:rFonts w:cs="Arial"/>
          <w:szCs w:val="18"/>
        </w:rPr>
        <w:t>DnPerformance</w:t>
      </w:r>
      <w:r>
        <w:t>" is supported and the event is "DN_PERFORMANCE", shall provide:</w:t>
      </w:r>
    </w:p>
    <w:p w14:paraId="1AC74E5D" w14:textId="77777777" w:rsidR="0041240B" w:rsidRDefault="0041240B" w:rsidP="0041240B">
      <w:pPr>
        <w:pStyle w:val="B2"/>
      </w:pPr>
      <w:r>
        <w:t>1)</w:t>
      </w:r>
      <w:r>
        <w:tab/>
        <w:t>identification of target UE(s) to which the subscription applies by "supis", "intGroupIds" or "anyUe" attribute in the "tgtUe" attribute;</w:t>
      </w:r>
    </w:p>
    <w:p w14:paraId="6B15FA4F" w14:textId="77777777" w:rsidR="0041240B" w:rsidRDefault="0041240B" w:rsidP="0041240B">
      <w:pPr>
        <w:pStyle w:val="B10"/>
      </w:pPr>
      <w:r>
        <w:tab/>
        <w:t>and may include:</w:t>
      </w:r>
    </w:p>
    <w:p w14:paraId="45308F33" w14:textId="77777777" w:rsidR="0041240B" w:rsidRDefault="0041240B" w:rsidP="0041240B">
      <w:pPr>
        <w:pStyle w:val="B2"/>
      </w:pPr>
      <w:r>
        <w:t>1)</w:t>
      </w:r>
      <w:r>
        <w:tab/>
        <w:t>identification of network area to which the subscription applies via identification of network area by "networkArea" attribute;</w:t>
      </w:r>
    </w:p>
    <w:p w14:paraId="72F283F2" w14:textId="77777777" w:rsidR="0041240B" w:rsidRDefault="0041240B" w:rsidP="0041240B">
      <w:pPr>
        <w:pStyle w:val="B2"/>
      </w:pPr>
      <w:r>
        <w:t>2)</w:t>
      </w:r>
      <w:r>
        <w:tab/>
      </w:r>
      <w:r>
        <w:rPr>
          <w:lang w:eastAsia="zh-CN"/>
        </w:rPr>
        <w:t>identification of network slice(s) in the "snssais" attribute;</w:t>
      </w:r>
    </w:p>
    <w:p w14:paraId="5CBCD4BF" w14:textId="77777777" w:rsidR="0041240B" w:rsidRDefault="0041240B" w:rsidP="0041240B">
      <w:pPr>
        <w:pStyle w:val="B2"/>
      </w:pPr>
      <w:r>
        <w:t>3)</w:t>
      </w:r>
      <w:r>
        <w:tab/>
        <w:t>identification of network slice and the optionally associated network slice instance(s) if available, via the "nsiIdInfos" attribute or any slices indication in the "anySlice" attribute;</w:t>
      </w:r>
    </w:p>
    <w:p w14:paraId="533A8AB6" w14:textId="77777777" w:rsidR="0041240B" w:rsidRDefault="0041240B" w:rsidP="0041240B">
      <w:pPr>
        <w:pStyle w:val="B2"/>
        <w:rPr>
          <w:lang w:val="en-US" w:eastAsia="zh-CN"/>
        </w:rPr>
      </w:pPr>
      <w:r>
        <w:rPr>
          <w:lang w:val="en-US" w:eastAsia="zh-CN"/>
        </w:rPr>
        <w:t>4)</w:t>
      </w:r>
      <w:r>
        <w:rPr>
          <w:lang w:val="en-US" w:eastAsia="zh-CN"/>
        </w:rPr>
        <w:tab/>
        <w:t>application identifier(s) in "appIds" attribute;</w:t>
      </w:r>
    </w:p>
    <w:p w14:paraId="07E85478" w14:textId="77777777" w:rsidR="0041240B" w:rsidRDefault="0041240B" w:rsidP="0041240B">
      <w:pPr>
        <w:pStyle w:val="B2"/>
      </w:pPr>
      <w:r>
        <w:rPr>
          <w:lang w:val="en-US" w:eastAsia="ja-JP"/>
        </w:rPr>
        <w:t>5)</w:t>
      </w:r>
      <w:r>
        <w:rPr>
          <w:lang w:val="en-US" w:eastAsia="ja-JP"/>
        </w:rPr>
        <w:tab/>
      </w:r>
      <w:r>
        <w:tab/>
        <w:t>an identification of DNN in the "dnns" attribute;</w:t>
      </w:r>
    </w:p>
    <w:p w14:paraId="76FD25BB" w14:textId="77777777" w:rsidR="0041240B" w:rsidRDefault="0041240B" w:rsidP="0041240B">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689D623B" w14:textId="77777777" w:rsidR="0041240B" w:rsidRDefault="0041240B" w:rsidP="0041240B">
      <w:pPr>
        <w:pStyle w:val="B2"/>
      </w:pPr>
      <w:r>
        <w:t>7)</w:t>
      </w:r>
      <w:r>
        <w:tab/>
        <w:t>the identification of the UPF as the "upfInfo" attribute;</w:t>
      </w:r>
    </w:p>
    <w:p w14:paraId="78CE4F77" w14:textId="77777777" w:rsidR="0041240B" w:rsidRDefault="0041240B" w:rsidP="0041240B">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1DCB86DD" w14:textId="77777777" w:rsidR="0041240B" w:rsidRDefault="0041240B" w:rsidP="0041240B">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24017EDD" w14:textId="77777777" w:rsidR="0041240B" w:rsidRDefault="0041240B" w:rsidP="0041240B">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39" w:name="_Hlk131782232"/>
      <w:r>
        <w:t>if</w:t>
      </w:r>
      <w:bookmarkEnd w:id="39"/>
      <w:r>
        <w:t xml:space="preserve"> supported;</w:t>
      </w:r>
    </w:p>
    <w:p w14:paraId="686CAF10" w14:textId="77777777" w:rsidR="0041240B" w:rsidRDefault="0041240B" w:rsidP="0041240B">
      <w:pPr>
        <w:pStyle w:val="B2"/>
      </w:pPr>
      <w:r>
        <w:t>11)</w:t>
      </w:r>
      <w:r>
        <w:tab/>
        <w:t xml:space="preserve">the spatial granularity size of TA in the "spatialGranSizeTa" attribute if the "DnPerformanceExt_eNA" feature is supported; </w:t>
      </w:r>
    </w:p>
    <w:p w14:paraId="2C84DD4B" w14:textId="77777777" w:rsidR="0041240B" w:rsidRDefault="0041240B" w:rsidP="0041240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002A4FFB" w14:textId="77777777" w:rsidR="0041240B" w:rsidRDefault="0041240B" w:rsidP="0041240B">
      <w:pPr>
        <w:pStyle w:val="B2"/>
        <w:rPr>
          <w:lang w:val="en-US" w:eastAsia="zh-CN"/>
        </w:rPr>
      </w:pPr>
      <w:r>
        <w:t>13)</w:t>
      </w:r>
      <w:r>
        <w:tab/>
        <w:t>the temporal granularity size in the "temporalGranSize" attribute if the "DnPerformanceExt_eNA" feature is supported.</w:t>
      </w:r>
    </w:p>
    <w:p w14:paraId="724AF977" w14:textId="77777777" w:rsidR="0041240B" w:rsidRDefault="0041240B" w:rsidP="0041240B">
      <w:pPr>
        <w:pStyle w:val="B10"/>
      </w:pPr>
      <w:r>
        <w:t>-</w:t>
      </w:r>
      <w:r>
        <w:tab/>
        <w:t>if the feature "</w:t>
      </w:r>
      <w:r>
        <w:rPr>
          <w:lang w:eastAsia="zh-CN"/>
        </w:rPr>
        <w:t>SMCCE</w:t>
      </w:r>
      <w:r>
        <w:t>" is supported and the event is "</w:t>
      </w:r>
      <w:r>
        <w:rPr>
          <w:lang w:eastAsia="zh-CN"/>
        </w:rPr>
        <w:t>SM_</w:t>
      </w:r>
      <w:r>
        <w:t>CONGESTION", shall provide:</w:t>
      </w:r>
    </w:p>
    <w:p w14:paraId="41514DA8" w14:textId="77777777" w:rsidR="0041240B" w:rsidRDefault="0041240B" w:rsidP="0041240B">
      <w:pPr>
        <w:pStyle w:val="B2"/>
      </w:pPr>
      <w:r>
        <w:t>1)</w:t>
      </w:r>
      <w:r>
        <w:tab/>
        <w:t>an identification of DNN in the "dnns" attribute;</w:t>
      </w:r>
    </w:p>
    <w:p w14:paraId="671CFED2" w14:textId="77777777" w:rsidR="0041240B" w:rsidRDefault="0041240B" w:rsidP="0041240B">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5E68A17E" w14:textId="77777777" w:rsidR="0041240B" w:rsidRDefault="0041240B" w:rsidP="0041240B">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6F084B7E" w14:textId="77777777" w:rsidR="0041240B" w:rsidRDefault="0041240B" w:rsidP="0041240B">
      <w:pPr>
        <w:pStyle w:val="B10"/>
      </w:pPr>
      <w:r>
        <w:tab/>
        <w:t>and may include:</w:t>
      </w:r>
    </w:p>
    <w:p w14:paraId="2C45101E" w14:textId="77777777" w:rsidR="0041240B" w:rsidRDefault="0041240B" w:rsidP="0041240B">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708825BD" w14:textId="77777777" w:rsidR="0041240B" w:rsidRDefault="0041240B" w:rsidP="0041240B">
      <w:pPr>
        <w:pStyle w:val="NO"/>
      </w:pPr>
      <w:r>
        <w:lastRenderedPageBreak/>
        <w:t>NOTE 10:</w:t>
      </w:r>
      <w:r>
        <w:tab/>
        <w:t>The predictions are not applicable for Session Management Congestion Control Experience analytics.</w:t>
      </w:r>
    </w:p>
    <w:p w14:paraId="321CB182" w14:textId="77777777" w:rsidR="0041240B" w:rsidRDefault="0041240B" w:rsidP="0041240B">
      <w:pPr>
        <w:pStyle w:val="B10"/>
      </w:pPr>
      <w:r>
        <w:t>-</w:t>
      </w:r>
      <w:r>
        <w:tab/>
        <w:t>if the feature "PfdDetermination" is supported and the event is "PFD_DETERMINATION", it shall provide:</w:t>
      </w:r>
    </w:p>
    <w:p w14:paraId="11D286CB" w14:textId="77777777" w:rsidR="0041240B" w:rsidRDefault="0041240B" w:rsidP="0041240B">
      <w:pPr>
        <w:pStyle w:val="B2"/>
        <w:rPr>
          <w:lang w:eastAsia="zh-CN"/>
        </w:rPr>
      </w:pPr>
      <w:r>
        <w:rPr>
          <w:lang w:eastAsia="zh-CN"/>
        </w:rPr>
        <w:t>1)</w:t>
      </w:r>
      <w:r>
        <w:rPr>
          <w:lang w:eastAsia="zh-CN"/>
        </w:rPr>
        <w:tab/>
        <w:t>a list of application identifier(s) in the "appIds" attribute.</w:t>
      </w:r>
    </w:p>
    <w:p w14:paraId="5489E6EC" w14:textId="77777777" w:rsidR="0041240B" w:rsidRDefault="0041240B" w:rsidP="0041240B">
      <w:pPr>
        <w:pStyle w:val="B10"/>
      </w:pPr>
      <w:r>
        <w:tab/>
        <w:t>and may provide:</w:t>
      </w:r>
    </w:p>
    <w:p w14:paraId="496CC905" w14:textId="77777777" w:rsidR="0041240B" w:rsidRDefault="0041240B" w:rsidP="0041240B">
      <w:pPr>
        <w:pStyle w:val="B2"/>
      </w:pPr>
      <w:r>
        <w:t>1)</w:t>
      </w:r>
      <w:r>
        <w:tab/>
        <w:t>identification of DNN in the "dnns" attribute; and/or</w:t>
      </w:r>
    </w:p>
    <w:p w14:paraId="6D68A41F" w14:textId="77777777" w:rsidR="0041240B" w:rsidRDefault="0041240B" w:rsidP="0041240B">
      <w:pPr>
        <w:pStyle w:val="B2"/>
        <w:rPr>
          <w:lang w:eastAsia="zh-CN"/>
        </w:rPr>
      </w:pPr>
      <w:r>
        <w:t>2)</w:t>
      </w:r>
      <w:r>
        <w:tab/>
      </w:r>
      <w:r>
        <w:rPr>
          <w:lang w:eastAsia="zh-CN"/>
        </w:rPr>
        <w:t>identification of network slice in the "</w:t>
      </w:r>
      <w:r>
        <w:t>snssais</w:t>
      </w:r>
      <w:r>
        <w:rPr>
          <w:lang w:eastAsia="zh-CN"/>
        </w:rPr>
        <w:t>" attribute.</w:t>
      </w:r>
    </w:p>
    <w:p w14:paraId="626D3B43" w14:textId="77777777" w:rsidR="0041240B" w:rsidRDefault="0041240B" w:rsidP="0041240B">
      <w:pPr>
        <w:keepLines/>
        <w:ind w:left="1135" w:hanging="851"/>
      </w:pPr>
      <w:r>
        <w:t>NOTE 11: PFD Determination analytics do not have a target UE, they are always for any UE.</w:t>
      </w:r>
    </w:p>
    <w:p w14:paraId="138758E0" w14:textId="77777777" w:rsidR="0041240B" w:rsidRDefault="0041240B" w:rsidP="0041240B">
      <w:pPr>
        <w:pStyle w:val="B10"/>
      </w:pPr>
      <w:r>
        <w:t>-</w:t>
      </w:r>
      <w:r>
        <w:tab/>
        <w:t>if the feature "</w:t>
      </w:r>
      <w:r>
        <w:rPr>
          <w:lang w:eastAsia="zh-CN"/>
        </w:rPr>
        <w:t>E2eDataVolTransTime</w:t>
      </w:r>
      <w:r>
        <w:t>" is supported and the event is "</w:t>
      </w:r>
      <w:r>
        <w:rPr>
          <w:lang w:eastAsia="zh-CN"/>
        </w:rPr>
        <w:t>E2E_DATA_VOL_TRANS_TIME</w:t>
      </w:r>
      <w:r>
        <w:t>", shall provide:</w:t>
      </w:r>
    </w:p>
    <w:p w14:paraId="4A69538E" w14:textId="77777777" w:rsidR="0041240B" w:rsidRDefault="0041240B" w:rsidP="0041240B">
      <w:pPr>
        <w:pStyle w:val="B2"/>
      </w:pPr>
      <w:r>
        <w:t>1)</w:t>
      </w:r>
      <w:r>
        <w:tab/>
        <w:t>identification of target UE(s) to which the subscription applies by "supis" or "gpsis" attribute in the "tgtUe" attribute.</w:t>
      </w:r>
    </w:p>
    <w:p w14:paraId="45B741AE" w14:textId="77777777" w:rsidR="0041240B" w:rsidRDefault="0041240B" w:rsidP="0041240B">
      <w:pPr>
        <w:pStyle w:val="B10"/>
      </w:pPr>
      <w:r>
        <w:tab/>
        <w:t>and may include:</w:t>
      </w:r>
    </w:p>
    <w:p w14:paraId="225F9AE9" w14:textId="77777777" w:rsidR="0041240B" w:rsidRDefault="0041240B" w:rsidP="0041240B">
      <w:pPr>
        <w:pStyle w:val="B2"/>
      </w:pPr>
      <w:r>
        <w:t>1)</w:t>
      </w:r>
      <w:r>
        <w:tab/>
      </w:r>
      <w:r>
        <w:tab/>
        <w:t>an identification of DNN in the "dnns" attribute;</w:t>
      </w:r>
    </w:p>
    <w:p w14:paraId="48C6A94C" w14:textId="77777777" w:rsidR="0041240B" w:rsidRDefault="0041240B" w:rsidP="0041240B">
      <w:pPr>
        <w:pStyle w:val="B2"/>
        <w:rPr>
          <w:lang w:eastAsia="zh-CN"/>
        </w:rPr>
      </w:pPr>
      <w:r>
        <w:t>2)</w:t>
      </w:r>
      <w:r>
        <w:tab/>
      </w:r>
      <w:r>
        <w:rPr>
          <w:lang w:eastAsia="zh-CN"/>
        </w:rPr>
        <w:t>identification of network slice in the "</w:t>
      </w:r>
      <w:r>
        <w:t>snssais</w:t>
      </w:r>
      <w:r>
        <w:rPr>
          <w:lang w:eastAsia="zh-CN"/>
        </w:rPr>
        <w:t xml:space="preserve">" attribute; </w:t>
      </w:r>
    </w:p>
    <w:p w14:paraId="08599B7C" w14:textId="77777777" w:rsidR="0041240B" w:rsidRDefault="0041240B" w:rsidP="0041240B">
      <w:pPr>
        <w:pStyle w:val="B2"/>
      </w:pPr>
      <w:r>
        <w:t>3)</w:t>
      </w:r>
      <w:r>
        <w:tab/>
        <w:t>application identifier(s) in "appIds" attribute;</w:t>
      </w:r>
    </w:p>
    <w:p w14:paraId="70AE9379" w14:textId="77777777" w:rsidR="0041240B" w:rsidRDefault="0041240B" w:rsidP="0041240B">
      <w:pPr>
        <w:pStyle w:val="B2"/>
      </w:pPr>
      <w:r>
        <w:t>4)</w:t>
      </w:r>
      <w:r>
        <w:tab/>
        <w:t>area of interest of the UEs by "</w:t>
      </w:r>
      <w:r>
        <w:rPr>
          <w:lang w:eastAsia="zh-CN"/>
        </w:rPr>
        <w:t>networkArea</w:t>
      </w:r>
      <w:r>
        <w:t>" attribute; restricts the scope of the E2E data volume transfer time analytics to the provided area;</w:t>
      </w:r>
    </w:p>
    <w:p w14:paraId="745C8855" w14:textId="77777777" w:rsidR="0041240B" w:rsidRDefault="0041240B" w:rsidP="0041240B">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1CE71CFE" w14:textId="77777777" w:rsidR="0041240B" w:rsidDel="00BF208B" w:rsidRDefault="0041240B" w:rsidP="0041240B">
      <w:pPr>
        <w:pStyle w:val="B2"/>
        <w:rPr>
          <w:del w:id="40" w:author="Huawei" w:date="2023-09-20T09:05:00Z"/>
          <w:lang w:eastAsia="zh-CN"/>
        </w:rPr>
      </w:pPr>
      <w:bookmarkStart w:id="41" w:name="_Hlk131969602"/>
      <w:r>
        <w:rPr>
          <w:lang w:eastAsia="ja-JP"/>
        </w:rPr>
        <w:t>6)</w:t>
      </w:r>
      <w:r>
        <w:rPr>
          <w:lang w:eastAsia="ja-JP"/>
        </w:rPr>
        <w:tab/>
      </w:r>
      <w:r>
        <w:rPr>
          <w:lang w:eastAsia="zh-CN"/>
        </w:rPr>
        <w:t>the QoS requirements via "qosRequ" attribute;</w:t>
      </w:r>
    </w:p>
    <w:p w14:paraId="694FF657" w14:textId="77777777" w:rsidR="0041240B" w:rsidRDefault="0041240B" w:rsidP="0041240B">
      <w:pPr>
        <w:pStyle w:val="B2"/>
      </w:pPr>
      <w:del w:id="42" w:author="Huawei" w:date="2023-09-20T09:05:00Z">
        <w:r w:rsidDel="008852F9">
          <w:rPr>
            <w:lang w:eastAsia="ja-JP"/>
          </w:rPr>
          <w:delText>7)</w:delText>
        </w:r>
        <w:r w:rsidDel="008852F9">
          <w:tab/>
          <w:delText>a request for geographical distribution of the UEs (i.e., the AoIs) by "networkAreaInfo" attribute;</w:delText>
        </w:r>
      </w:del>
      <w:r>
        <w:rPr>
          <w:lang w:eastAsia="ja-JP"/>
        </w:rPr>
        <w:t xml:space="preserve"> </w:t>
      </w:r>
      <w:r>
        <w:t>and/or</w:t>
      </w:r>
    </w:p>
    <w:bookmarkEnd w:id="41"/>
    <w:p w14:paraId="3BAA5F0B" w14:textId="5378B6B0" w:rsidR="0041240B" w:rsidRDefault="0041240B" w:rsidP="0041240B">
      <w:pPr>
        <w:pStyle w:val="B2"/>
      </w:pPr>
      <w:del w:id="43" w:author="Huawei" w:date="2023-10-10T21:29:00Z">
        <w:r w:rsidDel="00D252C5">
          <w:delText>8</w:delText>
        </w:r>
      </w:del>
      <w:ins w:id="44" w:author="Huawei" w:date="2023-10-10T21:29:00Z">
        <w:r w:rsidR="00D252C5">
          <w:t>7</w:t>
        </w:r>
      </w:ins>
      <w:r>
        <w:t>)</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120CF101" w14:textId="77777777" w:rsidR="0041240B" w:rsidRDefault="0041240B" w:rsidP="0041240B">
      <w:pPr>
        <w:pStyle w:val="B10"/>
      </w:pPr>
      <w:r>
        <w:t>-</w:t>
      </w:r>
      <w:r>
        <w:tab/>
        <w:t>if the feature "PduSesTraffic" is supported and the event is "PDU_SESSION_TRAFFIC", shall provide:</w:t>
      </w:r>
    </w:p>
    <w:p w14:paraId="15867C32" w14:textId="77777777" w:rsidR="0041240B" w:rsidRDefault="0041240B" w:rsidP="0041240B">
      <w:pPr>
        <w:pStyle w:val="B2"/>
      </w:pPr>
      <w:r>
        <w:t>1)</w:t>
      </w:r>
      <w:r>
        <w:tab/>
        <w:t>identification of target UE(s) to which the subscription applies by "supis", "intGroupIds" or "anyUe" attribute in the "tgtUe" attribute;</w:t>
      </w:r>
    </w:p>
    <w:p w14:paraId="635752EB" w14:textId="77777777" w:rsidR="0041240B" w:rsidRDefault="0041240B" w:rsidP="0041240B">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2814E986" w14:textId="77777777" w:rsidR="0041240B" w:rsidRDefault="0041240B" w:rsidP="0041240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54F7F96" w14:textId="77777777" w:rsidR="0041240B" w:rsidRDefault="0041240B" w:rsidP="0041240B">
      <w:pPr>
        <w:pStyle w:val="B10"/>
      </w:pPr>
      <w:r>
        <w:tab/>
        <w:t>and may include:</w:t>
      </w:r>
    </w:p>
    <w:p w14:paraId="15DE8964" w14:textId="77777777" w:rsidR="0041240B" w:rsidRDefault="0041240B" w:rsidP="0041240B">
      <w:pPr>
        <w:pStyle w:val="B2"/>
      </w:pPr>
      <w:r>
        <w:t>1)</w:t>
      </w:r>
      <w:r>
        <w:tab/>
        <w:t>identification of network area to which the subscription applies by "networkArea" attribute and/or</w:t>
      </w:r>
    </w:p>
    <w:p w14:paraId="15498A63" w14:textId="77777777" w:rsidR="0041240B" w:rsidRDefault="0041240B" w:rsidP="0041240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414EAF43" w14:textId="77777777" w:rsidR="0041240B" w:rsidRDefault="0041240B" w:rsidP="0041240B">
      <w:pPr>
        <w:pStyle w:val="B10"/>
      </w:pPr>
      <w:r>
        <w:t>-</w:t>
      </w:r>
      <w:r>
        <w:tab/>
        <w:t>if the feature "MovementBehaviour" is supported and the event is "MOVEMENT_BEHAVIOUR", shall provide:</w:t>
      </w:r>
    </w:p>
    <w:p w14:paraId="02A67922" w14:textId="77777777" w:rsidR="0041240B" w:rsidRDefault="0041240B" w:rsidP="0041240B">
      <w:pPr>
        <w:pStyle w:val="B2"/>
      </w:pPr>
      <w:r>
        <w:t>1)</w:t>
      </w:r>
      <w:r>
        <w:tab/>
        <w:t>identification of network area to which the subscription applies by "networkArea" attribute;</w:t>
      </w:r>
    </w:p>
    <w:p w14:paraId="4781AE05" w14:textId="77777777" w:rsidR="0041240B" w:rsidRDefault="0041240B" w:rsidP="0041240B">
      <w:pPr>
        <w:pStyle w:val="B10"/>
      </w:pPr>
      <w:r>
        <w:t>-</w:t>
      </w:r>
      <w:r>
        <w:tab/>
        <w:t>and may include:</w:t>
      </w:r>
    </w:p>
    <w:p w14:paraId="54FDD726" w14:textId="77777777" w:rsidR="0041240B" w:rsidRDefault="0041240B" w:rsidP="0041240B">
      <w:pPr>
        <w:pStyle w:val="B2"/>
      </w:pPr>
      <w:bookmarkStart w:id="45" w:name="_Hlk143550682"/>
      <w:r>
        <w:t>1)</w:t>
      </w:r>
      <w:r>
        <w:tab/>
        <w:t>identification of the preferred orientation of location information by " locOrientation" attribute;</w:t>
      </w:r>
    </w:p>
    <w:bookmarkEnd w:id="45"/>
    <w:p w14:paraId="2933BBC6" w14:textId="77777777" w:rsidR="0041240B" w:rsidRPr="000F4C80" w:rsidRDefault="0041240B" w:rsidP="0041240B">
      <w:pPr>
        <w:pStyle w:val="B2"/>
        <w:rPr>
          <w:lang w:val="en-US" w:eastAsia="ja-JP"/>
        </w:rPr>
      </w:pPr>
      <w:r>
        <w:rPr>
          <w:lang w:eastAsia="ja-JP"/>
        </w:rPr>
        <w:t>2)</w:t>
      </w:r>
      <w:r>
        <w:rPr>
          <w:lang w:val="en-US" w:eastAsia="ja-JP"/>
        </w:rPr>
        <w:tab/>
      </w:r>
      <w:r>
        <w:t>Movement Behaviour</w:t>
      </w:r>
      <w:r>
        <w:rPr>
          <w:lang w:val="en-US" w:eastAsia="ja-JP"/>
        </w:rPr>
        <w:t xml:space="preserve"> analytics requirements in "movBehavReqs" attribute, which includes</w:t>
      </w:r>
      <w:r>
        <w:t xml:space="preserve"> preferred granularity of location information or preferred orientation of location information; and/or</w:t>
      </w:r>
    </w:p>
    <w:p w14:paraId="40B77525" w14:textId="77777777" w:rsidR="0041240B" w:rsidRDefault="0041240B" w:rsidP="0041240B">
      <w:pPr>
        <w:pStyle w:val="B2"/>
        <w:rPr>
          <w:lang w:val="en-US" w:eastAsia="ja-JP"/>
        </w:rPr>
      </w:pPr>
      <w:r>
        <w:rPr>
          <w:lang w:val="en-US" w:eastAsia="ja-JP"/>
        </w:rPr>
        <w:lastRenderedPageBreak/>
        <w:t>3)</w:t>
      </w:r>
      <w:r>
        <w:rPr>
          <w:lang w:val="en-US" w:eastAsia="ja-JP"/>
        </w:rPr>
        <w:tab/>
        <w:t xml:space="preserve">an optional list of analytics subsets by "listOfAnaSubsets" attribute with value(s) only applicable to </w:t>
      </w:r>
      <w:r>
        <w:t>"MOVEMENT_BEHAVIOUR"</w:t>
      </w:r>
      <w:r>
        <w:rPr>
          <w:lang w:val="en-US" w:eastAsia="ja-JP"/>
        </w:rPr>
        <w:t xml:space="preserve"> event, if the "EneNA" features is supported.</w:t>
      </w:r>
    </w:p>
    <w:p w14:paraId="5915DA97" w14:textId="77777777" w:rsidR="0041240B" w:rsidRDefault="0041240B" w:rsidP="0041240B">
      <w:pPr>
        <w:pStyle w:val="NO"/>
      </w:pPr>
      <w:r>
        <w:t>NOTE 12:</w:t>
      </w:r>
      <w:r>
        <w:tab/>
        <w:t>The predictions are not applicable for PDU Session traffic analytics.</w:t>
      </w:r>
    </w:p>
    <w:p w14:paraId="366FBE01" w14:textId="77777777" w:rsidR="0041240B" w:rsidRDefault="0041240B" w:rsidP="0041240B">
      <w:pPr>
        <w:pStyle w:val="B10"/>
      </w:pPr>
      <w:r>
        <w:t>-</w:t>
      </w:r>
      <w:r>
        <w:tab/>
        <w:t>if the feature "LocAccuracy" is supported and the event is "LOC_ACCURACY", it shall provide:</w:t>
      </w:r>
    </w:p>
    <w:p w14:paraId="77D8FC75" w14:textId="77777777" w:rsidR="0041240B" w:rsidRDefault="0041240B" w:rsidP="0041240B">
      <w:pPr>
        <w:pStyle w:val="B2"/>
      </w:pPr>
      <w:r>
        <w:t>1)</w:t>
      </w:r>
      <w:r>
        <w:tab/>
        <w:t>either a network area to which the subscription applies within the "networkArea" attribute or an exact location to which the subscription applies within the "location" attribute;</w:t>
      </w:r>
    </w:p>
    <w:p w14:paraId="5A5A1B60" w14:textId="77777777" w:rsidR="0041240B" w:rsidRDefault="0041240B" w:rsidP="0041240B">
      <w:pPr>
        <w:pStyle w:val="B10"/>
      </w:pPr>
      <w:r>
        <w:t>-</w:t>
      </w:r>
      <w:r>
        <w:tab/>
        <w:t>and may include:</w:t>
      </w:r>
    </w:p>
    <w:p w14:paraId="4DD909EA" w14:textId="77777777" w:rsidR="0041240B" w:rsidRDefault="0041240B" w:rsidP="0041240B">
      <w:pPr>
        <w:pStyle w:val="B2"/>
      </w:pPr>
      <w:r>
        <w:t>1)</w:t>
      </w:r>
      <w:r>
        <w:tab/>
        <w:t>Location accuracy</w:t>
      </w:r>
      <w:r>
        <w:rPr>
          <w:lang w:eastAsia="en-GB"/>
        </w:rPr>
        <w:t xml:space="preserve"> analytics requirements within the "locAccReqs" attribute; and/or</w:t>
      </w:r>
    </w:p>
    <w:p w14:paraId="1A5E4042" w14:textId="77777777" w:rsidR="0041240B" w:rsidRDefault="0041240B" w:rsidP="0041240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CD3ED2F" w14:textId="77777777" w:rsidR="0041240B" w:rsidRDefault="0041240B" w:rsidP="0041240B">
      <w:pPr>
        <w:pStyle w:val="NO"/>
        <w:rPr>
          <w:rFonts w:eastAsia="MS Mincho"/>
        </w:rPr>
      </w:pPr>
      <w:r>
        <w:rPr>
          <w:rFonts w:eastAsia="MS Mincho"/>
        </w:rPr>
        <w:t>NOTE</w:t>
      </w:r>
      <w:r>
        <w:t> 13</w:t>
      </w:r>
      <w:r>
        <w:rPr>
          <w:rFonts w:eastAsia="MS Mincho"/>
        </w:rPr>
        <w:t>:</w:t>
      </w:r>
      <w:r>
        <w:rPr>
          <w:rFonts w:eastAsia="MS Mincho"/>
        </w:rPr>
        <w:tab/>
        <w:t>Location accuracy analytics do not have a target UE, they are always for any UE.</w:t>
      </w:r>
    </w:p>
    <w:p w14:paraId="593EE94F" w14:textId="77777777" w:rsidR="0041240B" w:rsidRDefault="0041240B" w:rsidP="0041240B">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5D894F3E" w14:textId="77777777" w:rsidR="0041240B" w:rsidRDefault="0041240B" w:rsidP="0041240B">
      <w:pPr>
        <w:ind w:left="568" w:hanging="284"/>
        <w:rPr>
          <w:rFonts w:eastAsia="MS Mincho"/>
        </w:rPr>
      </w:pPr>
      <w:r>
        <w:t>-</w:t>
      </w:r>
      <w:r>
        <w:tab/>
        <w:t>create a new subscription;</w:t>
      </w:r>
    </w:p>
    <w:p w14:paraId="77B1EBAA" w14:textId="77777777" w:rsidR="0041240B" w:rsidRDefault="0041240B" w:rsidP="0041240B">
      <w:pPr>
        <w:ind w:left="568" w:hanging="284"/>
      </w:pPr>
      <w:r>
        <w:t>-</w:t>
      </w:r>
      <w:r>
        <w:tab/>
        <w:t xml:space="preserve">assign an </w:t>
      </w:r>
      <w:r>
        <w:rPr>
          <w:lang w:val="en-US"/>
        </w:rPr>
        <w:t xml:space="preserve">event </w:t>
      </w:r>
      <w:r>
        <w:t>subscriptionId; and</w:t>
      </w:r>
    </w:p>
    <w:p w14:paraId="7FAAD968" w14:textId="77777777" w:rsidR="0041240B" w:rsidRDefault="0041240B" w:rsidP="0041240B">
      <w:pPr>
        <w:ind w:left="568" w:hanging="284"/>
        <w:rPr>
          <w:rFonts w:eastAsia="等线"/>
        </w:rPr>
      </w:pPr>
      <w:r>
        <w:t>-</w:t>
      </w:r>
      <w:r>
        <w:tab/>
        <w:t>store the subscription.</w:t>
      </w:r>
    </w:p>
    <w:p w14:paraId="58636656" w14:textId="77777777" w:rsidR="0041240B" w:rsidRDefault="0041240B" w:rsidP="0041240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46" w:name="_Hlk68177349"/>
      <w:r>
        <w:rPr>
          <w:rFonts w:eastAsia="等线"/>
        </w:rPr>
        <w:t xml:space="preserve">If </w:t>
      </w:r>
      <w:r>
        <w:rPr>
          <w:lang w:eastAsia="zh-CN"/>
        </w:rPr>
        <w:t>not all the requested analytics events in the subscription are accepted</w:t>
      </w:r>
      <w:bookmarkEnd w:id="46"/>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859DF4F" w14:textId="77777777" w:rsidR="0041240B" w:rsidRDefault="0041240B" w:rsidP="0041240B">
      <w:pPr>
        <w:rPr>
          <w:rFonts w:eastAsia="MS Mincho"/>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2AD8D362" w14:textId="77777777" w:rsidR="0041240B" w:rsidRDefault="0041240B" w:rsidP="0041240B">
      <w:pPr>
        <w:rPr>
          <w:lang w:eastAsia="zh-CN"/>
        </w:rPr>
      </w:pPr>
      <w:bookmarkStart w:id="47"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47"/>
    </w:p>
    <w:p w14:paraId="5B322FD7" w14:textId="77777777" w:rsidR="0041240B" w:rsidRDefault="0041240B" w:rsidP="0041240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F6231C2" w14:textId="77777777" w:rsidR="0041240B" w:rsidRDefault="0041240B" w:rsidP="0041240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51BB378" w14:textId="77777777" w:rsidR="0041240B" w:rsidRDefault="0041240B" w:rsidP="0041240B">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2C0F42F" w14:textId="77777777" w:rsidR="0041240B" w:rsidRDefault="0041240B" w:rsidP="0041240B">
      <w:pPr>
        <w:pStyle w:val="NO"/>
        <w:rPr>
          <w:rFonts w:eastAsia="等线"/>
        </w:rPr>
      </w:pPr>
      <w:r>
        <w:rPr>
          <w:lang w:eastAsia="ja-JP"/>
        </w:rPr>
        <w:lastRenderedPageBreak/>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F6496FF" w14:textId="77777777" w:rsidR="0041240B" w:rsidRPr="00A56BBC" w:rsidRDefault="0041240B" w:rsidP="0041240B">
      <w:pPr>
        <w:rPr>
          <w:rFonts w:eastAsia="等线"/>
        </w:rPr>
      </w:pPr>
      <w:r>
        <w:t>If an error occurs when processing the HTTP POST request, the NWDAF shall send an HTTP error response as specified in clause 5.1.7.</w:t>
      </w:r>
    </w:p>
    <w:p w14:paraId="0101B272" w14:textId="77777777" w:rsidR="0041240B" w:rsidRPr="008852F9" w:rsidRDefault="0041240B" w:rsidP="0041240B">
      <w:pPr>
        <w:pStyle w:val="PL"/>
      </w:pPr>
    </w:p>
    <w:p w14:paraId="392771FE" w14:textId="77777777" w:rsidR="0041240B" w:rsidRPr="00B61815" w:rsidRDefault="0041240B" w:rsidP="004124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4CE80E" w14:textId="77777777" w:rsidR="0041240B" w:rsidRDefault="0041240B" w:rsidP="0041240B">
      <w:pPr>
        <w:pStyle w:val="50"/>
      </w:pPr>
      <w:bookmarkStart w:id="48" w:name="_Toc83233005"/>
      <w:bookmarkStart w:id="49" w:name="_Toc59017893"/>
      <w:bookmarkStart w:id="50" w:name="_Toc50031938"/>
      <w:bookmarkStart w:id="51" w:name="_Toc66231761"/>
      <w:bookmarkStart w:id="52" w:name="_Toc68168922"/>
      <w:bookmarkStart w:id="53" w:name="_Toc56640925"/>
      <w:bookmarkStart w:id="54" w:name="_Toc34266252"/>
      <w:bookmarkStart w:id="55" w:name="_Toc94064166"/>
      <w:bookmarkStart w:id="56" w:name="_Toc88667500"/>
      <w:bookmarkStart w:id="57" w:name="_Toc101244322"/>
      <w:bookmarkStart w:id="58" w:name="_Toc51762858"/>
      <w:bookmarkStart w:id="59" w:name="_Toc136562259"/>
      <w:bookmarkStart w:id="60" w:name="_Toc28012782"/>
      <w:bookmarkStart w:id="61" w:name="_Toc113031573"/>
      <w:bookmarkStart w:id="62" w:name="_Toc85552899"/>
      <w:bookmarkStart w:id="63" w:name="_Toc45134008"/>
      <w:bookmarkStart w:id="64" w:name="_Toc70550568"/>
      <w:bookmarkStart w:id="65" w:name="_Toc114133712"/>
      <w:bookmarkStart w:id="66" w:name="_Toc104538911"/>
      <w:bookmarkStart w:id="67" w:name="_Toc36102423"/>
      <w:bookmarkStart w:id="68" w:name="_Toc120702212"/>
      <w:bookmarkStart w:id="69" w:name="_Toc98233546"/>
      <w:bookmarkStart w:id="70" w:name="_Toc90655785"/>
      <w:bookmarkStart w:id="71" w:name="_Toc85556998"/>
      <w:bookmarkStart w:id="72" w:name="_Toc112951033"/>
      <w:bookmarkStart w:id="73" w:name="_Toc43563465"/>
      <w:bookmarkStart w:id="74" w:name="_Toc138754093"/>
      <w:bookmarkStart w:id="75" w:name="_Toc145705580"/>
      <w:r>
        <w:t>4.3.2.2.2</w:t>
      </w:r>
      <w:r>
        <w:tab/>
        <w:t>Request and get from NWDAF Analytics information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66F2AAA" w14:textId="77777777" w:rsidR="0041240B" w:rsidRDefault="0041240B" w:rsidP="0041240B">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01C4A3D6" w14:textId="77777777" w:rsidR="0041240B" w:rsidRDefault="0041240B" w:rsidP="0041240B">
      <w:pPr>
        <w:pStyle w:val="TH"/>
      </w:pPr>
    </w:p>
    <w:p w14:paraId="6FCE07AE" w14:textId="77777777" w:rsidR="0041240B" w:rsidRDefault="0041240B" w:rsidP="0041240B">
      <w:pPr>
        <w:pStyle w:val="TH"/>
      </w:pPr>
      <w:r>
        <w:object w:dxaOrig="7947" w:dyaOrig="2188" w14:anchorId="2C2B7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5.3pt;height:120.4pt;mso-position-horizontal-relative:page;mso-position-vertical-relative:page" o:ole="">
            <v:imagedata r:id="rId14" o:title=""/>
          </v:shape>
          <o:OLEObject Type="Embed" ProgID="Visio.Drawing.11" ShapeID="Object 14" DrawAspect="Content" ObjectID="_1758658641" r:id="rId15"/>
        </w:object>
      </w:r>
    </w:p>
    <w:p w14:paraId="4E098E3B" w14:textId="77777777" w:rsidR="0041240B" w:rsidRDefault="0041240B" w:rsidP="0041240B">
      <w:pPr>
        <w:pStyle w:val="TF"/>
      </w:pPr>
      <w:r>
        <w:t>Figure 4.3.2.2.2-1: Requesting a NWDAF Analytics information</w:t>
      </w:r>
    </w:p>
    <w:p w14:paraId="5FA24D1E" w14:textId="77777777" w:rsidR="0041240B" w:rsidRDefault="0041240B" w:rsidP="0041240B">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70755003" w14:textId="77777777" w:rsidR="0041240B" w:rsidRDefault="0041240B" w:rsidP="0041240B">
      <w:pPr>
        <w:pStyle w:val="B10"/>
      </w:pPr>
      <w:r>
        <w:t>-</w:t>
      </w:r>
      <w:r>
        <w:tab/>
        <w:t>common reporting requirement in the "ana-req" attribute as follows:</w:t>
      </w:r>
    </w:p>
    <w:p w14:paraId="5F8B744E" w14:textId="77777777" w:rsidR="0041240B" w:rsidRDefault="0041240B" w:rsidP="0041240B">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03F9BFDD" w14:textId="77777777" w:rsidR="0041240B" w:rsidRDefault="0041240B" w:rsidP="0041240B">
      <w:pPr>
        <w:pStyle w:val="B2"/>
      </w:pPr>
      <w:r>
        <w:t>2)</w:t>
      </w:r>
      <w:r>
        <w:tab/>
        <w:t xml:space="preserve">preferred level of accuracy of the analytics in "accuracy" attribute; </w:t>
      </w:r>
    </w:p>
    <w:p w14:paraId="1F422780" w14:textId="77777777" w:rsidR="0041240B" w:rsidRDefault="0041240B" w:rsidP="0041240B">
      <w:pPr>
        <w:pStyle w:val="B2"/>
      </w:pPr>
      <w:r>
        <w:t>3)</w:t>
      </w:r>
      <w:r>
        <w:tab/>
        <w:t xml:space="preserve">percentage of sampling among impacted UEs in the "sampRatio" attribute; </w:t>
      </w:r>
    </w:p>
    <w:p w14:paraId="47F22567" w14:textId="77777777" w:rsidR="0041240B" w:rsidRDefault="0041240B" w:rsidP="0041240B">
      <w:pPr>
        <w:pStyle w:val="B2"/>
      </w:pPr>
      <w:r>
        <w:t>4)</w:t>
      </w:r>
      <w:r>
        <w:tab/>
        <w:t>maximum number of objects in the "maxObjectNbr" attribute;</w:t>
      </w:r>
    </w:p>
    <w:p w14:paraId="2F91BA55" w14:textId="77777777" w:rsidR="0041240B" w:rsidRDefault="0041240B" w:rsidP="0041240B">
      <w:pPr>
        <w:pStyle w:val="B2"/>
      </w:pPr>
      <w:r>
        <w:t>5)</w:t>
      </w:r>
      <w:r>
        <w:tab/>
        <w:t xml:space="preserve">maximum number of SUPIs expected for </w:t>
      </w:r>
      <w:proofErr w:type="gramStart"/>
      <w:r>
        <w:t>an analytics</w:t>
      </w:r>
      <w:proofErr w:type="gramEnd"/>
      <w:r>
        <w:t xml:space="preserve"> report in the "maxSupiNbr" attribute; </w:t>
      </w:r>
    </w:p>
    <w:p w14:paraId="04A62786" w14:textId="77777777" w:rsidR="0041240B" w:rsidRDefault="0041240B" w:rsidP="0041240B">
      <w:pPr>
        <w:pStyle w:val="B2"/>
      </w:pPr>
      <w:r>
        <w:t xml:space="preserve">6) </w:t>
      </w:r>
      <w:r>
        <w:tab/>
        <w:t>identification of time when analytics information is needed in the "timeAnaNeeded" attribute if the feature "EneNA" is supported;</w:t>
      </w:r>
    </w:p>
    <w:p w14:paraId="7546EE95" w14:textId="77777777" w:rsidR="0041240B" w:rsidRDefault="0041240B" w:rsidP="0041240B">
      <w:pPr>
        <w:pStyle w:val="B2"/>
      </w:pPr>
      <w:r>
        <w:t>7)</w:t>
      </w:r>
      <w:r>
        <w:tab/>
        <w:t xml:space="preserve">indication of which analytics metadata is requested to be delivered with the response in the "anaMeta" attribute if the feature "Aggregation" is supported; </w:t>
      </w:r>
    </w:p>
    <w:p w14:paraId="3D3BBF18" w14:textId="77777777" w:rsidR="0041240B" w:rsidRDefault="0041240B" w:rsidP="0041240B">
      <w:pPr>
        <w:pStyle w:val="B2"/>
      </w:pPr>
      <w:r>
        <w:t>8)</w:t>
      </w:r>
      <w:r>
        <w:tab/>
        <w:t>requested values for the analytics metadata information to be used for the generation of the analytics in the "anaMetaInd" attribute if the feature "Aggregation" is supported;</w:t>
      </w:r>
    </w:p>
    <w:p w14:paraId="381EC406" w14:textId="77777777" w:rsidR="0041240B" w:rsidRDefault="0041240B" w:rsidP="0041240B">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F52FEE3" w14:textId="77777777" w:rsidR="0041240B" w:rsidRDefault="0041240B" w:rsidP="0041240B">
      <w:pPr>
        <w:ind w:left="851" w:hanging="284"/>
        <w:contextualSpacing/>
      </w:pPr>
      <w:r>
        <w:rPr>
          <w:rFonts w:eastAsia="等线"/>
          <w:lang w:eastAsia="en-GB"/>
        </w:rPr>
        <w:lastRenderedPageBreak/>
        <w:t>10)</w:t>
      </w:r>
      <w:r>
        <w:rPr>
          <w:rFonts w:eastAsia="等线"/>
          <w:lang w:eastAsia="en-GB"/>
        </w:rPr>
        <w:tab/>
        <w:t xml:space="preserve">the </w:t>
      </w:r>
      <w:r>
        <w:t>time period of historical analytics in the "</w:t>
      </w:r>
      <w:r>
        <w:rPr>
          <w:lang w:eastAsia="zh-CN"/>
        </w:rPr>
        <w:t>histAnaTimePeriod</w:t>
      </w:r>
      <w:r>
        <w:t>" attribute if the "EneNA" feature is supported;</w:t>
      </w:r>
    </w:p>
    <w:p w14:paraId="7E0902BC" w14:textId="77777777" w:rsidR="0041240B" w:rsidRDefault="0041240B" w:rsidP="0041240B">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ABACFF2" w14:textId="77777777" w:rsidR="0041240B" w:rsidRDefault="0041240B" w:rsidP="0041240B">
      <w:r>
        <w:t>For all the event types, the "event-filter" attribute may include:</w:t>
      </w:r>
    </w:p>
    <w:p w14:paraId="2BC85540" w14:textId="77777777" w:rsidR="0041240B" w:rsidRDefault="0041240B" w:rsidP="0041240B">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3F7B4607" w14:textId="77777777" w:rsidR="0041240B" w:rsidRDefault="0041240B" w:rsidP="0041240B">
      <w:pPr>
        <w:ind w:left="568" w:hanging="284"/>
        <w:contextualSpacing/>
      </w:pPr>
      <w:r>
        <w:t>-</w:t>
      </w:r>
      <w:r>
        <w:tab/>
        <w:t>use case context as "useCaseCxt" attribute, if the "ENAExt" feature is supported.</w:t>
      </w:r>
    </w:p>
    <w:p w14:paraId="773A42D9" w14:textId="77777777" w:rsidR="0041240B" w:rsidRDefault="0041240B" w:rsidP="0041240B">
      <w:pPr>
        <w:pStyle w:val="NO"/>
      </w:pPr>
      <w:r>
        <w:t>NOTE</w:t>
      </w:r>
      <w:r>
        <w:rPr>
          <w:rFonts w:eastAsia="等线"/>
        </w:rPr>
        <w:t> 2</w:t>
      </w:r>
      <w:r>
        <w:t>:</w:t>
      </w:r>
      <w:r>
        <w:tab/>
        <w:t>The request for analytics accuracy information independently from request of the analytics event output is not supported in this release.</w:t>
      </w:r>
    </w:p>
    <w:p w14:paraId="1123638A" w14:textId="77777777" w:rsidR="0041240B" w:rsidRDefault="0041240B" w:rsidP="0041240B">
      <w:pPr>
        <w:rPr>
          <w:rFonts w:eastAsia="等线"/>
        </w:rPr>
      </w:pPr>
      <w:r>
        <w:t>For different event types:</w:t>
      </w:r>
    </w:p>
    <w:p w14:paraId="15AE5D68" w14:textId="77777777" w:rsidR="0041240B" w:rsidRDefault="0041240B" w:rsidP="0041240B">
      <w:pPr>
        <w:pStyle w:val="B10"/>
      </w:pPr>
      <w:r>
        <w:t>-</w:t>
      </w:r>
      <w:r>
        <w:tab/>
        <w:t>if the event is "LOAD_LEVEL_INFORMATION", it shall provide the event specific filter information within "event-filter" attribute including identification(s) of the network slice via:</w:t>
      </w:r>
    </w:p>
    <w:p w14:paraId="5D422211" w14:textId="77777777" w:rsidR="0041240B" w:rsidRDefault="0041240B" w:rsidP="0041240B">
      <w:pPr>
        <w:pStyle w:val="B2"/>
      </w:pPr>
      <w:r>
        <w:t>1)</w:t>
      </w:r>
      <w:r>
        <w:tab/>
        <w:t>identification of network slice(s) in the "snssais" attribute; or</w:t>
      </w:r>
    </w:p>
    <w:p w14:paraId="4D21C45C" w14:textId="77777777" w:rsidR="0041240B" w:rsidRDefault="0041240B" w:rsidP="0041240B">
      <w:pPr>
        <w:pStyle w:val="B2"/>
      </w:pPr>
      <w:r>
        <w:t>2)</w:t>
      </w:r>
      <w:r>
        <w:tab/>
        <w:t>any slices indication in the "anySlice" attribute;</w:t>
      </w:r>
    </w:p>
    <w:p w14:paraId="2376E3A0" w14:textId="77777777" w:rsidR="0041240B" w:rsidRDefault="0041240B" w:rsidP="0041240B">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230741AD" w14:textId="77777777" w:rsidR="0041240B" w:rsidRDefault="0041240B" w:rsidP="0041240B">
      <w:pPr>
        <w:pStyle w:val="B2"/>
      </w:pPr>
      <w:r>
        <w:t>1)</w:t>
      </w:r>
      <w:r>
        <w:tab/>
        <w:t>identification of network slice(s) and the optionally associated instance(s) if available, in the "nsiIdInfos" attribute; or</w:t>
      </w:r>
    </w:p>
    <w:p w14:paraId="686F4770" w14:textId="77777777" w:rsidR="0041240B" w:rsidRDefault="0041240B" w:rsidP="0041240B">
      <w:pPr>
        <w:pStyle w:val="NO"/>
      </w:pPr>
      <w:r>
        <w:t>NOTE</w:t>
      </w:r>
      <w:r>
        <w:rPr>
          <w:rFonts w:eastAsia="等线"/>
        </w:rPr>
        <w:t> 3</w:t>
      </w:r>
      <w:r>
        <w:t>:</w:t>
      </w:r>
      <w:r>
        <w:tab/>
      </w:r>
      <w:r>
        <w:tab/>
        <w:t>The network slice instance of a PDU session is not available in the PCF.</w:t>
      </w:r>
    </w:p>
    <w:p w14:paraId="1014795E" w14:textId="77777777" w:rsidR="0041240B" w:rsidRDefault="0041240B" w:rsidP="0041240B">
      <w:pPr>
        <w:pStyle w:val="B2"/>
      </w:pPr>
      <w:r>
        <w:t>2)</w:t>
      </w:r>
      <w:r>
        <w:tab/>
        <w:t>any slices indication in the "anySlice" attribute;</w:t>
      </w:r>
    </w:p>
    <w:p w14:paraId="7C80D147" w14:textId="77777777" w:rsidR="0041240B" w:rsidRDefault="0041240B" w:rsidP="0041240B">
      <w:pPr>
        <w:pStyle w:val="B10"/>
      </w:pPr>
      <w:r>
        <w:tab/>
        <w:t>and may include:</w:t>
      </w:r>
    </w:p>
    <w:p w14:paraId="74E99198" w14:textId="77777777" w:rsidR="0041240B" w:rsidRDefault="0041240B" w:rsidP="0041240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3F835759" w14:textId="77777777" w:rsidR="0041240B" w:rsidRDefault="0041240B" w:rsidP="0041240B">
      <w:pPr>
        <w:pStyle w:val="B2"/>
      </w:pPr>
      <w:r>
        <w:rPr>
          <w:lang w:val="en-US" w:eastAsia="zh-CN"/>
        </w:rPr>
        <w:t>2)</w:t>
      </w:r>
      <w:r>
        <w:rPr>
          <w:lang w:val="en-US" w:eastAsia="zh-CN"/>
        </w:rPr>
        <w:tab/>
      </w:r>
      <w:r>
        <w:t>event specific filter information in the "event-filter" attribute:</w:t>
      </w:r>
    </w:p>
    <w:p w14:paraId="2CBAD729" w14:textId="77777777" w:rsidR="0041240B" w:rsidRDefault="0041240B" w:rsidP="0041240B">
      <w:pPr>
        <w:pStyle w:val="B3"/>
      </w:pPr>
      <w:r>
        <w:t>a)</w:t>
      </w:r>
      <w:r>
        <w:tab/>
        <w:t>list of NF instance types in the "nfTypes" attribute, if the "NsiLoadExt" feature is supported; and/or</w:t>
      </w:r>
    </w:p>
    <w:p w14:paraId="16DD13F8" w14:textId="77777777" w:rsidR="0041240B" w:rsidRDefault="0041240B" w:rsidP="0041240B">
      <w:pPr>
        <w:pStyle w:val="B3"/>
      </w:pPr>
      <w:r>
        <w:t>b)</w:t>
      </w:r>
      <w:r>
        <w:tab/>
        <w:t>identification of network area to which the request applies via identification of network area by "networkArea" attribute, if the "NsiLoadExt" feature is supported.</w:t>
      </w:r>
    </w:p>
    <w:p w14:paraId="3A53BCED" w14:textId="77777777" w:rsidR="0041240B" w:rsidRDefault="0041240B" w:rsidP="0041240B">
      <w:pPr>
        <w:pStyle w:val="B10"/>
      </w:pPr>
      <w:r>
        <w:t>-</w:t>
      </w:r>
      <w:r>
        <w:tab/>
        <w:t>if the feature "NfLoad" is supported and the event is "NF_LOAD", it shall provide:</w:t>
      </w:r>
    </w:p>
    <w:p w14:paraId="3983B3E7" w14:textId="77777777" w:rsidR="0041240B" w:rsidRDefault="0041240B" w:rsidP="0041240B">
      <w:pPr>
        <w:pStyle w:val="B2"/>
      </w:pPr>
      <w:r>
        <w:t>1)</w:t>
      </w:r>
      <w:r>
        <w:tab/>
        <w:t>identification of target UE(s) to which the request applies by "supis" or "anyUe" in the "tgt-ue" attribute; and</w:t>
      </w:r>
    </w:p>
    <w:p w14:paraId="0C997CAA" w14:textId="77777777" w:rsidR="0041240B" w:rsidRDefault="0041240B" w:rsidP="0041240B">
      <w:pPr>
        <w:pStyle w:val="NO"/>
      </w:pPr>
      <w:r>
        <w:t>NOTE</w:t>
      </w:r>
      <w:r>
        <w:rPr>
          <w:rFonts w:eastAsia="等线"/>
        </w:rPr>
        <w:t> 4</w:t>
      </w:r>
      <w:r>
        <w:t>:</w:t>
      </w:r>
      <w:r>
        <w:tab/>
        <w:t>Only NF instances of type AMF and SMF which are serving the UE can be determined using a SUPI in "supis" attribute.</w:t>
      </w:r>
    </w:p>
    <w:p w14:paraId="77502DC4" w14:textId="77777777" w:rsidR="0041240B" w:rsidRDefault="0041240B" w:rsidP="0041240B">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9F8B841" w14:textId="77777777" w:rsidR="0041240B" w:rsidRDefault="0041240B" w:rsidP="0041240B">
      <w:pPr>
        <w:pStyle w:val="B10"/>
      </w:pPr>
      <w:r>
        <w:t>-</w:t>
      </w:r>
      <w:r>
        <w:tab/>
        <w:t>the "event-filter" attribute may provide:</w:t>
      </w:r>
    </w:p>
    <w:p w14:paraId="35C17FCA" w14:textId="77777777" w:rsidR="0041240B" w:rsidRDefault="0041240B" w:rsidP="0041240B">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5B502A9E" w14:textId="77777777" w:rsidR="0041240B" w:rsidRDefault="0041240B" w:rsidP="0041240B">
      <w:pPr>
        <w:pStyle w:val="B3"/>
      </w:pPr>
      <w:r>
        <w:lastRenderedPageBreak/>
        <w:t>b)</w:t>
      </w:r>
      <w:r>
        <w:tab/>
        <w:t>list of NF instance types in the "nfTypes" attribute;</w:t>
      </w:r>
    </w:p>
    <w:p w14:paraId="2D7FDF1E" w14:textId="77777777" w:rsidR="0041240B" w:rsidRDefault="0041240B" w:rsidP="0041240B">
      <w:pPr>
        <w:pStyle w:val="B3"/>
      </w:pPr>
      <w:r>
        <w:t>c)</w:t>
      </w:r>
      <w:r>
        <w:tab/>
        <w:t>identification of network slice(s) in the "snssais" attribute;</w:t>
      </w:r>
    </w:p>
    <w:p w14:paraId="1D9F5512" w14:textId="77777777" w:rsidR="0041240B" w:rsidRDefault="0041240B" w:rsidP="0041240B">
      <w:pPr>
        <w:pStyle w:val="B3"/>
      </w:pPr>
      <w:r>
        <w:t>d)</w:t>
      </w:r>
      <w:r>
        <w:tab/>
        <w:t>optional area of interest by "networkArea" attribute; and/or</w:t>
      </w:r>
    </w:p>
    <w:p w14:paraId="048F5ED9" w14:textId="77777777" w:rsidR="0041240B" w:rsidRDefault="0041240B" w:rsidP="0041240B">
      <w:pPr>
        <w:pStyle w:val="B3"/>
      </w:pPr>
      <w:r>
        <w:t>e)</w:t>
      </w:r>
      <w:r>
        <w:tab/>
        <w:t>an optional list of analytics subsets by "listOfAnaSubsets" attribute with value(s) only applicable to NF_LOAD event, if the "EneNA" feature is supported;</w:t>
      </w:r>
    </w:p>
    <w:p w14:paraId="0B364D01" w14:textId="77777777" w:rsidR="0041240B" w:rsidRDefault="0041240B" w:rsidP="0041240B">
      <w:pPr>
        <w:pStyle w:val="B10"/>
      </w:pPr>
      <w:r>
        <w:t>-</w:t>
      </w:r>
      <w:r>
        <w:tab/>
        <w:t>if the feature "UeMobility" is supported and the event is "UE_MOBILITY", it shall provide:</w:t>
      </w:r>
    </w:p>
    <w:p w14:paraId="3D34CC3F" w14:textId="77777777" w:rsidR="0041240B" w:rsidRDefault="0041240B" w:rsidP="0041240B">
      <w:pPr>
        <w:pStyle w:val="B2"/>
      </w:pPr>
      <w:r>
        <w:t>1)</w:t>
      </w:r>
      <w:r>
        <w:tab/>
        <w:t>identification of target UE(s) to which the request applies by "supis" or "intGroupIds" attribute in the "tgt-ue" attribute;</w:t>
      </w:r>
    </w:p>
    <w:p w14:paraId="2D8C5F29" w14:textId="77777777" w:rsidR="0041240B" w:rsidRDefault="0041240B" w:rsidP="0041240B">
      <w:pPr>
        <w:pStyle w:val="B10"/>
      </w:pPr>
      <w:r>
        <w:tab/>
        <w:t>and may include:</w:t>
      </w:r>
    </w:p>
    <w:p w14:paraId="7D2B6C4D" w14:textId="77777777" w:rsidR="0041240B" w:rsidRDefault="0041240B" w:rsidP="0041240B">
      <w:pPr>
        <w:pStyle w:val="B3"/>
      </w:pPr>
      <w:r>
        <w:t>a)</w:t>
      </w:r>
      <w:r>
        <w:tab/>
        <w:t>identification of network area to which the request applies via identification of network area by "networkArea" attribute;</w:t>
      </w:r>
    </w:p>
    <w:p w14:paraId="05E6BFF6" w14:textId="77777777" w:rsidR="0041240B" w:rsidRDefault="0041240B" w:rsidP="0041240B">
      <w:pPr>
        <w:pStyle w:val="B3"/>
      </w:pPr>
      <w:r>
        <w:t>b)</w:t>
      </w:r>
      <w:r>
        <w:tab/>
        <w:t xml:space="preserve">if the feature "UeMobilityExt" is supported, </w:t>
      </w:r>
    </w:p>
    <w:p w14:paraId="005EE8C2" w14:textId="77777777" w:rsidR="0041240B" w:rsidRDefault="0041240B" w:rsidP="0041240B">
      <w:pPr>
        <w:pStyle w:val="B3"/>
        <w:ind w:firstLine="1"/>
      </w:pPr>
      <w:r>
        <w:t>i)</w:t>
      </w:r>
      <w:r>
        <w:tab/>
        <w:t xml:space="preserve">identification of LADN DNN in the "ladnDnns" attribute; </w:t>
      </w:r>
    </w:p>
    <w:p w14:paraId="54140A48" w14:textId="77777777" w:rsidR="0041240B" w:rsidRDefault="0041240B" w:rsidP="0041240B">
      <w:pPr>
        <w:pStyle w:val="B2"/>
        <w:ind w:left="1134" w:firstLine="1"/>
      </w:pPr>
      <w:r>
        <w:t>ii)</w:t>
      </w:r>
      <w:r>
        <w:tab/>
        <w:t>visited Area(s) of Interest as the "visitedAreas" attirbute;</w:t>
      </w:r>
    </w:p>
    <w:p w14:paraId="1FDB41A7" w14:textId="77777777" w:rsidR="0041240B" w:rsidRDefault="0041240B" w:rsidP="0041240B">
      <w:pPr>
        <w:pStyle w:val="B3"/>
      </w:pPr>
      <w:r>
        <w:t>c)</w:t>
      </w:r>
      <w:r>
        <w:tab/>
        <w:t>other UE mobility requirements in "</w:t>
      </w:r>
      <w:r>
        <w:rPr>
          <w:lang w:eastAsia="zh-CN"/>
        </w:rPr>
        <w:t>ueMobilityReqs</w:t>
      </w:r>
      <w:r>
        <w:t>" attribute, if the "UeMobility</w:t>
      </w:r>
      <w:r>
        <w:rPr>
          <w:lang w:eastAsia="zh-CN"/>
        </w:rPr>
        <w:t>Ext2_eNA</w:t>
      </w:r>
      <w:r>
        <w:t>" feature is supported;</w:t>
      </w:r>
    </w:p>
    <w:p w14:paraId="39726F32" w14:textId="77777777" w:rsidR="0041240B" w:rsidRDefault="0041240B" w:rsidP="0041240B">
      <w:pPr>
        <w:pStyle w:val="B3"/>
      </w:pPr>
      <w:r>
        <w:t>d)</w:t>
      </w:r>
      <w:r>
        <w:tab/>
        <w:t>preferred granularity of location information as the "locGranularity" attribute if the feature "UeMobilityExt2_eN</w:t>
      </w:r>
      <w:r>
        <w:rPr>
          <w:lang w:eastAsia="zh-CN"/>
        </w:rPr>
        <w:t>A</w:t>
      </w:r>
      <w:r>
        <w:t>" is also supported</w:t>
      </w:r>
      <w:r>
        <w:rPr>
          <w:lang w:val="en-US" w:eastAsia="zh-CN"/>
        </w:rPr>
        <w:t>;</w:t>
      </w:r>
    </w:p>
    <w:p w14:paraId="7620AE99" w14:textId="77777777" w:rsidR="0041240B" w:rsidRDefault="0041240B" w:rsidP="0041240B">
      <w:pPr>
        <w:pStyle w:val="B3"/>
      </w:pPr>
      <w:r>
        <w:t>e)</w:t>
      </w:r>
      <w:r>
        <w:tab/>
        <w:t>identification of the preferred orientation of location information by " locOrientation" attribute if the feature "UeMobilityExt2_eNA" is supported</w:t>
      </w:r>
    </w:p>
    <w:p w14:paraId="5ED710D3" w14:textId="77777777" w:rsidR="0041240B" w:rsidRDefault="0041240B" w:rsidP="0041240B">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7BAD688F" w14:textId="77777777" w:rsidR="0041240B" w:rsidRDefault="0041240B" w:rsidP="0041240B">
      <w:pPr>
        <w:pStyle w:val="B3"/>
      </w:pPr>
      <w:r>
        <w:t>g)</w:t>
      </w:r>
      <w:r>
        <w:tab/>
        <w:t>the spatial granularity size of TA in the "spatialGranSizeTa" attribute if the "UeMobilityExt2_eNA" feature is supported;</w:t>
      </w:r>
    </w:p>
    <w:p w14:paraId="46912418" w14:textId="77777777" w:rsidR="0041240B" w:rsidRDefault="0041240B" w:rsidP="0041240B">
      <w:pPr>
        <w:pStyle w:val="B3"/>
      </w:pPr>
      <w:r>
        <w:t>h)</w:t>
      </w:r>
      <w:r>
        <w:tab/>
        <w:t>the spatial granularity size of cell in the "spatialGranSizeCell" attribute if the "UeMobilityExt2_eNA" feature is supported;</w:t>
      </w:r>
    </w:p>
    <w:p w14:paraId="49228728" w14:textId="77777777" w:rsidR="0041240B" w:rsidRDefault="0041240B" w:rsidP="0041240B">
      <w:pPr>
        <w:pStyle w:val="B3"/>
        <w:rPr>
          <w:lang w:val="en-US" w:eastAsia="zh-CN"/>
        </w:rPr>
      </w:pPr>
      <w:r>
        <w:t>i)</w:t>
      </w:r>
      <w:r>
        <w:tab/>
        <w:t>the temporal granularity size in the "temporalGranSize" attribute if the "UeMobilityExt2_eNA" feature is supported</w:t>
      </w:r>
      <w:r>
        <w:rPr>
          <w:lang w:val="en-US"/>
        </w:rPr>
        <w:t>;</w:t>
      </w:r>
      <w:r w:rsidRPr="00A551C0">
        <w:t xml:space="preserve"> </w:t>
      </w:r>
      <w:r>
        <w:t>and/or</w:t>
      </w:r>
    </w:p>
    <w:p w14:paraId="4CA7EC96" w14:textId="77777777" w:rsidR="0041240B" w:rsidRPr="00A551C0" w:rsidRDefault="0041240B" w:rsidP="0041240B">
      <w:pPr>
        <w:pStyle w:val="B3"/>
        <w:rPr>
          <w:lang w:val="en-US"/>
        </w:rPr>
      </w:pPr>
      <w:r>
        <w:rPr>
          <w:lang w:val="en-US" w:eastAsia="zh-CN"/>
        </w:rPr>
        <w:t>j</w:t>
      </w:r>
      <w:r w:rsidRPr="004906DA">
        <w:rPr>
          <w:lang w:val="en-US" w:eastAsia="zh-CN"/>
        </w:rPr>
        <w:t>)</w:t>
      </w:r>
      <w:r w:rsidRPr="004906DA">
        <w:rPr>
          <w:lang w:val="en-US" w:eastAsia="zh-CN"/>
        </w:rPr>
        <w:tab/>
        <w:t>the fine granularity areas as the "fineGranArea</w:t>
      </w:r>
      <w:r>
        <w:rPr>
          <w:lang w:val="en-US" w:eastAsia="zh-CN"/>
        </w:rPr>
        <w:t>s</w:t>
      </w:r>
      <w:r w:rsidRPr="004906DA">
        <w:rPr>
          <w:lang w:val="en-US" w:eastAsia="zh-CN"/>
        </w:rPr>
        <w:t>" attribute if the feature "</w:t>
      </w:r>
      <w:r>
        <w:t>UeMobility</w:t>
      </w:r>
      <w:r>
        <w:rPr>
          <w:lang w:eastAsia="zh-CN"/>
        </w:rPr>
        <w:t>Ext2_eNA</w:t>
      </w:r>
      <w:r w:rsidRPr="004906DA">
        <w:rPr>
          <w:lang w:val="en-US" w:eastAsia="zh-CN"/>
        </w:rPr>
        <w:t>" is supported</w:t>
      </w:r>
      <w:r>
        <w:rPr>
          <w:lang w:val="en-US" w:eastAsia="zh-CN"/>
        </w:rPr>
        <w:t>.</w:t>
      </w:r>
    </w:p>
    <w:p w14:paraId="612C1546" w14:textId="77777777" w:rsidR="0041240B" w:rsidRDefault="0041240B" w:rsidP="0041240B">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73391603" w14:textId="77777777" w:rsidR="0041240B" w:rsidRDefault="0041240B" w:rsidP="0041240B">
      <w:pPr>
        <w:pStyle w:val="B10"/>
      </w:pPr>
      <w:r>
        <w:t>-</w:t>
      </w:r>
      <w:r>
        <w:tab/>
        <w:t>if the feature "UeCommunication" is supported and the event is "UE_COMM", it shall provide:</w:t>
      </w:r>
    </w:p>
    <w:p w14:paraId="700E6D65" w14:textId="77777777" w:rsidR="0041240B" w:rsidRDefault="0041240B" w:rsidP="0041240B">
      <w:pPr>
        <w:pStyle w:val="B2"/>
      </w:pPr>
      <w:r>
        <w:t>1)</w:t>
      </w:r>
      <w:r>
        <w:tab/>
        <w:t>identification of target UE(s) to which the request applies by "supis" or "intGroupIds" attribute in the "tgt-ue" attribute;</w:t>
      </w:r>
    </w:p>
    <w:p w14:paraId="7487A2B7" w14:textId="77777777" w:rsidR="0041240B" w:rsidRDefault="0041240B" w:rsidP="0041240B">
      <w:pPr>
        <w:pStyle w:val="B10"/>
      </w:pPr>
      <w:r>
        <w:tab/>
        <w:t>and may include:</w:t>
      </w:r>
    </w:p>
    <w:p w14:paraId="127A3D65" w14:textId="77777777" w:rsidR="0041240B" w:rsidRDefault="0041240B" w:rsidP="0041240B">
      <w:pPr>
        <w:pStyle w:val="B2"/>
      </w:pPr>
      <w:r>
        <w:t>1)</w:t>
      </w:r>
      <w:r>
        <w:tab/>
        <w:t>event specific filter information in the "event-filter" attribute:</w:t>
      </w:r>
    </w:p>
    <w:p w14:paraId="7692095B" w14:textId="77777777" w:rsidR="0041240B" w:rsidRDefault="0041240B" w:rsidP="0041240B">
      <w:pPr>
        <w:pStyle w:val="B3"/>
      </w:pPr>
      <w:r>
        <w:t>a)</w:t>
      </w:r>
      <w:r>
        <w:tab/>
        <w:t>identification of the application as "appIds" attribute;</w:t>
      </w:r>
    </w:p>
    <w:p w14:paraId="5B7DD4B4" w14:textId="77777777" w:rsidR="0041240B" w:rsidRDefault="0041240B" w:rsidP="0041240B">
      <w:pPr>
        <w:pStyle w:val="B3"/>
      </w:pPr>
      <w:r>
        <w:t>b)</w:t>
      </w:r>
      <w:r>
        <w:tab/>
        <w:t>identification of network area to which the request applies via identification of network area by "networkArea" attribute;</w:t>
      </w:r>
    </w:p>
    <w:p w14:paraId="0555E5EB" w14:textId="77777777" w:rsidR="0041240B" w:rsidRDefault="0041240B" w:rsidP="0041240B">
      <w:pPr>
        <w:pStyle w:val="B3"/>
      </w:pPr>
      <w:r>
        <w:t>c)</w:t>
      </w:r>
      <w:r>
        <w:tab/>
        <w:t xml:space="preserve">identification of DNN in the "dnns" attribute; </w:t>
      </w:r>
    </w:p>
    <w:p w14:paraId="4B622AC2" w14:textId="77777777" w:rsidR="0041240B" w:rsidRDefault="0041240B" w:rsidP="0041240B">
      <w:pPr>
        <w:pStyle w:val="B3"/>
      </w:pPr>
      <w:r>
        <w:lastRenderedPageBreak/>
        <w:t>d)</w:t>
      </w:r>
      <w:r>
        <w:tab/>
        <w:t>identification of network slice(s) in the "snssais" attribute;</w:t>
      </w:r>
    </w:p>
    <w:p w14:paraId="100F2BC5" w14:textId="77777777" w:rsidR="0041240B" w:rsidRDefault="0041240B" w:rsidP="0041240B">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14:paraId="310EEF7F" w14:textId="77777777" w:rsidR="0041240B" w:rsidRDefault="0041240B" w:rsidP="0041240B">
      <w:pPr>
        <w:pStyle w:val="B3"/>
      </w:pPr>
      <w:r>
        <w:t>f)</w:t>
      </w:r>
      <w:r>
        <w:tab/>
        <w:t>other UE communication requirements in "</w:t>
      </w:r>
      <w:r>
        <w:rPr>
          <w:lang w:eastAsia="zh-CN"/>
        </w:rPr>
        <w:t>ueCommReqs</w:t>
      </w:r>
      <w:r>
        <w:t>" attribute, if the "UeCommunicationExt_eNA" feature is supported; and/or</w:t>
      </w:r>
    </w:p>
    <w:p w14:paraId="2506A731" w14:textId="77777777" w:rsidR="0041240B" w:rsidRDefault="0041240B" w:rsidP="0041240B">
      <w:pPr>
        <w:pStyle w:val="B3"/>
      </w:pPr>
      <w:r>
        <w:t>g)</w:t>
      </w:r>
      <w:r>
        <w:tab/>
        <w:t>the spatial granularity size of TA in the "spatialGranSizeTa" attribute if the "UeCommunicationExt_eNA" feature is supported.</w:t>
      </w:r>
    </w:p>
    <w:p w14:paraId="0B48C44B" w14:textId="77777777" w:rsidR="0041240B" w:rsidRDefault="0041240B" w:rsidP="0041240B">
      <w:pPr>
        <w:pStyle w:val="B3"/>
      </w:pPr>
      <w:r>
        <w:t>h)</w:t>
      </w:r>
      <w:r>
        <w:tab/>
        <w:t>the spatial granularity size of cell in the "spatialGranSizeCell" attribute if the "UeCommunicationExt_eNA" feature is supported.</w:t>
      </w:r>
    </w:p>
    <w:p w14:paraId="019F1B49" w14:textId="77777777" w:rsidR="0041240B" w:rsidRDefault="0041240B" w:rsidP="0041240B">
      <w:pPr>
        <w:pStyle w:val="B10"/>
      </w:pPr>
      <w:r>
        <w:t>-</w:t>
      </w:r>
      <w:r>
        <w:tab/>
        <w:t>if the feature "NetworkPerformance" is supported and the event is "NETWORK_PERFORMANCE", it shall provide:</w:t>
      </w:r>
    </w:p>
    <w:p w14:paraId="4FE66F2C" w14:textId="77777777" w:rsidR="0041240B" w:rsidRDefault="0041240B" w:rsidP="0041240B">
      <w:pPr>
        <w:pStyle w:val="B2"/>
      </w:pPr>
      <w:r>
        <w:t>1)</w:t>
      </w:r>
      <w:r>
        <w:tab/>
        <w:t xml:space="preserve">identification of target UE(s) to which the request applies by "supis", "intGroupIds" or "anyUe" attribute in the "tgt-ue" attribute; </w:t>
      </w:r>
    </w:p>
    <w:p w14:paraId="5643D8E8" w14:textId="77777777" w:rsidR="0041240B" w:rsidRDefault="0041240B" w:rsidP="0041240B">
      <w:pPr>
        <w:pStyle w:val="B2"/>
      </w:pPr>
      <w:r>
        <w:t>2)</w:t>
      </w:r>
      <w:r>
        <w:tab/>
        <w:t>event specific filter information in the "event-filter" attribute which shall provide:</w:t>
      </w:r>
    </w:p>
    <w:p w14:paraId="03E50D22" w14:textId="77777777" w:rsidR="0041240B" w:rsidRDefault="0041240B" w:rsidP="0041240B">
      <w:pPr>
        <w:pStyle w:val="B3"/>
      </w:pPr>
      <w:r>
        <w:t>a)</w:t>
      </w:r>
      <w:r>
        <w:tab/>
        <w:t xml:space="preserve">the network performance types via "nwPerfTypes" attribute; </w:t>
      </w:r>
    </w:p>
    <w:p w14:paraId="05358475" w14:textId="77777777" w:rsidR="0041240B" w:rsidRDefault="0041240B" w:rsidP="0041240B">
      <w:pPr>
        <w:pStyle w:val="B3"/>
      </w:pPr>
      <w:r>
        <w:rPr>
          <w:lang w:eastAsia="zh-CN"/>
        </w:rPr>
        <w:t>b</w:t>
      </w:r>
      <w:r>
        <w:t>)</w:t>
      </w:r>
      <w:r>
        <w:tab/>
        <w:t>the network performance requirements via "</w:t>
      </w:r>
      <w:r>
        <w:rPr>
          <w:lang w:eastAsia="zh-CN"/>
        </w:rPr>
        <w:t>n</w:t>
      </w:r>
      <w:r>
        <w:t>wPerfReqs" attribute, if the feature "NetworkPerformanceExt_eNA" is supported;</w:t>
      </w:r>
    </w:p>
    <w:p w14:paraId="71272B55" w14:textId="77777777" w:rsidR="0041240B" w:rsidRDefault="0041240B" w:rsidP="0041240B">
      <w:pPr>
        <w:pStyle w:val="B10"/>
      </w:pPr>
      <w:r>
        <w:tab/>
        <w:t>the "event-filter" attribute may provide:</w:t>
      </w:r>
    </w:p>
    <w:p w14:paraId="06B649E1" w14:textId="77777777" w:rsidR="0041240B" w:rsidRDefault="0041240B" w:rsidP="0041240B">
      <w:pPr>
        <w:pStyle w:val="B3"/>
      </w:pPr>
      <w:r>
        <w:t>a)</w:t>
      </w:r>
      <w:r>
        <w:tab/>
        <w:t>identification of network area to which the request applies via identification of network area(s) by "networkArea" attribute (mandatory if "anyUe" attribute is set to true);</w:t>
      </w:r>
    </w:p>
    <w:p w14:paraId="1A3CE2BB" w14:textId="77777777" w:rsidR="0041240B" w:rsidRDefault="0041240B" w:rsidP="0041240B">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2CD2D6EF" w14:textId="77777777" w:rsidR="0041240B" w:rsidRDefault="0041240B" w:rsidP="0041240B">
      <w:pPr>
        <w:pStyle w:val="B3"/>
      </w:pPr>
      <w:r>
        <w:t>c)</w:t>
      </w:r>
      <w:r>
        <w:tab/>
        <w:t>the spatial granularity size of TA in the "spatialGranSizeTa" attribute if the "DnPerfExt_eNA" feature is supported;</w:t>
      </w:r>
    </w:p>
    <w:p w14:paraId="2F8C4EBD" w14:textId="77777777" w:rsidR="0041240B" w:rsidRDefault="0041240B" w:rsidP="0041240B">
      <w:pPr>
        <w:pStyle w:val="B3"/>
      </w:pPr>
      <w:r>
        <w:t>d)</w:t>
      </w:r>
      <w:r>
        <w:tab/>
        <w:t>the spatial granularity size of TA in the "spatialGranSizeCell" attribute if the "DnPerfExt_eNA" feature is supported; and/or</w:t>
      </w:r>
    </w:p>
    <w:p w14:paraId="34B5802D" w14:textId="77777777" w:rsidR="0041240B" w:rsidRDefault="0041240B" w:rsidP="0041240B">
      <w:pPr>
        <w:pStyle w:val="B10"/>
      </w:pPr>
      <w:r>
        <w:t>e)</w:t>
      </w:r>
      <w:r>
        <w:tab/>
        <w:t xml:space="preserve">the temporal granularity size of cell in the "temporalGranSize" attribute if the "DnPerfExt_eNA" feature is </w:t>
      </w:r>
      <w:proofErr w:type="gramStart"/>
      <w:r>
        <w:t>supported.-</w:t>
      </w:r>
      <w:proofErr w:type="gramEnd"/>
      <w:r>
        <w:tab/>
        <w:t>if the feature "ServiceExperience" is supported and the event is "</w:t>
      </w:r>
      <w:r>
        <w:rPr>
          <w:lang w:val="en-US" w:eastAsia="zh-CN"/>
        </w:rPr>
        <w:t>SERVICE_EXPERIENCE</w:t>
      </w:r>
      <w:r>
        <w:t>", it shall provide:</w:t>
      </w:r>
    </w:p>
    <w:p w14:paraId="32031E2F" w14:textId="77777777" w:rsidR="0041240B" w:rsidRDefault="0041240B" w:rsidP="0041240B">
      <w:pPr>
        <w:pStyle w:val="B2"/>
      </w:pPr>
      <w:r>
        <w:t>1)</w:t>
      </w:r>
      <w:r>
        <w:tab/>
        <w:t>identification of target UE(s) to which the request applies by "supis", "intGroupIds" or "anyUe" attribute in the "tgt-ue" attribute;</w:t>
      </w:r>
    </w:p>
    <w:p w14:paraId="3CA9B0C4" w14:textId="77777777" w:rsidR="0041240B" w:rsidRDefault="0041240B" w:rsidP="0041240B">
      <w:pPr>
        <w:pStyle w:val="B2"/>
      </w:pPr>
      <w:r>
        <w:t>2)</w:t>
      </w:r>
      <w:r>
        <w:tab/>
        <w:t>event specific filter information in the "event-filter" attribute which shall provide:</w:t>
      </w:r>
    </w:p>
    <w:p w14:paraId="54EF11D0" w14:textId="77777777" w:rsidR="0041240B" w:rsidRDefault="0041240B" w:rsidP="0041240B">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728B44C2" w14:textId="77777777" w:rsidR="0041240B" w:rsidRDefault="0041240B" w:rsidP="0041240B">
      <w:pPr>
        <w:pStyle w:val="NO"/>
      </w:pPr>
      <w:r>
        <w:t>NOTE</w:t>
      </w:r>
      <w:r>
        <w:rPr>
          <w:rFonts w:eastAsia="等线"/>
        </w:rPr>
        <w:t> 7</w:t>
      </w:r>
      <w:r>
        <w:t>:</w:t>
      </w:r>
      <w:r>
        <w:tab/>
      </w:r>
      <w:r>
        <w:tab/>
        <w:t>The network slice instance of a PDU session is not available in the PCF.</w:t>
      </w:r>
    </w:p>
    <w:p w14:paraId="63D9AB67" w14:textId="77777777" w:rsidR="0041240B" w:rsidRDefault="0041240B" w:rsidP="0041240B">
      <w:pPr>
        <w:pStyle w:val="B10"/>
      </w:pPr>
      <w:r>
        <w:tab/>
        <w:t>the "event-filter" attribute may provide:</w:t>
      </w:r>
    </w:p>
    <w:p w14:paraId="30918209" w14:textId="77777777" w:rsidR="0041240B" w:rsidRDefault="0041240B" w:rsidP="0041240B">
      <w:pPr>
        <w:pStyle w:val="B3"/>
      </w:pPr>
      <w:r>
        <w:t>a)</w:t>
      </w:r>
      <w:r>
        <w:tab/>
        <w:t>identification of application(s) to which the request applies via "appIds" attribute;</w:t>
      </w:r>
    </w:p>
    <w:p w14:paraId="59365129" w14:textId="77777777" w:rsidR="0041240B" w:rsidRDefault="0041240B" w:rsidP="0041240B">
      <w:pPr>
        <w:pStyle w:val="B3"/>
      </w:pPr>
      <w:r>
        <w:t>b)</w:t>
      </w:r>
      <w:r>
        <w:tab/>
        <w:t xml:space="preserve">identification of DNN via identification of Dnn(s) by "dnns" attribute; </w:t>
      </w:r>
    </w:p>
    <w:p w14:paraId="13D46D16" w14:textId="77777777" w:rsidR="0041240B" w:rsidRDefault="0041240B" w:rsidP="0041240B">
      <w:pPr>
        <w:pStyle w:val="B3"/>
      </w:pPr>
      <w:r>
        <w:t>c)</w:t>
      </w:r>
      <w:r>
        <w:tab/>
        <w:t>identification of user plane accesses to one or more DN(s) where applications are deployed via "dnais" attribute;</w:t>
      </w:r>
    </w:p>
    <w:p w14:paraId="57699AA4" w14:textId="77777777" w:rsidR="0041240B" w:rsidRDefault="0041240B" w:rsidP="0041240B">
      <w:pPr>
        <w:pStyle w:val="B3"/>
      </w:pPr>
      <w:r>
        <w:t>d)</w:t>
      </w:r>
      <w:r>
        <w:tab/>
        <w:t>identification of network area to which the request applies via identification of network area(s) by "networkArea" attribute (mandatory if "anyUe" attribute is set to true);</w:t>
      </w:r>
    </w:p>
    <w:p w14:paraId="095E6185" w14:textId="77777777" w:rsidR="0041240B" w:rsidRDefault="0041240B" w:rsidP="0041240B">
      <w:pPr>
        <w:pStyle w:val="B3"/>
      </w:pPr>
      <w:r>
        <w:lastRenderedPageBreak/>
        <w:t>e)</w:t>
      </w:r>
      <w:r>
        <w:tab/>
        <w:t>if "appIds" attribute is provided, the bandwidth requirement of each application by "bwRequs" attribute;</w:t>
      </w:r>
    </w:p>
    <w:p w14:paraId="04CFD9ED" w14:textId="77777777" w:rsidR="0041240B" w:rsidRDefault="0041240B" w:rsidP="0041240B">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34E80BD3" w14:textId="77777777" w:rsidR="0041240B" w:rsidRDefault="0041240B" w:rsidP="0041240B">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451A765E" w14:textId="77777777" w:rsidR="0041240B" w:rsidRDefault="0041240B" w:rsidP="0041240B">
      <w:pPr>
        <w:pStyle w:val="B3"/>
      </w:pPr>
      <w:r>
        <w:t>h)</w:t>
      </w:r>
      <w:r>
        <w:tab/>
        <w:t>the identification of the UPF as the "upfInfo" attribute if the feature "ServiceExperienceExt" is also supported;</w:t>
      </w:r>
    </w:p>
    <w:p w14:paraId="233BD063" w14:textId="77777777" w:rsidR="0041240B" w:rsidRDefault="0041240B" w:rsidP="0041240B">
      <w:pPr>
        <w:pStyle w:val="B3"/>
      </w:pPr>
      <w:r>
        <w:t>i)</w:t>
      </w:r>
      <w:r>
        <w:tab/>
        <w:t>IP address(s)/FQDN(s) of the Application Server(s) as the "appServerAddrs" attribute if the feature "ServiceExperienceExt" is also supported;</w:t>
      </w:r>
    </w:p>
    <w:p w14:paraId="48B63072" w14:textId="77777777" w:rsidR="0041240B" w:rsidRDefault="0041240B" w:rsidP="0041240B">
      <w:pPr>
        <w:pStyle w:val="B3"/>
      </w:pPr>
      <w:r>
        <w:t>j)</w:t>
      </w:r>
      <w:r>
        <w:tab/>
        <w:t>combination of PDU Session parameters as the "pduSesInfos" attribute if the feature "ServiceExperienceExt2_eNA" is also supported;</w:t>
      </w:r>
    </w:p>
    <w:p w14:paraId="106D4E06" w14:textId="77777777" w:rsidR="0041240B" w:rsidRDefault="0041240B" w:rsidP="0041240B">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4C56F008" w14:textId="77777777" w:rsidR="0041240B" w:rsidRDefault="0041240B" w:rsidP="0041240B">
      <w:pPr>
        <w:pStyle w:val="B3"/>
      </w:pPr>
      <w:r>
        <w:t>l)</w:t>
      </w:r>
      <w:r>
        <w:tab/>
      </w:r>
      <w:r>
        <w:rPr>
          <w:lang w:eastAsia="zh-CN"/>
        </w:rPr>
        <w:t>th</w:t>
      </w:r>
      <w:r>
        <w:t xml:space="preserve">e </w:t>
      </w:r>
      <w:r w:rsidRPr="00F80F5D">
        <w:t xml:space="preserve">fine granularity </w:t>
      </w:r>
      <w:r>
        <w:t>areas as the "fineGranAreas" attribute if the feature "ServiceExperienceExt2_eNA" is supported.</w:t>
      </w:r>
    </w:p>
    <w:p w14:paraId="3E43310F" w14:textId="77777777" w:rsidR="0041240B" w:rsidRDefault="0041240B" w:rsidP="0041240B">
      <w:pPr>
        <w:pStyle w:val="B10"/>
      </w:pPr>
      <w:r>
        <w:t>-</w:t>
      </w:r>
      <w:r>
        <w:tab/>
        <w:t>if the feature "QoSSustainability" is supported and the event is "</w:t>
      </w:r>
      <w:r>
        <w:rPr>
          <w:lang w:val="en-US" w:eastAsia="zh-CN"/>
        </w:rPr>
        <w:t>QOS_SUSTAINABILITY</w:t>
      </w:r>
      <w:r>
        <w:t>", it shall provide:</w:t>
      </w:r>
    </w:p>
    <w:p w14:paraId="32BDD13C" w14:textId="77777777" w:rsidR="0041240B" w:rsidRDefault="0041240B" w:rsidP="0041240B">
      <w:pPr>
        <w:pStyle w:val="B2"/>
      </w:pPr>
      <w:r>
        <w:t>1)</w:t>
      </w:r>
      <w:r>
        <w:tab/>
        <w:t>event specific filter information in the "event-filter" attribute which shall provide:</w:t>
      </w:r>
    </w:p>
    <w:p w14:paraId="3710BAE5" w14:textId="77777777" w:rsidR="0041240B" w:rsidRDefault="0041240B" w:rsidP="0041240B">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17DEC3B4" w14:textId="77777777" w:rsidR="0041240B" w:rsidRDefault="0041240B" w:rsidP="0041240B">
      <w:pPr>
        <w:pStyle w:val="B3"/>
        <w:rPr>
          <w:lang w:eastAsia="zh-CN"/>
        </w:rPr>
      </w:pPr>
      <w:r>
        <w:rPr>
          <w:lang w:eastAsia="zh-CN"/>
        </w:rPr>
        <w:t>b)</w:t>
      </w:r>
      <w:r>
        <w:rPr>
          <w:lang w:eastAsia="zh-CN"/>
        </w:rPr>
        <w:tab/>
        <w:t>QoS requirements via "qosRequ" attribute;</w:t>
      </w:r>
    </w:p>
    <w:p w14:paraId="58068211" w14:textId="77777777" w:rsidR="0041240B" w:rsidRDefault="0041240B" w:rsidP="0041240B">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0CB8B06D" w14:textId="77777777" w:rsidR="0041240B" w:rsidRDefault="0041240B" w:rsidP="0041240B">
      <w:pPr>
        <w:pStyle w:val="B10"/>
      </w:pPr>
      <w:r>
        <w:tab/>
        <w:t>the "event-filter" attribute may provide:</w:t>
      </w:r>
    </w:p>
    <w:p w14:paraId="24550ECE" w14:textId="77777777" w:rsidR="0041240B" w:rsidRDefault="0041240B" w:rsidP="0041240B">
      <w:pPr>
        <w:pStyle w:val="B3"/>
      </w:pPr>
      <w:r>
        <w:t>a)</w:t>
      </w:r>
      <w:r>
        <w:tab/>
        <w:t>identification of network slice(s) by "snssais" attribute;</w:t>
      </w:r>
    </w:p>
    <w:p w14:paraId="6E25BA11" w14:textId="77777777" w:rsidR="0041240B" w:rsidRDefault="0041240B" w:rsidP="0041240B">
      <w:pPr>
        <w:pStyle w:val="B3"/>
      </w:pPr>
      <w:r>
        <w:t>b</w:t>
      </w:r>
      <w:r w:rsidRPr="005814DE">
        <w:t>)</w:t>
      </w:r>
      <w:r>
        <w:tab/>
        <w:t>the spatial granularity size of TA in the "spatialGranSizeTa" attribute if the "QoSSustainExt_eNA" feature is supported;</w:t>
      </w:r>
    </w:p>
    <w:p w14:paraId="38601816" w14:textId="77777777" w:rsidR="0041240B" w:rsidRDefault="0041240B" w:rsidP="0041240B">
      <w:pPr>
        <w:pStyle w:val="B3"/>
      </w:pPr>
      <w:r>
        <w:t>c)</w:t>
      </w:r>
      <w:r>
        <w:tab/>
        <w:t>the spatial granularity size of cell in the "spatialGranSizeCell" attribute if the "QoSSustainExt_eNA" feature is supported;</w:t>
      </w:r>
    </w:p>
    <w:p w14:paraId="5988CBD9" w14:textId="77777777" w:rsidR="0041240B" w:rsidRDefault="0041240B" w:rsidP="0041240B">
      <w:pPr>
        <w:pStyle w:val="B3"/>
      </w:pPr>
      <w:r>
        <w:t>d)</w:t>
      </w:r>
      <w:r>
        <w:tab/>
        <w:t>the temporal granularity size in the "temporalGranSize" attribute if the "QoSSustainExt_eNA" feature is supported;</w:t>
      </w:r>
    </w:p>
    <w:p w14:paraId="70012516" w14:textId="77777777" w:rsidR="0041240B" w:rsidRPr="00420570" w:rsidRDefault="0041240B" w:rsidP="0041240B">
      <w:pPr>
        <w:pStyle w:val="B3"/>
      </w:pPr>
      <w:r>
        <w:t>e)</w:t>
      </w:r>
      <w:r>
        <w:tab/>
      </w:r>
      <w:r w:rsidRPr="004906DA">
        <w:rPr>
          <w:lang w:val="en-US" w:eastAsia="zh-CN"/>
        </w:rPr>
        <w:t>the fine granularity areas as the "fineGranArea</w:t>
      </w:r>
      <w:r>
        <w:rPr>
          <w:lang w:val="en-US" w:eastAsia="zh-CN"/>
        </w:rPr>
        <w:t>s</w:t>
      </w:r>
      <w:r w:rsidRPr="004906DA">
        <w:rPr>
          <w:lang w:val="en-US" w:eastAsia="zh-CN"/>
        </w:rPr>
        <w:t>" attribute if the feature "</w:t>
      </w:r>
      <w:r>
        <w:rPr>
          <w:rFonts w:eastAsia="Batang"/>
        </w:rPr>
        <w:t>QoSSustainExt_eNA</w:t>
      </w:r>
      <w:r w:rsidRPr="004906DA">
        <w:rPr>
          <w:lang w:val="en-US" w:eastAsia="zh-CN"/>
        </w:rPr>
        <w:t>" is supported</w:t>
      </w:r>
      <w:r>
        <w:rPr>
          <w:lang w:val="en-US" w:eastAsia="zh-CN"/>
        </w:rPr>
        <w:t>.</w:t>
      </w:r>
    </w:p>
    <w:p w14:paraId="76F8B45A" w14:textId="77777777" w:rsidR="0041240B" w:rsidRDefault="0041240B" w:rsidP="0041240B">
      <w:pPr>
        <w:pStyle w:val="B10"/>
      </w:pPr>
      <w:r>
        <w:t>-</w:t>
      </w:r>
      <w:r>
        <w:tab/>
        <w:t>if the feature "AbnormalBehaviour" is supported and the event is "ABNORMAL_BEHAVIOUR", it shall provide:</w:t>
      </w:r>
    </w:p>
    <w:p w14:paraId="3E2BC82C" w14:textId="77777777" w:rsidR="0041240B" w:rsidRDefault="0041240B" w:rsidP="0041240B">
      <w:pPr>
        <w:pStyle w:val="B2"/>
        <w:rPr>
          <w:rFonts w:eastAsia="等线"/>
        </w:rPr>
      </w:pPr>
      <w:r>
        <w:t>1)</w:t>
      </w:r>
      <w:r>
        <w:tab/>
        <w:t>identification of target UE(s) to which the request applies by "supis", "intGroupIds" or "anyUe" attribute</w:t>
      </w:r>
      <w:r>
        <w:rPr>
          <w:rFonts w:eastAsia="等线"/>
        </w:rPr>
        <w:t xml:space="preserve"> in the "tgt-ue" attribute; and</w:t>
      </w:r>
    </w:p>
    <w:p w14:paraId="30AB13FB" w14:textId="77777777" w:rsidR="0041240B" w:rsidRDefault="0041240B" w:rsidP="0041240B">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E2A4F6A" w14:textId="77777777" w:rsidR="0041240B" w:rsidRDefault="0041240B" w:rsidP="0041240B">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8355712" w14:textId="77777777" w:rsidR="0041240B" w:rsidRDefault="0041240B" w:rsidP="0041240B">
      <w:pPr>
        <w:pStyle w:val="B4"/>
      </w:pPr>
      <w:r>
        <w:t>-</w:t>
      </w:r>
      <w:r>
        <w:tab/>
        <w:t>if "exptAnaType" attribute sets to "MOBILITY", the corresponding list of Exception Ids are "UNEXPECTED_UE_LOCATION", "PING_PONG_ACROSS_CELLS", "UNEXPECTED_WAKEUP" and "UNEXPECTED_RADIO_LINK_FAILURES";</w:t>
      </w:r>
    </w:p>
    <w:p w14:paraId="215A24E8" w14:textId="77777777" w:rsidR="0041240B" w:rsidRDefault="0041240B" w:rsidP="0041240B">
      <w:pPr>
        <w:pStyle w:val="B4"/>
      </w:pPr>
      <w:r>
        <w:lastRenderedPageBreak/>
        <w:t>-</w:t>
      </w:r>
      <w:r>
        <w:tab/>
        <w:t>if "exptAnaType" attribute sets to "COMMUN", the corresponding list of Exception Ids are "UNEXPECTED_LONG_LIVE_FLOW", "UNEXPECTED_LARGE_RATE_FLOW", "SUSPICION_OF_DDOS_ATTACK", "WRONG_DESTINATION_ADDRESS" and "TOO_FREQUENT_SERVICE_ACCESS";</w:t>
      </w:r>
    </w:p>
    <w:p w14:paraId="1A46AA2E" w14:textId="77777777" w:rsidR="0041240B" w:rsidRDefault="0041240B" w:rsidP="0041240B">
      <w:pPr>
        <w:pStyle w:val="B4"/>
      </w:pPr>
      <w:r>
        <w:t>-</w:t>
      </w:r>
      <w:r>
        <w:tab/>
        <w:t>if "exptAnaType" attribute sets to "MOBILITY_AND_COMMUN", the corresponding list of Exception Ids includes all above derived exception Ids.</w:t>
      </w:r>
    </w:p>
    <w:p w14:paraId="23FB6EA5" w14:textId="77777777" w:rsidR="0041240B" w:rsidRDefault="0041240B" w:rsidP="0041240B">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FD071CD" w14:textId="77777777" w:rsidR="0041240B" w:rsidRDefault="0041240B" w:rsidP="0041240B">
      <w:pPr>
        <w:pStyle w:val="B3"/>
      </w:pPr>
      <w:r>
        <w:tab/>
        <w:t>If the "anyUe" attribute in the "tgt-ue" attribute sets to "true":</w:t>
      </w:r>
    </w:p>
    <w:p w14:paraId="7AAAB8B6" w14:textId="77777777" w:rsidR="0041240B" w:rsidRDefault="0041240B" w:rsidP="0041240B">
      <w:pPr>
        <w:pStyle w:val="B4"/>
      </w:pPr>
      <w:r>
        <w:t>a)</w:t>
      </w:r>
      <w:r>
        <w:tab/>
        <w:t>the expected analytics type via the"exptAnaType" attribute or the list of Exception Ids via "excepIds" attribute shall not be requested for both mobility and communication related analytics at the same time;</w:t>
      </w:r>
    </w:p>
    <w:p w14:paraId="027D060C" w14:textId="77777777" w:rsidR="0041240B" w:rsidRDefault="0041240B" w:rsidP="0041240B">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15DAB71" w14:textId="77777777" w:rsidR="0041240B" w:rsidRDefault="0041240B" w:rsidP="0041240B">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186C08E" w14:textId="77777777" w:rsidR="0041240B" w:rsidRDefault="0041240B" w:rsidP="0041240B">
      <w:pPr>
        <w:pStyle w:val="B10"/>
      </w:pPr>
      <w:r>
        <w:tab/>
        <w:t>the "event-filter" attribute may provide:</w:t>
      </w:r>
    </w:p>
    <w:p w14:paraId="3995E266" w14:textId="77777777" w:rsidR="0041240B" w:rsidRDefault="0041240B" w:rsidP="0041240B">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61B4297" w14:textId="77777777" w:rsidR="0041240B" w:rsidRDefault="0041240B" w:rsidP="0041240B">
      <w:pPr>
        <w:pStyle w:val="B10"/>
      </w:pPr>
      <w:r>
        <w:t>-</w:t>
      </w:r>
      <w:r>
        <w:tab/>
        <w:t>if the feature "UserDataCongestion" is supported and the event is "USER_DATA_CONGESTION", it shall provide one of the following attributes:</w:t>
      </w:r>
    </w:p>
    <w:p w14:paraId="1ED66509" w14:textId="77777777" w:rsidR="0041240B" w:rsidRDefault="0041240B" w:rsidP="0041240B">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21EEDD5E" w14:textId="77777777" w:rsidR="0041240B" w:rsidRDefault="0041240B" w:rsidP="0041240B">
      <w:pPr>
        <w:pStyle w:val="B2"/>
      </w:pPr>
      <w:r>
        <w:t>2)</w:t>
      </w:r>
      <w:r>
        <w:tab/>
        <w:t>event specific filter information in the "event-filter" attribute which shall provide:</w:t>
      </w:r>
    </w:p>
    <w:p w14:paraId="63AF237B" w14:textId="77777777" w:rsidR="0041240B" w:rsidRDefault="0041240B" w:rsidP="0041240B">
      <w:pPr>
        <w:pStyle w:val="B3"/>
      </w:pPr>
      <w:r>
        <w:t>a)</w:t>
      </w:r>
      <w:r>
        <w:tab/>
        <w:t>the user data congestion requirements via "</w:t>
      </w:r>
      <w:r>
        <w:rPr>
          <w:lang w:eastAsia="zh-CN"/>
        </w:rPr>
        <w:t>userDataCon</w:t>
      </w:r>
      <w:r>
        <w:t>Reqs" attribute, if the feature "UserDataCongestionExt2_eNA" is supported;</w:t>
      </w:r>
    </w:p>
    <w:p w14:paraId="50F118B3" w14:textId="77777777" w:rsidR="0041240B" w:rsidRDefault="0041240B" w:rsidP="0041240B">
      <w:pPr>
        <w:pStyle w:val="B10"/>
        <w:rPr>
          <w:lang w:eastAsia="zh-CN"/>
        </w:rPr>
      </w:pPr>
      <w:r>
        <w:tab/>
        <w:t xml:space="preserve">and </w:t>
      </w:r>
      <w:r>
        <w:rPr>
          <w:lang w:eastAsia="zh-CN"/>
        </w:rPr>
        <w:t>may provide:</w:t>
      </w:r>
    </w:p>
    <w:p w14:paraId="4C4D5DE6" w14:textId="77777777" w:rsidR="0041240B" w:rsidRDefault="0041240B" w:rsidP="0041240B">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4F181659" w14:textId="77777777" w:rsidR="0041240B" w:rsidRDefault="0041240B" w:rsidP="0041240B">
      <w:pPr>
        <w:pStyle w:val="B3"/>
      </w:pPr>
      <w:r>
        <w:t>a</w:t>
      </w:r>
      <w:r>
        <w:rPr>
          <w:lang w:eastAsia="zh-CN"/>
        </w:rPr>
        <w:t>)</w:t>
      </w:r>
      <w:r>
        <w:rPr>
          <w:lang w:eastAsia="zh-CN"/>
        </w:rPr>
        <w:tab/>
      </w:r>
      <w:r>
        <w:rPr>
          <w:lang w:val="en-US" w:eastAsia="zh-CN"/>
        </w:rPr>
        <w:t>identification of network slice(s) by "snssais" attribute</w:t>
      </w:r>
      <w:r>
        <w:rPr>
          <w:lang w:eastAsia="zh-CN"/>
        </w:rPr>
        <w:t>;</w:t>
      </w:r>
    </w:p>
    <w:p w14:paraId="6A1E2D58" w14:textId="77777777" w:rsidR="0041240B" w:rsidRDefault="0041240B" w:rsidP="0041240B">
      <w:pPr>
        <w:pStyle w:val="B3"/>
      </w:pPr>
      <w:r>
        <w:t>b)</w:t>
      </w:r>
      <w:r>
        <w:tab/>
        <w:t>identification of network area to which the request applies via identification of network area by "networkArea" attribute (mandatory if "anyUe" attribute is set to true);</w:t>
      </w:r>
    </w:p>
    <w:p w14:paraId="22BE8115" w14:textId="77777777" w:rsidR="0041240B" w:rsidRDefault="0041240B" w:rsidP="0041240B">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16ABCA1" w14:textId="77777777" w:rsidR="0041240B" w:rsidRDefault="0041240B" w:rsidP="0041240B">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76D3103A" w14:textId="77777777" w:rsidR="0041240B" w:rsidRDefault="0041240B" w:rsidP="0041240B">
      <w:pPr>
        <w:pStyle w:val="B3"/>
        <w:rPr>
          <w:lang w:eastAsia="zh-CN"/>
        </w:rPr>
      </w:pPr>
      <w:r>
        <w:rPr>
          <w:lang w:eastAsia="zh-CN"/>
        </w:rPr>
        <w:t>e)</w:t>
      </w:r>
      <w:r>
        <w:rPr>
          <w:lang w:eastAsia="zh-CN"/>
        </w:rPr>
        <w:tab/>
        <w:t>the temporal granularity size in the "temporalGranSize" attribute if the "UserDataCongestionExt2_eNA" feature is supported.</w:t>
      </w:r>
    </w:p>
    <w:p w14:paraId="1A227391" w14:textId="77777777" w:rsidR="0041240B" w:rsidRDefault="0041240B" w:rsidP="0041240B">
      <w:pPr>
        <w:pStyle w:val="B10"/>
      </w:pPr>
      <w:r>
        <w:t>-</w:t>
      </w:r>
      <w:r>
        <w:tab/>
        <w:t>if the feature "SMCCE" is supported and the event is "SM_CONGESTION", it shall provide:</w:t>
      </w:r>
    </w:p>
    <w:p w14:paraId="36B82F4F" w14:textId="77777777" w:rsidR="0041240B" w:rsidRDefault="0041240B" w:rsidP="0041240B">
      <w:pPr>
        <w:pStyle w:val="B2"/>
      </w:pPr>
      <w:r>
        <w:t>1)</w:t>
      </w:r>
      <w:r>
        <w:tab/>
        <w:t>event specific filter information in the "event-filter" attribute which shall provide:</w:t>
      </w:r>
    </w:p>
    <w:p w14:paraId="52FBB4ED" w14:textId="77777777" w:rsidR="0041240B" w:rsidRDefault="0041240B" w:rsidP="0041240B">
      <w:pPr>
        <w:pStyle w:val="B3"/>
      </w:pPr>
      <w:r>
        <w:lastRenderedPageBreak/>
        <w:t>a)</w:t>
      </w:r>
      <w:r>
        <w:tab/>
        <w:t xml:space="preserve">identification of DNN in the "dnns" attribute; and/or </w:t>
      </w:r>
    </w:p>
    <w:p w14:paraId="1D58D007" w14:textId="77777777" w:rsidR="0041240B" w:rsidRDefault="0041240B" w:rsidP="0041240B">
      <w:pPr>
        <w:pStyle w:val="B3"/>
      </w:pPr>
      <w:r>
        <w:t>b)</w:t>
      </w:r>
      <w:r>
        <w:tab/>
        <w:t>identification of network slice(s) in the "snssais" attribute; and</w:t>
      </w:r>
    </w:p>
    <w:p w14:paraId="73314D8B" w14:textId="77777777" w:rsidR="0041240B" w:rsidRDefault="0041240B" w:rsidP="0041240B">
      <w:pPr>
        <w:pStyle w:val="B2"/>
      </w:pPr>
      <w:r>
        <w:t>2)</w:t>
      </w:r>
      <w:r>
        <w:tab/>
        <w:t>identification of target UE(s) via "supis" attribute in the "tgt-ue" attribute where the target UE(s) are one have the PDU Session for the DNN and/or S-NSSAI indicated by the event specific filter information;</w:t>
      </w:r>
    </w:p>
    <w:p w14:paraId="4578C5C2" w14:textId="77777777" w:rsidR="0041240B" w:rsidRDefault="0041240B" w:rsidP="0041240B">
      <w:pPr>
        <w:pStyle w:val="B10"/>
      </w:pPr>
      <w:r>
        <w:tab/>
        <w:t>and may include:</w:t>
      </w:r>
    </w:p>
    <w:p w14:paraId="45476B7C" w14:textId="77777777" w:rsidR="0041240B" w:rsidRDefault="0041240B" w:rsidP="0041240B">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5FF33CE0" w14:textId="77777777" w:rsidR="0041240B" w:rsidRDefault="0041240B" w:rsidP="0041240B">
      <w:pPr>
        <w:pStyle w:val="NO"/>
      </w:pPr>
      <w:r>
        <w:t>NOTE</w:t>
      </w:r>
      <w:bookmarkStart w:id="76" w:name="_Hlk131634676"/>
      <w:r>
        <w:t> 8</w:t>
      </w:r>
      <w:bookmarkEnd w:id="76"/>
      <w:r>
        <w:t>:</w:t>
      </w:r>
      <w:r>
        <w:tab/>
        <w:t>The predictions are not applicable for Session Management Congestion Control Experience analytics.</w:t>
      </w:r>
    </w:p>
    <w:p w14:paraId="11734C7F" w14:textId="77777777" w:rsidR="0041240B" w:rsidRDefault="0041240B" w:rsidP="0041240B">
      <w:pPr>
        <w:pStyle w:val="B10"/>
      </w:pPr>
      <w:r>
        <w:t>-</w:t>
      </w:r>
      <w:r>
        <w:tab/>
        <w:t>if the feature "Dispersion" is supported and the event is "DISPERSION", shall provide:</w:t>
      </w:r>
    </w:p>
    <w:p w14:paraId="0F4A65ED" w14:textId="77777777" w:rsidR="0041240B" w:rsidRDefault="0041240B" w:rsidP="0041240B">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3434FB02" w14:textId="77777777" w:rsidR="0041240B" w:rsidRDefault="0041240B" w:rsidP="0041240B">
      <w:pPr>
        <w:pStyle w:val="B10"/>
      </w:pPr>
      <w:r>
        <w:tab/>
        <w:t>and may include:</w:t>
      </w:r>
    </w:p>
    <w:p w14:paraId="6F8E4142" w14:textId="77777777" w:rsidR="0041240B" w:rsidRDefault="0041240B" w:rsidP="0041240B">
      <w:pPr>
        <w:pStyle w:val="B2"/>
      </w:pPr>
      <w:r>
        <w:t>1)</w:t>
      </w:r>
      <w:r>
        <w:tab/>
        <w:t>identification of network area applies via identification of network area by "networkArea" attribute;</w:t>
      </w:r>
    </w:p>
    <w:p w14:paraId="3F6A7065" w14:textId="77777777" w:rsidR="0041240B" w:rsidRDefault="0041240B" w:rsidP="0041240B">
      <w:pPr>
        <w:pStyle w:val="B2"/>
      </w:pPr>
      <w:r>
        <w:t>2)</w:t>
      </w:r>
      <w:r>
        <w:tab/>
        <w:t>identification of network slice(s) by "snssais" attribute;</w:t>
      </w:r>
    </w:p>
    <w:p w14:paraId="7166B06D" w14:textId="77777777" w:rsidR="0041240B" w:rsidRDefault="0041240B" w:rsidP="0041240B">
      <w:pPr>
        <w:pStyle w:val="B2"/>
        <w:rPr>
          <w:lang w:val="en-US" w:eastAsia="zh-CN"/>
        </w:rPr>
      </w:pPr>
      <w:r>
        <w:rPr>
          <w:lang w:val="en-US" w:eastAsia="zh-CN"/>
        </w:rPr>
        <w:t>3)</w:t>
      </w:r>
      <w:r>
        <w:rPr>
          <w:lang w:val="en-US" w:eastAsia="zh-CN"/>
        </w:rPr>
        <w:tab/>
        <w:t>application identifier(s) in "appIds" attribute;</w:t>
      </w:r>
    </w:p>
    <w:p w14:paraId="0B8B285B" w14:textId="77777777" w:rsidR="0041240B" w:rsidRDefault="0041240B" w:rsidP="0041240B">
      <w:pPr>
        <w:pStyle w:val="B2"/>
        <w:rPr>
          <w:lang w:val="en-US" w:eastAsia="zh-CN"/>
        </w:rPr>
      </w:pPr>
      <w:bookmarkStart w:id="77"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7497EE1E" w14:textId="77777777" w:rsidR="0041240B" w:rsidRDefault="0041240B" w:rsidP="0041240B">
      <w:pPr>
        <w:pStyle w:val="B2"/>
      </w:pPr>
      <w:r>
        <w:t>5)</w:t>
      </w:r>
      <w:r>
        <w:tab/>
        <w:t>an optional list of analytics subsets by "listOfAnaSubsets" attribute with value(s) only applicable to "DISPERSION" event;</w:t>
      </w:r>
    </w:p>
    <w:p w14:paraId="0396E48C" w14:textId="77777777" w:rsidR="0041240B" w:rsidRDefault="0041240B" w:rsidP="0041240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4ECA74D9" w14:textId="77777777" w:rsidR="0041240B" w:rsidRDefault="0041240B" w:rsidP="0041240B">
      <w:pPr>
        <w:pStyle w:val="B2"/>
      </w:pPr>
      <w:r>
        <w:rPr>
          <w:lang w:val="en-US" w:eastAsia="zh-CN"/>
        </w:rPr>
        <w:t>7)</w:t>
      </w:r>
      <w:r>
        <w:tab/>
        <w:t>the spatial granularity size of TA in the "spatialGranSizeTa" attribute if the "DispersionExt_eNA" feature is supported;</w:t>
      </w:r>
    </w:p>
    <w:p w14:paraId="47F18631" w14:textId="77777777" w:rsidR="0041240B" w:rsidRDefault="0041240B" w:rsidP="0041240B">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7B5EC15" w14:textId="77777777" w:rsidR="0041240B" w:rsidRDefault="0041240B" w:rsidP="0041240B">
      <w:pPr>
        <w:pStyle w:val="B2"/>
        <w:rPr>
          <w:lang w:val="en-US" w:eastAsia="zh-CN"/>
        </w:rPr>
      </w:pPr>
      <w:r>
        <w:t>8)</w:t>
      </w:r>
      <w:r>
        <w:tab/>
        <w:t>the temporal granularity size in the "temporalGranSize" attribute if the "DispersionExt_eNA" feature is supported.</w:t>
      </w:r>
    </w:p>
    <w:p w14:paraId="392E92C8" w14:textId="77777777" w:rsidR="0041240B" w:rsidRDefault="0041240B" w:rsidP="0041240B">
      <w:pPr>
        <w:pStyle w:val="B10"/>
      </w:pPr>
      <w:r>
        <w:t>-</w:t>
      </w:r>
      <w:r>
        <w:tab/>
        <w:t>if the feature "RedundantTransmissionExp" is supported and the event is "RED_TRANS_EXP", shall provide:</w:t>
      </w:r>
    </w:p>
    <w:p w14:paraId="4AC1E27D" w14:textId="77777777" w:rsidR="0041240B" w:rsidRDefault="0041240B" w:rsidP="0041240B">
      <w:pPr>
        <w:pStyle w:val="B2"/>
      </w:pPr>
      <w:r>
        <w:t>1)</w:t>
      </w:r>
      <w:r>
        <w:tab/>
        <w:t>identification of target UE(s) applies by "supis", "intGroupIds" or "anyUe" attribute within "tgt-ue" attribute;</w:t>
      </w:r>
    </w:p>
    <w:p w14:paraId="0B1ABB77" w14:textId="77777777" w:rsidR="0041240B" w:rsidRDefault="0041240B" w:rsidP="0041240B">
      <w:pPr>
        <w:pStyle w:val="B10"/>
      </w:pPr>
      <w:r>
        <w:tab/>
        <w:t>and may include:</w:t>
      </w:r>
    </w:p>
    <w:p w14:paraId="1B9686D8" w14:textId="77777777" w:rsidR="0041240B" w:rsidRDefault="0041240B" w:rsidP="0041240B">
      <w:pPr>
        <w:pStyle w:val="B2"/>
      </w:pPr>
      <w:r>
        <w:t>1)</w:t>
      </w:r>
      <w:r>
        <w:tab/>
        <w:t>identification of network area applies via identification of network area by "networkArea" attribute, if the "supis" attribute or "intGroupIds" attribute is included in the "tgt-ue" attribute;</w:t>
      </w:r>
    </w:p>
    <w:p w14:paraId="78BFD24C" w14:textId="77777777" w:rsidR="0041240B" w:rsidRDefault="0041240B" w:rsidP="0041240B">
      <w:pPr>
        <w:pStyle w:val="B2"/>
      </w:pPr>
      <w:r>
        <w:t>2)</w:t>
      </w:r>
      <w:r>
        <w:tab/>
        <w:t>identification of network slice(s) by "snssais" attribute;</w:t>
      </w:r>
    </w:p>
    <w:p w14:paraId="71F3B8E6" w14:textId="77777777" w:rsidR="0041240B" w:rsidRDefault="0041240B" w:rsidP="0041240B">
      <w:pPr>
        <w:pStyle w:val="B2"/>
        <w:rPr>
          <w:lang w:val="en-US" w:eastAsia="zh-CN"/>
        </w:rPr>
      </w:pPr>
      <w:r>
        <w:rPr>
          <w:lang w:val="en-US" w:eastAsia="zh-CN"/>
        </w:rPr>
        <w:t>3)</w:t>
      </w:r>
      <w:r>
        <w:rPr>
          <w:lang w:val="en-US" w:eastAsia="zh-CN"/>
        </w:rPr>
        <w:tab/>
        <w:t>identification of DNN in the "dnns" attribute;</w:t>
      </w:r>
    </w:p>
    <w:bookmarkEnd w:id="77"/>
    <w:p w14:paraId="2E09432C" w14:textId="77777777" w:rsidR="0041240B" w:rsidRDefault="0041240B" w:rsidP="0041240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3462ACF3" w14:textId="77777777" w:rsidR="0041240B" w:rsidRDefault="0041240B" w:rsidP="0041240B">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891C86F" w14:textId="77777777" w:rsidR="0041240B" w:rsidRDefault="0041240B" w:rsidP="0041240B">
      <w:pPr>
        <w:pStyle w:val="B2"/>
        <w:rPr>
          <w:lang w:val="en-US" w:eastAsia="zh-CN"/>
        </w:rPr>
      </w:pPr>
      <w:r>
        <w:t>6)</w:t>
      </w:r>
      <w:r>
        <w:tab/>
        <w:t>the temporal granularity size in the "temporalGranSize" attribute if the "RedundantTransExpExt_eNA" feature is supported.</w:t>
      </w:r>
    </w:p>
    <w:p w14:paraId="1BC32238" w14:textId="77777777" w:rsidR="0041240B" w:rsidRDefault="0041240B" w:rsidP="0041240B">
      <w:pPr>
        <w:pStyle w:val="B10"/>
      </w:pPr>
      <w:r>
        <w:lastRenderedPageBreak/>
        <w:t>-</w:t>
      </w:r>
      <w:r>
        <w:tab/>
        <w:t>if the feature "WlanPerformance" is supported and the event is "WLAN_PERFORMANCE", shall provide:</w:t>
      </w:r>
    </w:p>
    <w:p w14:paraId="2804744B" w14:textId="77777777" w:rsidR="0041240B" w:rsidRDefault="0041240B" w:rsidP="0041240B">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4DEE32B1" w14:textId="77777777" w:rsidR="0041240B" w:rsidRDefault="0041240B" w:rsidP="0041240B">
      <w:pPr>
        <w:pStyle w:val="B10"/>
      </w:pPr>
      <w:r>
        <w:tab/>
        <w:t>and may include:</w:t>
      </w:r>
    </w:p>
    <w:p w14:paraId="461B9B26" w14:textId="77777777" w:rsidR="0041240B" w:rsidRDefault="0041240B" w:rsidP="0041240B">
      <w:pPr>
        <w:pStyle w:val="B2"/>
      </w:pPr>
      <w:r>
        <w:t>1)</w:t>
      </w:r>
      <w:r>
        <w:tab/>
        <w:t>identification of network area to which the request applies via identification of network area by "networkArea" attribute;</w:t>
      </w:r>
    </w:p>
    <w:p w14:paraId="2C1BDB65" w14:textId="77777777" w:rsidR="0041240B" w:rsidRDefault="0041240B" w:rsidP="0041240B">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43BC7C52" w14:textId="77777777" w:rsidR="0041240B" w:rsidRDefault="0041240B" w:rsidP="0041240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30FA2C55" w14:textId="77777777" w:rsidR="0041240B" w:rsidRDefault="0041240B" w:rsidP="0041240B">
      <w:pPr>
        <w:pStyle w:val="B2"/>
        <w:rPr>
          <w:lang w:val="en-US" w:eastAsia="zh-CN"/>
        </w:rPr>
      </w:pPr>
      <w:r>
        <w:t>4)</w:t>
      </w:r>
      <w:r>
        <w:tab/>
        <w:t>the temporal granularity size in the "temporalGranSize" attribute if the "WlanPerfExt_eNA" feature is supported.</w:t>
      </w:r>
    </w:p>
    <w:p w14:paraId="08838ADB" w14:textId="77777777" w:rsidR="0041240B" w:rsidRDefault="0041240B" w:rsidP="0041240B">
      <w:pPr>
        <w:pStyle w:val="B10"/>
      </w:pPr>
      <w:r>
        <w:t>-</w:t>
      </w:r>
      <w:r>
        <w:tab/>
        <w:t>if the feature "</w:t>
      </w:r>
      <w:r>
        <w:rPr>
          <w:rFonts w:cs="Arial"/>
          <w:szCs w:val="18"/>
        </w:rPr>
        <w:t>DnPerformance</w:t>
      </w:r>
      <w:r>
        <w:t>" is supported and the event is "DN_PERFORMANCE", shall provide:</w:t>
      </w:r>
    </w:p>
    <w:p w14:paraId="39729C18" w14:textId="77777777" w:rsidR="0041240B" w:rsidRDefault="0041240B" w:rsidP="0041240B">
      <w:pPr>
        <w:pStyle w:val="B2"/>
      </w:pPr>
      <w:r>
        <w:t>1)</w:t>
      </w:r>
      <w:r>
        <w:tab/>
        <w:t>identification of target UE(s) to which the request applies by "supis", "intGroupIds" or "anyUe" attribute in the "tgt-ue" attribute;</w:t>
      </w:r>
    </w:p>
    <w:p w14:paraId="7CDB28D2" w14:textId="77777777" w:rsidR="0041240B" w:rsidRDefault="0041240B" w:rsidP="0041240B">
      <w:pPr>
        <w:pStyle w:val="B2"/>
      </w:pPr>
      <w:r>
        <w:t>and may include:</w:t>
      </w:r>
    </w:p>
    <w:p w14:paraId="7EB9F3E6" w14:textId="77777777" w:rsidR="0041240B" w:rsidRDefault="0041240B" w:rsidP="0041240B">
      <w:pPr>
        <w:pStyle w:val="B2"/>
      </w:pPr>
      <w:r>
        <w:t>1)</w:t>
      </w:r>
      <w:r>
        <w:tab/>
        <w:t>identification of network area to which the request applies via identification of network area by "networkArea" attribute;</w:t>
      </w:r>
    </w:p>
    <w:p w14:paraId="3ECEC93F" w14:textId="77777777" w:rsidR="0041240B" w:rsidRDefault="0041240B" w:rsidP="0041240B">
      <w:pPr>
        <w:pStyle w:val="B2"/>
      </w:pPr>
      <w:r>
        <w:t>2)</w:t>
      </w:r>
      <w:r>
        <w:tab/>
      </w:r>
      <w:r>
        <w:rPr>
          <w:lang w:eastAsia="zh-CN"/>
        </w:rPr>
        <w:t>identification of network slice(s) in the "snssais" attribute;</w:t>
      </w:r>
    </w:p>
    <w:p w14:paraId="1E0B581F" w14:textId="77777777" w:rsidR="0041240B" w:rsidRDefault="0041240B" w:rsidP="0041240B">
      <w:pPr>
        <w:pStyle w:val="B2"/>
      </w:pPr>
      <w:r>
        <w:t>3)</w:t>
      </w:r>
      <w:r>
        <w:tab/>
        <w:t>identification of network slice and the optionally associated network slice instance(s) if available, via the "nsiIdInfos" attribute or any slices indication in the "anySlice" attribute;</w:t>
      </w:r>
    </w:p>
    <w:p w14:paraId="344055C2" w14:textId="77777777" w:rsidR="0041240B" w:rsidRDefault="0041240B" w:rsidP="0041240B">
      <w:pPr>
        <w:pStyle w:val="B2"/>
        <w:rPr>
          <w:lang w:val="en-US" w:eastAsia="zh-CN"/>
        </w:rPr>
      </w:pPr>
      <w:r>
        <w:rPr>
          <w:lang w:val="en-US" w:eastAsia="zh-CN"/>
        </w:rPr>
        <w:t>4)</w:t>
      </w:r>
      <w:r>
        <w:rPr>
          <w:lang w:val="en-US" w:eastAsia="zh-CN"/>
        </w:rPr>
        <w:tab/>
        <w:t>application identifier(s) in "appIds" attribute;</w:t>
      </w:r>
    </w:p>
    <w:p w14:paraId="2326CBAB" w14:textId="77777777" w:rsidR="0041240B" w:rsidRDefault="0041240B" w:rsidP="0041240B">
      <w:pPr>
        <w:pStyle w:val="B2"/>
      </w:pPr>
      <w:r>
        <w:rPr>
          <w:lang w:val="en-US" w:eastAsia="ja-JP"/>
        </w:rPr>
        <w:t>5)</w:t>
      </w:r>
      <w:r>
        <w:rPr>
          <w:lang w:val="en-US" w:eastAsia="ja-JP"/>
        </w:rPr>
        <w:tab/>
      </w:r>
      <w:r>
        <w:t>an identification of DNN in the "dnns" attribute;</w:t>
      </w:r>
    </w:p>
    <w:p w14:paraId="226030F2" w14:textId="77777777" w:rsidR="0041240B" w:rsidRDefault="0041240B" w:rsidP="0041240B">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5F4274E0" w14:textId="77777777" w:rsidR="0041240B" w:rsidRDefault="0041240B" w:rsidP="0041240B">
      <w:pPr>
        <w:pStyle w:val="B2"/>
        <w:rPr>
          <w:lang w:val="en-US" w:eastAsia="ja-JP"/>
        </w:rPr>
      </w:pPr>
      <w:r>
        <w:rPr>
          <w:lang w:val="en-US" w:eastAsia="ja-JP"/>
        </w:rPr>
        <w:t>7)</w:t>
      </w:r>
      <w:r>
        <w:rPr>
          <w:lang w:val="en-US" w:eastAsia="ja-JP"/>
        </w:rPr>
        <w:tab/>
        <w:t>the identification of the UPF as the "upfInfo" attribute;</w:t>
      </w:r>
    </w:p>
    <w:p w14:paraId="138AA1B9" w14:textId="77777777" w:rsidR="0041240B" w:rsidRDefault="0041240B" w:rsidP="0041240B">
      <w:pPr>
        <w:pStyle w:val="B2"/>
        <w:rPr>
          <w:lang w:val="en-US" w:eastAsia="ja-JP"/>
        </w:rPr>
      </w:pPr>
      <w:r>
        <w:rPr>
          <w:lang w:val="en-US" w:eastAsia="ja-JP"/>
        </w:rPr>
        <w:t>8)</w:t>
      </w:r>
      <w:r>
        <w:rPr>
          <w:lang w:val="en-US" w:eastAsia="ja-JP"/>
        </w:rPr>
        <w:tab/>
        <w:t>IP address(s)/FQDN(s) of the Application Server(s) as the "appServerAddrs" attribute;</w:t>
      </w:r>
    </w:p>
    <w:p w14:paraId="486B02B5" w14:textId="77777777" w:rsidR="0041240B" w:rsidRDefault="0041240B" w:rsidP="0041240B">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4C53C50D" w14:textId="77777777" w:rsidR="0041240B" w:rsidRDefault="0041240B" w:rsidP="0041240B">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4BB61C2" w14:textId="77777777" w:rsidR="0041240B" w:rsidRDefault="0041240B" w:rsidP="0041240B">
      <w:pPr>
        <w:pStyle w:val="B2"/>
      </w:pPr>
      <w:r>
        <w:rPr>
          <w:lang w:val="en-US" w:eastAsia="zh-CN"/>
        </w:rPr>
        <w:t>11)</w:t>
      </w:r>
      <w:r>
        <w:tab/>
        <w:t>the spatial granularity size of TA in the "spatialGranSizeTa" attribute if the "DnPerfExt_eNA" feature is supported.</w:t>
      </w:r>
    </w:p>
    <w:p w14:paraId="63A227BE" w14:textId="77777777" w:rsidR="0041240B" w:rsidRDefault="0041240B" w:rsidP="0041240B">
      <w:pPr>
        <w:pStyle w:val="B2"/>
      </w:pPr>
      <w:r>
        <w:rPr>
          <w:lang w:val="en-US" w:eastAsia="zh-CN"/>
        </w:rPr>
        <w:t>11)</w:t>
      </w:r>
      <w:r>
        <w:tab/>
        <w:t>the spatial granularity size of cell in the "spatialGranSizeCell" attribute if the "DnPerfExt_eNA" feature is supported.</w:t>
      </w:r>
    </w:p>
    <w:p w14:paraId="5EDB7CD0" w14:textId="77777777" w:rsidR="0041240B" w:rsidRDefault="0041240B" w:rsidP="0041240B">
      <w:pPr>
        <w:pStyle w:val="B2"/>
        <w:rPr>
          <w:lang w:val="en-US" w:eastAsia="zh-CN"/>
        </w:rPr>
      </w:pPr>
      <w:r>
        <w:t>12)</w:t>
      </w:r>
      <w:r>
        <w:tab/>
        <w:t>the temporal granularity size in the "temporalGranSize" attribute if the "DnPerfExt_eNA" feature is supported.</w:t>
      </w:r>
    </w:p>
    <w:p w14:paraId="25501AC5" w14:textId="77777777" w:rsidR="0041240B" w:rsidRDefault="0041240B" w:rsidP="0041240B">
      <w:pPr>
        <w:pStyle w:val="B10"/>
      </w:pPr>
      <w:r>
        <w:t>-</w:t>
      </w:r>
      <w:r>
        <w:tab/>
        <w:t>if the feature "PfdDetermination" is supported and the event is "PFD_DETERMINATION", shall provide:</w:t>
      </w:r>
    </w:p>
    <w:p w14:paraId="0D1FBDED" w14:textId="77777777" w:rsidR="0041240B" w:rsidRDefault="0041240B" w:rsidP="0041240B">
      <w:pPr>
        <w:pStyle w:val="B2"/>
      </w:pPr>
      <w:r>
        <w:rPr>
          <w:lang w:eastAsia="ja-JP"/>
        </w:rPr>
        <w:lastRenderedPageBreak/>
        <w:t>1</w:t>
      </w:r>
      <w:r>
        <w:t>)</w:t>
      </w:r>
      <w:r>
        <w:tab/>
        <w:t>a list of application identifier(s) in the "appIds" attribute.</w:t>
      </w:r>
    </w:p>
    <w:p w14:paraId="15C5F615" w14:textId="77777777" w:rsidR="0041240B" w:rsidRDefault="0041240B" w:rsidP="0041240B">
      <w:pPr>
        <w:pStyle w:val="B10"/>
      </w:pPr>
      <w:r>
        <w:tab/>
        <w:t>and may include:</w:t>
      </w:r>
    </w:p>
    <w:p w14:paraId="667E33F5" w14:textId="77777777" w:rsidR="0041240B" w:rsidRDefault="0041240B" w:rsidP="0041240B">
      <w:pPr>
        <w:pStyle w:val="B2"/>
      </w:pPr>
      <w:r>
        <w:t>1)</w:t>
      </w:r>
      <w:r>
        <w:tab/>
        <w:t>an identification of DNN in the "dnns" attribute;</w:t>
      </w:r>
    </w:p>
    <w:p w14:paraId="129C1DEA" w14:textId="77777777" w:rsidR="0041240B" w:rsidRDefault="0041240B" w:rsidP="0041240B">
      <w:pPr>
        <w:pStyle w:val="B2"/>
        <w:rPr>
          <w:lang w:eastAsia="zh-CN"/>
        </w:rPr>
      </w:pPr>
      <w:r>
        <w:t>2)</w:t>
      </w:r>
      <w:r>
        <w:tab/>
      </w:r>
      <w:r>
        <w:rPr>
          <w:lang w:eastAsia="zh-CN"/>
        </w:rPr>
        <w:t>identification of network slice(s) in the "snssais" attribute;</w:t>
      </w:r>
    </w:p>
    <w:p w14:paraId="0A3460AB" w14:textId="77777777" w:rsidR="0041240B" w:rsidRDefault="0041240B" w:rsidP="0041240B">
      <w:pPr>
        <w:pStyle w:val="NO"/>
      </w:pPr>
      <w:r>
        <w:t>NOTE 9: PFD Determination analytics do not have a target UE, they are always for any UE.</w:t>
      </w:r>
    </w:p>
    <w:p w14:paraId="166D3E9D" w14:textId="77777777" w:rsidR="0041240B" w:rsidRDefault="0041240B" w:rsidP="0041240B">
      <w:pPr>
        <w:pStyle w:val="B10"/>
      </w:pPr>
      <w:r>
        <w:t>-</w:t>
      </w:r>
      <w:r>
        <w:tab/>
        <w:t>if the feature "</w:t>
      </w:r>
      <w:r>
        <w:rPr>
          <w:lang w:eastAsia="zh-CN"/>
        </w:rPr>
        <w:t>E2eDataVolTransTime</w:t>
      </w:r>
      <w:r>
        <w:t>" is supported and the event is "</w:t>
      </w:r>
      <w:r>
        <w:rPr>
          <w:lang w:eastAsia="zh-CN"/>
        </w:rPr>
        <w:t>E2E_DATA_VOL_TRANS_TIME</w:t>
      </w:r>
      <w:r>
        <w:t>", shall provide:</w:t>
      </w:r>
    </w:p>
    <w:p w14:paraId="7807D33D" w14:textId="77777777" w:rsidR="0041240B" w:rsidRDefault="0041240B" w:rsidP="0041240B">
      <w:pPr>
        <w:pStyle w:val="B2"/>
      </w:pPr>
      <w:r>
        <w:t>1)</w:t>
      </w:r>
      <w:r>
        <w:tab/>
        <w:t>identification of target UE(s) to which the subscription applies by "supis" or "gpsis" attribute in the "tgt-ue" attribute.</w:t>
      </w:r>
    </w:p>
    <w:p w14:paraId="5F3FD2EE" w14:textId="77777777" w:rsidR="0041240B" w:rsidRDefault="0041240B" w:rsidP="0041240B">
      <w:pPr>
        <w:pStyle w:val="B10"/>
      </w:pPr>
      <w:r>
        <w:tab/>
        <w:t>and may include:</w:t>
      </w:r>
    </w:p>
    <w:p w14:paraId="2E8BD365" w14:textId="77777777" w:rsidR="0041240B" w:rsidRDefault="0041240B" w:rsidP="0041240B">
      <w:pPr>
        <w:pStyle w:val="B2"/>
      </w:pPr>
      <w:r>
        <w:t>1)</w:t>
      </w:r>
      <w:r>
        <w:tab/>
      </w:r>
      <w:r>
        <w:tab/>
        <w:t>an identification of DNN in the "dnns" attribute;</w:t>
      </w:r>
    </w:p>
    <w:p w14:paraId="4539A8DA" w14:textId="77777777" w:rsidR="0041240B" w:rsidRDefault="0041240B" w:rsidP="0041240B">
      <w:pPr>
        <w:pStyle w:val="B2"/>
        <w:rPr>
          <w:lang w:eastAsia="zh-CN"/>
        </w:rPr>
      </w:pPr>
      <w:r>
        <w:t>2)</w:t>
      </w:r>
      <w:r>
        <w:tab/>
      </w:r>
      <w:r>
        <w:rPr>
          <w:lang w:eastAsia="zh-CN"/>
        </w:rPr>
        <w:t>identification of network slice in the "</w:t>
      </w:r>
      <w:r>
        <w:t>snssais</w:t>
      </w:r>
      <w:r>
        <w:rPr>
          <w:lang w:eastAsia="zh-CN"/>
        </w:rPr>
        <w:t>" attribute;</w:t>
      </w:r>
    </w:p>
    <w:p w14:paraId="500F80E5" w14:textId="77777777" w:rsidR="0041240B" w:rsidRDefault="0041240B" w:rsidP="0041240B">
      <w:pPr>
        <w:pStyle w:val="B2"/>
      </w:pPr>
      <w:r>
        <w:t>3)</w:t>
      </w:r>
      <w:r>
        <w:tab/>
        <w:t>application identifier(s) in "appIds" attribute;</w:t>
      </w:r>
    </w:p>
    <w:p w14:paraId="7DD0B8E4" w14:textId="77777777" w:rsidR="0041240B" w:rsidRDefault="0041240B" w:rsidP="0041240B">
      <w:pPr>
        <w:pStyle w:val="B2"/>
      </w:pPr>
      <w:r>
        <w:t>4)</w:t>
      </w:r>
      <w:r>
        <w:tab/>
        <w:t>area of interest of the UEs by "networkArea" attribute; restricts the scope of the E2E data volume transfer time analytics to the provided area;</w:t>
      </w:r>
    </w:p>
    <w:p w14:paraId="4B51EBA7" w14:textId="77777777" w:rsidR="0041240B" w:rsidRDefault="0041240B" w:rsidP="0041240B">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20CA4401" w14:textId="77777777" w:rsidR="0041240B" w:rsidDel="00DC6FB3" w:rsidRDefault="0041240B" w:rsidP="0041240B">
      <w:pPr>
        <w:pStyle w:val="B2"/>
        <w:rPr>
          <w:del w:id="78" w:author="Huawei" w:date="2023-09-20T09:01:00Z"/>
        </w:rPr>
      </w:pPr>
      <w:r>
        <w:rPr>
          <w:lang w:eastAsia="ja-JP"/>
        </w:rPr>
        <w:t>6)</w:t>
      </w:r>
      <w:r>
        <w:rPr>
          <w:lang w:eastAsia="ja-JP"/>
        </w:rPr>
        <w:tab/>
      </w:r>
      <w:del w:id="79" w:author="Huawei" w:date="2023-09-20T09:01:00Z">
        <w:r w:rsidDel="00DC6FB3">
          <w:delText>Data Volume UL/DL by</w:delText>
        </w:r>
        <w:r w:rsidDel="00DC6FB3">
          <w:rPr>
            <w:b/>
            <w:bCs/>
            <w:lang w:eastAsia="zh-CN"/>
          </w:rPr>
          <w:delText xml:space="preserve"> </w:delText>
        </w:r>
        <w:r w:rsidDel="00DC6FB3">
          <w:delText>"dataVolume" attribute; indicates a specific data volume transmitted once from UE to AF and/or from AF to UE;</w:delText>
        </w:r>
      </w:del>
    </w:p>
    <w:p w14:paraId="0A9FA824" w14:textId="77777777" w:rsidR="0041240B" w:rsidRDefault="0041240B" w:rsidP="0041240B">
      <w:pPr>
        <w:pStyle w:val="B2"/>
        <w:rPr>
          <w:lang w:eastAsia="ja-JP"/>
        </w:rPr>
      </w:pPr>
      <w:del w:id="80" w:author="Huawei" w:date="2023-09-20T09:01:00Z">
        <w:r w:rsidDel="00DC6FB3">
          <w:rPr>
            <w:lang w:eastAsia="ja-JP"/>
          </w:rPr>
          <w:delText>7)</w:delText>
        </w:r>
        <w:r w:rsidDel="00DC6FB3">
          <w:rPr>
            <w:lang w:eastAsia="ja-JP"/>
          </w:rPr>
          <w:tab/>
        </w:r>
      </w:del>
      <w:r>
        <w:rPr>
          <w:lang w:eastAsia="zh-CN"/>
        </w:rPr>
        <w:t xml:space="preserve">the QoS requirements via "qosRequ" attribute; </w:t>
      </w:r>
    </w:p>
    <w:p w14:paraId="31C6D54E" w14:textId="11180365" w:rsidR="0041240B" w:rsidRDefault="0041240B" w:rsidP="00D252C5">
      <w:pPr>
        <w:pStyle w:val="B2"/>
      </w:pPr>
      <w:ins w:id="81" w:author="Huawei" w:date="2023-09-20T09:03:00Z">
        <w:r>
          <w:t>7</w:t>
        </w:r>
      </w:ins>
      <w:ins w:id="82" w:author="Huawei" w:date="2023-09-20T09:02:00Z">
        <w:r>
          <w:t>)</w:t>
        </w:r>
        <w:r>
          <w:tab/>
          <w:t>E2E data volume transfer time requirements</w:t>
        </w:r>
        <w:r>
          <w:rPr>
            <w:lang w:eastAsia="ja-JP"/>
          </w:rPr>
          <w:t xml:space="preserve"> </w:t>
        </w:r>
        <w:r>
          <w:rPr>
            <w:lang w:val="en-US" w:eastAsia="ja-JP"/>
          </w:rPr>
          <w:t>in the "</w:t>
        </w:r>
        <w:r>
          <w:t>dataVlTrnsTmRqs</w:t>
        </w:r>
        <w:r>
          <w:rPr>
            <w:lang w:val="en-US" w:eastAsia="ja-JP"/>
          </w:rPr>
          <w:t>" attribute</w:t>
        </w:r>
        <w:r>
          <w:t>;</w:t>
        </w:r>
      </w:ins>
      <w:del w:id="83" w:author="Huawei" w:date="2023-10-10T21:29:00Z">
        <w:r w:rsidDel="00D252C5">
          <w:rPr>
            <w:lang w:eastAsia="ja-JP"/>
          </w:rPr>
          <w:delText>8)</w:delText>
        </w:r>
        <w:r w:rsidDel="00D252C5">
          <w:tab/>
          <w:delText>a request for geographical distribution of the UEs (i.e., the AoIs) by "networkAreaInfo" attribute;</w:delText>
        </w:r>
      </w:del>
      <w:r>
        <w:t xml:space="preserve"> and</w:t>
      </w:r>
    </w:p>
    <w:p w14:paraId="33F1EFF9" w14:textId="066B5B18" w:rsidR="0041240B" w:rsidRDefault="0041240B" w:rsidP="0041240B">
      <w:pPr>
        <w:pStyle w:val="B2"/>
      </w:pPr>
      <w:del w:id="84" w:author="Huawei" w:date="2023-10-10T21:29:00Z">
        <w:r w:rsidDel="00D252C5">
          <w:rPr>
            <w:lang w:eastAsia="ja-JP"/>
          </w:rPr>
          <w:delText>9</w:delText>
        </w:r>
      </w:del>
      <w:ins w:id="85" w:author="Huawei" w:date="2023-10-10T21:29:00Z">
        <w:r w:rsidR="00D252C5">
          <w:rPr>
            <w:lang w:eastAsia="ja-JP"/>
          </w:rPr>
          <w:t>8</w:t>
        </w:r>
      </w:ins>
      <w:r>
        <w:rPr>
          <w:lang w:eastAsia="ja-JP"/>
        </w:rPr>
        <w:t xml:space="preserve">)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638FE6BE" w14:textId="77777777" w:rsidR="0041240B" w:rsidRDefault="0041240B" w:rsidP="0041240B">
      <w:pPr>
        <w:pStyle w:val="B10"/>
      </w:pPr>
      <w:r>
        <w:t>-</w:t>
      </w:r>
      <w:r>
        <w:tab/>
        <w:t>if the feature "PduSesTraffic" is supported and the event is "PDU_SESSION_TRAFFIC", shall provide:</w:t>
      </w:r>
    </w:p>
    <w:p w14:paraId="2293E536" w14:textId="77777777" w:rsidR="0041240B" w:rsidRDefault="0041240B" w:rsidP="0041240B">
      <w:pPr>
        <w:pStyle w:val="B2"/>
      </w:pPr>
      <w:r>
        <w:t>1)</w:t>
      </w:r>
      <w:r>
        <w:tab/>
        <w:t>identification of target UE(s) to which the subscription applies by "supis", "intGroupIds" or "anyUe" attribute in the "tgt-ue" attribute;</w:t>
      </w:r>
    </w:p>
    <w:p w14:paraId="1ECD0875" w14:textId="77777777" w:rsidR="0041240B" w:rsidRDefault="0041240B" w:rsidP="0041240B">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86" w:name="_Hlk132652497"/>
      <w:r>
        <w:rPr>
          <w:lang w:val="en-US" w:eastAsia="zh-CN"/>
        </w:rPr>
        <w:t>the known Application Identifier, IP Descriptions or Domain Descriptors</w:t>
      </w:r>
      <w:bookmarkEnd w:id="86"/>
      <w:r>
        <w:rPr>
          <w:lang w:val="en-US" w:eastAsia="zh-CN"/>
        </w:rPr>
        <w:t>.</w:t>
      </w:r>
    </w:p>
    <w:p w14:paraId="3ACA410D" w14:textId="77777777" w:rsidR="0041240B" w:rsidRDefault="0041240B" w:rsidP="0041240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7C2E73AC" w14:textId="77777777" w:rsidR="0041240B" w:rsidRDefault="0041240B" w:rsidP="0041240B">
      <w:pPr>
        <w:pStyle w:val="B10"/>
      </w:pPr>
      <w:r>
        <w:tab/>
        <w:t>and may include:</w:t>
      </w:r>
    </w:p>
    <w:p w14:paraId="1D189987" w14:textId="77777777" w:rsidR="0041240B" w:rsidRDefault="0041240B" w:rsidP="0041240B">
      <w:pPr>
        <w:pStyle w:val="B2"/>
      </w:pPr>
      <w:r>
        <w:t>1)</w:t>
      </w:r>
      <w:r>
        <w:tab/>
        <w:t>identification of network area to which the request applies via identification of network area by "networkArea" attribute; and/or</w:t>
      </w:r>
    </w:p>
    <w:p w14:paraId="53C69640" w14:textId="77777777" w:rsidR="0041240B" w:rsidRDefault="0041240B" w:rsidP="0041240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047EF6A9" w14:textId="77777777" w:rsidR="0041240B" w:rsidRDefault="0041240B" w:rsidP="0041240B">
      <w:pPr>
        <w:pStyle w:val="NO"/>
      </w:pPr>
      <w:r>
        <w:t>NOTE</w:t>
      </w:r>
      <w:bookmarkStart w:id="87" w:name="_Hlk142856664"/>
      <w:r>
        <w:t> </w:t>
      </w:r>
      <w:bookmarkEnd w:id="87"/>
      <w:r>
        <w:t>10:</w:t>
      </w:r>
      <w:r>
        <w:tab/>
        <w:t>The predictions are not applicable for PDU Session traffic analytics.</w:t>
      </w:r>
    </w:p>
    <w:p w14:paraId="15C969F8" w14:textId="77777777" w:rsidR="0041240B" w:rsidRDefault="0041240B" w:rsidP="0041240B">
      <w:pPr>
        <w:pStyle w:val="B10"/>
      </w:pPr>
      <w:r>
        <w:t>-</w:t>
      </w:r>
      <w:r>
        <w:tab/>
        <w:t>if the feature "MovementBehaviour" is supported and the event is "MOVEMENT_BEHAVIOUR", shall provide:</w:t>
      </w:r>
    </w:p>
    <w:p w14:paraId="6AF307E3" w14:textId="77777777" w:rsidR="0041240B" w:rsidRDefault="0041240B" w:rsidP="0041240B">
      <w:pPr>
        <w:pStyle w:val="B2"/>
      </w:pPr>
      <w:r>
        <w:t>1)</w:t>
      </w:r>
      <w:r>
        <w:tab/>
        <w:t>identification of network area to which the request applies via identification of network area by "networkArea" attribute;</w:t>
      </w:r>
    </w:p>
    <w:p w14:paraId="08828388" w14:textId="77777777" w:rsidR="0041240B" w:rsidRDefault="0041240B" w:rsidP="0041240B">
      <w:pPr>
        <w:pStyle w:val="B10"/>
      </w:pPr>
      <w:r>
        <w:lastRenderedPageBreak/>
        <w:t>-</w:t>
      </w:r>
      <w:r>
        <w:tab/>
        <w:t>and may include:</w:t>
      </w:r>
    </w:p>
    <w:p w14:paraId="11FCB9D2" w14:textId="77777777" w:rsidR="0041240B" w:rsidRDefault="0041240B" w:rsidP="0041240B">
      <w:pPr>
        <w:pStyle w:val="B2"/>
      </w:pPr>
      <w:r>
        <w:t>1)</w:t>
      </w:r>
      <w:r>
        <w:tab/>
        <w:t>identification of the preferred orientation of location information by " locOrientation" attribute;</w:t>
      </w:r>
    </w:p>
    <w:p w14:paraId="277176B8" w14:textId="77777777" w:rsidR="0041240B" w:rsidRPr="000F4C80" w:rsidRDefault="0041240B" w:rsidP="0041240B">
      <w:pPr>
        <w:pStyle w:val="B2"/>
        <w:rPr>
          <w:lang w:val="en-US" w:eastAsia="ja-JP"/>
        </w:rPr>
      </w:pPr>
      <w:r>
        <w:rPr>
          <w:lang w:eastAsia="ja-JP"/>
        </w:rPr>
        <w:t>2)</w:t>
      </w:r>
      <w:r>
        <w:rPr>
          <w:lang w:val="en-US" w:eastAsia="ja-JP"/>
        </w:rPr>
        <w:tab/>
      </w:r>
      <w:r>
        <w:t>Movement Behaviour</w:t>
      </w:r>
      <w:r>
        <w:rPr>
          <w:lang w:val="en-US" w:eastAsia="ja-JP"/>
        </w:rPr>
        <w:t xml:space="preserve"> analytics requirements in "movBehavReqs" attribute, which includes</w:t>
      </w:r>
      <w:r>
        <w:t xml:space="preserve"> preferred granularity of location information or preferred orientation of location information; and/or</w:t>
      </w:r>
    </w:p>
    <w:p w14:paraId="46E44AFB" w14:textId="77777777" w:rsidR="0041240B" w:rsidRPr="000F4C80" w:rsidRDefault="0041240B" w:rsidP="0041240B">
      <w:pPr>
        <w:pStyle w:val="B2"/>
        <w:rPr>
          <w:lang w:val="en-US" w:eastAsia="ja-JP"/>
        </w:rPr>
      </w:pPr>
      <w:r>
        <w:rPr>
          <w:lang w:val="en-US" w:eastAsia="ja-JP"/>
        </w:rPr>
        <w:t>3)</w:t>
      </w:r>
      <w:r>
        <w:rPr>
          <w:lang w:val="en-US" w:eastAsia="ja-JP"/>
        </w:rPr>
        <w:tab/>
        <w:t xml:space="preserve">an optional list of analytics subsets by "listOfAnaSubsets" attribute with value(s) only applicable to </w:t>
      </w:r>
      <w:r>
        <w:t>"MOVEMENT_BEHAVIOUR"</w:t>
      </w:r>
      <w:r>
        <w:rPr>
          <w:lang w:val="en-US" w:eastAsia="ja-JP"/>
        </w:rPr>
        <w:t xml:space="preserve"> event, if the "EneNA" features is supported.</w:t>
      </w:r>
    </w:p>
    <w:p w14:paraId="3F1D6CBB" w14:textId="77777777" w:rsidR="0041240B" w:rsidRDefault="0041240B" w:rsidP="0041240B">
      <w:pPr>
        <w:pStyle w:val="B10"/>
      </w:pPr>
      <w:r>
        <w:t>-</w:t>
      </w:r>
      <w:r>
        <w:tab/>
        <w:t>if the feature "LocAccuracy" is supported and the event is "LOC_ACCURACY", the "event-filter" attribute shall include:</w:t>
      </w:r>
    </w:p>
    <w:p w14:paraId="66E10AD6" w14:textId="77777777" w:rsidR="0041240B" w:rsidRDefault="0041240B" w:rsidP="0041240B">
      <w:pPr>
        <w:pStyle w:val="B2"/>
      </w:pPr>
      <w:r>
        <w:t>1)</w:t>
      </w:r>
      <w:r>
        <w:tab/>
        <w:t>either a network area to which the request applies within the "networkArea" attribute or an exact location to which the request applies within the "location" attribute;</w:t>
      </w:r>
    </w:p>
    <w:p w14:paraId="6269A9D4" w14:textId="77777777" w:rsidR="0041240B" w:rsidRDefault="0041240B" w:rsidP="0041240B">
      <w:pPr>
        <w:pStyle w:val="B10"/>
      </w:pPr>
      <w:r>
        <w:t>-</w:t>
      </w:r>
      <w:r>
        <w:tab/>
        <w:t>and the "event-filter" attribute may include:</w:t>
      </w:r>
    </w:p>
    <w:p w14:paraId="0AA50E0C" w14:textId="77777777" w:rsidR="0041240B" w:rsidRDefault="0041240B" w:rsidP="0041240B">
      <w:pPr>
        <w:pStyle w:val="B2"/>
      </w:pPr>
      <w:r>
        <w:t>1)</w:t>
      </w:r>
      <w:r>
        <w:tab/>
        <w:t>Location accuracy</w:t>
      </w:r>
      <w:r>
        <w:rPr>
          <w:lang w:eastAsia="en-GB"/>
        </w:rPr>
        <w:t xml:space="preserve"> analytics requirements within the "locAccReqs" attribute; and/or</w:t>
      </w:r>
    </w:p>
    <w:p w14:paraId="7918A8A4" w14:textId="77777777" w:rsidR="0041240B" w:rsidRDefault="0041240B" w:rsidP="0041240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20A83F4" w14:textId="77777777" w:rsidR="0041240B" w:rsidRDefault="0041240B" w:rsidP="0041240B">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8750288" w14:textId="77777777" w:rsidR="0041240B" w:rsidRDefault="0041240B" w:rsidP="0041240B">
      <w:r>
        <w:t>Upon the reception of the HTTP GET request, the NWDAF shall:</w:t>
      </w:r>
    </w:p>
    <w:p w14:paraId="2BEEDB8C" w14:textId="77777777" w:rsidR="0041240B" w:rsidRDefault="0041240B" w:rsidP="0041240B">
      <w:pPr>
        <w:pStyle w:val="B10"/>
        <w:rPr>
          <w:rFonts w:eastAsia="等线"/>
        </w:rPr>
      </w:pPr>
      <w:r>
        <w:t>-</w:t>
      </w:r>
      <w:r>
        <w:tab/>
        <w:t>analyse the requested analytic data according to the requested event.</w:t>
      </w:r>
    </w:p>
    <w:p w14:paraId="05694FEC" w14:textId="77777777" w:rsidR="0041240B" w:rsidRDefault="0041240B" w:rsidP="0041240B">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342BBDD8" w14:textId="77777777" w:rsidR="0041240B" w:rsidRDefault="0041240B" w:rsidP="0041240B">
      <w:pPr>
        <w:pStyle w:val="B10"/>
        <w:rPr>
          <w:rFonts w:eastAsia="MS Mincho"/>
        </w:rPr>
      </w:pPr>
      <w:r>
        <w:t>-</w:t>
      </w:r>
      <w:r>
        <w:tab/>
        <w:t>analytics with the corresponding information as described in clause 4.2.2.4.2.</w:t>
      </w:r>
    </w:p>
    <w:p w14:paraId="0D1EC849" w14:textId="77777777" w:rsidR="0041240B" w:rsidRDefault="0041240B" w:rsidP="0041240B">
      <w:pPr>
        <w:pStyle w:val="B10"/>
      </w:pPr>
      <w:r>
        <w:t>-</w:t>
      </w:r>
      <w:r>
        <w:tab/>
        <w:t>the analytics accuracy information in the "accuInfo" attribute, if the feature "AnalyticsAccuracy" is supported and the analytics accuracy requirement was requested in the "accuReq" attribute.</w:t>
      </w:r>
    </w:p>
    <w:p w14:paraId="70F65090" w14:textId="77777777" w:rsidR="0041240B" w:rsidRDefault="0041240B" w:rsidP="0041240B">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347D9F6C" w14:textId="77777777" w:rsidR="0041240B" w:rsidRDefault="0041240B" w:rsidP="0041240B">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5259B67E" w14:textId="77777777" w:rsidR="0041240B" w:rsidRDefault="0041240B" w:rsidP="0041240B">
      <w:r>
        <w:t xml:space="preserve">If the requested NWDAF Analytics data does not exist, the NWDAF shall respond with "204 No Content" status code. </w:t>
      </w:r>
    </w:p>
    <w:p w14:paraId="56BAEBD2" w14:textId="77777777" w:rsidR="0041240B" w:rsidRDefault="0041240B" w:rsidP="0041240B">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BF5AE48" w14:textId="77777777" w:rsidR="0041240B" w:rsidRDefault="0041240B" w:rsidP="0041240B">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B2BD592" w14:textId="77777777" w:rsidR="0041240B" w:rsidRDefault="0041240B" w:rsidP="0041240B">
      <w:r>
        <w:t>If the statistics in the past are requested but the necessary data to perform the service is unavailable, the NWDAF shall reject the request with an HTTP "500 Internal Server Error" response including the "cause" attribute set to "UNAVAILABLE_DATA".</w:t>
      </w:r>
    </w:p>
    <w:p w14:paraId="5BAD44F0" w14:textId="77777777" w:rsidR="0041240B" w:rsidRDefault="0041240B" w:rsidP="0041240B">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w:t>
      </w:r>
      <w:r>
        <w:lastRenderedPageBreak/>
        <w:t xml:space="preserve">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13A919E" w14:textId="77777777" w:rsidR="0041240B" w:rsidRDefault="0041240B" w:rsidP="0041240B">
      <w:pPr>
        <w:pStyle w:val="NO"/>
        <w:rPr>
          <w:rFonts w:eastAsia="等线"/>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EF1197D" w14:textId="77777777" w:rsidR="0041240B" w:rsidRDefault="0041240B" w:rsidP="0041240B">
      <w:r>
        <w:t>If an error occurs when processing the HTTP GET request, the NWDAF shall send an HTTP error response as specified in clause 5.2.7.</w:t>
      </w:r>
    </w:p>
    <w:p w14:paraId="6CE0D006" w14:textId="77777777" w:rsidR="0041240B" w:rsidRDefault="0041240B" w:rsidP="0041240B">
      <w:pPr>
        <w:rPr>
          <w:rFonts w:eastAsia="MS Mincho"/>
        </w:rPr>
      </w:pPr>
    </w:p>
    <w:p w14:paraId="4F1828C4" w14:textId="77777777" w:rsidR="0041240B" w:rsidRPr="00B61815" w:rsidRDefault="0041240B" w:rsidP="004124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EA0B71" w14:textId="77777777" w:rsidR="00017DBD" w:rsidRDefault="00017DBD" w:rsidP="00017DBD">
      <w:pPr>
        <w:pStyle w:val="50"/>
      </w:pPr>
      <w:r>
        <w:t>5.1.6.2.82</w:t>
      </w:r>
      <w:r>
        <w:tab/>
        <w:t xml:space="preserve">Type </w:t>
      </w:r>
      <w:r>
        <w:rPr>
          <w:bCs/>
          <w:lang w:eastAsia="zh-CN"/>
        </w:rPr>
        <w:t>E2eDataVolTransTime</w:t>
      </w:r>
      <w:r>
        <w:rPr>
          <w:rFonts w:eastAsia="等线"/>
        </w:rPr>
        <w:t>Req</w:t>
      </w:r>
      <w:bookmarkEnd w:id="2"/>
      <w:bookmarkEnd w:id="3"/>
      <w:bookmarkEnd w:id="4"/>
    </w:p>
    <w:p w14:paraId="37C5B1B7" w14:textId="77777777" w:rsidR="00017DBD" w:rsidRDefault="00017DBD" w:rsidP="00017DBD">
      <w:pPr>
        <w:pStyle w:val="TH"/>
      </w:pPr>
      <w:bookmarkStart w:id="88" w:name="_Hlk135843134"/>
      <w:r>
        <w:t xml:space="preserve">Table 5.1.6.2.82-1: Definition of type </w:t>
      </w:r>
      <w:r>
        <w:rPr>
          <w:bCs/>
          <w:lang w:eastAsia="zh-CN"/>
        </w:rPr>
        <w:t>E2eDataVolTransTime</w:t>
      </w:r>
      <w:r>
        <w:rPr>
          <w:rFonts w:eastAsia="等线"/>
        </w:rPr>
        <w:t>Req</w:t>
      </w:r>
    </w:p>
    <w:tbl>
      <w:tblPr>
        <w:tblW w:w="96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0"/>
        <w:gridCol w:w="1553"/>
        <w:gridCol w:w="425"/>
        <w:gridCol w:w="1130"/>
        <w:gridCol w:w="2823"/>
        <w:gridCol w:w="1817"/>
      </w:tblGrid>
      <w:tr w:rsidR="00017DBD" w14:paraId="4A771421"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shd w:val="clear" w:color="auto" w:fill="C0C0C0"/>
            <w:hideMark/>
          </w:tcPr>
          <w:p w14:paraId="363F7948" w14:textId="77777777" w:rsidR="00017DBD" w:rsidRDefault="00017DBD" w:rsidP="008E4B68">
            <w:pPr>
              <w:pStyle w:val="TAH"/>
              <w:ind w:left="400" w:hanging="400"/>
            </w:pPr>
            <w:r>
              <w:t>Attribute name</w:t>
            </w:r>
          </w:p>
        </w:tc>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C1C9F5D" w14:textId="77777777" w:rsidR="00017DBD" w:rsidRDefault="00017DBD" w:rsidP="008E4B68">
            <w:pPr>
              <w:pStyle w:val="TAH"/>
              <w:ind w:left="400" w:hanging="400"/>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1A9551" w14:textId="77777777" w:rsidR="00017DBD" w:rsidRDefault="00017DBD" w:rsidP="008E4B68">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63DF18CB" w14:textId="77777777" w:rsidR="00017DBD" w:rsidRDefault="00017DBD" w:rsidP="008E4B68">
            <w:pPr>
              <w:pStyle w:val="TAH"/>
              <w:ind w:left="400" w:hanging="400"/>
            </w:pPr>
            <w:r>
              <w:t>Cardinality</w:t>
            </w:r>
          </w:p>
        </w:tc>
        <w:tc>
          <w:tcPr>
            <w:tcW w:w="2823" w:type="dxa"/>
            <w:tcBorders>
              <w:top w:val="single" w:sz="6" w:space="0" w:color="auto"/>
              <w:left w:val="single" w:sz="6" w:space="0" w:color="auto"/>
              <w:bottom w:val="single" w:sz="6" w:space="0" w:color="auto"/>
              <w:right w:val="single" w:sz="6" w:space="0" w:color="auto"/>
            </w:tcBorders>
            <w:shd w:val="clear" w:color="auto" w:fill="C0C0C0"/>
            <w:hideMark/>
          </w:tcPr>
          <w:p w14:paraId="00C711D2" w14:textId="77777777" w:rsidR="00017DBD" w:rsidRDefault="00017DBD" w:rsidP="008E4B68">
            <w:pPr>
              <w:pStyle w:val="TAH"/>
              <w:ind w:left="400" w:hanging="400"/>
            </w:pPr>
            <w:r>
              <w:t>Description</w:t>
            </w:r>
          </w:p>
        </w:tc>
        <w:tc>
          <w:tcPr>
            <w:tcW w:w="1817" w:type="dxa"/>
            <w:tcBorders>
              <w:top w:val="single" w:sz="6" w:space="0" w:color="auto"/>
              <w:left w:val="single" w:sz="6" w:space="0" w:color="auto"/>
              <w:bottom w:val="single" w:sz="6" w:space="0" w:color="auto"/>
              <w:right w:val="single" w:sz="6" w:space="0" w:color="auto"/>
            </w:tcBorders>
            <w:shd w:val="clear" w:color="auto" w:fill="C0C0C0"/>
            <w:hideMark/>
          </w:tcPr>
          <w:p w14:paraId="7003523E" w14:textId="77777777" w:rsidR="00017DBD" w:rsidRDefault="00017DBD" w:rsidP="008E4B68">
            <w:pPr>
              <w:pStyle w:val="TAH"/>
              <w:ind w:left="400" w:hanging="400"/>
            </w:pPr>
            <w:r>
              <w:t>Applicability</w:t>
            </w:r>
          </w:p>
        </w:tc>
      </w:tr>
      <w:tr w:rsidR="00017DBD" w14:paraId="092D4E3A"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554C01E4" w14:textId="77777777" w:rsidR="00017DBD" w:rsidRDefault="00017DBD" w:rsidP="008E4B68">
            <w:pPr>
              <w:pStyle w:val="TAL"/>
            </w:pPr>
            <w:r>
              <w:rPr>
                <w:lang w:eastAsia="zh-CN"/>
              </w:rPr>
              <w:t>criterion</w:t>
            </w:r>
          </w:p>
        </w:tc>
        <w:tc>
          <w:tcPr>
            <w:tcW w:w="1553" w:type="dxa"/>
            <w:tcBorders>
              <w:top w:val="single" w:sz="6" w:space="0" w:color="auto"/>
              <w:left w:val="single" w:sz="6" w:space="0" w:color="auto"/>
              <w:bottom w:val="single" w:sz="6" w:space="0" w:color="auto"/>
              <w:right w:val="single" w:sz="6" w:space="0" w:color="auto"/>
            </w:tcBorders>
            <w:hideMark/>
          </w:tcPr>
          <w:p w14:paraId="5FF161BE" w14:textId="77777777" w:rsidR="00017DBD" w:rsidRDefault="00017DBD" w:rsidP="008E4B68">
            <w:pPr>
              <w:pStyle w:val="TAL"/>
            </w:pPr>
            <w:r>
              <w:rPr>
                <w:lang w:eastAsia="zh-CN"/>
              </w:rPr>
              <w:t>E2eDataVolTransTimeCriterion</w:t>
            </w:r>
          </w:p>
        </w:tc>
        <w:tc>
          <w:tcPr>
            <w:tcW w:w="425" w:type="dxa"/>
            <w:tcBorders>
              <w:top w:val="single" w:sz="6" w:space="0" w:color="auto"/>
              <w:left w:val="single" w:sz="6" w:space="0" w:color="auto"/>
              <w:bottom w:val="single" w:sz="6" w:space="0" w:color="auto"/>
              <w:right w:val="single" w:sz="6" w:space="0" w:color="auto"/>
            </w:tcBorders>
            <w:hideMark/>
          </w:tcPr>
          <w:p w14:paraId="4A3F8EAA" w14:textId="77777777" w:rsidR="00017DBD" w:rsidRDefault="00017DBD" w:rsidP="008E4B68">
            <w:pPr>
              <w:pStyle w:val="TAC"/>
            </w:pPr>
            <w:r>
              <w:t>O</w:t>
            </w:r>
          </w:p>
        </w:tc>
        <w:tc>
          <w:tcPr>
            <w:tcW w:w="1130" w:type="dxa"/>
            <w:tcBorders>
              <w:top w:val="single" w:sz="6" w:space="0" w:color="auto"/>
              <w:left w:val="single" w:sz="6" w:space="0" w:color="auto"/>
              <w:bottom w:val="single" w:sz="6" w:space="0" w:color="auto"/>
              <w:right w:val="single" w:sz="6" w:space="0" w:color="auto"/>
            </w:tcBorders>
            <w:hideMark/>
          </w:tcPr>
          <w:p w14:paraId="0350E508"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516F0C24" w14:textId="77777777" w:rsidR="00017DBD" w:rsidRDefault="00017DBD" w:rsidP="008E4B68">
            <w:pPr>
              <w:pStyle w:val="TAL"/>
              <w:rPr>
                <w:rFonts w:cs="Arial"/>
                <w:szCs w:val="18"/>
              </w:rPr>
            </w:pPr>
            <w:r>
              <w:rPr>
                <w:rFonts w:cs="Arial"/>
                <w:szCs w:val="18"/>
              </w:rPr>
              <w:t xml:space="preserve">Indicates the ordering criterion for the list of </w:t>
            </w:r>
            <w:r>
              <w:t>E2E data volume transfer time</w:t>
            </w:r>
            <w:r>
              <w:rPr>
                <w:rFonts w:cs="Arial"/>
                <w:szCs w:val="18"/>
              </w:rPr>
              <w:t>.</w:t>
            </w:r>
          </w:p>
        </w:tc>
        <w:tc>
          <w:tcPr>
            <w:tcW w:w="1817" w:type="dxa"/>
            <w:tcBorders>
              <w:top w:val="single" w:sz="6" w:space="0" w:color="auto"/>
              <w:left w:val="single" w:sz="6" w:space="0" w:color="auto"/>
              <w:bottom w:val="single" w:sz="6" w:space="0" w:color="auto"/>
              <w:right w:val="single" w:sz="6" w:space="0" w:color="auto"/>
            </w:tcBorders>
          </w:tcPr>
          <w:p w14:paraId="2C31AFAD" w14:textId="77777777" w:rsidR="00017DBD" w:rsidRDefault="00017DBD" w:rsidP="008E4B68">
            <w:pPr>
              <w:keepNext/>
              <w:keepLines/>
              <w:spacing w:after="0"/>
              <w:rPr>
                <w:rFonts w:ascii="Arial" w:hAnsi="Arial" w:cs="Arial"/>
                <w:sz w:val="18"/>
                <w:szCs w:val="18"/>
              </w:rPr>
            </w:pPr>
          </w:p>
        </w:tc>
      </w:tr>
      <w:tr w:rsidR="00017DBD" w14:paraId="49150032"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2A1EBA66" w14:textId="77777777" w:rsidR="00017DBD" w:rsidRDefault="00017DBD" w:rsidP="008E4B68">
            <w:pPr>
              <w:pStyle w:val="TAL"/>
              <w:rPr>
                <w:lang w:eastAsia="zh-CN"/>
              </w:rPr>
            </w:pPr>
            <w:r>
              <w:rPr>
                <w:lang w:eastAsia="zh-CN"/>
              </w:rPr>
              <w:t>order</w:t>
            </w:r>
          </w:p>
        </w:tc>
        <w:tc>
          <w:tcPr>
            <w:tcW w:w="1553" w:type="dxa"/>
            <w:tcBorders>
              <w:top w:val="single" w:sz="6" w:space="0" w:color="auto"/>
              <w:left w:val="single" w:sz="6" w:space="0" w:color="auto"/>
              <w:bottom w:val="single" w:sz="6" w:space="0" w:color="auto"/>
              <w:right w:val="single" w:sz="6" w:space="0" w:color="auto"/>
            </w:tcBorders>
            <w:hideMark/>
          </w:tcPr>
          <w:p w14:paraId="77E19EC9" w14:textId="77777777" w:rsidR="00017DBD" w:rsidRDefault="00017DBD" w:rsidP="008E4B68">
            <w:pPr>
              <w:pStyle w:val="TAL"/>
              <w:rPr>
                <w:lang w:eastAsia="zh-CN"/>
              </w:rPr>
            </w:pPr>
            <w:r>
              <w:rPr>
                <w:lang w:eastAsia="zh-CN"/>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25958D04" w14:textId="77777777" w:rsidR="00017DBD" w:rsidRDefault="00017DBD" w:rsidP="008E4B68">
            <w:pPr>
              <w:pStyle w:val="TAC"/>
            </w:pPr>
            <w:r>
              <w:t>O</w:t>
            </w:r>
          </w:p>
        </w:tc>
        <w:tc>
          <w:tcPr>
            <w:tcW w:w="1130" w:type="dxa"/>
            <w:tcBorders>
              <w:top w:val="single" w:sz="6" w:space="0" w:color="auto"/>
              <w:left w:val="single" w:sz="6" w:space="0" w:color="auto"/>
              <w:bottom w:val="single" w:sz="6" w:space="0" w:color="auto"/>
              <w:right w:val="single" w:sz="6" w:space="0" w:color="auto"/>
            </w:tcBorders>
            <w:hideMark/>
          </w:tcPr>
          <w:p w14:paraId="754FA000"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0ABA2022" w14:textId="77777777" w:rsidR="00017DBD" w:rsidRDefault="00017DBD" w:rsidP="008E4B68">
            <w:pPr>
              <w:pStyle w:val="TAL"/>
              <w:rPr>
                <w:rFonts w:cs="Arial"/>
                <w:szCs w:val="18"/>
              </w:rPr>
            </w:pPr>
            <w:r>
              <w:rPr>
                <w:rFonts w:cs="Arial"/>
                <w:szCs w:val="18"/>
              </w:rPr>
              <w:t>Indicate the order: ascending or descending. May be present when the "</w:t>
            </w:r>
            <w:r>
              <w:rPr>
                <w:lang w:eastAsia="zh-CN"/>
              </w:rPr>
              <w:t>criterion</w:t>
            </w:r>
            <w:r>
              <w:rPr>
                <w:rFonts w:cs="Arial"/>
                <w:szCs w:val="18"/>
              </w:rPr>
              <w:t>" attribute is included.</w:t>
            </w:r>
          </w:p>
          <w:p w14:paraId="216F5CD8" w14:textId="77777777" w:rsidR="00017DBD" w:rsidRDefault="00017DBD" w:rsidP="008E4B68">
            <w:pPr>
              <w:pStyle w:val="TAL"/>
              <w:rPr>
                <w:rFonts w:cs="Arial"/>
                <w:szCs w:val="18"/>
              </w:rPr>
            </w:pPr>
            <w:r>
              <w:rPr>
                <w:rFonts w:cs="Arial"/>
                <w:szCs w:val="18"/>
              </w:rPr>
              <w:t>(NOTE 1)</w:t>
            </w:r>
          </w:p>
        </w:tc>
        <w:tc>
          <w:tcPr>
            <w:tcW w:w="1817" w:type="dxa"/>
            <w:tcBorders>
              <w:top w:val="single" w:sz="6" w:space="0" w:color="auto"/>
              <w:left w:val="single" w:sz="6" w:space="0" w:color="auto"/>
              <w:bottom w:val="single" w:sz="6" w:space="0" w:color="auto"/>
              <w:right w:val="single" w:sz="6" w:space="0" w:color="auto"/>
            </w:tcBorders>
          </w:tcPr>
          <w:p w14:paraId="48498F8D" w14:textId="77777777" w:rsidR="00017DBD" w:rsidRDefault="00017DBD" w:rsidP="008E4B68">
            <w:pPr>
              <w:keepNext/>
              <w:keepLines/>
              <w:spacing w:after="0"/>
              <w:rPr>
                <w:rFonts w:ascii="Arial" w:hAnsi="Arial" w:cs="Arial"/>
                <w:sz w:val="18"/>
                <w:szCs w:val="18"/>
              </w:rPr>
            </w:pPr>
          </w:p>
        </w:tc>
      </w:tr>
      <w:tr w:rsidR="00017DBD" w14:paraId="48733790"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45B54E30" w14:textId="77777777" w:rsidR="00017DBD" w:rsidRDefault="00017DBD" w:rsidP="008E4B68">
            <w:pPr>
              <w:pStyle w:val="TAL"/>
            </w:pPr>
            <w:r>
              <w:t>reportThresholds</w:t>
            </w:r>
          </w:p>
        </w:tc>
        <w:tc>
          <w:tcPr>
            <w:tcW w:w="1553" w:type="dxa"/>
            <w:tcBorders>
              <w:top w:val="single" w:sz="6" w:space="0" w:color="auto"/>
              <w:left w:val="single" w:sz="6" w:space="0" w:color="auto"/>
              <w:bottom w:val="single" w:sz="6" w:space="0" w:color="auto"/>
              <w:right w:val="single" w:sz="6" w:space="0" w:color="auto"/>
            </w:tcBorders>
            <w:hideMark/>
          </w:tcPr>
          <w:p w14:paraId="578560FA" w14:textId="77777777" w:rsidR="00017DBD" w:rsidRDefault="00017DBD" w:rsidP="008E4B68">
            <w:pPr>
              <w:pStyle w:val="TAL"/>
              <w:rPr>
                <w:lang w:eastAsia="zh-CN"/>
              </w:rPr>
            </w:pPr>
            <w:r>
              <w:rPr>
                <w:lang w:eastAsia="zh-CN"/>
              </w:rPr>
              <w:t>array(</w:t>
            </w:r>
            <w:r>
              <w:t>string</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2E632FC" w14:textId="77777777" w:rsidR="00017DBD" w:rsidRDefault="00017DBD"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443EB10F" w14:textId="77777777" w:rsidR="00017DBD" w:rsidRDefault="00017DBD" w:rsidP="008E4B68">
            <w:pPr>
              <w:pStyle w:val="TAL"/>
            </w:pPr>
            <w:proofErr w:type="gramStart"/>
            <w:r>
              <w:t>1..N</w:t>
            </w:r>
            <w:proofErr w:type="gramEnd"/>
          </w:p>
        </w:tc>
        <w:tc>
          <w:tcPr>
            <w:tcW w:w="2823" w:type="dxa"/>
            <w:tcBorders>
              <w:top w:val="single" w:sz="6" w:space="0" w:color="auto"/>
              <w:left w:val="single" w:sz="6" w:space="0" w:color="auto"/>
              <w:bottom w:val="single" w:sz="6" w:space="0" w:color="auto"/>
              <w:right w:val="single" w:sz="6" w:space="0" w:color="auto"/>
            </w:tcBorders>
            <w:hideMark/>
          </w:tcPr>
          <w:p w14:paraId="341B592D" w14:textId="77777777" w:rsidR="00017DBD" w:rsidRDefault="00017DBD" w:rsidP="008E4B68">
            <w:pPr>
              <w:pStyle w:val="TAL"/>
              <w:rPr>
                <w:rFonts w:cs="Arial"/>
                <w:szCs w:val="18"/>
                <w:lang w:eastAsia="zh-CN"/>
              </w:rPr>
            </w:pPr>
            <w:r>
              <w:rPr>
                <w:rFonts w:cs="Arial"/>
                <w:szCs w:val="18"/>
                <w:lang w:eastAsia="zh-CN"/>
              </w:rPr>
              <w:t>Each of the element represents the reporting threshold of an analytics subset.</w:t>
            </w:r>
          </w:p>
          <w:p w14:paraId="1838ED30" w14:textId="77777777" w:rsidR="00017DBD" w:rsidRDefault="00017DBD" w:rsidP="008E4B68">
            <w:pPr>
              <w:pStyle w:val="TAL"/>
              <w:rPr>
                <w:rFonts w:cs="Arial"/>
                <w:szCs w:val="18"/>
                <w:lang w:eastAsia="zh-CN"/>
              </w:rPr>
            </w:pPr>
            <w:r>
              <w:rPr>
                <w:rFonts w:cs="Arial"/>
                <w:szCs w:val="18"/>
              </w:rPr>
              <w:t>(NOTE</w:t>
            </w:r>
            <w:r>
              <w:t> 2</w:t>
            </w:r>
            <w:r>
              <w:rPr>
                <w:rFonts w:cs="Arial"/>
                <w:szCs w:val="18"/>
              </w:rPr>
              <w:t>)</w:t>
            </w:r>
          </w:p>
        </w:tc>
        <w:tc>
          <w:tcPr>
            <w:tcW w:w="1817" w:type="dxa"/>
            <w:tcBorders>
              <w:top w:val="single" w:sz="6" w:space="0" w:color="auto"/>
              <w:left w:val="single" w:sz="6" w:space="0" w:color="auto"/>
              <w:bottom w:val="single" w:sz="6" w:space="0" w:color="auto"/>
              <w:right w:val="single" w:sz="6" w:space="0" w:color="auto"/>
            </w:tcBorders>
          </w:tcPr>
          <w:p w14:paraId="5AF01C1C" w14:textId="77777777" w:rsidR="00017DBD" w:rsidRDefault="00017DBD" w:rsidP="008E4B68">
            <w:pPr>
              <w:keepNext/>
              <w:keepLines/>
              <w:spacing w:after="0"/>
              <w:rPr>
                <w:rFonts w:ascii="Arial" w:hAnsi="Arial" w:cs="Arial"/>
                <w:sz w:val="18"/>
                <w:szCs w:val="18"/>
              </w:rPr>
            </w:pPr>
          </w:p>
        </w:tc>
      </w:tr>
      <w:tr w:rsidR="00017DBD" w14:paraId="7CED73CC"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07275D8B" w14:textId="77777777" w:rsidR="00017DBD" w:rsidRDefault="00017DBD" w:rsidP="008E4B68">
            <w:pPr>
              <w:pStyle w:val="TAL"/>
            </w:pPr>
            <w:r>
              <w:rPr>
                <w:lang w:eastAsia="zh-CN"/>
              </w:rPr>
              <w:t>repeatDataTrans</w:t>
            </w:r>
          </w:p>
        </w:tc>
        <w:tc>
          <w:tcPr>
            <w:tcW w:w="1553" w:type="dxa"/>
            <w:tcBorders>
              <w:top w:val="single" w:sz="6" w:space="0" w:color="auto"/>
              <w:left w:val="single" w:sz="6" w:space="0" w:color="auto"/>
              <w:bottom w:val="single" w:sz="6" w:space="0" w:color="auto"/>
              <w:right w:val="single" w:sz="6" w:space="0" w:color="auto"/>
            </w:tcBorders>
            <w:hideMark/>
          </w:tcPr>
          <w:p w14:paraId="0C3C42E4" w14:textId="77777777" w:rsidR="00017DBD" w:rsidRDefault="00017DBD" w:rsidP="008E4B68">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7EDECA70" w14:textId="77777777" w:rsidR="00017DBD" w:rsidRDefault="00017DBD"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440931EF"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2FCD726B" w14:textId="77777777" w:rsidR="00017DBD" w:rsidRDefault="00017DBD" w:rsidP="008E4B68">
            <w:pPr>
              <w:pStyle w:val="TAL"/>
            </w:pPr>
            <w:r>
              <w:t>Target number of repeating data transmissions within the Analytics target period.</w:t>
            </w:r>
          </w:p>
          <w:p w14:paraId="77AB4F7B" w14:textId="77777777" w:rsidR="00017DBD" w:rsidRDefault="00017DBD" w:rsidP="008E4B68">
            <w:pPr>
              <w:pStyle w:val="TAL"/>
              <w:rPr>
                <w:rFonts w:cs="Arial"/>
                <w:szCs w:val="18"/>
                <w:lang w:eastAsia="zh-CN"/>
              </w:rPr>
            </w:pPr>
            <w:r>
              <w:t>(</w:t>
            </w:r>
            <w:r>
              <w:rPr>
                <w:rFonts w:cs="Arial"/>
              </w:rPr>
              <w:t>NOTE</w:t>
            </w:r>
            <w:r>
              <w:rPr>
                <w:rFonts w:cs="Arial"/>
                <w:szCs w:val="18"/>
              </w:rPr>
              <w:t> 3)</w:t>
            </w:r>
          </w:p>
        </w:tc>
        <w:tc>
          <w:tcPr>
            <w:tcW w:w="1817" w:type="dxa"/>
            <w:tcBorders>
              <w:top w:val="single" w:sz="6" w:space="0" w:color="auto"/>
              <w:left w:val="single" w:sz="6" w:space="0" w:color="auto"/>
              <w:bottom w:val="single" w:sz="6" w:space="0" w:color="auto"/>
              <w:right w:val="single" w:sz="6" w:space="0" w:color="auto"/>
            </w:tcBorders>
          </w:tcPr>
          <w:p w14:paraId="02150F02" w14:textId="77777777" w:rsidR="00017DBD" w:rsidRDefault="00017DBD" w:rsidP="008E4B68">
            <w:pPr>
              <w:keepNext/>
              <w:keepLines/>
              <w:spacing w:after="0"/>
              <w:rPr>
                <w:rFonts w:ascii="Arial" w:hAnsi="Arial" w:cs="Arial"/>
                <w:sz w:val="18"/>
                <w:szCs w:val="18"/>
              </w:rPr>
            </w:pPr>
          </w:p>
        </w:tc>
      </w:tr>
      <w:tr w:rsidR="00017DBD" w14:paraId="09867616"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3C806288" w14:textId="77777777" w:rsidR="00017DBD" w:rsidRDefault="00017DBD" w:rsidP="008E4B68">
            <w:pPr>
              <w:pStyle w:val="TAL"/>
            </w:pPr>
            <w:r>
              <w:rPr>
                <w:lang w:eastAsia="zh-CN"/>
              </w:rPr>
              <w:t>tsIntervalDataTrans</w:t>
            </w:r>
          </w:p>
        </w:tc>
        <w:tc>
          <w:tcPr>
            <w:tcW w:w="1553" w:type="dxa"/>
            <w:tcBorders>
              <w:top w:val="single" w:sz="6" w:space="0" w:color="auto"/>
              <w:left w:val="single" w:sz="6" w:space="0" w:color="auto"/>
              <w:bottom w:val="single" w:sz="6" w:space="0" w:color="auto"/>
              <w:right w:val="single" w:sz="6" w:space="0" w:color="auto"/>
            </w:tcBorders>
            <w:hideMark/>
          </w:tcPr>
          <w:p w14:paraId="2450CAE8" w14:textId="69C3200E" w:rsidR="00017DBD" w:rsidRDefault="00744F42" w:rsidP="008E4B68">
            <w:pPr>
              <w:pStyle w:val="TAL"/>
              <w:rPr>
                <w:lang w:eastAsia="zh-CN"/>
              </w:rPr>
            </w:pPr>
            <w:ins w:id="89" w:author="Huawei" w:date="2023-09-19T18:33:00Z">
              <w:r>
                <w:t>DurationSec</w:t>
              </w:r>
            </w:ins>
            <w:del w:id="90" w:author="Huawei" w:date="2023-09-19T18:33:00Z">
              <w:r w:rsidR="00017DBD" w:rsidDel="00744F42">
                <w:rPr>
                  <w:lang w:eastAsia="zh-CN"/>
                </w:rPr>
                <w:delText>DateTime</w:delText>
              </w:r>
            </w:del>
          </w:p>
        </w:tc>
        <w:tc>
          <w:tcPr>
            <w:tcW w:w="425" w:type="dxa"/>
            <w:tcBorders>
              <w:top w:val="single" w:sz="6" w:space="0" w:color="auto"/>
              <w:left w:val="single" w:sz="6" w:space="0" w:color="auto"/>
              <w:bottom w:val="single" w:sz="6" w:space="0" w:color="auto"/>
              <w:right w:val="single" w:sz="6" w:space="0" w:color="auto"/>
            </w:tcBorders>
            <w:hideMark/>
          </w:tcPr>
          <w:p w14:paraId="4A84F568" w14:textId="77777777" w:rsidR="00017DBD" w:rsidRDefault="00017DBD"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69C7696D"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222461DA" w14:textId="77777777" w:rsidR="00017DBD" w:rsidRDefault="00017DBD" w:rsidP="008E4B68">
            <w:pPr>
              <w:pStyle w:val="TAL"/>
            </w:pPr>
            <w:r>
              <w:t>Target time interval between data transmissions within the Analytics target period.</w:t>
            </w:r>
          </w:p>
          <w:p w14:paraId="68CAA735" w14:textId="77777777" w:rsidR="00017DBD" w:rsidRDefault="00017DBD" w:rsidP="008E4B68">
            <w:pPr>
              <w:pStyle w:val="TAL"/>
              <w:rPr>
                <w:rFonts w:cs="Arial"/>
                <w:szCs w:val="18"/>
                <w:lang w:eastAsia="zh-CN"/>
              </w:rPr>
            </w:pPr>
            <w:r>
              <w:t>(</w:t>
            </w:r>
            <w:r>
              <w:rPr>
                <w:rFonts w:cs="Arial"/>
              </w:rPr>
              <w:t>NOTE</w:t>
            </w:r>
            <w:r>
              <w:rPr>
                <w:rFonts w:cs="Arial"/>
                <w:szCs w:val="18"/>
              </w:rPr>
              <w:t> 3)</w:t>
            </w:r>
          </w:p>
        </w:tc>
        <w:tc>
          <w:tcPr>
            <w:tcW w:w="1817" w:type="dxa"/>
            <w:tcBorders>
              <w:top w:val="single" w:sz="6" w:space="0" w:color="auto"/>
              <w:left w:val="single" w:sz="6" w:space="0" w:color="auto"/>
              <w:bottom w:val="single" w:sz="6" w:space="0" w:color="auto"/>
              <w:right w:val="single" w:sz="6" w:space="0" w:color="auto"/>
            </w:tcBorders>
          </w:tcPr>
          <w:p w14:paraId="417D933E" w14:textId="77777777" w:rsidR="00017DBD" w:rsidRDefault="00017DBD" w:rsidP="008E4B68">
            <w:pPr>
              <w:keepNext/>
              <w:keepLines/>
              <w:spacing w:after="0"/>
              <w:rPr>
                <w:rFonts w:ascii="Arial" w:hAnsi="Arial" w:cs="Arial"/>
                <w:sz w:val="18"/>
                <w:szCs w:val="18"/>
              </w:rPr>
            </w:pPr>
          </w:p>
        </w:tc>
      </w:tr>
      <w:tr w:rsidR="00017DBD" w14:paraId="7517845F"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066CE530" w14:textId="77777777" w:rsidR="00017DBD" w:rsidRDefault="00017DBD" w:rsidP="008E4B68">
            <w:pPr>
              <w:pStyle w:val="TAL"/>
            </w:pPr>
            <w:r>
              <w:rPr>
                <w:lang w:eastAsia="zh-CN"/>
              </w:rPr>
              <w:t>dataVolume</w:t>
            </w:r>
          </w:p>
        </w:tc>
        <w:tc>
          <w:tcPr>
            <w:tcW w:w="1553" w:type="dxa"/>
            <w:tcBorders>
              <w:top w:val="single" w:sz="6" w:space="0" w:color="auto"/>
              <w:left w:val="single" w:sz="6" w:space="0" w:color="auto"/>
              <w:bottom w:val="single" w:sz="6" w:space="0" w:color="auto"/>
              <w:right w:val="single" w:sz="6" w:space="0" w:color="auto"/>
            </w:tcBorders>
            <w:hideMark/>
          </w:tcPr>
          <w:p w14:paraId="1AA128F3" w14:textId="77777777" w:rsidR="00017DBD" w:rsidRDefault="00017DBD" w:rsidP="008E4B68">
            <w:pPr>
              <w:pStyle w:val="TAL"/>
              <w:rPr>
                <w:lang w:eastAsia="zh-CN"/>
              </w:rPr>
            </w:pPr>
            <w:r>
              <w:rPr>
                <w:lang w:eastAsia="zh-CN"/>
              </w:rPr>
              <w:t>DataVolume</w:t>
            </w:r>
          </w:p>
        </w:tc>
        <w:tc>
          <w:tcPr>
            <w:tcW w:w="425" w:type="dxa"/>
            <w:tcBorders>
              <w:top w:val="single" w:sz="6" w:space="0" w:color="auto"/>
              <w:left w:val="single" w:sz="6" w:space="0" w:color="auto"/>
              <w:bottom w:val="single" w:sz="6" w:space="0" w:color="auto"/>
              <w:right w:val="single" w:sz="6" w:space="0" w:color="auto"/>
            </w:tcBorders>
            <w:hideMark/>
          </w:tcPr>
          <w:p w14:paraId="33ACA2D5" w14:textId="77777777" w:rsidR="00017DBD" w:rsidRDefault="00017DBD" w:rsidP="008E4B68">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hideMark/>
          </w:tcPr>
          <w:p w14:paraId="00EF93D5"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02070CAD" w14:textId="77777777" w:rsidR="00017DBD" w:rsidRDefault="00017DBD" w:rsidP="008E4B68">
            <w:pPr>
              <w:pStyle w:val="TAL"/>
              <w:rPr>
                <w:rFonts w:cs="Arial"/>
                <w:szCs w:val="18"/>
                <w:lang w:eastAsia="zh-CN"/>
              </w:rPr>
            </w:pPr>
            <w:r>
              <w:rPr>
                <w:lang w:eastAsia="zh-CN"/>
              </w:rPr>
              <w:t xml:space="preserve">Data Volume UL/DL: indicates a specific data volume transmitted once from UE to AF and/or from AF to UE </w:t>
            </w:r>
            <w:r>
              <w:rPr>
                <w:rFonts w:eastAsia="Batang"/>
              </w:rPr>
              <w:t xml:space="preserve">when subscribed event is </w:t>
            </w:r>
            <w:r>
              <w:t>"</w:t>
            </w:r>
            <w:r>
              <w:rPr>
                <w:lang w:eastAsia="zh-CN"/>
              </w:rPr>
              <w:t>E2E_DATA_VOL_TRANS_TIME</w:t>
            </w:r>
            <w:r>
              <w:t>".</w:t>
            </w:r>
          </w:p>
        </w:tc>
        <w:tc>
          <w:tcPr>
            <w:tcW w:w="1817" w:type="dxa"/>
            <w:tcBorders>
              <w:top w:val="single" w:sz="6" w:space="0" w:color="auto"/>
              <w:left w:val="single" w:sz="6" w:space="0" w:color="auto"/>
              <w:bottom w:val="single" w:sz="6" w:space="0" w:color="auto"/>
              <w:right w:val="single" w:sz="6" w:space="0" w:color="auto"/>
            </w:tcBorders>
          </w:tcPr>
          <w:p w14:paraId="637E0876" w14:textId="77777777" w:rsidR="00017DBD" w:rsidRDefault="00017DBD" w:rsidP="008E4B68">
            <w:pPr>
              <w:keepNext/>
              <w:keepLines/>
              <w:spacing w:after="0"/>
              <w:rPr>
                <w:rFonts w:ascii="Arial" w:hAnsi="Arial" w:cs="Arial"/>
                <w:sz w:val="18"/>
                <w:szCs w:val="18"/>
              </w:rPr>
            </w:pPr>
          </w:p>
        </w:tc>
      </w:tr>
      <w:tr w:rsidR="00017DBD" w14:paraId="51A5721E"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223E1884" w14:textId="77777777" w:rsidR="00017DBD" w:rsidRDefault="00017DBD" w:rsidP="008E4B68">
            <w:pPr>
              <w:pStyle w:val="TAL"/>
              <w:rPr>
                <w:lang w:eastAsia="zh-CN"/>
              </w:rPr>
            </w:pPr>
            <w:r>
              <w:rPr>
                <w:lang w:eastAsia="zh-CN"/>
              </w:rPr>
              <w:t>maxNumberUes</w:t>
            </w:r>
          </w:p>
        </w:tc>
        <w:tc>
          <w:tcPr>
            <w:tcW w:w="1553" w:type="dxa"/>
            <w:tcBorders>
              <w:top w:val="single" w:sz="6" w:space="0" w:color="auto"/>
              <w:left w:val="single" w:sz="6" w:space="0" w:color="auto"/>
              <w:bottom w:val="single" w:sz="6" w:space="0" w:color="auto"/>
              <w:right w:val="single" w:sz="6" w:space="0" w:color="auto"/>
            </w:tcBorders>
            <w:hideMark/>
          </w:tcPr>
          <w:p w14:paraId="433F37ED" w14:textId="77777777" w:rsidR="00017DBD" w:rsidRDefault="00017DBD" w:rsidP="008E4B68">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6B514CDF" w14:textId="77777777" w:rsidR="00017DBD" w:rsidRDefault="00017DBD" w:rsidP="008E4B6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hideMark/>
          </w:tcPr>
          <w:p w14:paraId="28FEF5AF"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5823F8FD" w14:textId="4DF36197" w:rsidR="00017DBD" w:rsidRDefault="00FE385E" w:rsidP="008E4B68">
            <w:pPr>
              <w:pStyle w:val="TAL"/>
              <w:rPr>
                <w:lang w:eastAsia="zh-CN"/>
              </w:rPr>
            </w:pPr>
            <w:ins w:id="91" w:author="Huawei" w:date="2023-09-20T08:36:00Z">
              <w:r>
                <w:t xml:space="preserve">The </w:t>
              </w:r>
            </w:ins>
            <w:r w:rsidR="00017DBD">
              <w:t>maximum number of UEs</w:t>
            </w:r>
            <w:ins w:id="92" w:author="Huawei" w:date="2023-09-20T08:36:00Z">
              <w:r>
                <w:t>.</w:t>
              </w:r>
            </w:ins>
          </w:p>
        </w:tc>
        <w:tc>
          <w:tcPr>
            <w:tcW w:w="1817" w:type="dxa"/>
            <w:tcBorders>
              <w:top w:val="single" w:sz="6" w:space="0" w:color="auto"/>
              <w:left w:val="single" w:sz="6" w:space="0" w:color="auto"/>
              <w:bottom w:val="single" w:sz="6" w:space="0" w:color="auto"/>
              <w:right w:val="single" w:sz="6" w:space="0" w:color="auto"/>
            </w:tcBorders>
          </w:tcPr>
          <w:p w14:paraId="7713E783" w14:textId="77777777" w:rsidR="00017DBD" w:rsidRDefault="00017DBD" w:rsidP="008E4B68">
            <w:pPr>
              <w:keepNext/>
              <w:keepLines/>
              <w:spacing w:after="0"/>
              <w:rPr>
                <w:rFonts w:ascii="Arial" w:hAnsi="Arial" w:cs="Arial"/>
                <w:sz w:val="18"/>
                <w:szCs w:val="18"/>
              </w:rPr>
            </w:pPr>
          </w:p>
        </w:tc>
      </w:tr>
      <w:tr w:rsidR="00017DBD" w14:paraId="36A2BE45" w14:textId="77777777" w:rsidTr="00744F42">
        <w:trPr>
          <w:jc w:val="center"/>
        </w:trPr>
        <w:tc>
          <w:tcPr>
            <w:tcW w:w="9608" w:type="dxa"/>
            <w:gridSpan w:val="6"/>
            <w:tcBorders>
              <w:top w:val="single" w:sz="6" w:space="0" w:color="auto"/>
              <w:left w:val="single" w:sz="6" w:space="0" w:color="auto"/>
              <w:bottom w:val="single" w:sz="6" w:space="0" w:color="auto"/>
              <w:right w:val="single" w:sz="6" w:space="0" w:color="auto"/>
            </w:tcBorders>
            <w:hideMark/>
          </w:tcPr>
          <w:p w14:paraId="5317C788" w14:textId="77777777" w:rsidR="00017DBD" w:rsidRDefault="00017DBD" w:rsidP="008E4B68">
            <w:pPr>
              <w:pStyle w:val="TAN"/>
            </w:pPr>
            <w:r>
              <w:t>NOTE</w:t>
            </w:r>
            <w:r>
              <w:rPr>
                <w:lang w:eastAsia="zh-CN"/>
              </w:rPr>
              <w:t> 1</w:t>
            </w:r>
            <w:r>
              <w:t>:</w:t>
            </w:r>
            <w:r>
              <w:tab/>
              <w:t>"CROSSED" value in data type "MatchingDirection" is not applicable for the "order" attribute.</w:t>
            </w:r>
          </w:p>
          <w:p w14:paraId="524E960E" w14:textId="77777777" w:rsidR="00017DBD" w:rsidRDefault="00017DBD" w:rsidP="008E4B68">
            <w:pPr>
              <w:pStyle w:val="TAN"/>
            </w:pPr>
            <w:r>
              <w:t>NOTE</w:t>
            </w:r>
            <w:r>
              <w:rPr>
                <w:lang w:eastAsia="zh-CN"/>
              </w:rPr>
              <w:t> 2</w:t>
            </w:r>
            <w:r>
              <w:t>:</w:t>
            </w:r>
            <w:r>
              <w:tab/>
              <w:t xml:space="preserve">The value of </w:t>
            </w:r>
            <w:r>
              <w:rPr>
                <w:rFonts w:cs="Arial"/>
                <w:szCs w:val="18"/>
              </w:rPr>
              <w:t>"</w:t>
            </w:r>
            <w:r>
              <w:t>reportThresholds</w:t>
            </w:r>
            <w:r>
              <w:rPr>
                <w:rFonts w:cs="Arial"/>
                <w:szCs w:val="18"/>
              </w:rPr>
              <w:t>" attribute</w:t>
            </w:r>
            <w:r>
              <w:t xml:space="preserve"> match in sequence with the properties in the </w:t>
            </w:r>
            <w:r>
              <w:rPr>
                <w:rFonts w:cs="Arial"/>
                <w:szCs w:val="18"/>
              </w:rPr>
              <w:t xml:space="preserve">"listOfAnaSubsets" </w:t>
            </w:r>
            <w:r>
              <w:t>attribute. This property shall only be provided if the "notifMethod" in "evtReq" is set to "ON_EVENT_DETECTION" or "notificationMethod" in "eventSubscriptions" is set to "THRESHOLD" or omitted.</w:t>
            </w:r>
          </w:p>
          <w:p w14:paraId="2BDF7546" w14:textId="0F51A148" w:rsidR="00017DBD" w:rsidRDefault="00017DBD" w:rsidP="009601E2">
            <w:pPr>
              <w:pStyle w:val="TAN"/>
              <w:ind w:left="400" w:hanging="400"/>
              <w:rPr>
                <w:rFonts w:cs="Arial"/>
              </w:rPr>
            </w:pPr>
            <w:r>
              <w:rPr>
                <w:rFonts w:cs="Arial"/>
              </w:rPr>
              <w:t>NOTE</w:t>
            </w:r>
            <w:r>
              <w:rPr>
                <w:rFonts w:cs="Arial"/>
                <w:szCs w:val="18"/>
              </w:rPr>
              <w:t> 3</w:t>
            </w:r>
            <w:r>
              <w:rPr>
                <w:rFonts w:cs="Arial"/>
              </w:rPr>
              <w:t>:</w:t>
            </w:r>
            <w:r>
              <w:rPr>
                <w:rFonts w:cs="Arial"/>
              </w:rPr>
              <w:tab/>
              <w:t>Only one of "</w:t>
            </w:r>
            <w:r>
              <w:rPr>
                <w:lang w:eastAsia="zh-CN"/>
              </w:rPr>
              <w:t>repeatDataTrans</w:t>
            </w:r>
            <w:r>
              <w:rPr>
                <w:rFonts w:cs="Arial"/>
              </w:rPr>
              <w:t>" or "</w:t>
            </w:r>
            <w:r>
              <w:rPr>
                <w:lang w:eastAsia="zh-CN"/>
              </w:rPr>
              <w:t>tsIntervalDataTrans</w:t>
            </w:r>
            <w:r>
              <w:rPr>
                <w:rFonts w:cs="Arial"/>
              </w:rPr>
              <w:t>" attribute may be present.</w:t>
            </w:r>
          </w:p>
        </w:tc>
      </w:tr>
    </w:tbl>
    <w:p w14:paraId="1C6A2D9E" w14:textId="77777777" w:rsidR="00017DBD" w:rsidRDefault="00017DBD" w:rsidP="00017DBD">
      <w:pPr>
        <w:rPr>
          <w:lang w:val="en-US"/>
        </w:rPr>
      </w:pPr>
    </w:p>
    <w:p w14:paraId="3064C3FE" w14:textId="77777777" w:rsidR="00017DBD" w:rsidRDefault="00017DBD" w:rsidP="00017DBD">
      <w:pPr>
        <w:pStyle w:val="EditorsNote"/>
      </w:pPr>
      <w:r>
        <w:rPr>
          <w:rFonts w:hint="eastAsia"/>
        </w:rPr>
        <w:t>E</w:t>
      </w:r>
      <w:r>
        <w:t>ditor's Note:</w:t>
      </w:r>
      <w:r>
        <w:tab/>
        <w:t xml:space="preserve"> The definition of report threshold is FFS.</w:t>
      </w:r>
    </w:p>
    <w:bookmarkEnd w:id="88"/>
    <w:p w14:paraId="0FCEB225" w14:textId="77777777" w:rsidR="00C20692" w:rsidRPr="00017DBD" w:rsidRDefault="00C20692"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341F2B" w14:textId="77777777" w:rsidR="00540A5D" w:rsidRDefault="00540A5D" w:rsidP="00540A5D">
      <w:pPr>
        <w:pStyle w:val="50"/>
      </w:pPr>
      <w:bookmarkStart w:id="93" w:name="_Toc145705774"/>
      <w:r>
        <w:lastRenderedPageBreak/>
        <w:t>5.1.6.2.84</w:t>
      </w:r>
      <w:r>
        <w:tab/>
        <w:t xml:space="preserve">Type </w:t>
      </w:r>
      <w:r>
        <w:rPr>
          <w:lang w:eastAsia="zh-CN"/>
        </w:rPr>
        <w:t>E2eDataVolTransTimePerTS</w:t>
      </w:r>
      <w:bookmarkEnd w:id="93"/>
    </w:p>
    <w:p w14:paraId="139C7703" w14:textId="77777777" w:rsidR="00540A5D" w:rsidRDefault="00540A5D" w:rsidP="00540A5D">
      <w:pPr>
        <w:pStyle w:val="TH"/>
      </w:pPr>
      <w:r>
        <w:t xml:space="preserve">Table 5.1.6.2.84-1: Definition of type </w:t>
      </w:r>
      <w:r>
        <w:rPr>
          <w:bCs/>
          <w:lang w:eastAsia="zh-CN"/>
        </w:rPr>
        <w:t>E2eDataVolTransTimePerTS</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4" w:author="Huawei" w:date="2023-09-19T18:31:00Z">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89"/>
        <w:gridCol w:w="1555"/>
        <w:gridCol w:w="424"/>
        <w:gridCol w:w="1131"/>
        <w:gridCol w:w="2848"/>
        <w:gridCol w:w="1838"/>
        <w:tblGridChange w:id="95">
          <w:tblGrid>
            <w:gridCol w:w="1789"/>
            <w:gridCol w:w="1555"/>
            <w:gridCol w:w="424"/>
            <w:gridCol w:w="1131"/>
            <w:gridCol w:w="2848"/>
            <w:gridCol w:w="1838"/>
          </w:tblGrid>
        </w:tblGridChange>
      </w:tblGrid>
      <w:tr w:rsidR="00540A5D" w14:paraId="7D20ADEF" w14:textId="77777777" w:rsidTr="00744F42">
        <w:trPr>
          <w:jc w:val="center"/>
          <w:trPrChange w:id="96"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shd w:val="clear" w:color="auto" w:fill="C0C0C0"/>
            <w:hideMark/>
            <w:tcPrChange w:id="97" w:author="Huawei" w:date="2023-09-19T18:31:00Z">
              <w:tcPr>
                <w:tcW w:w="17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48E5F04" w14:textId="77777777" w:rsidR="00540A5D" w:rsidRDefault="00540A5D" w:rsidP="008E4B68">
            <w:pPr>
              <w:pStyle w:val="TAH"/>
              <w:ind w:left="400" w:hanging="400"/>
            </w:pPr>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hideMark/>
            <w:tcPrChange w:id="98" w:author="Huawei" w:date="2023-09-19T18:31:00Z">
              <w:tcPr>
                <w:tcW w:w="155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4E00DBF" w14:textId="77777777" w:rsidR="00540A5D" w:rsidRDefault="00540A5D" w:rsidP="008E4B68">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hideMark/>
            <w:tcPrChange w:id="99" w:author="Huawei" w:date="2023-09-19T18:31:00Z">
              <w:tcPr>
                <w:tcW w:w="42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27C2470" w14:textId="77777777" w:rsidR="00540A5D" w:rsidRDefault="00540A5D" w:rsidP="008E4B68">
            <w:pPr>
              <w:pStyle w:val="TAH"/>
              <w:ind w:left="400" w:hanging="400"/>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hideMark/>
            <w:tcPrChange w:id="100" w:author="Huawei" w:date="2023-09-19T18:31:00Z">
              <w:tcPr>
                <w:tcW w:w="11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F8EC48A" w14:textId="77777777" w:rsidR="00540A5D" w:rsidRDefault="00540A5D" w:rsidP="008E4B68">
            <w:pPr>
              <w:pStyle w:val="TAH"/>
              <w:ind w:left="400" w:hanging="400"/>
            </w:pPr>
            <w:r>
              <w:t>Cardinality</w:t>
            </w:r>
          </w:p>
        </w:tc>
        <w:tc>
          <w:tcPr>
            <w:tcW w:w="2848" w:type="dxa"/>
            <w:tcBorders>
              <w:top w:val="single" w:sz="6" w:space="0" w:color="auto"/>
              <w:left w:val="single" w:sz="6" w:space="0" w:color="auto"/>
              <w:bottom w:val="single" w:sz="6" w:space="0" w:color="auto"/>
              <w:right w:val="single" w:sz="6" w:space="0" w:color="auto"/>
            </w:tcBorders>
            <w:shd w:val="clear" w:color="auto" w:fill="C0C0C0"/>
            <w:hideMark/>
            <w:tcPrChange w:id="101" w:author="Huawei" w:date="2023-09-19T18:31:00Z">
              <w:tcPr>
                <w:tcW w:w="28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316B2AE" w14:textId="77777777" w:rsidR="00540A5D" w:rsidRDefault="00540A5D" w:rsidP="008E4B68">
            <w:pPr>
              <w:pStyle w:val="TAH"/>
              <w:ind w:left="400" w:hanging="400"/>
            </w:pPr>
            <w:r>
              <w:t>Description</w:t>
            </w:r>
          </w:p>
        </w:tc>
        <w:tc>
          <w:tcPr>
            <w:tcW w:w="1838" w:type="dxa"/>
            <w:tcBorders>
              <w:top w:val="single" w:sz="6" w:space="0" w:color="auto"/>
              <w:left w:val="single" w:sz="6" w:space="0" w:color="auto"/>
              <w:bottom w:val="single" w:sz="6" w:space="0" w:color="auto"/>
              <w:right w:val="single" w:sz="6" w:space="0" w:color="auto"/>
            </w:tcBorders>
            <w:shd w:val="clear" w:color="auto" w:fill="C0C0C0"/>
            <w:hideMark/>
            <w:tcPrChange w:id="102" w:author="Huawei" w:date="2023-09-19T18:31:00Z">
              <w:tcPr>
                <w:tcW w:w="183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8D1A12A" w14:textId="77777777" w:rsidR="00540A5D" w:rsidRDefault="00540A5D" w:rsidP="008E4B68">
            <w:pPr>
              <w:pStyle w:val="TAH"/>
              <w:ind w:left="400" w:hanging="400"/>
            </w:pPr>
            <w:r>
              <w:t>Applicability</w:t>
            </w:r>
          </w:p>
        </w:tc>
      </w:tr>
      <w:tr w:rsidR="00540A5D" w14:paraId="10CFEA4F" w14:textId="77777777" w:rsidTr="00744F42">
        <w:trPr>
          <w:jc w:val="center"/>
          <w:trPrChange w:id="103"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04"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69BD9651" w14:textId="77777777" w:rsidR="00540A5D" w:rsidRDefault="00540A5D" w:rsidP="008E4B68">
            <w:pPr>
              <w:pStyle w:val="TAL"/>
              <w:rPr>
                <w:bCs/>
                <w:lang w:eastAsia="zh-CN"/>
              </w:rPr>
            </w:pPr>
            <w:r>
              <w:rPr>
                <w:lang w:eastAsia="zh-CN"/>
              </w:rPr>
              <w:t>tsStart</w:t>
            </w:r>
          </w:p>
        </w:tc>
        <w:tc>
          <w:tcPr>
            <w:tcW w:w="1555" w:type="dxa"/>
            <w:tcBorders>
              <w:top w:val="single" w:sz="6" w:space="0" w:color="auto"/>
              <w:left w:val="single" w:sz="6" w:space="0" w:color="auto"/>
              <w:bottom w:val="single" w:sz="6" w:space="0" w:color="auto"/>
              <w:right w:val="single" w:sz="6" w:space="0" w:color="auto"/>
            </w:tcBorders>
            <w:hideMark/>
            <w:tcPrChange w:id="105"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293CA23B" w14:textId="77777777" w:rsidR="00540A5D" w:rsidRDefault="00540A5D" w:rsidP="008E4B68">
            <w:pPr>
              <w:pStyle w:val="TAL"/>
              <w:rPr>
                <w:bCs/>
                <w:lang w:eastAsia="zh-CN"/>
              </w:rPr>
            </w:pPr>
            <w:r>
              <w:rPr>
                <w:lang w:eastAsia="zh-CN"/>
              </w:rPr>
              <w:t>DateTime</w:t>
            </w:r>
          </w:p>
        </w:tc>
        <w:tc>
          <w:tcPr>
            <w:tcW w:w="424" w:type="dxa"/>
            <w:tcBorders>
              <w:top w:val="single" w:sz="6" w:space="0" w:color="auto"/>
              <w:left w:val="single" w:sz="6" w:space="0" w:color="auto"/>
              <w:bottom w:val="single" w:sz="6" w:space="0" w:color="auto"/>
              <w:right w:val="single" w:sz="6" w:space="0" w:color="auto"/>
            </w:tcBorders>
            <w:hideMark/>
            <w:tcPrChange w:id="106"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16286E21" w14:textId="77777777" w:rsidR="00540A5D" w:rsidRDefault="00540A5D" w:rsidP="008E4B68">
            <w:pPr>
              <w:pStyle w:val="TAC"/>
            </w:pPr>
            <w:r>
              <w:t>M</w:t>
            </w:r>
          </w:p>
        </w:tc>
        <w:tc>
          <w:tcPr>
            <w:tcW w:w="1131" w:type="dxa"/>
            <w:tcBorders>
              <w:top w:val="single" w:sz="6" w:space="0" w:color="auto"/>
              <w:left w:val="single" w:sz="6" w:space="0" w:color="auto"/>
              <w:bottom w:val="single" w:sz="6" w:space="0" w:color="auto"/>
              <w:right w:val="single" w:sz="6" w:space="0" w:color="auto"/>
            </w:tcBorders>
            <w:hideMark/>
            <w:tcPrChange w:id="107"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2815A069" w14:textId="77777777" w:rsidR="00540A5D" w:rsidRDefault="00540A5D" w:rsidP="008E4B68">
            <w:pPr>
              <w:pStyle w:val="TAL"/>
            </w:pPr>
            <w:r>
              <w:t>1</w:t>
            </w:r>
          </w:p>
        </w:tc>
        <w:tc>
          <w:tcPr>
            <w:tcW w:w="2848" w:type="dxa"/>
            <w:tcBorders>
              <w:top w:val="single" w:sz="6" w:space="0" w:color="auto"/>
              <w:left w:val="single" w:sz="6" w:space="0" w:color="auto"/>
              <w:bottom w:val="single" w:sz="6" w:space="0" w:color="auto"/>
              <w:right w:val="single" w:sz="6" w:space="0" w:color="auto"/>
            </w:tcBorders>
            <w:hideMark/>
            <w:tcPrChange w:id="108"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60B7AD5D" w14:textId="77777777" w:rsidR="00540A5D" w:rsidRDefault="00540A5D" w:rsidP="008E4B68">
            <w:pPr>
              <w:pStyle w:val="TAL"/>
              <w:rPr>
                <w:rFonts w:cs="Arial"/>
                <w:szCs w:val="18"/>
              </w:rPr>
            </w:pPr>
            <w:r>
              <w:rPr>
                <w:rFonts w:cs="Arial"/>
                <w:szCs w:val="18"/>
              </w:rPr>
              <w:t>Indicates the timestamp when the time slot starts during the Analytics target period.</w:t>
            </w:r>
          </w:p>
        </w:tc>
        <w:tc>
          <w:tcPr>
            <w:tcW w:w="1838" w:type="dxa"/>
            <w:tcBorders>
              <w:top w:val="single" w:sz="6" w:space="0" w:color="auto"/>
              <w:left w:val="single" w:sz="6" w:space="0" w:color="auto"/>
              <w:bottom w:val="single" w:sz="6" w:space="0" w:color="auto"/>
              <w:right w:val="single" w:sz="6" w:space="0" w:color="auto"/>
            </w:tcBorders>
            <w:tcPrChange w:id="109"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0182C518" w14:textId="77777777" w:rsidR="00540A5D" w:rsidRDefault="00540A5D" w:rsidP="008E4B68">
            <w:pPr>
              <w:pStyle w:val="TAL"/>
              <w:rPr>
                <w:rFonts w:cs="Arial"/>
                <w:szCs w:val="18"/>
              </w:rPr>
            </w:pPr>
          </w:p>
        </w:tc>
      </w:tr>
      <w:tr w:rsidR="00540A5D" w14:paraId="75EE3C4A" w14:textId="77777777" w:rsidTr="00744F42">
        <w:trPr>
          <w:jc w:val="center"/>
          <w:trPrChange w:id="110"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11"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135CA235" w14:textId="77777777" w:rsidR="00540A5D" w:rsidRDefault="00540A5D" w:rsidP="008E4B68">
            <w:pPr>
              <w:pStyle w:val="TAL"/>
              <w:rPr>
                <w:bCs/>
                <w:lang w:eastAsia="zh-CN"/>
              </w:rPr>
            </w:pPr>
            <w:r>
              <w:rPr>
                <w:lang w:eastAsia="zh-CN"/>
              </w:rPr>
              <w:t>tsDuration</w:t>
            </w:r>
          </w:p>
        </w:tc>
        <w:tc>
          <w:tcPr>
            <w:tcW w:w="1555" w:type="dxa"/>
            <w:tcBorders>
              <w:top w:val="single" w:sz="6" w:space="0" w:color="auto"/>
              <w:left w:val="single" w:sz="6" w:space="0" w:color="auto"/>
              <w:bottom w:val="single" w:sz="6" w:space="0" w:color="auto"/>
              <w:right w:val="single" w:sz="6" w:space="0" w:color="auto"/>
            </w:tcBorders>
            <w:hideMark/>
            <w:tcPrChange w:id="112"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63C7917F" w14:textId="77777777" w:rsidR="00540A5D" w:rsidRDefault="00540A5D" w:rsidP="008E4B68">
            <w:pPr>
              <w:pStyle w:val="TAL"/>
              <w:rPr>
                <w:bCs/>
                <w:lang w:eastAsia="zh-CN"/>
              </w:rPr>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hideMark/>
            <w:tcPrChange w:id="113"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7A25AD35" w14:textId="77777777" w:rsidR="00540A5D" w:rsidRDefault="00540A5D" w:rsidP="008E4B68">
            <w:pPr>
              <w:pStyle w:val="TAC"/>
            </w:pPr>
            <w:r>
              <w:t>M</w:t>
            </w:r>
          </w:p>
        </w:tc>
        <w:tc>
          <w:tcPr>
            <w:tcW w:w="1131" w:type="dxa"/>
            <w:tcBorders>
              <w:top w:val="single" w:sz="6" w:space="0" w:color="auto"/>
              <w:left w:val="single" w:sz="6" w:space="0" w:color="auto"/>
              <w:bottom w:val="single" w:sz="6" w:space="0" w:color="auto"/>
              <w:right w:val="single" w:sz="6" w:space="0" w:color="auto"/>
            </w:tcBorders>
            <w:hideMark/>
            <w:tcPrChange w:id="114"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1272BA5A" w14:textId="77777777" w:rsidR="00540A5D" w:rsidRDefault="00540A5D" w:rsidP="008E4B68">
            <w:pPr>
              <w:pStyle w:val="TAL"/>
            </w:pPr>
            <w:r>
              <w:t>1</w:t>
            </w:r>
          </w:p>
        </w:tc>
        <w:tc>
          <w:tcPr>
            <w:tcW w:w="2848" w:type="dxa"/>
            <w:tcBorders>
              <w:top w:val="single" w:sz="6" w:space="0" w:color="auto"/>
              <w:left w:val="single" w:sz="6" w:space="0" w:color="auto"/>
              <w:bottom w:val="single" w:sz="6" w:space="0" w:color="auto"/>
              <w:right w:val="single" w:sz="6" w:space="0" w:color="auto"/>
            </w:tcBorders>
            <w:hideMark/>
            <w:tcPrChange w:id="115"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5663B7FB" w14:textId="77777777" w:rsidR="00540A5D" w:rsidRDefault="00540A5D" w:rsidP="008E4B68">
            <w:pPr>
              <w:pStyle w:val="TAL"/>
              <w:rPr>
                <w:rFonts w:cs="Arial"/>
                <w:szCs w:val="18"/>
              </w:rPr>
            </w:pPr>
            <w:r>
              <w:rPr>
                <w:rFonts w:cs="Arial"/>
                <w:szCs w:val="18"/>
              </w:rPr>
              <w:t xml:space="preserve">Indicates the time slot duration of </w:t>
            </w:r>
            <w:r>
              <w:t>Analytics target period</w:t>
            </w:r>
            <w:r>
              <w:rPr>
                <w:rFonts w:cs="Arial"/>
                <w:szCs w:val="18"/>
              </w:rPr>
              <w:t>.</w:t>
            </w:r>
          </w:p>
        </w:tc>
        <w:tc>
          <w:tcPr>
            <w:tcW w:w="1838" w:type="dxa"/>
            <w:tcBorders>
              <w:top w:val="single" w:sz="6" w:space="0" w:color="auto"/>
              <w:left w:val="single" w:sz="6" w:space="0" w:color="auto"/>
              <w:bottom w:val="single" w:sz="6" w:space="0" w:color="auto"/>
              <w:right w:val="single" w:sz="6" w:space="0" w:color="auto"/>
            </w:tcBorders>
            <w:tcPrChange w:id="116"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4A95F53F" w14:textId="77777777" w:rsidR="00540A5D" w:rsidRDefault="00540A5D" w:rsidP="008E4B68">
            <w:pPr>
              <w:pStyle w:val="TAL"/>
              <w:rPr>
                <w:rFonts w:cs="Arial"/>
                <w:szCs w:val="18"/>
              </w:rPr>
            </w:pPr>
          </w:p>
        </w:tc>
      </w:tr>
      <w:tr w:rsidR="00540A5D" w14:paraId="503DA394" w14:textId="77777777" w:rsidTr="00744F42">
        <w:trPr>
          <w:jc w:val="center"/>
          <w:trPrChange w:id="117"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18"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4F8BCAE2" w14:textId="77777777" w:rsidR="00540A5D" w:rsidRDefault="00540A5D" w:rsidP="008E4B68">
            <w:pPr>
              <w:pStyle w:val="TAL"/>
              <w:rPr>
                <w:lang w:eastAsia="zh-CN"/>
              </w:rPr>
            </w:pPr>
            <w:r>
              <w:rPr>
                <w:bCs/>
                <w:lang w:eastAsia="zh-CN"/>
              </w:rPr>
              <w:t>e2eDataVolTransTimePerUe</w:t>
            </w:r>
          </w:p>
        </w:tc>
        <w:tc>
          <w:tcPr>
            <w:tcW w:w="1555" w:type="dxa"/>
            <w:tcBorders>
              <w:top w:val="single" w:sz="6" w:space="0" w:color="auto"/>
              <w:left w:val="single" w:sz="6" w:space="0" w:color="auto"/>
              <w:bottom w:val="single" w:sz="6" w:space="0" w:color="auto"/>
              <w:right w:val="single" w:sz="6" w:space="0" w:color="auto"/>
            </w:tcBorders>
            <w:hideMark/>
            <w:tcPrChange w:id="119"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40F31E70" w14:textId="77777777" w:rsidR="00540A5D" w:rsidRDefault="00540A5D" w:rsidP="008E4B68">
            <w:pPr>
              <w:pStyle w:val="TAL"/>
              <w:rPr>
                <w:lang w:eastAsia="zh-CN"/>
              </w:rPr>
            </w:pPr>
            <w:r>
              <w:rPr>
                <w:bCs/>
                <w:lang w:eastAsia="zh-CN"/>
              </w:rPr>
              <w:t>array (E2eDataVolTransTimePerUe)</w:t>
            </w:r>
          </w:p>
        </w:tc>
        <w:tc>
          <w:tcPr>
            <w:tcW w:w="424" w:type="dxa"/>
            <w:tcBorders>
              <w:top w:val="single" w:sz="6" w:space="0" w:color="auto"/>
              <w:left w:val="single" w:sz="6" w:space="0" w:color="auto"/>
              <w:bottom w:val="single" w:sz="6" w:space="0" w:color="auto"/>
              <w:right w:val="single" w:sz="6" w:space="0" w:color="auto"/>
            </w:tcBorders>
            <w:hideMark/>
            <w:tcPrChange w:id="120"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49E37C76" w14:textId="77777777" w:rsidR="00540A5D" w:rsidRDefault="00540A5D" w:rsidP="008E4B68">
            <w:pPr>
              <w:pStyle w:val="TAC"/>
              <w:rPr>
                <w:b/>
                <w:bCs/>
              </w:rPr>
            </w:pPr>
            <w:r>
              <w:t>M</w:t>
            </w:r>
          </w:p>
        </w:tc>
        <w:tc>
          <w:tcPr>
            <w:tcW w:w="1131" w:type="dxa"/>
            <w:tcBorders>
              <w:top w:val="single" w:sz="6" w:space="0" w:color="auto"/>
              <w:left w:val="single" w:sz="6" w:space="0" w:color="auto"/>
              <w:bottom w:val="single" w:sz="6" w:space="0" w:color="auto"/>
              <w:right w:val="single" w:sz="6" w:space="0" w:color="auto"/>
            </w:tcBorders>
            <w:hideMark/>
            <w:tcPrChange w:id="121"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372AA98A" w14:textId="399FFDF8" w:rsidR="00540A5D" w:rsidRDefault="00540A5D" w:rsidP="008E4B68">
            <w:pPr>
              <w:pStyle w:val="TAL"/>
            </w:pPr>
            <w:proofErr w:type="gramStart"/>
            <w:r>
              <w:t>1</w:t>
            </w:r>
            <w:ins w:id="122" w:author="Huawei" w:date="2023-09-19T17:31:00Z">
              <w:r>
                <w:t>..N</w:t>
              </w:r>
            </w:ins>
            <w:proofErr w:type="gramEnd"/>
          </w:p>
        </w:tc>
        <w:tc>
          <w:tcPr>
            <w:tcW w:w="2848" w:type="dxa"/>
            <w:tcBorders>
              <w:top w:val="single" w:sz="6" w:space="0" w:color="auto"/>
              <w:left w:val="single" w:sz="6" w:space="0" w:color="auto"/>
              <w:bottom w:val="single" w:sz="6" w:space="0" w:color="auto"/>
              <w:right w:val="single" w:sz="6" w:space="0" w:color="auto"/>
            </w:tcBorders>
            <w:hideMark/>
            <w:tcPrChange w:id="123"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7AB6D178" w14:textId="77777777" w:rsidR="00540A5D" w:rsidRDefault="00540A5D" w:rsidP="008E4B68">
            <w:pPr>
              <w:pStyle w:val="TAL"/>
              <w:rPr>
                <w:rFonts w:cs="Arial"/>
                <w:szCs w:val="18"/>
              </w:rPr>
            </w:pPr>
            <w:r>
              <w:rPr>
                <w:rFonts w:cs="Arial"/>
                <w:szCs w:val="18"/>
              </w:rPr>
              <w:t xml:space="preserve">Represents the </w:t>
            </w:r>
            <w:r>
              <w:t>E2E data volume transfer time</w:t>
            </w:r>
            <w:r>
              <w:rPr>
                <w:rFonts w:cs="Arial"/>
              </w:rPr>
              <w:t xml:space="preserve"> per UE</w:t>
            </w:r>
            <w:r>
              <w:rPr>
                <w:rFonts w:cs="Arial"/>
                <w:szCs w:val="18"/>
              </w:rPr>
              <w:t>.</w:t>
            </w:r>
          </w:p>
        </w:tc>
        <w:tc>
          <w:tcPr>
            <w:tcW w:w="1838" w:type="dxa"/>
            <w:tcBorders>
              <w:top w:val="single" w:sz="6" w:space="0" w:color="auto"/>
              <w:left w:val="single" w:sz="6" w:space="0" w:color="auto"/>
              <w:bottom w:val="single" w:sz="6" w:space="0" w:color="auto"/>
              <w:right w:val="single" w:sz="6" w:space="0" w:color="auto"/>
            </w:tcBorders>
            <w:tcPrChange w:id="124"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528EED97" w14:textId="77777777" w:rsidR="00540A5D" w:rsidRDefault="00540A5D" w:rsidP="008E4B68">
            <w:pPr>
              <w:pStyle w:val="TAL"/>
              <w:rPr>
                <w:rFonts w:cs="Arial"/>
                <w:szCs w:val="18"/>
              </w:rPr>
            </w:pPr>
          </w:p>
        </w:tc>
      </w:tr>
      <w:tr w:rsidR="00540A5D" w:rsidDel="00744F42" w14:paraId="6D332482" w14:textId="5628B5A3" w:rsidTr="00744F42">
        <w:trPr>
          <w:jc w:val="center"/>
          <w:del w:id="125" w:author="Huawei" w:date="2023-09-19T18:31:00Z"/>
          <w:trPrChange w:id="126"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27"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67B949EB" w14:textId="346DD609" w:rsidR="00540A5D" w:rsidDel="00744F42" w:rsidRDefault="00540A5D" w:rsidP="008E4B68">
            <w:pPr>
              <w:pStyle w:val="TAL"/>
              <w:rPr>
                <w:del w:id="128" w:author="Huawei" w:date="2023-09-19T18:31:00Z"/>
                <w:lang w:eastAsia="zh-CN"/>
              </w:rPr>
            </w:pPr>
            <w:del w:id="129" w:author="Huawei" w:date="2023-09-19T18:31:00Z">
              <w:r w:rsidDel="00744F42">
                <w:rPr>
                  <w:lang w:eastAsia="zh-CN"/>
                </w:rPr>
                <w:delText>repeatDataTrans</w:delText>
              </w:r>
            </w:del>
          </w:p>
        </w:tc>
        <w:tc>
          <w:tcPr>
            <w:tcW w:w="1555" w:type="dxa"/>
            <w:tcBorders>
              <w:top w:val="single" w:sz="6" w:space="0" w:color="auto"/>
              <w:left w:val="single" w:sz="6" w:space="0" w:color="auto"/>
              <w:bottom w:val="single" w:sz="6" w:space="0" w:color="auto"/>
              <w:right w:val="single" w:sz="6" w:space="0" w:color="auto"/>
            </w:tcBorders>
            <w:hideMark/>
            <w:tcPrChange w:id="130"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4A559E74" w14:textId="71C241FC" w:rsidR="00540A5D" w:rsidDel="00744F42" w:rsidRDefault="00540A5D" w:rsidP="008E4B68">
            <w:pPr>
              <w:pStyle w:val="TAL"/>
              <w:rPr>
                <w:del w:id="131" w:author="Huawei" w:date="2023-09-19T18:31:00Z"/>
                <w:lang w:eastAsia="zh-CN"/>
              </w:rPr>
            </w:pPr>
            <w:del w:id="132" w:author="Huawei" w:date="2023-09-19T18:31:00Z">
              <w:r w:rsidDel="00744F42">
                <w:rPr>
                  <w:lang w:eastAsia="zh-CN"/>
                </w:rPr>
                <w:delText>Uinteger</w:delText>
              </w:r>
            </w:del>
          </w:p>
        </w:tc>
        <w:tc>
          <w:tcPr>
            <w:tcW w:w="424" w:type="dxa"/>
            <w:tcBorders>
              <w:top w:val="single" w:sz="6" w:space="0" w:color="auto"/>
              <w:left w:val="single" w:sz="6" w:space="0" w:color="auto"/>
              <w:bottom w:val="single" w:sz="6" w:space="0" w:color="auto"/>
              <w:right w:val="single" w:sz="6" w:space="0" w:color="auto"/>
            </w:tcBorders>
            <w:hideMark/>
            <w:tcPrChange w:id="133"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51AC9910" w14:textId="3EFA83EA" w:rsidR="00540A5D" w:rsidDel="00744F42" w:rsidRDefault="00540A5D" w:rsidP="008E4B68">
            <w:pPr>
              <w:pStyle w:val="TAC"/>
              <w:rPr>
                <w:del w:id="134" w:author="Huawei" w:date="2023-09-19T18:31:00Z"/>
              </w:rPr>
            </w:pPr>
            <w:del w:id="135" w:author="Huawei" w:date="2023-09-19T18:31:00Z">
              <w:r w:rsidDel="00744F42">
                <w:delText>C</w:delText>
              </w:r>
            </w:del>
          </w:p>
        </w:tc>
        <w:tc>
          <w:tcPr>
            <w:tcW w:w="1131" w:type="dxa"/>
            <w:tcBorders>
              <w:top w:val="single" w:sz="6" w:space="0" w:color="auto"/>
              <w:left w:val="single" w:sz="6" w:space="0" w:color="auto"/>
              <w:bottom w:val="single" w:sz="6" w:space="0" w:color="auto"/>
              <w:right w:val="single" w:sz="6" w:space="0" w:color="auto"/>
            </w:tcBorders>
            <w:hideMark/>
            <w:tcPrChange w:id="136"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6578DB3E" w14:textId="37BF75C7" w:rsidR="00540A5D" w:rsidDel="00744F42" w:rsidRDefault="00540A5D" w:rsidP="008E4B68">
            <w:pPr>
              <w:pStyle w:val="TAL"/>
              <w:rPr>
                <w:del w:id="137" w:author="Huawei" w:date="2023-09-19T18:31:00Z"/>
              </w:rPr>
            </w:pPr>
            <w:del w:id="138" w:author="Huawei" w:date="2023-09-19T18:31:00Z">
              <w:r w:rsidDel="00744F42">
                <w:delText>0..1</w:delText>
              </w:r>
            </w:del>
          </w:p>
        </w:tc>
        <w:tc>
          <w:tcPr>
            <w:tcW w:w="2848" w:type="dxa"/>
            <w:tcBorders>
              <w:top w:val="single" w:sz="6" w:space="0" w:color="auto"/>
              <w:left w:val="single" w:sz="6" w:space="0" w:color="auto"/>
              <w:bottom w:val="single" w:sz="6" w:space="0" w:color="auto"/>
              <w:right w:val="single" w:sz="6" w:space="0" w:color="auto"/>
            </w:tcBorders>
            <w:hideMark/>
            <w:tcPrChange w:id="139"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687FD0F5" w14:textId="3FB944B1" w:rsidR="00540A5D" w:rsidDel="00744F42" w:rsidRDefault="00540A5D" w:rsidP="008E4B68">
            <w:pPr>
              <w:pStyle w:val="TAL"/>
              <w:rPr>
                <w:del w:id="140" w:author="Huawei" w:date="2023-09-19T18:31:00Z"/>
              </w:rPr>
            </w:pPr>
            <w:del w:id="141" w:author="Huawei" w:date="2023-09-19T18:31:00Z">
              <w:r w:rsidDel="00744F42">
                <w:delText>Target number of repeating data transmissions within the Analytics target period.</w:delText>
              </w:r>
            </w:del>
          </w:p>
          <w:p w14:paraId="0A803560" w14:textId="3B99E9A6" w:rsidR="00540A5D" w:rsidDel="00744F42" w:rsidRDefault="00540A5D" w:rsidP="008E4B68">
            <w:pPr>
              <w:pStyle w:val="TAL"/>
              <w:rPr>
                <w:del w:id="142" w:author="Huawei" w:date="2023-09-19T18:31:00Z"/>
                <w:rFonts w:cs="Arial"/>
                <w:szCs w:val="18"/>
              </w:rPr>
            </w:pPr>
            <w:del w:id="143" w:author="Huawei" w:date="2023-09-19T18:31:00Z">
              <w:r w:rsidDel="00744F42">
                <w:delText>(</w:delText>
              </w:r>
              <w:r w:rsidDel="00744F42">
                <w:rPr>
                  <w:rFonts w:cs="Arial"/>
                </w:rPr>
                <w:delText>NOTE</w:delText>
              </w:r>
              <w:r w:rsidDel="00744F42">
                <w:rPr>
                  <w:rFonts w:cs="Arial"/>
                  <w:szCs w:val="18"/>
                </w:rPr>
                <w:delText>)</w:delText>
              </w:r>
            </w:del>
          </w:p>
        </w:tc>
        <w:tc>
          <w:tcPr>
            <w:tcW w:w="1838" w:type="dxa"/>
            <w:tcBorders>
              <w:top w:val="single" w:sz="6" w:space="0" w:color="auto"/>
              <w:left w:val="single" w:sz="6" w:space="0" w:color="auto"/>
              <w:bottom w:val="single" w:sz="6" w:space="0" w:color="auto"/>
              <w:right w:val="single" w:sz="6" w:space="0" w:color="auto"/>
            </w:tcBorders>
            <w:tcPrChange w:id="144"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738C6CB4" w14:textId="1AA56537" w:rsidR="00540A5D" w:rsidDel="00744F42" w:rsidRDefault="00540A5D" w:rsidP="008E4B68">
            <w:pPr>
              <w:pStyle w:val="TAL"/>
              <w:rPr>
                <w:del w:id="145" w:author="Huawei" w:date="2023-09-19T18:31:00Z"/>
                <w:rFonts w:cs="Arial"/>
                <w:szCs w:val="18"/>
              </w:rPr>
            </w:pPr>
          </w:p>
        </w:tc>
      </w:tr>
      <w:tr w:rsidR="00540A5D" w:rsidDel="00744F42" w14:paraId="6DB77C30" w14:textId="27D78824" w:rsidTr="00744F42">
        <w:trPr>
          <w:jc w:val="center"/>
          <w:del w:id="146" w:author="Huawei" w:date="2023-09-19T18:31:00Z"/>
          <w:trPrChange w:id="147"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48"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5E0C7773" w14:textId="40615FBF" w:rsidR="00540A5D" w:rsidDel="00744F42" w:rsidRDefault="00540A5D" w:rsidP="008E4B68">
            <w:pPr>
              <w:pStyle w:val="TAL"/>
              <w:rPr>
                <w:del w:id="149" w:author="Huawei" w:date="2023-09-19T18:31:00Z"/>
                <w:lang w:eastAsia="zh-CN"/>
              </w:rPr>
            </w:pPr>
            <w:del w:id="150" w:author="Huawei" w:date="2023-09-19T18:31:00Z">
              <w:r w:rsidDel="00744F42">
                <w:rPr>
                  <w:lang w:eastAsia="zh-CN"/>
                </w:rPr>
                <w:delText>tsIntervalDataTrans</w:delText>
              </w:r>
            </w:del>
          </w:p>
        </w:tc>
        <w:tc>
          <w:tcPr>
            <w:tcW w:w="1555" w:type="dxa"/>
            <w:tcBorders>
              <w:top w:val="single" w:sz="6" w:space="0" w:color="auto"/>
              <w:left w:val="single" w:sz="6" w:space="0" w:color="auto"/>
              <w:bottom w:val="single" w:sz="6" w:space="0" w:color="auto"/>
              <w:right w:val="single" w:sz="6" w:space="0" w:color="auto"/>
            </w:tcBorders>
            <w:hideMark/>
            <w:tcPrChange w:id="151"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1F4F6A18" w14:textId="72D8418C" w:rsidR="00540A5D" w:rsidDel="00744F42" w:rsidRDefault="00540A5D" w:rsidP="008E4B68">
            <w:pPr>
              <w:pStyle w:val="TAL"/>
              <w:rPr>
                <w:del w:id="152" w:author="Huawei" w:date="2023-09-19T18:31:00Z"/>
                <w:lang w:eastAsia="zh-CN"/>
              </w:rPr>
            </w:pPr>
            <w:del w:id="153" w:author="Huawei" w:date="2023-09-19T18:31:00Z">
              <w:r w:rsidDel="00744F42">
                <w:rPr>
                  <w:lang w:eastAsia="zh-CN"/>
                </w:rPr>
                <w:delText>DateTime</w:delText>
              </w:r>
            </w:del>
          </w:p>
        </w:tc>
        <w:tc>
          <w:tcPr>
            <w:tcW w:w="424" w:type="dxa"/>
            <w:tcBorders>
              <w:top w:val="single" w:sz="6" w:space="0" w:color="auto"/>
              <w:left w:val="single" w:sz="6" w:space="0" w:color="auto"/>
              <w:bottom w:val="single" w:sz="6" w:space="0" w:color="auto"/>
              <w:right w:val="single" w:sz="6" w:space="0" w:color="auto"/>
            </w:tcBorders>
            <w:hideMark/>
            <w:tcPrChange w:id="154"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44A5E319" w14:textId="549F6D7D" w:rsidR="00540A5D" w:rsidDel="00744F42" w:rsidRDefault="00540A5D" w:rsidP="008E4B68">
            <w:pPr>
              <w:pStyle w:val="TAC"/>
              <w:rPr>
                <w:del w:id="155" w:author="Huawei" w:date="2023-09-19T18:31:00Z"/>
              </w:rPr>
            </w:pPr>
            <w:del w:id="156" w:author="Huawei" w:date="2023-09-19T18:31:00Z">
              <w:r w:rsidDel="00744F42">
                <w:delText>C</w:delText>
              </w:r>
            </w:del>
          </w:p>
        </w:tc>
        <w:tc>
          <w:tcPr>
            <w:tcW w:w="1131" w:type="dxa"/>
            <w:tcBorders>
              <w:top w:val="single" w:sz="6" w:space="0" w:color="auto"/>
              <w:left w:val="single" w:sz="6" w:space="0" w:color="auto"/>
              <w:bottom w:val="single" w:sz="6" w:space="0" w:color="auto"/>
              <w:right w:val="single" w:sz="6" w:space="0" w:color="auto"/>
            </w:tcBorders>
            <w:hideMark/>
            <w:tcPrChange w:id="157"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2B0621C1" w14:textId="1FEE00EC" w:rsidR="00540A5D" w:rsidDel="00744F42" w:rsidRDefault="00540A5D" w:rsidP="008E4B68">
            <w:pPr>
              <w:pStyle w:val="TAL"/>
              <w:rPr>
                <w:del w:id="158" w:author="Huawei" w:date="2023-09-19T18:31:00Z"/>
              </w:rPr>
            </w:pPr>
            <w:del w:id="159" w:author="Huawei" w:date="2023-09-19T18:31:00Z">
              <w:r w:rsidDel="00744F42">
                <w:delText>0..1</w:delText>
              </w:r>
            </w:del>
          </w:p>
        </w:tc>
        <w:tc>
          <w:tcPr>
            <w:tcW w:w="2848" w:type="dxa"/>
            <w:tcBorders>
              <w:top w:val="single" w:sz="6" w:space="0" w:color="auto"/>
              <w:left w:val="single" w:sz="6" w:space="0" w:color="auto"/>
              <w:bottom w:val="single" w:sz="6" w:space="0" w:color="auto"/>
              <w:right w:val="single" w:sz="6" w:space="0" w:color="auto"/>
            </w:tcBorders>
            <w:hideMark/>
            <w:tcPrChange w:id="160"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2549C3A1" w14:textId="24F364FC" w:rsidR="00540A5D" w:rsidDel="00744F42" w:rsidRDefault="00540A5D" w:rsidP="008E4B68">
            <w:pPr>
              <w:pStyle w:val="TAL"/>
              <w:rPr>
                <w:del w:id="161" w:author="Huawei" w:date="2023-09-19T18:31:00Z"/>
              </w:rPr>
            </w:pPr>
            <w:del w:id="162" w:author="Huawei" w:date="2023-09-19T18:31:00Z">
              <w:r w:rsidDel="00744F42">
                <w:delText>Target time interval between data transmissions within the Analytics target period.</w:delText>
              </w:r>
            </w:del>
          </w:p>
          <w:p w14:paraId="19E2BB27" w14:textId="21D6A7A4" w:rsidR="00540A5D" w:rsidDel="00744F42" w:rsidRDefault="00540A5D" w:rsidP="008E4B68">
            <w:pPr>
              <w:pStyle w:val="TAL"/>
              <w:rPr>
                <w:del w:id="163" w:author="Huawei" w:date="2023-09-19T18:31:00Z"/>
                <w:rFonts w:cs="Arial"/>
                <w:szCs w:val="18"/>
              </w:rPr>
            </w:pPr>
            <w:del w:id="164" w:author="Huawei" w:date="2023-09-19T18:31:00Z">
              <w:r w:rsidDel="00744F42">
                <w:delText>(</w:delText>
              </w:r>
              <w:r w:rsidDel="00744F42">
                <w:rPr>
                  <w:rFonts w:cs="Arial"/>
                </w:rPr>
                <w:delText>NOTE</w:delText>
              </w:r>
              <w:r w:rsidDel="00744F42">
                <w:rPr>
                  <w:rFonts w:cs="Arial"/>
                  <w:szCs w:val="18"/>
                </w:rPr>
                <w:delText>)</w:delText>
              </w:r>
            </w:del>
          </w:p>
        </w:tc>
        <w:tc>
          <w:tcPr>
            <w:tcW w:w="1838" w:type="dxa"/>
            <w:tcBorders>
              <w:top w:val="single" w:sz="6" w:space="0" w:color="auto"/>
              <w:left w:val="single" w:sz="6" w:space="0" w:color="auto"/>
              <w:bottom w:val="single" w:sz="6" w:space="0" w:color="auto"/>
              <w:right w:val="single" w:sz="6" w:space="0" w:color="auto"/>
            </w:tcBorders>
            <w:tcPrChange w:id="165"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2A327B78" w14:textId="42EA0BE7" w:rsidR="00540A5D" w:rsidDel="00744F42" w:rsidRDefault="00540A5D" w:rsidP="008E4B68">
            <w:pPr>
              <w:pStyle w:val="TAL"/>
              <w:rPr>
                <w:del w:id="166" w:author="Huawei" w:date="2023-09-19T18:31:00Z"/>
                <w:rFonts w:cs="Arial"/>
                <w:szCs w:val="18"/>
              </w:rPr>
            </w:pPr>
          </w:p>
        </w:tc>
      </w:tr>
      <w:tr w:rsidR="00540A5D" w:rsidDel="00744F42" w14:paraId="0F40FB0E" w14:textId="03387720" w:rsidTr="00744F42">
        <w:trPr>
          <w:jc w:val="center"/>
          <w:del w:id="167" w:author="Huawei" w:date="2023-09-19T18:31:00Z"/>
          <w:trPrChange w:id="168" w:author="Huawei" w:date="2023-09-19T18:31:00Z">
            <w:trPr>
              <w:jc w:val="center"/>
            </w:trPr>
          </w:trPrChange>
        </w:trPr>
        <w:tc>
          <w:tcPr>
            <w:tcW w:w="9585" w:type="dxa"/>
            <w:gridSpan w:val="6"/>
            <w:tcBorders>
              <w:top w:val="single" w:sz="6" w:space="0" w:color="auto"/>
              <w:left w:val="single" w:sz="6" w:space="0" w:color="auto"/>
              <w:bottom w:val="single" w:sz="6" w:space="0" w:color="auto"/>
              <w:right w:val="single" w:sz="6" w:space="0" w:color="auto"/>
            </w:tcBorders>
            <w:hideMark/>
            <w:tcPrChange w:id="169" w:author="Huawei" w:date="2023-09-19T18:31:00Z">
              <w:tcPr>
                <w:tcW w:w="9578" w:type="dxa"/>
                <w:gridSpan w:val="6"/>
                <w:tcBorders>
                  <w:top w:val="single" w:sz="6" w:space="0" w:color="auto"/>
                  <w:left w:val="single" w:sz="6" w:space="0" w:color="auto"/>
                  <w:bottom w:val="single" w:sz="6" w:space="0" w:color="auto"/>
                  <w:right w:val="single" w:sz="6" w:space="0" w:color="auto"/>
                </w:tcBorders>
                <w:hideMark/>
              </w:tcPr>
            </w:tcPrChange>
          </w:tcPr>
          <w:p w14:paraId="33243639" w14:textId="50811611" w:rsidR="00540A5D" w:rsidDel="00744F42" w:rsidRDefault="00540A5D" w:rsidP="008E4B68">
            <w:pPr>
              <w:pStyle w:val="TAN"/>
              <w:ind w:left="0" w:firstLine="0"/>
              <w:rPr>
                <w:del w:id="170" w:author="Huawei" w:date="2023-09-19T18:31:00Z"/>
                <w:rFonts w:cs="Arial"/>
                <w:szCs w:val="18"/>
              </w:rPr>
            </w:pPr>
            <w:del w:id="171" w:author="Huawei" w:date="2023-09-19T18:31:00Z">
              <w:r w:rsidDel="00744F42">
                <w:rPr>
                  <w:rFonts w:cs="Arial"/>
                </w:rPr>
                <w:delText>NOTE:</w:delText>
              </w:r>
              <w:r w:rsidDel="00744F42">
                <w:rPr>
                  <w:rFonts w:cs="Arial"/>
                </w:rPr>
                <w:tab/>
                <w:delText>Only one of "</w:delText>
              </w:r>
              <w:r w:rsidDel="00744F42">
                <w:rPr>
                  <w:lang w:eastAsia="zh-CN"/>
                </w:rPr>
                <w:delText>repeatDataTrans</w:delText>
              </w:r>
              <w:r w:rsidDel="00744F42">
                <w:rPr>
                  <w:rFonts w:cs="Arial"/>
                </w:rPr>
                <w:delText>" or "</w:delText>
              </w:r>
              <w:r w:rsidDel="00744F42">
                <w:rPr>
                  <w:lang w:eastAsia="zh-CN"/>
                </w:rPr>
                <w:delText>tsIntervalDataTrans</w:delText>
              </w:r>
              <w:r w:rsidDel="00744F42">
                <w:rPr>
                  <w:rFonts w:cs="Arial"/>
                </w:rPr>
                <w:delText>" attribute may be present.</w:delText>
              </w:r>
            </w:del>
          </w:p>
        </w:tc>
      </w:tr>
    </w:tbl>
    <w:p w14:paraId="4AEC1377" w14:textId="77777777" w:rsidR="00540A5D" w:rsidRDefault="00540A5D" w:rsidP="00540A5D"/>
    <w:p w14:paraId="3D34CAF5" w14:textId="77777777" w:rsidR="00744F42" w:rsidRPr="00B61815" w:rsidRDefault="00744F42" w:rsidP="00744F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F4BDF8" w14:textId="77777777" w:rsidR="00744F42" w:rsidRDefault="00744F42" w:rsidP="00744F42">
      <w:pPr>
        <w:pStyle w:val="50"/>
      </w:pPr>
      <w:bookmarkStart w:id="172" w:name="_Toc136562455"/>
      <w:bookmarkStart w:id="173" w:name="_Toc138754289"/>
      <w:bookmarkStart w:id="174" w:name="_Toc145705776"/>
      <w:r>
        <w:lastRenderedPageBreak/>
        <w:t>5.1.6.2.86</w:t>
      </w:r>
      <w:r>
        <w:tab/>
        <w:t xml:space="preserve">Type </w:t>
      </w:r>
      <w:r>
        <w:rPr>
          <w:lang w:eastAsia="zh-CN"/>
        </w:rPr>
        <w:t>E2eDataVolTransTimePerUe</w:t>
      </w:r>
      <w:bookmarkEnd w:id="172"/>
      <w:bookmarkEnd w:id="173"/>
      <w:bookmarkEnd w:id="174"/>
    </w:p>
    <w:p w14:paraId="6228C07D" w14:textId="77777777" w:rsidR="00744F42" w:rsidRDefault="00744F42" w:rsidP="00744F42">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5" w:author="Huawei" w:date="2023-10-10T21:25:00Z">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709"/>
        <w:gridCol w:w="567"/>
        <w:gridCol w:w="1417"/>
        <w:gridCol w:w="3672"/>
        <w:gridCol w:w="1033"/>
        <w:tblGridChange w:id="176">
          <w:tblGrid>
            <w:gridCol w:w="1126"/>
            <w:gridCol w:w="450"/>
            <w:gridCol w:w="1110"/>
            <w:gridCol w:w="444"/>
            <w:gridCol w:w="123"/>
            <w:gridCol w:w="301"/>
            <w:gridCol w:w="1116"/>
            <w:gridCol w:w="14"/>
            <w:gridCol w:w="2846"/>
            <w:gridCol w:w="812"/>
            <w:gridCol w:w="1025"/>
            <w:gridCol w:w="8"/>
          </w:tblGrid>
        </w:tblGridChange>
      </w:tblGrid>
      <w:tr w:rsidR="00D252C5" w14:paraId="3A1F6AF1" w14:textId="77777777" w:rsidTr="00D252C5">
        <w:trPr>
          <w:jc w:val="center"/>
          <w:trPrChange w:id="177" w:author="Huawei" w:date="2023-10-10T21:25:00Z">
            <w:trPr>
              <w:jc w:val="center"/>
            </w:trPr>
          </w:trPrChange>
        </w:trPr>
        <w:tc>
          <w:tcPr>
            <w:tcW w:w="1977" w:type="dxa"/>
            <w:tcBorders>
              <w:top w:val="single" w:sz="6" w:space="0" w:color="auto"/>
              <w:left w:val="single" w:sz="6" w:space="0" w:color="auto"/>
              <w:bottom w:val="single" w:sz="6" w:space="0" w:color="auto"/>
              <w:right w:val="single" w:sz="6" w:space="0" w:color="auto"/>
            </w:tcBorders>
            <w:shd w:val="clear" w:color="auto" w:fill="C0C0C0"/>
            <w:hideMark/>
            <w:tcPrChange w:id="178" w:author="Huawei" w:date="2023-10-10T21:25:00Z">
              <w:tcPr>
                <w:tcW w:w="112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06D5CBE" w14:textId="77777777" w:rsidR="00744F42" w:rsidRDefault="00744F42" w:rsidP="008E4B68">
            <w:pPr>
              <w:pStyle w:val="TAH"/>
              <w:ind w:left="400" w:hanging="400"/>
            </w:pPr>
            <w:r>
              <w:lastRenderedPageBreak/>
              <w:t>Attribute name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Change w:id="179" w:author="Huawei" w:date="2023-10-10T21:25:00Z">
              <w:tcPr>
                <w:tcW w:w="156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0E8BBCFE" w14:textId="77777777" w:rsidR="00744F42" w:rsidRDefault="00744F42" w:rsidP="008E4B68">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Change w:id="180" w:author="Huawei" w:date="2023-10-10T21:25:00Z">
              <w:tcPr>
                <w:tcW w:w="567"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1DE1931" w14:textId="77777777" w:rsidR="00744F42" w:rsidRDefault="00744F42" w:rsidP="008E4B68">
            <w:pPr>
              <w:pStyle w:val="TAH"/>
              <w:ind w:left="400" w:hanging="400"/>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Change w:id="181" w:author="Huawei" w:date="2023-10-10T21:25:00Z">
              <w:tcPr>
                <w:tcW w:w="1417"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60793A20" w14:textId="77777777" w:rsidR="00744F42" w:rsidRDefault="00744F42" w:rsidP="008E4B68">
            <w:pPr>
              <w:pStyle w:val="TAH"/>
              <w:ind w:left="400" w:hanging="400"/>
            </w:pPr>
            <w:r>
              <w:t>Cardinality</w:t>
            </w:r>
          </w:p>
        </w:tc>
        <w:tc>
          <w:tcPr>
            <w:tcW w:w="3672" w:type="dxa"/>
            <w:tcBorders>
              <w:top w:val="single" w:sz="6" w:space="0" w:color="auto"/>
              <w:left w:val="single" w:sz="6" w:space="0" w:color="auto"/>
              <w:bottom w:val="single" w:sz="6" w:space="0" w:color="auto"/>
              <w:right w:val="single" w:sz="6" w:space="0" w:color="auto"/>
            </w:tcBorders>
            <w:shd w:val="clear" w:color="auto" w:fill="C0C0C0"/>
            <w:hideMark/>
            <w:tcPrChange w:id="182" w:author="Huawei" w:date="2023-10-10T21:25:00Z">
              <w:tcPr>
                <w:tcW w:w="3672"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25B7C8D9" w14:textId="77777777" w:rsidR="00744F42" w:rsidRDefault="00744F42" w:rsidP="008E4B68">
            <w:pPr>
              <w:pStyle w:val="TAH"/>
              <w:ind w:left="400" w:hanging="400"/>
            </w:pPr>
            <w:r>
              <w:t>Description</w:t>
            </w:r>
          </w:p>
        </w:tc>
        <w:tc>
          <w:tcPr>
            <w:tcW w:w="1033" w:type="dxa"/>
            <w:tcBorders>
              <w:top w:val="single" w:sz="6" w:space="0" w:color="auto"/>
              <w:left w:val="single" w:sz="6" w:space="0" w:color="auto"/>
              <w:bottom w:val="single" w:sz="6" w:space="0" w:color="auto"/>
              <w:right w:val="single" w:sz="6" w:space="0" w:color="auto"/>
            </w:tcBorders>
            <w:shd w:val="clear" w:color="auto" w:fill="C0C0C0"/>
            <w:hideMark/>
            <w:tcPrChange w:id="183" w:author="Huawei" w:date="2023-10-10T21:25:00Z">
              <w:tcPr>
                <w:tcW w:w="1033"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16A103E7" w14:textId="77777777" w:rsidR="00744F42" w:rsidRDefault="00744F42" w:rsidP="008E4B68">
            <w:pPr>
              <w:pStyle w:val="TAH"/>
              <w:ind w:left="400" w:hanging="400"/>
            </w:pPr>
            <w:r>
              <w:t>Applicability</w:t>
            </w:r>
          </w:p>
        </w:tc>
      </w:tr>
      <w:tr w:rsidR="00744F42" w14:paraId="274FE027" w14:textId="77777777" w:rsidTr="00D252C5">
        <w:trPr>
          <w:jc w:val="center"/>
          <w:trPrChange w:id="184"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185"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625677F7" w14:textId="77777777" w:rsidR="00744F42" w:rsidRDefault="00744F42" w:rsidP="008E4B68">
            <w:pPr>
              <w:pStyle w:val="TAL"/>
              <w:rPr>
                <w:lang w:eastAsia="zh-CN"/>
              </w:rPr>
            </w:pPr>
            <w:r>
              <w:rPr>
                <w:lang w:eastAsia="zh-CN"/>
              </w:rPr>
              <w:t>appId</w:t>
            </w:r>
          </w:p>
        </w:tc>
        <w:tc>
          <w:tcPr>
            <w:tcW w:w="709" w:type="dxa"/>
            <w:tcBorders>
              <w:top w:val="single" w:sz="6" w:space="0" w:color="auto"/>
              <w:left w:val="single" w:sz="6" w:space="0" w:color="auto"/>
              <w:bottom w:val="single" w:sz="6" w:space="0" w:color="auto"/>
              <w:right w:val="single" w:sz="6" w:space="0" w:color="auto"/>
            </w:tcBorders>
            <w:hideMark/>
            <w:tcPrChange w:id="186"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2A452575" w14:textId="77777777" w:rsidR="00744F42" w:rsidRDefault="00744F42" w:rsidP="008E4B68">
            <w:pPr>
              <w:pStyle w:val="TAL"/>
              <w:rPr>
                <w:lang w:eastAsia="zh-CN"/>
              </w:rPr>
            </w:pPr>
            <w:r>
              <w:rPr>
                <w:lang w:eastAsia="zh-CN"/>
              </w:rPr>
              <w:t>ApplicationId</w:t>
            </w:r>
          </w:p>
        </w:tc>
        <w:tc>
          <w:tcPr>
            <w:tcW w:w="567" w:type="dxa"/>
            <w:tcBorders>
              <w:top w:val="single" w:sz="6" w:space="0" w:color="auto"/>
              <w:left w:val="single" w:sz="6" w:space="0" w:color="auto"/>
              <w:bottom w:val="single" w:sz="6" w:space="0" w:color="auto"/>
              <w:right w:val="single" w:sz="6" w:space="0" w:color="auto"/>
            </w:tcBorders>
            <w:hideMark/>
            <w:tcPrChange w:id="187"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39BAD478" w14:textId="77777777" w:rsidR="00744F42" w:rsidRDefault="00744F42" w:rsidP="008E4B68">
            <w:pPr>
              <w:pStyle w:val="TAC"/>
            </w:pPr>
            <w:r>
              <w:rPr>
                <w:lang w:eastAsia="zh-CN"/>
              </w:rPr>
              <w:t>C</w:t>
            </w:r>
          </w:p>
        </w:tc>
        <w:tc>
          <w:tcPr>
            <w:tcW w:w="1417" w:type="dxa"/>
            <w:tcBorders>
              <w:top w:val="single" w:sz="6" w:space="0" w:color="auto"/>
              <w:left w:val="single" w:sz="6" w:space="0" w:color="auto"/>
              <w:bottom w:val="single" w:sz="6" w:space="0" w:color="auto"/>
              <w:right w:val="single" w:sz="6" w:space="0" w:color="auto"/>
            </w:tcBorders>
            <w:hideMark/>
            <w:tcPrChange w:id="188"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4F75C6B3" w14:textId="77777777" w:rsidR="00744F42" w:rsidRDefault="00744F42" w:rsidP="008E4B68">
            <w:pPr>
              <w:pStyle w:val="TAL"/>
            </w:pPr>
            <w:r>
              <w:t>0..1</w:t>
            </w:r>
          </w:p>
        </w:tc>
        <w:tc>
          <w:tcPr>
            <w:tcW w:w="3672" w:type="dxa"/>
            <w:tcBorders>
              <w:top w:val="single" w:sz="6" w:space="0" w:color="auto"/>
              <w:left w:val="single" w:sz="6" w:space="0" w:color="auto"/>
              <w:bottom w:val="single" w:sz="6" w:space="0" w:color="auto"/>
              <w:right w:val="single" w:sz="6" w:space="0" w:color="auto"/>
            </w:tcBorders>
            <w:hideMark/>
            <w:tcPrChange w:id="189"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7454A953" w14:textId="77777777" w:rsidR="00744F42" w:rsidRDefault="00744F42" w:rsidP="008E4B68">
            <w:pPr>
              <w:pStyle w:val="TAL"/>
              <w:rPr>
                <w:rFonts w:cs="Arial"/>
                <w:szCs w:val="18"/>
              </w:rPr>
            </w:pPr>
            <w:r>
              <w:rPr>
                <w:rFonts w:cs="Arial"/>
                <w:szCs w:val="18"/>
              </w:rPr>
              <w:t>Indicates an application identifier.</w:t>
            </w:r>
            <w:r>
              <w:rPr>
                <w:lang w:eastAsia="zh-CN"/>
              </w:rPr>
              <w:t xml:space="preserve"> Shall be present if the </w:t>
            </w:r>
            <w:r>
              <w:t>"appIds" attribute was provided i</w:t>
            </w:r>
            <w:r>
              <w:rPr>
                <w:rFonts w:cs="Arial"/>
                <w:szCs w:val="18"/>
              </w:rPr>
              <w:t>n the request or subscription.</w:t>
            </w:r>
          </w:p>
        </w:tc>
        <w:tc>
          <w:tcPr>
            <w:tcW w:w="1033" w:type="dxa"/>
            <w:tcBorders>
              <w:top w:val="single" w:sz="6" w:space="0" w:color="auto"/>
              <w:left w:val="single" w:sz="6" w:space="0" w:color="auto"/>
              <w:bottom w:val="single" w:sz="6" w:space="0" w:color="auto"/>
              <w:right w:val="single" w:sz="6" w:space="0" w:color="auto"/>
            </w:tcBorders>
            <w:tcPrChange w:id="190"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6EF0CF5C" w14:textId="77777777" w:rsidR="00744F42" w:rsidRDefault="00744F42" w:rsidP="008E4B68">
            <w:pPr>
              <w:pStyle w:val="TAL"/>
              <w:rPr>
                <w:rFonts w:cs="Arial"/>
                <w:szCs w:val="18"/>
              </w:rPr>
            </w:pPr>
          </w:p>
        </w:tc>
      </w:tr>
      <w:tr w:rsidR="00744F42" w14:paraId="424837C7" w14:textId="77777777" w:rsidTr="00D252C5">
        <w:trPr>
          <w:jc w:val="center"/>
          <w:trPrChange w:id="191"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192"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3E570904" w14:textId="77777777" w:rsidR="00744F42" w:rsidRDefault="00744F42" w:rsidP="008E4B68">
            <w:pPr>
              <w:pStyle w:val="TAL"/>
              <w:rPr>
                <w:lang w:eastAsia="zh-CN"/>
              </w:rPr>
            </w:pPr>
            <w:r>
              <w:rPr>
                <w:lang w:eastAsia="zh-CN"/>
              </w:rPr>
              <w:t>ueLoc</w:t>
            </w:r>
          </w:p>
        </w:tc>
        <w:tc>
          <w:tcPr>
            <w:tcW w:w="709" w:type="dxa"/>
            <w:tcBorders>
              <w:top w:val="single" w:sz="6" w:space="0" w:color="auto"/>
              <w:left w:val="single" w:sz="6" w:space="0" w:color="auto"/>
              <w:bottom w:val="single" w:sz="6" w:space="0" w:color="auto"/>
              <w:right w:val="single" w:sz="6" w:space="0" w:color="auto"/>
            </w:tcBorders>
            <w:hideMark/>
            <w:tcPrChange w:id="193"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2C01B7EB" w14:textId="77777777" w:rsidR="00744F42" w:rsidRDefault="00744F42" w:rsidP="008E4B68">
            <w:pPr>
              <w:pStyle w:val="TAL"/>
              <w:rPr>
                <w:lang w:eastAsia="zh-CN"/>
              </w:rPr>
            </w:pPr>
            <w:r>
              <w:rPr>
                <w:lang w:eastAsia="zh-CN"/>
              </w:rPr>
              <w:t>UserLocation</w:t>
            </w:r>
          </w:p>
        </w:tc>
        <w:tc>
          <w:tcPr>
            <w:tcW w:w="567" w:type="dxa"/>
            <w:tcBorders>
              <w:top w:val="single" w:sz="6" w:space="0" w:color="auto"/>
              <w:left w:val="single" w:sz="6" w:space="0" w:color="auto"/>
              <w:bottom w:val="single" w:sz="6" w:space="0" w:color="auto"/>
              <w:right w:val="single" w:sz="6" w:space="0" w:color="auto"/>
            </w:tcBorders>
            <w:hideMark/>
            <w:tcPrChange w:id="194"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58F98790" w14:textId="77777777" w:rsidR="00744F42" w:rsidRDefault="00744F42" w:rsidP="008E4B68">
            <w:pPr>
              <w:pStyle w:val="TAC"/>
            </w:pPr>
            <w:r>
              <w:t>C</w:t>
            </w:r>
          </w:p>
        </w:tc>
        <w:tc>
          <w:tcPr>
            <w:tcW w:w="1417" w:type="dxa"/>
            <w:tcBorders>
              <w:top w:val="single" w:sz="6" w:space="0" w:color="auto"/>
              <w:left w:val="single" w:sz="6" w:space="0" w:color="auto"/>
              <w:bottom w:val="single" w:sz="6" w:space="0" w:color="auto"/>
              <w:right w:val="single" w:sz="6" w:space="0" w:color="auto"/>
            </w:tcBorders>
            <w:hideMark/>
            <w:tcPrChange w:id="195"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77D28D4E" w14:textId="77777777" w:rsidR="00744F42" w:rsidRDefault="00744F42" w:rsidP="008E4B68">
            <w:pPr>
              <w:pStyle w:val="TAL"/>
            </w:pPr>
            <w:r>
              <w:t>0..1</w:t>
            </w:r>
          </w:p>
        </w:tc>
        <w:tc>
          <w:tcPr>
            <w:tcW w:w="3672" w:type="dxa"/>
            <w:tcBorders>
              <w:top w:val="single" w:sz="6" w:space="0" w:color="auto"/>
              <w:left w:val="single" w:sz="6" w:space="0" w:color="auto"/>
              <w:bottom w:val="single" w:sz="6" w:space="0" w:color="auto"/>
              <w:right w:val="single" w:sz="6" w:space="0" w:color="auto"/>
            </w:tcBorders>
            <w:hideMark/>
            <w:tcPrChange w:id="196"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6383DC0D" w14:textId="77777777" w:rsidR="00744F42" w:rsidRDefault="00744F42" w:rsidP="008E4B68">
            <w:pPr>
              <w:pStyle w:val="TAL"/>
              <w:rPr>
                <w:rFonts w:cs="Arial"/>
                <w:szCs w:val="18"/>
              </w:rPr>
            </w:pPr>
            <w:r>
              <w:rPr>
                <w:rFonts w:cs="Arial"/>
                <w:szCs w:val="18"/>
              </w:rPr>
              <w:t xml:space="preserve">TA or cells where the UE or group of UEs dispersed its transactions and/or data. Shall be present if "networkArea" attribute is included in the event subscription </w:t>
            </w:r>
            <w:r>
              <w:t xml:space="preserve">or analytics </w:t>
            </w:r>
            <w:r>
              <w:rPr>
                <w:rFonts w:cs="Arial"/>
                <w:szCs w:val="18"/>
              </w:rPr>
              <w:t>request.</w:t>
            </w:r>
            <w:del w:id="197" w:author="Huawei" w:date="2023-09-19T18:30:00Z">
              <w:r w:rsidDel="00744F42">
                <w:rPr>
                  <w:rFonts w:cs="Arial"/>
                  <w:szCs w:val="18"/>
                </w:rPr>
                <w:delText xml:space="preserve"> (NOTE 1)</w:delText>
              </w:r>
            </w:del>
          </w:p>
        </w:tc>
        <w:tc>
          <w:tcPr>
            <w:tcW w:w="1033" w:type="dxa"/>
            <w:tcBorders>
              <w:top w:val="single" w:sz="6" w:space="0" w:color="auto"/>
              <w:left w:val="single" w:sz="6" w:space="0" w:color="auto"/>
              <w:bottom w:val="single" w:sz="6" w:space="0" w:color="auto"/>
              <w:right w:val="single" w:sz="6" w:space="0" w:color="auto"/>
            </w:tcBorders>
            <w:tcPrChange w:id="198"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549DBC28" w14:textId="77777777" w:rsidR="00744F42" w:rsidRDefault="00744F42" w:rsidP="008E4B68">
            <w:pPr>
              <w:pStyle w:val="TAL"/>
              <w:rPr>
                <w:rFonts w:cs="Arial"/>
                <w:szCs w:val="18"/>
              </w:rPr>
            </w:pPr>
          </w:p>
        </w:tc>
      </w:tr>
      <w:tr w:rsidR="00744F42" w14:paraId="64706D48" w14:textId="77777777" w:rsidTr="00D252C5">
        <w:trPr>
          <w:jc w:val="center"/>
          <w:trPrChange w:id="199"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200"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6790A0B0" w14:textId="77777777" w:rsidR="00744F42" w:rsidRDefault="00744F42" w:rsidP="008E4B68">
            <w:pPr>
              <w:pStyle w:val="TAL"/>
              <w:rPr>
                <w:lang w:eastAsia="zh-CN"/>
              </w:rPr>
            </w:pPr>
            <w:r>
              <w:rPr>
                <w:lang w:eastAsia="zh-CN"/>
              </w:rPr>
              <w:t>snssai</w:t>
            </w:r>
          </w:p>
        </w:tc>
        <w:tc>
          <w:tcPr>
            <w:tcW w:w="709" w:type="dxa"/>
            <w:tcBorders>
              <w:top w:val="single" w:sz="6" w:space="0" w:color="auto"/>
              <w:left w:val="single" w:sz="6" w:space="0" w:color="auto"/>
              <w:bottom w:val="single" w:sz="6" w:space="0" w:color="auto"/>
              <w:right w:val="single" w:sz="6" w:space="0" w:color="auto"/>
            </w:tcBorders>
            <w:hideMark/>
            <w:tcPrChange w:id="201"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32716026" w14:textId="77777777" w:rsidR="00744F42" w:rsidRDefault="00744F42" w:rsidP="008E4B68">
            <w:pPr>
              <w:pStyle w:val="TAL"/>
              <w:rPr>
                <w:lang w:eastAsia="zh-CN"/>
              </w:rPr>
            </w:pPr>
            <w:r>
              <w:rPr>
                <w:lang w:eastAsia="zh-CN"/>
              </w:rPr>
              <w:t>Snssai</w:t>
            </w:r>
          </w:p>
        </w:tc>
        <w:tc>
          <w:tcPr>
            <w:tcW w:w="567" w:type="dxa"/>
            <w:tcBorders>
              <w:top w:val="single" w:sz="6" w:space="0" w:color="auto"/>
              <w:left w:val="single" w:sz="6" w:space="0" w:color="auto"/>
              <w:bottom w:val="single" w:sz="6" w:space="0" w:color="auto"/>
              <w:right w:val="single" w:sz="6" w:space="0" w:color="auto"/>
            </w:tcBorders>
            <w:hideMark/>
            <w:tcPrChange w:id="202"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42824DF9" w14:textId="77777777" w:rsidR="00744F42" w:rsidRDefault="00744F42" w:rsidP="008E4B68">
            <w:pPr>
              <w:pStyle w:val="TAC"/>
            </w:pPr>
            <w:r>
              <w:t>C</w:t>
            </w:r>
          </w:p>
        </w:tc>
        <w:tc>
          <w:tcPr>
            <w:tcW w:w="1417" w:type="dxa"/>
            <w:tcBorders>
              <w:top w:val="single" w:sz="6" w:space="0" w:color="auto"/>
              <w:left w:val="single" w:sz="6" w:space="0" w:color="auto"/>
              <w:bottom w:val="single" w:sz="6" w:space="0" w:color="auto"/>
              <w:right w:val="single" w:sz="6" w:space="0" w:color="auto"/>
            </w:tcBorders>
            <w:hideMark/>
            <w:tcPrChange w:id="203"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1BF61DD4" w14:textId="77777777" w:rsidR="00744F42" w:rsidRDefault="00744F42" w:rsidP="008E4B68">
            <w:pPr>
              <w:pStyle w:val="TAL"/>
            </w:pPr>
            <w:r>
              <w:t>0..1</w:t>
            </w:r>
          </w:p>
        </w:tc>
        <w:tc>
          <w:tcPr>
            <w:tcW w:w="3672" w:type="dxa"/>
            <w:tcBorders>
              <w:top w:val="single" w:sz="6" w:space="0" w:color="auto"/>
              <w:left w:val="single" w:sz="6" w:space="0" w:color="auto"/>
              <w:bottom w:val="single" w:sz="6" w:space="0" w:color="auto"/>
              <w:right w:val="single" w:sz="6" w:space="0" w:color="auto"/>
            </w:tcBorders>
            <w:hideMark/>
            <w:tcPrChange w:id="204"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4BE315B9" w14:textId="77777777" w:rsidR="00744F42" w:rsidRDefault="00744F42" w:rsidP="008E4B68">
            <w:pPr>
              <w:pStyle w:val="TAL"/>
              <w:rPr>
                <w:rFonts w:cs="Arial"/>
                <w:szCs w:val="18"/>
              </w:rPr>
            </w:pPr>
            <w:r>
              <w:rPr>
                <w:rFonts w:cs="Arial"/>
                <w:szCs w:val="18"/>
              </w:rPr>
              <w:t xml:space="preserve">Slice where the UE or group of UEs disperse its transactions and/or data. Shall be present if "snssais" attribute is included in the event subscription </w:t>
            </w:r>
            <w:r>
              <w:t>or analytics</w:t>
            </w:r>
            <w:r>
              <w:rPr>
                <w:rFonts w:cs="Arial"/>
                <w:szCs w:val="18"/>
              </w:rPr>
              <w:t xml:space="preserve"> request.</w:t>
            </w:r>
            <w:del w:id="205" w:author="Huawei" w:date="2023-09-19T18:30:00Z">
              <w:r w:rsidDel="00744F42">
                <w:rPr>
                  <w:rFonts w:cs="Arial"/>
                  <w:szCs w:val="18"/>
                </w:rPr>
                <w:delText xml:space="preserve"> (NOTE 1)</w:delText>
              </w:r>
            </w:del>
          </w:p>
        </w:tc>
        <w:tc>
          <w:tcPr>
            <w:tcW w:w="1033" w:type="dxa"/>
            <w:tcBorders>
              <w:top w:val="single" w:sz="6" w:space="0" w:color="auto"/>
              <w:left w:val="single" w:sz="6" w:space="0" w:color="auto"/>
              <w:bottom w:val="single" w:sz="6" w:space="0" w:color="auto"/>
              <w:right w:val="single" w:sz="6" w:space="0" w:color="auto"/>
            </w:tcBorders>
            <w:tcPrChange w:id="206"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61C52D87" w14:textId="77777777" w:rsidR="00744F42" w:rsidRDefault="00744F42" w:rsidP="008E4B68">
            <w:pPr>
              <w:pStyle w:val="TAL"/>
              <w:rPr>
                <w:rFonts w:cs="Arial"/>
                <w:szCs w:val="18"/>
              </w:rPr>
            </w:pPr>
          </w:p>
        </w:tc>
      </w:tr>
      <w:tr w:rsidR="00744F42" w14:paraId="13948790" w14:textId="77777777" w:rsidTr="00D252C5">
        <w:trPr>
          <w:jc w:val="center"/>
          <w:trPrChange w:id="207"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208"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481D49CF" w14:textId="77777777" w:rsidR="00744F42" w:rsidRDefault="00744F42" w:rsidP="008E4B68">
            <w:pPr>
              <w:pStyle w:val="TAL"/>
              <w:rPr>
                <w:lang w:eastAsia="zh-CN"/>
              </w:rPr>
            </w:pPr>
            <w:r>
              <w:rPr>
                <w:lang w:eastAsia="zh-CN"/>
              </w:rPr>
              <w:t>supi</w:t>
            </w:r>
          </w:p>
        </w:tc>
        <w:tc>
          <w:tcPr>
            <w:tcW w:w="709" w:type="dxa"/>
            <w:tcBorders>
              <w:top w:val="single" w:sz="6" w:space="0" w:color="auto"/>
              <w:left w:val="single" w:sz="6" w:space="0" w:color="auto"/>
              <w:bottom w:val="single" w:sz="6" w:space="0" w:color="auto"/>
              <w:right w:val="single" w:sz="6" w:space="0" w:color="auto"/>
            </w:tcBorders>
            <w:hideMark/>
            <w:tcPrChange w:id="209"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26A55E32" w14:textId="77777777" w:rsidR="00744F42" w:rsidRDefault="00744F42" w:rsidP="008E4B68">
            <w:pPr>
              <w:pStyle w:val="TAL"/>
              <w:rPr>
                <w:lang w:eastAsia="zh-CN"/>
              </w:rPr>
            </w:pPr>
            <w:r>
              <w:rPr>
                <w:lang w:eastAsia="zh-CN"/>
              </w:rPr>
              <w:t>Supi</w:t>
            </w:r>
          </w:p>
        </w:tc>
        <w:tc>
          <w:tcPr>
            <w:tcW w:w="567" w:type="dxa"/>
            <w:tcBorders>
              <w:top w:val="single" w:sz="6" w:space="0" w:color="auto"/>
              <w:left w:val="single" w:sz="6" w:space="0" w:color="auto"/>
              <w:bottom w:val="single" w:sz="6" w:space="0" w:color="auto"/>
              <w:right w:val="single" w:sz="6" w:space="0" w:color="auto"/>
            </w:tcBorders>
            <w:hideMark/>
            <w:tcPrChange w:id="210"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311B6F65" w14:textId="77777777" w:rsidR="00744F42" w:rsidRDefault="00744F42" w:rsidP="008E4B68">
            <w:pPr>
              <w:pStyle w:val="TAC"/>
              <w:rPr>
                <w:b/>
                <w:bCs/>
              </w:rPr>
            </w:pPr>
            <w:r>
              <w:t>C</w:t>
            </w:r>
          </w:p>
        </w:tc>
        <w:tc>
          <w:tcPr>
            <w:tcW w:w="1417" w:type="dxa"/>
            <w:tcBorders>
              <w:top w:val="single" w:sz="6" w:space="0" w:color="auto"/>
              <w:left w:val="single" w:sz="6" w:space="0" w:color="auto"/>
              <w:bottom w:val="single" w:sz="6" w:space="0" w:color="auto"/>
              <w:right w:val="single" w:sz="6" w:space="0" w:color="auto"/>
            </w:tcBorders>
            <w:hideMark/>
            <w:tcPrChange w:id="211"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048D3742" w14:textId="77777777" w:rsidR="00744F42" w:rsidRDefault="00744F42" w:rsidP="008E4B68">
            <w:pPr>
              <w:pStyle w:val="TAL"/>
            </w:pPr>
            <w:proofErr w:type="gramStart"/>
            <w:r>
              <w:t>1..N</w:t>
            </w:r>
            <w:proofErr w:type="gramEnd"/>
          </w:p>
        </w:tc>
        <w:tc>
          <w:tcPr>
            <w:tcW w:w="3672" w:type="dxa"/>
            <w:tcBorders>
              <w:top w:val="single" w:sz="6" w:space="0" w:color="auto"/>
              <w:left w:val="single" w:sz="6" w:space="0" w:color="auto"/>
              <w:bottom w:val="single" w:sz="6" w:space="0" w:color="auto"/>
              <w:right w:val="single" w:sz="6" w:space="0" w:color="auto"/>
            </w:tcBorders>
            <w:hideMark/>
            <w:tcPrChange w:id="212"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388D8FFB" w14:textId="77777777" w:rsidR="00744F42" w:rsidRDefault="00744F42" w:rsidP="008E4B68">
            <w:pPr>
              <w:pStyle w:val="TAL"/>
              <w:rPr>
                <w:rFonts w:cs="Arial"/>
                <w:szCs w:val="18"/>
              </w:rPr>
            </w:pPr>
            <w:r>
              <w:rPr>
                <w:rFonts w:cs="Arial"/>
                <w:szCs w:val="18"/>
              </w:rPr>
              <w:t xml:space="preserve">Each element identifies a SUPI of </w:t>
            </w:r>
            <w:proofErr w:type="gramStart"/>
            <w:r>
              <w:rPr>
                <w:rFonts w:cs="Arial"/>
                <w:szCs w:val="18"/>
              </w:rPr>
              <w:t>an</w:t>
            </w:r>
            <w:proofErr w:type="gramEnd"/>
            <w:r>
              <w:rPr>
                <w:rFonts w:cs="Arial"/>
                <w:szCs w:val="18"/>
              </w:rPr>
              <w:t xml:space="preserve"> UE. May only be present if reporting inside 5GC and the event subscription </w:t>
            </w:r>
            <w:r>
              <w:t xml:space="preserve">or analytics </w:t>
            </w:r>
            <w:r>
              <w:rPr>
                <w:rFonts w:cs="Arial"/>
                <w:szCs w:val="18"/>
              </w:rPr>
              <w:t>request applies to more than one UE.</w:t>
            </w:r>
            <w:del w:id="213" w:author="Huawei" w:date="2023-09-19T18:30:00Z">
              <w:r w:rsidDel="00744F42">
                <w:rPr>
                  <w:rFonts w:cs="Arial"/>
                  <w:szCs w:val="18"/>
                </w:rPr>
                <w:delText xml:space="preserve"> (NOTE 2)</w:delText>
              </w:r>
            </w:del>
          </w:p>
        </w:tc>
        <w:tc>
          <w:tcPr>
            <w:tcW w:w="1033" w:type="dxa"/>
            <w:tcBorders>
              <w:top w:val="single" w:sz="6" w:space="0" w:color="auto"/>
              <w:left w:val="single" w:sz="6" w:space="0" w:color="auto"/>
              <w:bottom w:val="single" w:sz="6" w:space="0" w:color="auto"/>
              <w:right w:val="single" w:sz="6" w:space="0" w:color="auto"/>
            </w:tcBorders>
            <w:tcPrChange w:id="214"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29D96215" w14:textId="77777777" w:rsidR="00744F42" w:rsidRDefault="00744F42" w:rsidP="008E4B68">
            <w:pPr>
              <w:pStyle w:val="TAL"/>
              <w:rPr>
                <w:rFonts w:cs="Arial"/>
                <w:szCs w:val="18"/>
              </w:rPr>
            </w:pPr>
          </w:p>
        </w:tc>
      </w:tr>
      <w:tr w:rsidR="00744F42" w14:paraId="43F9FF36" w14:textId="77777777" w:rsidTr="00D252C5">
        <w:trPr>
          <w:jc w:val="center"/>
          <w:trPrChange w:id="215"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216"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4421612D" w14:textId="77777777" w:rsidR="00744F42" w:rsidRDefault="00744F42" w:rsidP="008E4B68">
            <w:pPr>
              <w:pStyle w:val="TAL"/>
              <w:rPr>
                <w:lang w:eastAsia="zh-CN"/>
              </w:rPr>
            </w:pPr>
            <w:r>
              <w:rPr>
                <w:lang w:eastAsia="zh-CN"/>
              </w:rPr>
              <w:t>gpsi</w:t>
            </w:r>
          </w:p>
        </w:tc>
        <w:tc>
          <w:tcPr>
            <w:tcW w:w="709" w:type="dxa"/>
            <w:tcBorders>
              <w:top w:val="single" w:sz="6" w:space="0" w:color="auto"/>
              <w:left w:val="single" w:sz="6" w:space="0" w:color="auto"/>
              <w:bottom w:val="single" w:sz="6" w:space="0" w:color="auto"/>
              <w:right w:val="single" w:sz="6" w:space="0" w:color="auto"/>
            </w:tcBorders>
            <w:hideMark/>
            <w:tcPrChange w:id="217"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4F99C839" w14:textId="77777777" w:rsidR="00744F42" w:rsidRDefault="00744F42" w:rsidP="008E4B68">
            <w:pPr>
              <w:pStyle w:val="TAL"/>
              <w:rPr>
                <w:lang w:eastAsia="zh-CN"/>
              </w:rPr>
            </w:pPr>
            <w:r>
              <w:rPr>
                <w:lang w:eastAsia="zh-CN"/>
              </w:rPr>
              <w:t>Gpsi</w:t>
            </w:r>
          </w:p>
        </w:tc>
        <w:tc>
          <w:tcPr>
            <w:tcW w:w="567" w:type="dxa"/>
            <w:tcBorders>
              <w:top w:val="single" w:sz="6" w:space="0" w:color="auto"/>
              <w:left w:val="single" w:sz="6" w:space="0" w:color="auto"/>
              <w:bottom w:val="single" w:sz="6" w:space="0" w:color="auto"/>
              <w:right w:val="single" w:sz="6" w:space="0" w:color="auto"/>
            </w:tcBorders>
            <w:hideMark/>
            <w:tcPrChange w:id="218"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59A31A7B" w14:textId="77777777" w:rsidR="00744F42" w:rsidRDefault="00744F42" w:rsidP="008E4B68">
            <w:pPr>
              <w:pStyle w:val="TAC"/>
            </w:pPr>
            <w:r>
              <w:t>C</w:t>
            </w:r>
          </w:p>
        </w:tc>
        <w:tc>
          <w:tcPr>
            <w:tcW w:w="1417" w:type="dxa"/>
            <w:tcBorders>
              <w:top w:val="single" w:sz="6" w:space="0" w:color="auto"/>
              <w:left w:val="single" w:sz="6" w:space="0" w:color="auto"/>
              <w:bottom w:val="single" w:sz="6" w:space="0" w:color="auto"/>
              <w:right w:val="single" w:sz="6" w:space="0" w:color="auto"/>
            </w:tcBorders>
            <w:hideMark/>
            <w:tcPrChange w:id="219"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613BD07A" w14:textId="77777777" w:rsidR="00744F42" w:rsidRDefault="00744F42" w:rsidP="008E4B68">
            <w:pPr>
              <w:pStyle w:val="TAL"/>
            </w:pPr>
            <w:proofErr w:type="gramStart"/>
            <w:r>
              <w:t>1..N</w:t>
            </w:r>
            <w:proofErr w:type="gramEnd"/>
          </w:p>
        </w:tc>
        <w:tc>
          <w:tcPr>
            <w:tcW w:w="3672" w:type="dxa"/>
            <w:tcBorders>
              <w:top w:val="single" w:sz="6" w:space="0" w:color="auto"/>
              <w:left w:val="single" w:sz="6" w:space="0" w:color="auto"/>
              <w:bottom w:val="single" w:sz="6" w:space="0" w:color="auto"/>
              <w:right w:val="single" w:sz="6" w:space="0" w:color="auto"/>
            </w:tcBorders>
            <w:hideMark/>
            <w:tcPrChange w:id="220"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4EB9B275" w14:textId="77777777" w:rsidR="00744F42" w:rsidRDefault="00744F42" w:rsidP="008E4B68">
            <w:pPr>
              <w:pStyle w:val="TAL"/>
              <w:rPr>
                <w:rFonts w:cs="Arial"/>
                <w:szCs w:val="18"/>
              </w:rPr>
            </w:pPr>
            <w:r>
              <w:rPr>
                <w:rFonts w:cs="Arial"/>
                <w:szCs w:val="18"/>
              </w:rPr>
              <w:t xml:space="preserve">Each element identifies a GPSI of </w:t>
            </w:r>
            <w:proofErr w:type="gramStart"/>
            <w:r>
              <w:rPr>
                <w:rFonts w:cs="Arial"/>
                <w:szCs w:val="18"/>
              </w:rPr>
              <w:t>an</w:t>
            </w:r>
            <w:proofErr w:type="gramEnd"/>
            <w:r>
              <w:rPr>
                <w:rFonts w:cs="Arial"/>
                <w:szCs w:val="18"/>
              </w:rPr>
              <w:t xml:space="preserve"> UE. </w:t>
            </w:r>
          </w:p>
          <w:p w14:paraId="4500200D" w14:textId="77777777" w:rsidR="00744F42" w:rsidRDefault="00744F42" w:rsidP="008E4B68">
            <w:pPr>
              <w:pStyle w:val="TAL"/>
              <w:rPr>
                <w:rFonts w:cs="Arial"/>
                <w:szCs w:val="18"/>
              </w:rPr>
            </w:pPr>
            <w:r>
              <w:rPr>
                <w:rFonts w:cs="Arial"/>
                <w:szCs w:val="18"/>
              </w:rPr>
              <w:t xml:space="preserve">May only be present if reused by the Nnef_AnalyticsExposure service reporting to external AF and the event subscription </w:t>
            </w:r>
            <w:r>
              <w:t xml:space="preserve">or analytics </w:t>
            </w:r>
            <w:r>
              <w:rPr>
                <w:rFonts w:cs="Arial"/>
                <w:szCs w:val="18"/>
              </w:rPr>
              <w:t>request applies to more than one UE.</w:t>
            </w:r>
            <w:del w:id="221" w:author="Huawei" w:date="2023-09-19T18:30:00Z">
              <w:r w:rsidDel="00744F42">
                <w:rPr>
                  <w:rFonts w:cs="Arial"/>
                  <w:szCs w:val="18"/>
                </w:rPr>
                <w:delText xml:space="preserve"> (NOTE 2)</w:delText>
              </w:r>
            </w:del>
          </w:p>
        </w:tc>
        <w:tc>
          <w:tcPr>
            <w:tcW w:w="1033" w:type="dxa"/>
            <w:tcBorders>
              <w:top w:val="single" w:sz="6" w:space="0" w:color="auto"/>
              <w:left w:val="single" w:sz="6" w:space="0" w:color="auto"/>
              <w:bottom w:val="single" w:sz="6" w:space="0" w:color="auto"/>
              <w:right w:val="single" w:sz="6" w:space="0" w:color="auto"/>
            </w:tcBorders>
            <w:tcPrChange w:id="222"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30DA5BA1" w14:textId="77777777" w:rsidR="00744F42" w:rsidRDefault="00744F42" w:rsidP="008E4B68">
            <w:pPr>
              <w:pStyle w:val="TAL"/>
              <w:rPr>
                <w:rFonts w:cs="Arial"/>
                <w:szCs w:val="18"/>
              </w:rPr>
            </w:pPr>
          </w:p>
        </w:tc>
      </w:tr>
      <w:tr w:rsidR="00744F42" w14:paraId="25A6BD70" w14:textId="77777777" w:rsidTr="00D252C5">
        <w:trPr>
          <w:jc w:val="center"/>
          <w:trPrChange w:id="223"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224"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68C09EA5" w14:textId="77777777" w:rsidR="00744F42" w:rsidRDefault="00744F42" w:rsidP="008E4B68">
            <w:pPr>
              <w:pStyle w:val="TAL"/>
              <w:rPr>
                <w:lang w:eastAsia="zh-CN"/>
              </w:rPr>
            </w:pPr>
            <w:r>
              <w:t>dnn</w:t>
            </w:r>
          </w:p>
        </w:tc>
        <w:tc>
          <w:tcPr>
            <w:tcW w:w="709" w:type="dxa"/>
            <w:tcBorders>
              <w:top w:val="single" w:sz="6" w:space="0" w:color="auto"/>
              <w:left w:val="single" w:sz="6" w:space="0" w:color="auto"/>
              <w:bottom w:val="single" w:sz="6" w:space="0" w:color="auto"/>
              <w:right w:val="single" w:sz="6" w:space="0" w:color="auto"/>
            </w:tcBorders>
            <w:hideMark/>
            <w:tcPrChange w:id="225"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40930C96" w14:textId="77777777" w:rsidR="00744F42" w:rsidRDefault="00744F42" w:rsidP="008E4B68">
            <w:pPr>
              <w:pStyle w:val="TAL"/>
              <w:rPr>
                <w:lang w:eastAsia="zh-CN"/>
              </w:rPr>
            </w:pPr>
            <w:r>
              <w:rPr>
                <w:lang w:eastAsia="zh-CN"/>
              </w:rPr>
              <w:t>Dnn</w:t>
            </w:r>
          </w:p>
        </w:tc>
        <w:tc>
          <w:tcPr>
            <w:tcW w:w="567" w:type="dxa"/>
            <w:tcBorders>
              <w:top w:val="single" w:sz="6" w:space="0" w:color="auto"/>
              <w:left w:val="single" w:sz="6" w:space="0" w:color="auto"/>
              <w:bottom w:val="single" w:sz="6" w:space="0" w:color="auto"/>
              <w:right w:val="single" w:sz="6" w:space="0" w:color="auto"/>
            </w:tcBorders>
            <w:hideMark/>
            <w:tcPrChange w:id="226"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6456BEDE" w14:textId="77777777" w:rsidR="00744F42" w:rsidRDefault="00744F42" w:rsidP="008E4B68">
            <w:pPr>
              <w:pStyle w:val="TAC"/>
            </w:pPr>
            <w:r>
              <w:t>C</w:t>
            </w:r>
          </w:p>
        </w:tc>
        <w:tc>
          <w:tcPr>
            <w:tcW w:w="1417" w:type="dxa"/>
            <w:tcBorders>
              <w:top w:val="single" w:sz="6" w:space="0" w:color="auto"/>
              <w:left w:val="single" w:sz="6" w:space="0" w:color="auto"/>
              <w:bottom w:val="single" w:sz="6" w:space="0" w:color="auto"/>
              <w:right w:val="single" w:sz="6" w:space="0" w:color="auto"/>
            </w:tcBorders>
            <w:hideMark/>
            <w:tcPrChange w:id="227"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6EE52576" w14:textId="77777777" w:rsidR="00744F42" w:rsidRDefault="00744F42" w:rsidP="008E4B68">
            <w:pPr>
              <w:pStyle w:val="TAL"/>
            </w:pPr>
            <w:r>
              <w:rPr>
                <w:lang w:eastAsia="zh-CN"/>
              </w:rPr>
              <w:t>0..1</w:t>
            </w:r>
          </w:p>
        </w:tc>
        <w:tc>
          <w:tcPr>
            <w:tcW w:w="3672" w:type="dxa"/>
            <w:tcBorders>
              <w:top w:val="single" w:sz="6" w:space="0" w:color="auto"/>
              <w:left w:val="single" w:sz="6" w:space="0" w:color="auto"/>
              <w:bottom w:val="single" w:sz="6" w:space="0" w:color="auto"/>
              <w:right w:val="single" w:sz="6" w:space="0" w:color="auto"/>
            </w:tcBorders>
            <w:hideMark/>
            <w:tcPrChange w:id="228"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67DAFF66" w14:textId="77777777" w:rsidR="00744F42" w:rsidRDefault="00744F42" w:rsidP="008E4B68">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784DCAC" w14:textId="77777777" w:rsidR="00744F42" w:rsidRDefault="00744F42" w:rsidP="008E4B68">
            <w:pPr>
              <w:pStyle w:val="TAL"/>
              <w:rPr>
                <w:rFonts w:cs="Arial"/>
                <w:szCs w:val="18"/>
              </w:rPr>
            </w:pPr>
            <w:r>
              <w:rPr>
                <w:lang w:eastAsia="zh-CN"/>
              </w:rPr>
              <w:t xml:space="preserve">Shall be present if the </w:t>
            </w:r>
            <w:r>
              <w:t xml:space="preserve">"dnns" was provided </w:t>
            </w:r>
            <w:r>
              <w:rPr>
                <w:rFonts w:cs="Arial"/>
                <w:szCs w:val="18"/>
              </w:rPr>
              <w:t>in the request or subscription.</w:t>
            </w:r>
          </w:p>
        </w:tc>
        <w:tc>
          <w:tcPr>
            <w:tcW w:w="1033" w:type="dxa"/>
            <w:tcBorders>
              <w:top w:val="single" w:sz="6" w:space="0" w:color="auto"/>
              <w:left w:val="single" w:sz="6" w:space="0" w:color="auto"/>
              <w:bottom w:val="single" w:sz="6" w:space="0" w:color="auto"/>
              <w:right w:val="single" w:sz="6" w:space="0" w:color="auto"/>
            </w:tcBorders>
            <w:tcPrChange w:id="229"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1F128C8D" w14:textId="77777777" w:rsidR="00744F42" w:rsidRDefault="00744F42" w:rsidP="008E4B68">
            <w:pPr>
              <w:pStyle w:val="TAL"/>
              <w:rPr>
                <w:rFonts w:cs="Arial"/>
                <w:szCs w:val="18"/>
              </w:rPr>
            </w:pPr>
          </w:p>
        </w:tc>
      </w:tr>
      <w:tr w:rsidR="00744F42" w14:paraId="3E0CBE04" w14:textId="77777777" w:rsidTr="00D252C5">
        <w:trPr>
          <w:jc w:val="center"/>
          <w:trPrChange w:id="230"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231"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08BE3EB8" w14:textId="77777777" w:rsidR="00744F42" w:rsidRDefault="00744F42" w:rsidP="008E4B68">
            <w:pPr>
              <w:pStyle w:val="TAL"/>
              <w:rPr>
                <w:lang w:eastAsia="zh-CN"/>
              </w:rPr>
            </w:pPr>
            <w:r>
              <w:rPr>
                <w:lang w:eastAsia="zh-CN"/>
              </w:rPr>
              <w:t>dnai</w:t>
            </w:r>
          </w:p>
        </w:tc>
        <w:tc>
          <w:tcPr>
            <w:tcW w:w="709" w:type="dxa"/>
            <w:tcBorders>
              <w:top w:val="single" w:sz="6" w:space="0" w:color="auto"/>
              <w:left w:val="single" w:sz="6" w:space="0" w:color="auto"/>
              <w:bottom w:val="single" w:sz="6" w:space="0" w:color="auto"/>
              <w:right w:val="single" w:sz="6" w:space="0" w:color="auto"/>
            </w:tcBorders>
            <w:hideMark/>
            <w:tcPrChange w:id="232"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0578C1D5" w14:textId="77777777" w:rsidR="00744F42" w:rsidRDefault="00744F42" w:rsidP="008E4B68">
            <w:pPr>
              <w:pStyle w:val="TAL"/>
              <w:rPr>
                <w:lang w:eastAsia="zh-CN"/>
              </w:rPr>
            </w:pPr>
            <w:r>
              <w:t>Dnai</w:t>
            </w:r>
          </w:p>
        </w:tc>
        <w:tc>
          <w:tcPr>
            <w:tcW w:w="567" w:type="dxa"/>
            <w:tcBorders>
              <w:top w:val="single" w:sz="6" w:space="0" w:color="auto"/>
              <w:left w:val="single" w:sz="6" w:space="0" w:color="auto"/>
              <w:bottom w:val="single" w:sz="6" w:space="0" w:color="auto"/>
              <w:right w:val="single" w:sz="6" w:space="0" w:color="auto"/>
            </w:tcBorders>
            <w:hideMark/>
            <w:tcPrChange w:id="233"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04B0C992" w14:textId="77777777" w:rsidR="00744F42" w:rsidRDefault="00744F42" w:rsidP="008E4B68">
            <w:pPr>
              <w:pStyle w:val="TAC"/>
            </w:pPr>
            <w:r>
              <w:rPr>
                <w:lang w:eastAsia="zh-CN"/>
              </w:rPr>
              <w:t>C</w:t>
            </w:r>
          </w:p>
        </w:tc>
        <w:tc>
          <w:tcPr>
            <w:tcW w:w="1417" w:type="dxa"/>
            <w:tcBorders>
              <w:top w:val="single" w:sz="6" w:space="0" w:color="auto"/>
              <w:left w:val="single" w:sz="6" w:space="0" w:color="auto"/>
              <w:bottom w:val="single" w:sz="6" w:space="0" w:color="auto"/>
              <w:right w:val="single" w:sz="6" w:space="0" w:color="auto"/>
            </w:tcBorders>
            <w:hideMark/>
            <w:tcPrChange w:id="234"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0D319A91" w14:textId="77777777" w:rsidR="00744F42" w:rsidRDefault="00744F42" w:rsidP="008E4B68">
            <w:pPr>
              <w:pStyle w:val="TAL"/>
            </w:pPr>
            <w:r>
              <w:t>0..1</w:t>
            </w:r>
          </w:p>
        </w:tc>
        <w:tc>
          <w:tcPr>
            <w:tcW w:w="3672" w:type="dxa"/>
            <w:tcBorders>
              <w:top w:val="single" w:sz="6" w:space="0" w:color="auto"/>
              <w:left w:val="single" w:sz="6" w:space="0" w:color="auto"/>
              <w:bottom w:val="single" w:sz="6" w:space="0" w:color="auto"/>
              <w:right w:val="single" w:sz="6" w:space="0" w:color="auto"/>
            </w:tcBorders>
            <w:hideMark/>
            <w:tcPrChange w:id="235"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43036CD1" w14:textId="77777777" w:rsidR="00744F42" w:rsidRDefault="00744F42" w:rsidP="008E4B68">
            <w:pPr>
              <w:pStyle w:val="TAL"/>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tc>
        <w:tc>
          <w:tcPr>
            <w:tcW w:w="1033" w:type="dxa"/>
            <w:tcBorders>
              <w:top w:val="single" w:sz="6" w:space="0" w:color="auto"/>
              <w:left w:val="single" w:sz="6" w:space="0" w:color="auto"/>
              <w:bottom w:val="single" w:sz="6" w:space="0" w:color="auto"/>
              <w:right w:val="single" w:sz="6" w:space="0" w:color="auto"/>
            </w:tcBorders>
            <w:tcPrChange w:id="236"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757253FB" w14:textId="77777777" w:rsidR="00744F42" w:rsidRDefault="00744F42" w:rsidP="008E4B68">
            <w:pPr>
              <w:pStyle w:val="TAL"/>
              <w:rPr>
                <w:rFonts w:cs="Arial"/>
                <w:szCs w:val="18"/>
              </w:rPr>
            </w:pPr>
          </w:p>
        </w:tc>
      </w:tr>
      <w:tr w:rsidR="00744F42" w14:paraId="780BEC5E" w14:textId="77777777" w:rsidTr="00D252C5">
        <w:trPr>
          <w:jc w:val="center"/>
          <w:trPrChange w:id="237"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238"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09E286C8" w14:textId="29CB9EDF" w:rsidR="00744F42" w:rsidRDefault="00744F42" w:rsidP="008E4B68">
            <w:pPr>
              <w:pStyle w:val="TAL"/>
              <w:rPr>
                <w:lang w:eastAsia="zh-CN"/>
              </w:rPr>
            </w:pPr>
            <w:bookmarkStart w:id="239" w:name="_Hlk131967144"/>
            <w:r>
              <w:rPr>
                <w:lang w:eastAsia="zh-CN"/>
              </w:rPr>
              <w:t>spatialValid</w:t>
            </w:r>
            <w:bookmarkEnd w:id="239"/>
          </w:p>
        </w:tc>
        <w:tc>
          <w:tcPr>
            <w:tcW w:w="709" w:type="dxa"/>
            <w:tcBorders>
              <w:top w:val="single" w:sz="6" w:space="0" w:color="auto"/>
              <w:left w:val="single" w:sz="6" w:space="0" w:color="auto"/>
              <w:bottom w:val="single" w:sz="6" w:space="0" w:color="auto"/>
              <w:right w:val="single" w:sz="6" w:space="0" w:color="auto"/>
            </w:tcBorders>
            <w:hideMark/>
            <w:tcPrChange w:id="240"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52596CA3" w14:textId="77777777" w:rsidR="00744F42" w:rsidRDefault="00744F42" w:rsidP="008E4B68">
            <w:pPr>
              <w:pStyle w:val="TAL"/>
            </w:pPr>
            <w:r>
              <w:rPr>
                <w:lang w:eastAsia="zh-CN"/>
              </w:rPr>
              <w:t>NetworkAreaInfo</w:t>
            </w:r>
          </w:p>
        </w:tc>
        <w:tc>
          <w:tcPr>
            <w:tcW w:w="567" w:type="dxa"/>
            <w:tcBorders>
              <w:top w:val="single" w:sz="6" w:space="0" w:color="auto"/>
              <w:left w:val="single" w:sz="6" w:space="0" w:color="auto"/>
              <w:bottom w:val="single" w:sz="6" w:space="0" w:color="auto"/>
              <w:right w:val="single" w:sz="6" w:space="0" w:color="auto"/>
            </w:tcBorders>
            <w:hideMark/>
            <w:tcPrChange w:id="241"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4BA99C14" w14:textId="77777777" w:rsidR="00744F42" w:rsidRDefault="00744F42" w:rsidP="008E4B68">
            <w:pPr>
              <w:pStyle w:val="TAC"/>
              <w:rPr>
                <w:lang w:eastAsia="zh-CN"/>
              </w:rPr>
            </w:pPr>
            <w:r>
              <w:rPr>
                <w:lang w:eastAsia="zh-CN"/>
              </w:rPr>
              <w:t>C</w:t>
            </w:r>
          </w:p>
        </w:tc>
        <w:tc>
          <w:tcPr>
            <w:tcW w:w="1417" w:type="dxa"/>
            <w:tcBorders>
              <w:top w:val="single" w:sz="6" w:space="0" w:color="auto"/>
              <w:left w:val="single" w:sz="6" w:space="0" w:color="auto"/>
              <w:bottom w:val="single" w:sz="6" w:space="0" w:color="auto"/>
              <w:right w:val="single" w:sz="6" w:space="0" w:color="auto"/>
            </w:tcBorders>
            <w:hideMark/>
            <w:tcPrChange w:id="242"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44D59690" w14:textId="77777777" w:rsidR="00744F42" w:rsidRDefault="00744F42" w:rsidP="008E4B68">
            <w:pPr>
              <w:pStyle w:val="TAL"/>
            </w:pPr>
            <w:r>
              <w:t>0..1</w:t>
            </w:r>
          </w:p>
        </w:tc>
        <w:tc>
          <w:tcPr>
            <w:tcW w:w="3672" w:type="dxa"/>
            <w:tcBorders>
              <w:top w:val="single" w:sz="6" w:space="0" w:color="auto"/>
              <w:left w:val="single" w:sz="6" w:space="0" w:color="auto"/>
              <w:bottom w:val="single" w:sz="6" w:space="0" w:color="auto"/>
              <w:right w:val="single" w:sz="6" w:space="0" w:color="auto"/>
            </w:tcBorders>
            <w:hideMark/>
            <w:tcPrChange w:id="243"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50FDF059" w14:textId="77777777" w:rsidR="00744F42" w:rsidRDefault="00744F42" w:rsidP="008E4B68">
            <w:pPr>
              <w:pStyle w:val="TAL"/>
              <w:rPr>
                <w:lang w:val="en-US" w:eastAsia="zh-CN"/>
              </w:rPr>
            </w:pPr>
            <w:r>
              <w:rPr>
                <w:lang w:eastAsia="zh-CN"/>
              </w:rPr>
              <w:t>Represents</w:t>
            </w:r>
            <w:r>
              <w:t xml:space="preserve"> the</w:t>
            </w:r>
            <w:r>
              <w:rPr>
                <w:lang w:eastAsia="zh-CN"/>
              </w:rPr>
              <w:t xml:space="preserve"> </w:t>
            </w:r>
            <w:r>
              <w:t>area where the End to End data transfer volume transfer time analytics applies.</w:t>
            </w:r>
            <w:r>
              <w:rPr>
                <w:rFonts w:cs="Arial"/>
                <w:szCs w:val="18"/>
              </w:rPr>
              <w:t xml:space="preserve"> Shall be present if "networkArea" attribute was provided in the request or subscription.</w:t>
            </w:r>
          </w:p>
        </w:tc>
        <w:tc>
          <w:tcPr>
            <w:tcW w:w="1033" w:type="dxa"/>
            <w:tcBorders>
              <w:top w:val="single" w:sz="6" w:space="0" w:color="auto"/>
              <w:left w:val="single" w:sz="6" w:space="0" w:color="auto"/>
              <w:bottom w:val="single" w:sz="6" w:space="0" w:color="auto"/>
              <w:right w:val="single" w:sz="6" w:space="0" w:color="auto"/>
            </w:tcBorders>
            <w:tcPrChange w:id="244"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38FA5E99" w14:textId="77777777" w:rsidR="00744F42" w:rsidRDefault="00744F42" w:rsidP="008E4B68">
            <w:pPr>
              <w:pStyle w:val="TAL"/>
              <w:rPr>
                <w:rFonts w:cs="Arial"/>
                <w:szCs w:val="18"/>
              </w:rPr>
            </w:pPr>
          </w:p>
        </w:tc>
      </w:tr>
      <w:tr w:rsidR="00744F42" w14:paraId="4EF45DB6" w14:textId="77777777" w:rsidTr="00D252C5">
        <w:trPr>
          <w:jc w:val="center"/>
          <w:trPrChange w:id="245"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246"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7C77DBB7" w14:textId="77777777" w:rsidR="00744F42" w:rsidRDefault="00744F42" w:rsidP="008E4B68">
            <w:pPr>
              <w:pStyle w:val="TAL"/>
              <w:rPr>
                <w:lang w:eastAsia="zh-CN"/>
              </w:rPr>
            </w:pPr>
            <w:r>
              <w:rPr>
                <w:lang w:eastAsia="zh-CN"/>
              </w:rPr>
              <w:t>temporalValidCon</w:t>
            </w:r>
          </w:p>
        </w:tc>
        <w:tc>
          <w:tcPr>
            <w:tcW w:w="709" w:type="dxa"/>
            <w:tcBorders>
              <w:top w:val="single" w:sz="6" w:space="0" w:color="auto"/>
              <w:left w:val="single" w:sz="6" w:space="0" w:color="auto"/>
              <w:bottom w:val="single" w:sz="6" w:space="0" w:color="auto"/>
              <w:right w:val="single" w:sz="6" w:space="0" w:color="auto"/>
            </w:tcBorders>
            <w:hideMark/>
            <w:tcPrChange w:id="247"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1D34E834" w14:textId="77777777" w:rsidR="00744F42" w:rsidRDefault="00744F42" w:rsidP="008E4B68">
            <w:pPr>
              <w:pStyle w:val="TAL"/>
            </w:pPr>
            <w:r>
              <w:rPr>
                <w:rFonts w:eastAsia="等线"/>
                <w:lang w:eastAsia="zh-CN"/>
              </w:rPr>
              <w:t>TimeWindow</w:t>
            </w:r>
          </w:p>
        </w:tc>
        <w:tc>
          <w:tcPr>
            <w:tcW w:w="567" w:type="dxa"/>
            <w:tcBorders>
              <w:top w:val="single" w:sz="6" w:space="0" w:color="auto"/>
              <w:left w:val="single" w:sz="6" w:space="0" w:color="auto"/>
              <w:bottom w:val="single" w:sz="6" w:space="0" w:color="auto"/>
              <w:right w:val="single" w:sz="6" w:space="0" w:color="auto"/>
            </w:tcBorders>
            <w:hideMark/>
            <w:tcPrChange w:id="248"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11BCDBF3" w14:textId="77777777" w:rsidR="00744F42" w:rsidRDefault="00744F42" w:rsidP="008E4B68">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hideMark/>
            <w:tcPrChange w:id="249"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154EB094" w14:textId="77777777" w:rsidR="00744F42" w:rsidRDefault="00744F42" w:rsidP="008E4B68">
            <w:pPr>
              <w:pStyle w:val="TAL"/>
            </w:pPr>
            <w:r>
              <w:t>0..1</w:t>
            </w:r>
          </w:p>
        </w:tc>
        <w:tc>
          <w:tcPr>
            <w:tcW w:w="3672" w:type="dxa"/>
            <w:tcBorders>
              <w:top w:val="single" w:sz="6" w:space="0" w:color="auto"/>
              <w:left w:val="single" w:sz="6" w:space="0" w:color="auto"/>
              <w:bottom w:val="single" w:sz="6" w:space="0" w:color="auto"/>
              <w:right w:val="single" w:sz="6" w:space="0" w:color="auto"/>
            </w:tcBorders>
            <w:hideMark/>
            <w:tcPrChange w:id="250"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06D8D331" w14:textId="77777777" w:rsidR="00744F42" w:rsidRDefault="00744F42" w:rsidP="008E4B68">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End to End data transfer volume transfer time analytics</w:t>
            </w:r>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Change w:id="251"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472AC5D5" w14:textId="77777777" w:rsidR="00744F42" w:rsidRDefault="00744F42" w:rsidP="008E4B68">
            <w:pPr>
              <w:pStyle w:val="TAL"/>
              <w:rPr>
                <w:rFonts w:cs="Arial"/>
                <w:szCs w:val="18"/>
              </w:rPr>
            </w:pPr>
          </w:p>
        </w:tc>
      </w:tr>
      <w:tr w:rsidR="00744F42" w14:paraId="20B61463" w14:textId="77777777" w:rsidTr="00D252C5">
        <w:trPr>
          <w:jc w:val="center"/>
          <w:trPrChange w:id="252" w:author="Huawei" w:date="2023-10-10T21:25:00Z">
            <w:trPr>
              <w:gridAfter w:val="0"/>
              <w:wAfter w:w="8" w:type="dxa"/>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253" w:author="Huawei" w:date="2023-10-10T21:25:00Z">
              <w:tcPr>
                <w:tcW w:w="1575" w:type="dxa"/>
                <w:gridSpan w:val="2"/>
                <w:tcBorders>
                  <w:top w:val="single" w:sz="6" w:space="0" w:color="auto"/>
                  <w:left w:val="single" w:sz="6" w:space="0" w:color="auto"/>
                  <w:bottom w:val="single" w:sz="6" w:space="0" w:color="auto"/>
                  <w:right w:val="single" w:sz="6" w:space="0" w:color="auto"/>
                </w:tcBorders>
                <w:hideMark/>
              </w:tcPr>
            </w:tcPrChange>
          </w:tcPr>
          <w:p w14:paraId="0FBBE716" w14:textId="77777777" w:rsidR="00744F42" w:rsidRDefault="00744F42" w:rsidP="008E4B68">
            <w:pPr>
              <w:pStyle w:val="TAL"/>
              <w:rPr>
                <w:lang w:eastAsia="zh-CN"/>
              </w:rPr>
            </w:pPr>
            <w:r>
              <w:rPr>
                <w:lang w:eastAsia="zh-CN"/>
              </w:rPr>
              <w:t>dataVolTransTime</w:t>
            </w:r>
          </w:p>
        </w:tc>
        <w:tc>
          <w:tcPr>
            <w:tcW w:w="709" w:type="dxa"/>
            <w:tcBorders>
              <w:top w:val="single" w:sz="6" w:space="0" w:color="auto"/>
              <w:left w:val="single" w:sz="6" w:space="0" w:color="auto"/>
              <w:bottom w:val="single" w:sz="6" w:space="0" w:color="auto"/>
              <w:right w:val="single" w:sz="6" w:space="0" w:color="auto"/>
            </w:tcBorders>
            <w:hideMark/>
            <w:tcPrChange w:id="254" w:author="Huawei" w:date="2023-10-10T21:25: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369CF3E9" w14:textId="77777777" w:rsidR="00744F42" w:rsidRDefault="00744F42" w:rsidP="008E4B68">
            <w:pPr>
              <w:pStyle w:val="TAL"/>
              <w:rPr>
                <w:lang w:eastAsia="zh-CN"/>
              </w:rPr>
            </w:pPr>
            <w:r>
              <w:rPr>
                <w:lang w:eastAsia="zh-CN"/>
              </w:rPr>
              <w:t>DataVolume</w:t>
            </w:r>
            <w:r>
              <w:t>TransferTime</w:t>
            </w:r>
          </w:p>
        </w:tc>
        <w:tc>
          <w:tcPr>
            <w:tcW w:w="567" w:type="dxa"/>
            <w:tcBorders>
              <w:top w:val="single" w:sz="6" w:space="0" w:color="auto"/>
              <w:left w:val="single" w:sz="6" w:space="0" w:color="auto"/>
              <w:bottom w:val="single" w:sz="6" w:space="0" w:color="auto"/>
              <w:right w:val="single" w:sz="6" w:space="0" w:color="auto"/>
            </w:tcBorders>
            <w:hideMark/>
            <w:tcPrChange w:id="255" w:author="Huawei" w:date="2023-10-10T21:25:00Z">
              <w:tcPr>
                <w:tcW w:w="424" w:type="dxa"/>
                <w:gridSpan w:val="2"/>
                <w:tcBorders>
                  <w:top w:val="single" w:sz="6" w:space="0" w:color="auto"/>
                  <w:left w:val="single" w:sz="6" w:space="0" w:color="auto"/>
                  <w:bottom w:val="single" w:sz="6" w:space="0" w:color="auto"/>
                  <w:right w:val="single" w:sz="6" w:space="0" w:color="auto"/>
                </w:tcBorders>
                <w:hideMark/>
              </w:tcPr>
            </w:tcPrChange>
          </w:tcPr>
          <w:p w14:paraId="3E45FEF9" w14:textId="77777777" w:rsidR="00744F42" w:rsidRDefault="00744F42" w:rsidP="008E4B68">
            <w:pPr>
              <w:pStyle w:val="TAC"/>
            </w:pPr>
            <w:r>
              <w:t>O</w:t>
            </w:r>
          </w:p>
        </w:tc>
        <w:tc>
          <w:tcPr>
            <w:tcW w:w="1417" w:type="dxa"/>
            <w:tcBorders>
              <w:top w:val="single" w:sz="6" w:space="0" w:color="auto"/>
              <w:left w:val="single" w:sz="6" w:space="0" w:color="auto"/>
              <w:bottom w:val="single" w:sz="6" w:space="0" w:color="auto"/>
              <w:right w:val="single" w:sz="6" w:space="0" w:color="auto"/>
            </w:tcBorders>
            <w:hideMark/>
            <w:tcPrChange w:id="256" w:author="Huawei" w:date="2023-10-10T21:25:00Z">
              <w:tcPr>
                <w:tcW w:w="1130" w:type="dxa"/>
                <w:gridSpan w:val="2"/>
                <w:tcBorders>
                  <w:top w:val="single" w:sz="6" w:space="0" w:color="auto"/>
                  <w:left w:val="single" w:sz="6" w:space="0" w:color="auto"/>
                  <w:bottom w:val="single" w:sz="6" w:space="0" w:color="auto"/>
                  <w:right w:val="single" w:sz="6" w:space="0" w:color="auto"/>
                </w:tcBorders>
                <w:hideMark/>
              </w:tcPr>
            </w:tcPrChange>
          </w:tcPr>
          <w:p w14:paraId="1E535B52" w14:textId="77777777" w:rsidR="00744F42" w:rsidRDefault="00744F42" w:rsidP="008E4B68">
            <w:pPr>
              <w:pStyle w:val="TAL"/>
            </w:pPr>
            <w:r>
              <w:t>0..1</w:t>
            </w:r>
          </w:p>
        </w:tc>
        <w:tc>
          <w:tcPr>
            <w:tcW w:w="3672" w:type="dxa"/>
            <w:tcBorders>
              <w:top w:val="single" w:sz="6" w:space="0" w:color="auto"/>
              <w:left w:val="single" w:sz="6" w:space="0" w:color="auto"/>
              <w:bottom w:val="single" w:sz="6" w:space="0" w:color="auto"/>
              <w:right w:val="single" w:sz="6" w:space="0" w:color="auto"/>
            </w:tcBorders>
            <w:hideMark/>
            <w:tcPrChange w:id="257" w:author="Huawei" w:date="2023-10-10T21:25:00Z">
              <w:tcPr>
                <w:tcW w:w="2845" w:type="dxa"/>
                <w:tcBorders>
                  <w:top w:val="single" w:sz="6" w:space="0" w:color="auto"/>
                  <w:left w:val="single" w:sz="6" w:space="0" w:color="auto"/>
                  <w:bottom w:val="single" w:sz="6" w:space="0" w:color="auto"/>
                  <w:right w:val="single" w:sz="6" w:space="0" w:color="auto"/>
                </w:tcBorders>
                <w:hideMark/>
              </w:tcPr>
            </w:tcPrChange>
          </w:tcPr>
          <w:p w14:paraId="7EE3097D" w14:textId="77777777" w:rsidR="00744F42" w:rsidRDefault="00744F42" w:rsidP="008E4B68">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033" w:type="dxa"/>
            <w:tcBorders>
              <w:top w:val="single" w:sz="6" w:space="0" w:color="auto"/>
              <w:left w:val="single" w:sz="6" w:space="0" w:color="auto"/>
              <w:bottom w:val="single" w:sz="6" w:space="0" w:color="auto"/>
              <w:right w:val="single" w:sz="6" w:space="0" w:color="auto"/>
            </w:tcBorders>
            <w:tcPrChange w:id="258" w:author="Huawei" w:date="2023-10-10T21:25:00Z">
              <w:tcPr>
                <w:tcW w:w="1837" w:type="dxa"/>
                <w:gridSpan w:val="2"/>
                <w:tcBorders>
                  <w:top w:val="single" w:sz="6" w:space="0" w:color="auto"/>
                  <w:left w:val="single" w:sz="6" w:space="0" w:color="auto"/>
                  <w:bottom w:val="single" w:sz="6" w:space="0" w:color="auto"/>
                  <w:right w:val="single" w:sz="6" w:space="0" w:color="auto"/>
                </w:tcBorders>
              </w:tcPr>
            </w:tcPrChange>
          </w:tcPr>
          <w:p w14:paraId="66F00328" w14:textId="77777777" w:rsidR="00744F42" w:rsidRDefault="00744F42" w:rsidP="008E4B68">
            <w:pPr>
              <w:pStyle w:val="TAL"/>
              <w:rPr>
                <w:rFonts w:cs="Arial"/>
                <w:szCs w:val="18"/>
              </w:rPr>
            </w:pPr>
          </w:p>
        </w:tc>
      </w:tr>
      <w:tr w:rsidR="00744F42" w:rsidDel="00744F42" w14:paraId="55EB8C8A" w14:textId="63900B75" w:rsidTr="00D252C5">
        <w:trPr>
          <w:gridAfter w:val="5"/>
          <w:wAfter w:w="7398" w:type="dxa"/>
          <w:jc w:val="center"/>
          <w:del w:id="259" w:author="Huawei" w:date="2023-09-19T18:29:00Z"/>
          <w:trPrChange w:id="260" w:author="Huawei" w:date="2023-10-10T21:25:00Z">
            <w:trPr>
              <w:gridAfter w:val="5"/>
              <w:jc w:val="center"/>
            </w:trPr>
          </w:trPrChange>
        </w:trPr>
        <w:tc>
          <w:tcPr>
            <w:tcW w:w="1977" w:type="dxa"/>
            <w:tcBorders>
              <w:top w:val="single" w:sz="6" w:space="0" w:color="auto"/>
              <w:left w:val="single" w:sz="6" w:space="0" w:color="auto"/>
              <w:bottom w:val="single" w:sz="6" w:space="0" w:color="auto"/>
              <w:right w:val="single" w:sz="6" w:space="0" w:color="auto"/>
            </w:tcBorders>
            <w:tcPrChange w:id="261" w:author="Huawei" w:date="2023-10-10T21:25:00Z">
              <w:tcPr>
                <w:tcW w:w="9373" w:type="dxa"/>
                <w:gridSpan w:val="2"/>
                <w:tcBorders>
                  <w:top w:val="single" w:sz="6" w:space="0" w:color="auto"/>
                  <w:left w:val="single" w:sz="6" w:space="0" w:color="auto"/>
                  <w:bottom w:val="single" w:sz="6" w:space="0" w:color="auto"/>
                  <w:right w:val="single" w:sz="6" w:space="0" w:color="auto"/>
                </w:tcBorders>
              </w:tcPr>
            </w:tcPrChange>
          </w:tcPr>
          <w:p w14:paraId="0438E14D" w14:textId="568E30FD" w:rsidR="00744F42" w:rsidDel="00744F42" w:rsidRDefault="00744F42" w:rsidP="008E4B68">
            <w:pPr>
              <w:pStyle w:val="TAN"/>
              <w:ind w:left="400" w:hanging="400"/>
              <w:rPr>
                <w:del w:id="262" w:author="Huawei" w:date="2023-09-19T18:29:00Z"/>
              </w:rPr>
            </w:pPr>
            <w:del w:id="263" w:author="Huawei" w:date="2023-09-19T18:29:00Z">
              <w:r w:rsidDel="00744F42">
                <w:lastRenderedPageBreak/>
                <w:delText>NOTE 1:</w:delText>
              </w:r>
              <w:r w:rsidDel="00744F42">
                <w:tab/>
                <w:delText>One of "ueLoc" attribute or "snssai" attribute shall be provided.</w:delText>
              </w:r>
            </w:del>
          </w:p>
          <w:p w14:paraId="1527F774" w14:textId="535FA6CE" w:rsidR="00744F42" w:rsidDel="00744F42" w:rsidRDefault="00744F42" w:rsidP="008E4B68">
            <w:pPr>
              <w:pStyle w:val="TAN"/>
              <w:rPr>
                <w:del w:id="264" w:author="Huawei" w:date="2023-09-19T18:29:00Z"/>
              </w:rPr>
            </w:pPr>
            <w:del w:id="265" w:author="Huawei" w:date="2023-09-19T18:29:00Z">
              <w:r w:rsidDel="00744F42">
                <w:delText>NOTE 2:</w:delText>
              </w:r>
              <w:r w:rsidDel="00744F42">
                <w:tab/>
                <w:delTex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delText>
              </w:r>
            </w:del>
          </w:p>
          <w:p w14:paraId="394CE49F" w14:textId="178EFD17" w:rsidR="00744F42" w:rsidDel="00744F42" w:rsidRDefault="00744F42" w:rsidP="008E4B68">
            <w:pPr>
              <w:pStyle w:val="TAN"/>
              <w:ind w:left="400" w:hanging="400"/>
              <w:rPr>
                <w:del w:id="266" w:author="Huawei" w:date="2023-09-19T18:29:00Z"/>
                <w:rFonts w:cs="Arial"/>
                <w:szCs w:val="18"/>
              </w:rPr>
            </w:pPr>
          </w:p>
        </w:tc>
      </w:tr>
    </w:tbl>
    <w:p w14:paraId="487B6FBC" w14:textId="77777777" w:rsidR="00744F42" w:rsidRDefault="00744F42" w:rsidP="00744F42">
      <w:pPr>
        <w:rPr>
          <w:lang w:val="en-US" w:eastAsia="zh-CN"/>
        </w:rPr>
      </w:pPr>
    </w:p>
    <w:p w14:paraId="7744DF24" w14:textId="77777777" w:rsidR="008E4B68" w:rsidRPr="00B61815" w:rsidRDefault="008E4B68" w:rsidP="008E4B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361EB5" w14:textId="77777777" w:rsidR="008E4B68" w:rsidRDefault="008E4B68" w:rsidP="00744F42">
      <w:pPr>
        <w:rPr>
          <w:lang w:val="en-US" w:eastAsia="zh-CN"/>
        </w:rPr>
      </w:pPr>
    </w:p>
    <w:p w14:paraId="0A8CEE76" w14:textId="77777777" w:rsidR="00017DBD" w:rsidRDefault="00017DBD" w:rsidP="00017DBD">
      <w:pPr>
        <w:pStyle w:val="1"/>
        <w:rPr>
          <w:lang w:val="en-US" w:eastAsia="zh-CN"/>
        </w:rPr>
      </w:pPr>
      <w:bookmarkStart w:id="267" w:name="_Toc66231887"/>
      <w:bookmarkStart w:id="268" w:name="_Toc83233236"/>
      <w:bookmarkStart w:id="269" w:name="_Toc120702558"/>
      <w:bookmarkStart w:id="270" w:name="_Toc28012880"/>
      <w:bookmarkStart w:id="271" w:name="_Toc68169048"/>
      <w:bookmarkStart w:id="272" w:name="_Toc90656059"/>
      <w:bookmarkStart w:id="273" w:name="_Toc34266366"/>
      <w:bookmarkStart w:id="274" w:name="_Toc56641051"/>
      <w:bookmarkStart w:id="275" w:name="_Toc45134130"/>
      <w:bookmarkStart w:id="276" w:name="_Toc70550752"/>
      <w:bookmarkStart w:id="277" w:name="_Toc43563581"/>
      <w:bookmarkStart w:id="278" w:name="_Toc36102537"/>
      <w:bookmarkStart w:id="279" w:name="_Toc98233868"/>
      <w:bookmarkStart w:id="280" w:name="_Toc85553165"/>
      <w:bookmarkStart w:id="281" w:name="_Toc85557264"/>
      <w:bookmarkStart w:id="282" w:name="_Toc94064466"/>
      <w:bookmarkStart w:id="283" w:name="_Toc114134057"/>
      <w:bookmarkStart w:id="284" w:name="_Toc113031918"/>
      <w:bookmarkStart w:id="285" w:name="_Toc59018019"/>
      <w:bookmarkStart w:id="286" w:name="_Toc112951378"/>
      <w:bookmarkStart w:id="287" w:name="_Toc51762982"/>
      <w:bookmarkStart w:id="288" w:name="_Toc104539255"/>
      <w:bookmarkStart w:id="289" w:name="_Toc101244649"/>
      <w:bookmarkStart w:id="290" w:name="_Toc88667774"/>
      <w:bookmarkStart w:id="291" w:name="_Toc50032062"/>
      <w:bookmarkStart w:id="292" w:name="_Toc136562717"/>
      <w:bookmarkStart w:id="293" w:name="_Toc138754551"/>
      <w:bookmarkStart w:id="294" w:name="_Toc145706049"/>
      <w:r>
        <w:t>A.2</w:t>
      </w:r>
      <w:r>
        <w:tab/>
      </w:r>
      <w:r>
        <w:rPr>
          <w:lang w:val="en-US" w:eastAsia="zh-CN"/>
        </w:rPr>
        <w:t>Nnwdaf_EventsSubscription API</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BA4D3FF" w14:textId="77777777" w:rsidR="00017DBD" w:rsidRDefault="00017DBD" w:rsidP="00017DBD">
      <w:pPr>
        <w:pStyle w:val="PL"/>
      </w:pPr>
      <w:bookmarkStart w:id="295" w:name="_Hlk56636785"/>
      <w:r>
        <w:t>openapi: 3.0.0</w:t>
      </w:r>
    </w:p>
    <w:p w14:paraId="5D65C124" w14:textId="77777777" w:rsidR="00017DBD" w:rsidRDefault="00017DBD" w:rsidP="00017DBD">
      <w:pPr>
        <w:pStyle w:val="PL"/>
      </w:pPr>
    </w:p>
    <w:p w14:paraId="23AF6450" w14:textId="77777777" w:rsidR="00017DBD" w:rsidRDefault="00017DBD" w:rsidP="00017DBD">
      <w:pPr>
        <w:pStyle w:val="PL"/>
      </w:pPr>
      <w:r>
        <w:t>info:</w:t>
      </w:r>
    </w:p>
    <w:p w14:paraId="1AA80990" w14:textId="77777777" w:rsidR="00017DBD" w:rsidRDefault="00017DBD" w:rsidP="00017DBD">
      <w:pPr>
        <w:pStyle w:val="PL"/>
      </w:pPr>
      <w:r>
        <w:t xml:space="preserve">  version: 1.3.0-alpha.</w:t>
      </w:r>
      <w:r>
        <w:rPr>
          <w:rFonts w:cs="Arial"/>
        </w:rPr>
        <w:t>4</w:t>
      </w:r>
    </w:p>
    <w:p w14:paraId="3B838B24" w14:textId="77777777" w:rsidR="00017DBD" w:rsidRDefault="00017DBD" w:rsidP="00017DBD">
      <w:pPr>
        <w:pStyle w:val="PL"/>
      </w:pPr>
      <w:r>
        <w:t xml:space="preserve">  title: Nnwdaf_EventsSubscription</w:t>
      </w:r>
    </w:p>
    <w:p w14:paraId="407DB5E6" w14:textId="77777777" w:rsidR="00017DBD" w:rsidRDefault="00017DBD" w:rsidP="00017DBD">
      <w:pPr>
        <w:pStyle w:val="PL"/>
      </w:pPr>
      <w:r>
        <w:t xml:space="preserve">  description: |</w:t>
      </w:r>
    </w:p>
    <w:p w14:paraId="31B81FE2" w14:textId="77777777" w:rsidR="00017DBD" w:rsidRDefault="00017DBD" w:rsidP="00017DBD">
      <w:pPr>
        <w:pStyle w:val="PL"/>
      </w:pPr>
      <w:r>
        <w:t xml:space="preserve">    Nnwdaf_EventsSubscription Service API.  </w:t>
      </w:r>
    </w:p>
    <w:p w14:paraId="7FABE715" w14:textId="77777777" w:rsidR="00017DBD" w:rsidRDefault="00017DBD" w:rsidP="00017DBD">
      <w:pPr>
        <w:pStyle w:val="PL"/>
      </w:pPr>
      <w:r>
        <w:t xml:space="preserve">    © 2023, 3GPP Organizational Partners (ARIB, ATIS, CCSA, ETSI, TSDSI, TTA, TTC).  </w:t>
      </w:r>
    </w:p>
    <w:p w14:paraId="00CD0380" w14:textId="77777777" w:rsidR="00017DBD" w:rsidRDefault="00017DBD" w:rsidP="00017DBD">
      <w:pPr>
        <w:pStyle w:val="PL"/>
      </w:pPr>
      <w:r>
        <w:t xml:space="preserve">    All rights reserved.</w:t>
      </w:r>
    </w:p>
    <w:p w14:paraId="540BE425" w14:textId="77777777" w:rsidR="00017DBD" w:rsidRDefault="00017DBD" w:rsidP="00017DBD">
      <w:pPr>
        <w:pStyle w:val="PL"/>
      </w:pPr>
    </w:p>
    <w:p w14:paraId="673C4472" w14:textId="77777777" w:rsidR="00017DBD" w:rsidRDefault="00017DBD" w:rsidP="00017DBD">
      <w:pPr>
        <w:pStyle w:val="PL"/>
        <w:rPr>
          <w:rFonts w:eastAsia="等线"/>
        </w:rPr>
      </w:pPr>
      <w:r>
        <w:rPr>
          <w:rFonts w:eastAsia="等线"/>
        </w:rPr>
        <w:t>externalDocs:</w:t>
      </w:r>
    </w:p>
    <w:p w14:paraId="0E1AA907" w14:textId="77777777" w:rsidR="00017DBD" w:rsidRDefault="00017DBD" w:rsidP="00017DBD">
      <w:pPr>
        <w:pStyle w:val="PL"/>
        <w:rPr>
          <w:rFonts w:eastAsia="等线"/>
        </w:rPr>
      </w:pPr>
      <w:r>
        <w:rPr>
          <w:rFonts w:eastAsia="等线"/>
        </w:rPr>
        <w:t xml:space="preserve">  description: 3GPP TS 29.520 V18.</w:t>
      </w:r>
      <w:r>
        <w:rPr>
          <w:rFonts w:eastAsia="等线"/>
          <w:lang w:eastAsia="zh-CN"/>
        </w:rPr>
        <w:t>3</w:t>
      </w:r>
      <w:r>
        <w:rPr>
          <w:rFonts w:eastAsia="等线"/>
        </w:rPr>
        <w:t>.0; 5G System; Network Data Analytics Services.</w:t>
      </w:r>
    </w:p>
    <w:p w14:paraId="2FD31C54" w14:textId="77777777" w:rsidR="00017DBD" w:rsidRDefault="00017DBD" w:rsidP="00017DBD">
      <w:pPr>
        <w:pStyle w:val="PL"/>
      </w:pPr>
      <w:r>
        <w:rPr>
          <w:rFonts w:eastAsia="等线"/>
        </w:rPr>
        <w:t xml:space="preserve">  url: 'http</w:t>
      </w:r>
      <w:r>
        <w:rPr>
          <w:rFonts w:eastAsia="等线" w:hint="eastAsia"/>
          <w:lang w:eastAsia="zh-CN"/>
        </w:rPr>
        <w:t>s</w:t>
      </w:r>
      <w:r>
        <w:rPr>
          <w:rFonts w:eastAsia="等线"/>
        </w:rPr>
        <w:t>://www.3gpp.org/ftp/Specs/archive/29_series/29.520/'</w:t>
      </w:r>
    </w:p>
    <w:p w14:paraId="50F2917D" w14:textId="77777777" w:rsidR="00017DBD" w:rsidRDefault="00017DBD" w:rsidP="00017DBD">
      <w:pPr>
        <w:pStyle w:val="PL"/>
        <w:rPr>
          <w:rFonts w:eastAsia="等线"/>
          <w:lang w:val="en-US"/>
        </w:rPr>
      </w:pPr>
    </w:p>
    <w:p w14:paraId="04C4537D" w14:textId="77777777" w:rsidR="00017DBD" w:rsidRDefault="00017DBD" w:rsidP="00017DBD">
      <w:pPr>
        <w:pStyle w:val="PL"/>
        <w:rPr>
          <w:rFonts w:eastAsia="等线"/>
          <w:lang w:val="en-US"/>
        </w:rPr>
      </w:pPr>
      <w:r>
        <w:rPr>
          <w:rFonts w:eastAsia="等线"/>
          <w:lang w:val="en-US"/>
        </w:rPr>
        <w:t>security:</w:t>
      </w:r>
    </w:p>
    <w:p w14:paraId="7AC3852C" w14:textId="77777777" w:rsidR="00017DBD" w:rsidRDefault="00017DBD" w:rsidP="00017DBD">
      <w:pPr>
        <w:pStyle w:val="PL"/>
        <w:rPr>
          <w:rFonts w:eastAsia="等线"/>
          <w:lang w:val="en-US"/>
        </w:rPr>
      </w:pPr>
      <w:r>
        <w:rPr>
          <w:rFonts w:eastAsia="等线"/>
          <w:lang w:val="en-US"/>
        </w:rPr>
        <w:lastRenderedPageBreak/>
        <w:t xml:space="preserve">  - {}</w:t>
      </w:r>
    </w:p>
    <w:p w14:paraId="39D8F3FA" w14:textId="77777777" w:rsidR="00017DBD" w:rsidRDefault="00017DBD" w:rsidP="00017DBD">
      <w:pPr>
        <w:pStyle w:val="PL"/>
        <w:rPr>
          <w:rFonts w:eastAsia="等线"/>
          <w:lang w:val="en-US"/>
        </w:rPr>
      </w:pPr>
      <w:r>
        <w:rPr>
          <w:rFonts w:eastAsia="等线"/>
          <w:lang w:val="en-US"/>
        </w:rPr>
        <w:t xml:space="preserve">  - oAuth2ClientCredentials:</w:t>
      </w:r>
    </w:p>
    <w:p w14:paraId="5314958F" w14:textId="77777777" w:rsidR="00017DBD" w:rsidRDefault="00017DBD" w:rsidP="00017DBD">
      <w:pPr>
        <w:pStyle w:val="PL"/>
        <w:rPr>
          <w:rFonts w:eastAsia="等线"/>
          <w:lang w:val="en-US"/>
        </w:rPr>
      </w:pPr>
      <w:r>
        <w:rPr>
          <w:rFonts w:eastAsia="等线"/>
          <w:lang w:val="en-US"/>
        </w:rPr>
        <w:t xml:space="preserve">    - </w:t>
      </w:r>
      <w:r>
        <w:rPr>
          <w:rFonts w:eastAsia="等线"/>
        </w:rPr>
        <w:t>nnwdaf-eventssubscription</w:t>
      </w:r>
    </w:p>
    <w:p w14:paraId="57BA83B0" w14:textId="77777777" w:rsidR="00017DBD" w:rsidRDefault="00017DBD" w:rsidP="00017DBD">
      <w:pPr>
        <w:pStyle w:val="PL"/>
      </w:pPr>
    </w:p>
    <w:p w14:paraId="295AD0A1" w14:textId="77777777" w:rsidR="00017DBD" w:rsidRDefault="00017DBD" w:rsidP="00017DBD">
      <w:pPr>
        <w:pStyle w:val="PL"/>
      </w:pPr>
      <w:r>
        <w:t>servers:</w:t>
      </w:r>
    </w:p>
    <w:p w14:paraId="1C02743A" w14:textId="77777777" w:rsidR="00017DBD" w:rsidRDefault="00017DBD" w:rsidP="00017DBD">
      <w:pPr>
        <w:pStyle w:val="PL"/>
      </w:pPr>
      <w:r>
        <w:t xml:space="preserve">  - url: '{apiRoot}/nnwdaf-eventssubscription/v1'</w:t>
      </w:r>
    </w:p>
    <w:p w14:paraId="25319057" w14:textId="77777777" w:rsidR="00017DBD" w:rsidRDefault="00017DBD" w:rsidP="00017DBD">
      <w:pPr>
        <w:pStyle w:val="PL"/>
      </w:pPr>
      <w:r>
        <w:t xml:space="preserve">    variables:</w:t>
      </w:r>
    </w:p>
    <w:p w14:paraId="797B2714" w14:textId="77777777" w:rsidR="00017DBD" w:rsidRDefault="00017DBD" w:rsidP="00017DBD">
      <w:pPr>
        <w:pStyle w:val="PL"/>
      </w:pPr>
      <w:r>
        <w:t xml:space="preserve">      apiRoot:</w:t>
      </w:r>
    </w:p>
    <w:p w14:paraId="0497236E" w14:textId="77777777" w:rsidR="00017DBD" w:rsidRDefault="00017DBD" w:rsidP="00017DBD">
      <w:pPr>
        <w:pStyle w:val="PL"/>
      </w:pPr>
      <w:r>
        <w:t xml:space="preserve">        default: https://example.com</w:t>
      </w:r>
    </w:p>
    <w:p w14:paraId="3536DB80" w14:textId="77777777" w:rsidR="00017DBD" w:rsidRDefault="00017DBD" w:rsidP="00017DBD">
      <w:pPr>
        <w:pStyle w:val="PL"/>
      </w:pPr>
      <w:r>
        <w:t xml:space="preserve">        description: apiRoot as defined in clause 4.4 of 3GPP TS 29.501.</w:t>
      </w:r>
    </w:p>
    <w:p w14:paraId="148F7B3E" w14:textId="77777777" w:rsidR="00017DBD" w:rsidRDefault="00017DBD" w:rsidP="00017DBD">
      <w:pPr>
        <w:pStyle w:val="PL"/>
      </w:pPr>
    </w:p>
    <w:p w14:paraId="5F77C6C6" w14:textId="77777777" w:rsidR="00017DBD" w:rsidRDefault="00017DBD" w:rsidP="00017DBD">
      <w:pPr>
        <w:pStyle w:val="PL"/>
      </w:pPr>
      <w:r>
        <w:t>paths:</w:t>
      </w:r>
    </w:p>
    <w:p w14:paraId="11117E30" w14:textId="77777777" w:rsidR="00017DBD" w:rsidRDefault="00017DBD" w:rsidP="00017DBD">
      <w:pPr>
        <w:pStyle w:val="PL"/>
      </w:pPr>
      <w:r>
        <w:t xml:space="preserve">  /subscriptions:</w:t>
      </w:r>
    </w:p>
    <w:p w14:paraId="6722AC43" w14:textId="77777777" w:rsidR="00017DBD" w:rsidRDefault="00017DBD" w:rsidP="00017DBD">
      <w:pPr>
        <w:pStyle w:val="PL"/>
      </w:pPr>
      <w:r>
        <w:t xml:space="preserve">    post:</w:t>
      </w:r>
    </w:p>
    <w:p w14:paraId="3837625A" w14:textId="77777777" w:rsidR="00017DBD" w:rsidRDefault="00017DBD" w:rsidP="00017DBD">
      <w:pPr>
        <w:pStyle w:val="PL"/>
      </w:pPr>
      <w:r>
        <w:t xml:space="preserve">      summary: Create a new Individual NWDAF Events Subscription</w:t>
      </w:r>
    </w:p>
    <w:p w14:paraId="3FC4F2A2" w14:textId="77777777" w:rsidR="00017DBD" w:rsidRDefault="00017DBD" w:rsidP="00017DBD">
      <w:pPr>
        <w:pStyle w:val="PL"/>
      </w:pPr>
      <w:r>
        <w:t xml:space="preserve">      operationId: CreateNWDAFEventsSubscription</w:t>
      </w:r>
    </w:p>
    <w:p w14:paraId="019D05D3" w14:textId="77777777" w:rsidR="00017DBD" w:rsidRDefault="00017DBD" w:rsidP="00017DBD">
      <w:pPr>
        <w:pStyle w:val="PL"/>
      </w:pPr>
      <w:r>
        <w:t xml:space="preserve">      tags:</w:t>
      </w:r>
    </w:p>
    <w:p w14:paraId="7FF52260" w14:textId="77777777" w:rsidR="00017DBD" w:rsidRDefault="00017DBD" w:rsidP="00017DBD">
      <w:pPr>
        <w:pStyle w:val="PL"/>
      </w:pPr>
      <w:r>
        <w:t xml:space="preserve">        - NWDAF Events Subscriptions (Collection)</w:t>
      </w:r>
    </w:p>
    <w:p w14:paraId="7A34BBF4" w14:textId="77777777" w:rsidR="00017DBD" w:rsidRDefault="00017DBD" w:rsidP="00017DBD">
      <w:pPr>
        <w:pStyle w:val="PL"/>
      </w:pPr>
      <w:r>
        <w:t xml:space="preserve">      requestBody:</w:t>
      </w:r>
    </w:p>
    <w:p w14:paraId="541B676A" w14:textId="77777777" w:rsidR="00017DBD" w:rsidRDefault="00017DBD" w:rsidP="00017DBD">
      <w:pPr>
        <w:pStyle w:val="PL"/>
      </w:pPr>
      <w:r>
        <w:t xml:space="preserve">        required: true</w:t>
      </w:r>
    </w:p>
    <w:p w14:paraId="3A5B3D60" w14:textId="77777777" w:rsidR="00017DBD" w:rsidRDefault="00017DBD" w:rsidP="00017DBD">
      <w:pPr>
        <w:pStyle w:val="PL"/>
      </w:pPr>
      <w:r>
        <w:t xml:space="preserve">        content:</w:t>
      </w:r>
    </w:p>
    <w:p w14:paraId="594E6CFB" w14:textId="77777777" w:rsidR="00017DBD" w:rsidRDefault="00017DBD" w:rsidP="00017DBD">
      <w:pPr>
        <w:pStyle w:val="PL"/>
      </w:pPr>
      <w:r>
        <w:t xml:space="preserve">          application/json:</w:t>
      </w:r>
    </w:p>
    <w:p w14:paraId="30B7C29C" w14:textId="77777777" w:rsidR="00017DBD" w:rsidRDefault="00017DBD" w:rsidP="00017DBD">
      <w:pPr>
        <w:pStyle w:val="PL"/>
      </w:pPr>
      <w:r>
        <w:t xml:space="preserve">            schema:</w:t>
      </w:r>
    </w:p>
    <w:p w14:paraId="14B1A3F4" w14:textId="77777777" w:rsidR="00017DBD" w:rsidRDefault="00017DBD" w:rsidP="00017DBD">
      <w:pPr>
        <w:pStyle w:val="PL"/>
      </w:pPr>
      <w:r>
        <w:t xml:space="preserve">              $ref: '#/components/schemas/NnwdafEventsSubscription'</w:t>
      </w:r>
    </w:p>
    <w:p w14:paraId="7DEB93D7" w14:textId="77777777" w:rsidR="00017DBD" w:rsidRDefault="00017DBD" w:rsidP="00017DBD">
      <w:pPr>
        <w:pStyle w:val="PL"/>
      </w:pPr>
      <w:r>
        <w:t xml:space="preserve">      responses:</w:t>
      </w:r>
    </w:p>
    <w:p w14:paraId="519394E4" w14:textId="77777777" w:rsidR="00017DBD" w:rsidRDefault="00017DBD" w:rsidP="00017DBD">
      <w:pPr>
        <w:pStyle w:val="PL"/>
      </w:pPr>
      <w:r>
        <w:t xml:space="preserve">        '201':</w:t>
      </w:r>
    </w:p>
    <w:p w14:paraId="25C3DD59" w14:textId="77777777" w:rsidR="00017DBD" w:rsidRDefault="00017DBD" w:rsidP="00017DBD">
      <w:pPr>
        <w:pStyle w:val="PL"/>
      </w:pPr>
      <w:r>
        <w:t xml:space="preserve">          description: Create a new Individual NWDAF Event Subscription resource.</w:t>
      </w:r>
    </w:p>
    <w:p w14:paraId="660F7619" w14:textId="77777777" w:rsidR="00017DBD" w:rsidRDefault="00017DBD" w:rsidP="00017DBD">
      <w:pPr>
        <w:pStyle w:val="PL"/>
        <w:rPr>
          <w:rFonts w:eastAsia="等线"/>
        </w:rPr>
      </w:pPr>
      <w:r>
        <w:rPr>
          <w:rFonts w:eastAsia="等线"/>
        </w:rPr>
        <w:t xml:space="preserve">          headers:</w:t>
      </w:r>
    </w:p>
    <w:p w14:paraId="7A3283F5" w14:textId="77777777" w:rsidR="00017DBD" w:rsidRDefault="00017DBD" w:rsidP="00017DBD">
      <w:pPr>
        <w:pStyle w:val="PL"/>
        <w:rPr>
          <w:rFonts w:eastAsia="等线"/>
        </w:rPr>
      </w:pPr>
      <w:r>
        <w:rPr>
          <w:rFonts w:eastAsia="等线"/>
        </w:rPr>
        <w:t xml:space="preserve">            Location:</w:t>
      </w:r>
    </w:p>
    <w:p w14:paraId="7EFD36E6" w14:textId="77777777" w:rsidR="00017DBD" w:rsidRDefault="00017DBD" w:rsidP="00017DBD">
      <w:pPr>
        <w:pStyle w:val="PL"/>
        <w:rPr>
          <w:rFonts w:eastAsia="等线"/>
        </w:rPr>
      </w:pPr>
      <w:r>
        <w:rPr>
          <w:rFonts w:eastAsia="等线"/>
        </w:rPr>
        <w:t xml:space="preserve">              description: &gt;</w:t>
      </w:r>
    </w:p>
    <w:p w14:paraId="53302125" w14:textId="77777777" w:rsidR="00017DBD" w:rsidRDefault="00017DBD" w:rsidP="00017DBD">
      <w:pPr>
        <w:pStyle w:val="PL"/>
        <w:rPr>
          <w:rFonts w:eastAsia="等线"/>
        </w:rPr>
      </w:pPr>
      <w:r>
        <w:rPr>
          <w:rFonts w:eastAsia="等线"/>
        </w:rPr>
        <w:t xml:space="preserve">                Contains the URI of the newly created resource, according to the structure</w:t>
      </w:r>
    </w:p>
    <w:p w14:paraId="78747190" w14:textId="77777777" w:rsidR="00017DBD" w:rsidRDefault="00017DBD" w:rsidP="00017DBD">
      <w:pPr>
        <w:pStyle w:val="PL"/>
        <w:rPr>
          <w:rFonts w:eastAsia="等线"/>
        </w:rPr>
      </w:pPr>
      <w:r>
        <w:rPr>
          <w:rFonts w:eastAsia="等线"/>
        </w:rPr>
        <w:t xml:space="preserve">                {apiRoot}/nnwdaf-eventssubscription/&lt;apiVersion&gt;/subscriptions/{subscriptionId}</w:t>
      </w:r>
    </w:p>
    <w:p w14:paraId="26359B73" w14:textId="77777777" w:rsidR="00017DBD" w:rsidRDefault="00017DBD" w:rsidP="00017DBD">
      <w:pPr>
        <w:pStyle w:val="PL"/>
        <w:rPr>
          <w:rFonts w:eastAsia="等线"/>
        </w:rPr>
      </w:pPr>
      <w:r>
        <w:rPr>
          <w:rFonts w:eastAsia="等线"/>
        </w:rPr>
        <w:t xml:space="preserve">              required: true</w:t>
      </w:r>
    </w:p>
    <w:p w14:paraId="7199413F" w14:textId="77777777" w:rsidR="00017DBD" w:rsidRDefault="00017DBD" w:rsidP="00017DBD">
      <w:pPr>
        <w:pStyle w:val="PL"/>
        <w:rPr>
          <w:rFonts w:eastAsia="等线"/>
        </w:rPr>
      </w:pPr>
      <w:r>
        <w:rPr>
          <w:rFonts w:eastAsia="等线"/>
        </w:rPr>
        <w:t xml:space="preserve">              schema:</w:t>
      </w:r>
    </w:p>
    <w:p w14:paraId="1F69101D" w14:textId="77777777" w:rsidR="00017DBD" w:rsidRDefault="00017DBD" w:rsidP="00017DBD">
      <w:pPr>
        <w:pStyle w:val="PL"/>
        <w:rPr>
          <w:rFonts w:eastAsia="等线"/>
        </w:rPr>
      </w:pPr>
      <w:r>
        <w:rPr>
          <w:rFonts w:eastAsia="等线"/>
        </w:rPr>
        <w:t xml:space="preserve">                type: string</w:t>
      </w:r>
    </w:p>
    <w:p w14:paraId="1C9BF6B0" w14:textId="77777777" w:rsidR="00017DBD" w:rsidRDefault="00017DBD" w:rsidP="00017DBD">
      <w:pPr>
        <w:pStyle w:val="PL"/>
      </w:pPr>
      <w:r>
        <w:t xml:space="preserve">          content:</w:t>
      </w:r>
    </w:p>
    <w:p w14:paraId="265382B9" w14:textId="77777777" w:rsidR="00017DBD" w:rsidRDefault="00017DBD" w:rsidP="00017DBD">
      <w:pPr>
        <w:pStyle w:val="PL"/>
      </w:pPr>
      <w:r>
        <w:t xml:space="preserve">            application/json:</w:t>
      </w:r>
    </w:p>
    <w:p w14:paraId="6CCAC34E" w14:textId="77777777" w:rsidR="00017DBD" w:rsidRDefault="00017DBD" w:rsidP="00017DBD">
      <w:pPr>
        <w:pStyle w:val="PL"/>
      </w:pPr>
      <w:r>
        <w:t xml:space="preserve">              schema:</w:t>
      </w:r>
    </w:p>
    <w:p w14:paraId="39B367D8" w14:textId="77777777" w:rsidR="00017DBD" w:rsidRDefault="00017DBD" w:rsidP="00017DBD">
      <w:pPr>
        <w:pStyle w:val="PL"/>
      </w:pPr>
      <w:r>
        <w:t xml:space="preserve">                $ref: '#/components/schemas/NnwdafEventsSubscription'</w:t>
      </w:r>
    </w:p>
    <w:p w14:paraId="32A3A183" w14:textId="77777777" w:rsidR="00017DBD" w:rsidRDefault="00017DBD" w:rsidP="00017DBD">
      <w:pPr>
        <w:pStyle w:val="PL"/>
      </w:pPr>
      <w:r>
        <w:t xml:space="preserve">        '400':</w:t>
      </w:r>
    </w:p>
    <w:p w14:paraId="4A77E279" w14:textId="77777777" w:rsidR="00017DBD" w:rsidRDefault="00017DBD" w:rsidP="00017DBD">
      <w:pPr>
        <w:pStyle w:val="PL"/>
      </w:pPr>
      <w:r>
        <w:t xml:space="preserve">          $ref: 'TS29571_CommonData.yaml#/components/responses/400'</w:t>
      </w:r>
    </w:p>
    <w:p w14:paraId="74382B86" w14:textId="77777777" w:rsidR="00017DBD" w:rsidRDefault="00017DBD" w:rsidP="00017DBD">
      <w:pPr>
        <w:pStyle w:val="PL"/>
      </w:pPr>
      <w:r>
        <w:t xml:space="preserve">        '401':</w:t>
      </w:r>
    </w:p>
    <w:p w14:paraId="29EA9F47" w14:textId="77777777" w:rsidR="00017DBD" w:rsidRDefault="00017DBD" w:rsidP="00017DBD">
      <w:pPr>
        <w:pStyle w:val="PL"/>
      </w:pPr>
      <w:r>
        <w:t xml:space="preserve">          $ref: 'TS29571_CommonData.yaml#/components/responses/401'</w:t>
      </w:r>
    </w:p>
    <w:p w14:paraId="28ED3A57" w14:textId="77777777" w:rsidR="00017DBD" w:rsidRDefault="00017DBD" w:rsidP="00017DBD">
      <w:pPr>
        <w:pStyle w:val="PL"/>
        <w:rPr>
          <w:rFonts w:eastAsia="等线"/>
        </w:rPr>
      </w:pPr>
      <w:r>
        <w:rPr>
          <w:rFonts w:eastAsia="等线"/>
        </w:rPr>
        <w:t xml:space="preserve">        '403':</w:t>
      </w:r>
    </w:p>
    <w:p w14:paraId="2FE3E363" w14:textId="77777777" w:rsidR="00017DBD" w:rsidRDefault="00017DBD" w:rsidP="00017DBD">
      <w:pPr>
        <w:pStyle w:val="PL"/>
        <w:rPr>
          <w:rFonts w:eastAsia="等线"/>
        </w:rPr>
      </w:pPr>
      <w:r>
        <w:rPr>
          <w:rFonts w:eastAsia="等线"/>
        </w:rPr>
        <w:t xml:space="preserve">          $ref: 'TS29571_CommonData.yaml#/components/responses/403'</w:t>
      </w:r>
    </w:p>
    <w:p w14:paraId="54972741" w14:textId="77777777" w:rsidR="00017DBD" w:rsidRDefault="00017DBD" w:rsidP="00017DBD">
      <w:pPr>
        <w:pStyle w:val="PL"/>
      </w:pPr>
      <w:r>
        <w:t xml:space="preserve">        '404':</w:t>
      </w:r>
    </w:p>
    <w:p w14:paraId="45C9BDBB" w14:textId="77777777" w:rsidR="00017DBD" w:rsidRDefault="00017DBD" w:rsidP="00017DBD">
      <w:pPr>
        <w:pStyle w:val="PL"/>
      </w:pPr>
      <w:r>
        <w:t xml:space="preserve">          $ref: 'TS29571_CommonData.yaml#/components/responses/404'</w:t>
      </w:r>
    </w:p>
    <w:p w14:paraId="678095F5" w14:textId="77777777" w:rsidR="00017DBD" w:rsidRDefault="00017DBD" w:rsidP="00017DBD">
      <w:pPr>
        <w:pStyle w:val="PL"/>
      </w:pPr>
      <w:r>
        <w:t xml:space="preserve">        '411':</w:t>
      </w:r>
    </w:p>
    <w:p w14:paraId="4B05CED7" w14:textId="77777777" w:rsidR="00017DBD" w:rsidRDefault="00017DBD" w:rsidP="00017DBD">
      <w:pPr>
        <w:pStyle w:val="PL"/>
      </w:pPr>
      <w:r>
        <w:t xml:space="preserve">          $ref: 'TS29571_CommonData.yaml#/components/responses/411'</w:t>
      </w:r>
    </w:p>
    <w:p w14:paraId="38DCEB18" w14:textId="77777777" w:rsidR="00017DBD" w:rsidRDefault="00017DBD" w:rsidP="00017DBD">
      <w:pPr>
        <w:pStyle w:val="PL"/>
      </w:pPr>
      <w:r>
        <w:t xml:space="preserve">        '413':</w:t>
      </w:r>
    </w:p>
    <w:p w14:paraId="0E33BB28" w14:textId="77777777" w:rsidR="00017DBD" w:rsidRDefault="00017DBD" w:rsidP="00017DBD">
      <w:pPr>
        <w:pStyle w:val="PL"/>
      </w:pPr>
      <w:r>
        <w:t xml:space="preserve">          $ref: 'TS29571_CommonData.yaml#/components/responses/413'</w:t>
      </w:r>
    </w:p>
    <w:p w14:paraId="719FB349" w14:textId="77777777" w:rsidR="00017DBD" w:rsidRDefault="00017DBD" w:rsidP="00017DBD">
      <w:pPr>
        <w:pStyle w:val="PL"/>
      </w:pPr>
      <w:r>
        <w:t xml:space="preserve">        '415':</w:t>
      </w:r>
    </w:p>
    <w:p w14:paraId="16ADFBD9" w14:textId="77777777" w:rsidR="00017DBD" w:rsidRDefault="00017DBD" w:rsidP="00017DBD">
      <w:pPr>
        <w:pStyle w:val="PL"/>
      </w:pPr>
      <w:r>
        <w:t xml:space="preserve">          $ref: 'TS29571_CommonData.yaml#/components/responses/415'</w:t>
      </w:r>
    </w:p>
    <w:p w14:paraId="2BA35EEB" w14:textId="77777777" w:rsidR="00017DBD" w:rsidRDefault="00017DBD" w:rsidP="00017DBD">
      <w:pPr>
        <w:pStyle w:val="PL"/>
        <w:rPr>
          <w:rFonts w:eastAsia="等线"/>
        </w:rPr>
      </w:pPr>
      <w:r>
        <w:rPr>
          <w:rFonts w:eastAsia="等线"/>
        </w:rPr>
        <w:t xml:space="preserve">        '429':</w:t>
      </w:r>
    </w:p>
    <w:p w14:paraId="357D21DB" w14:textId="77777777" w:rsidR="00017DBD" w:rsidRDefault="00017DBD" w:rsidP="00017DBD">
      <w:pPr>
        <w:pStyle w:val="PL"/>
        <w:rPr>
          <w:rFonts w:eastAsia="等线"/>
        </w:rPr>
      </w:pPr>
      <w:r>
        <w:rPr>
          <w:rFonts w:eastAsia="等线"/>
        </w:rPr>
        <w:t xml:space="preserve">          $ref: 'TS29571_CommonData.yaml#/components/responses/429'</w:t>
      </w:r>
    </w:p>
    <w:p w14:paraId="1C88A926" w14:textId="77777777" w:rsidR="00017DBD" w:rsidRDefault="00017DBD" w:rsidP="00017DBD">
      <w:pPr>
        <w:pStyle w:val="PL"/>
      </w:pPr>
      <w:r>
        <w:t xml:space="preserve">        '500':</w:t>
      </w:r>
    </w:p>
    <w:p w14:paraId="41CDE16F" w14:textId="77777777" w:rsidR="00017DBD" w:rsidRDefault="00017DBD" w:rsidP="00017DBD">
      <w:pPr>
        <w:pStyle w:val="PL"/>
      </w:pPr>
      <w:r>
        <w:t xml:space="preserve">          $ref: 'TS29571_CommonData.yaml#/components/responses/500'</w:t>
      </w:r>
    </w:p>
    <w:p w14:paraId="124E35DF" w14:textId="77777777" w:rsidR="00017DBD" w:rsidRDefault="00017DBD" w:rsidP="00017DBD">
      <w:pPr>
        <w:pStyle w:val="PL"/>
      </w:pPr>
      <w:r>
        <w:t xml:space="preserve">        '502':</w:t>
      </w:r>
    </w:p>
    <w:p w14:paraId="5D75579E" w14:textId="77777777" w:rsidR="00017DBD" w:rsidRDefault="00017DBD" w:rsidP="00017DBD">
      <w:pPr>
        <w:pStyle w:val="PL"/>
      </w:pPr>
      <w:r>
        <w:t xml:space="preserve">          $ref: 'TS29571_CommonData.yaml#/components/responses/502'</w:t>
      </w:r>
    </w:p>
    <w:p w14:paraId="79AF3DA8" w14:textId="77777777" w:rsidR="00017DBD" w:rsidRDefault="00017DBD" w:rsidP="00017DBD">
      <w:pPr>
        <w:pStyle w:val="PL"/>
      </w:pPr>
      <w:r>
        <w:t xml:space="preserve">        '503':</w:t>
      </w:r>
    </w:p>
    <w:p w14:paraId="52DD607F" w14:textId="77777777" w:rsidR="00017DBD" w:rsidRDefault="00017DBD" w:rsidP="00017DBD">
      <w:pPr>
        <w:pStyle w:val="PL"/>
      </w:pPr>
      <w:r>
        <w:t xml:space="preserve">          $ref: 'TS29571_CommonData.yaml#/components/responses/503'</w:t>
      </w:r>
    </w:p>
    <w:p w14:paraId="11CBDBC1" w14:textId="77777777" w:rsidR="00017DBD" w:rsidRDefault="00017DBD" w:rsidP="00017DBD">
      <w:pPr>
        <w:pStyle w:val="PL"/>
      </w:pPr>
      <w:r>
        <w:t xml:space="preserve">        default:</w:t>
      </w:r>
    </w:p>
    <w:p w14:paraId="54BA3901" w14:textId="77777777" w:rsidR="00017DBD" w:rsidRDefault="00017DBD" w:rsidP="00017DBD">
      <w:pPr>
        <w:pStyle w:val="PL"/>
      </w:pPr>
      <w:r>
        <w:t xml:space="preserve">          $ref: 'TS29571_CommonData.yaml#/components/responses/default'</w:t>
      </w:r>
    </w:p>
    <w:p w14:paraId="0729B68E" w14:textId="77777777" w:rsidR="00017DBD" w:rsidRDefault="00017DBD" w:rsidP="00017DBD">
      <w:pPr>
        <w:pStyle w:val="PL"/>
      </w:pPr>
      <w:r>
        <w:t xml:space="preserve">      callbacks:</w:t>
      </w:r>
    </w:p>
    <w:p w14:paraId="664D1B3C" w14:textId="77777777" w:rsidR="00017DBD" w:rsidRDefault="00017DBD" w:rsidP="00017DBD">
      <w:pPr>
        <w:pStyle w:val="PL"/>
      </w:pPr>
      <w:r>
        <w:t xml:space="preserve">        myNotification:</w:t>
      </w:r>
    </w:p>
    <w:p w14:paraId="371AA8BC" w14:textId="77777777" w:rsidR="00017DBD" w:rsidRDefault="00017DBD" w:rsidP="00017DBD">
      <w:pPr>
        <w:pStyle w:val="PL"/>
      </w:pPr>
      <w:r>
        <w:t xml:space="preserve">          '{$</w:t>
      </w:r>
      <w:proofErr w:type="gramStart"/>
      <w:r>
        <w:t>request.body</w:t>
      </w:r>
      <w:proofErr w:type="gramEnd"/>
      <w:r>
        <w:t xml:space="preserve">#/notificationURI}': </w:t>
      </w:r>
    </w:p>
    <w:p w14:paraId="14C80945" w14:textId="77777777" w:rsidR="00017DBD" w:rsidRDefault="00017DBD" w:rsidP="00017DBD">
      <w:pPr>
        <w:pStyle w:val="PL"/>
      </w:pPr>
      <w:r>
        <w:t xml:space="preserve">            post:</w:t>
      </w:r>
    </w:p>
    <w:p w14:paraId="59184ECB" w14:textId="77777777" w:rsidR="00017DBD" w:rsidRDefault="00017DBD" w:rsidP="00017DBD">
      <w:pPr>
        <w:pStyle w:val="PL"/>
      </w:pPr>
      <w:r>
        <w:t xml:space="preserve">              requestBody:</w:t>
      </w:r>
    </w:p>
    <w:p w14:paraId="14939A77" w14:textId="77777777" w:rsidR="00017DBD" w:rsidRDefault="00017DBD" w:rsidP="00017DBD">
      <w:pPr>
        <w:pStyle w:val="PL"/>
      </w:pPr>
      <w:r>
        <w:t xml:space="preserve">                required: true</w:t>
      </w:r>
    </w:p>
    <w:p w14:paraId="7D997D1A" w14:textId="77777777" w:rsidR="00017DBD" w:rsidRDefault="00017DBD" w:rsidP="00017DBD">
      <w:pPr>
        <w:pStyle w:val="PL"/>
      </w:pPr>
      <w:r>
        <w:t xml:space="preserve">                content:</w:t>
      </w:r>
    </w:p>
    <w:p w14:paraId="04613F4B" w14:textId="77777777" w:rsidR="00017DBD" w:rsidRDefault="00017DBD" w:rsidP="00017DBD">
      <w:pPr>
        <w:pStyle w:val="PL"/>
      </w:pPr>
      <w:r>
        <w:t xml:space="preserve">                  application/json:</w:t>
      </w:r>
    </w:p>
    <w:p w14:paraId="21C5C2A4" w14:textId="77777777" w:rsidR="00017DBD" w:rsidRDefault="00017DBD" w:rsidP="00017DBD">
      <w:pPr>
        <w:pStyle w:val="PL"/>
      </w:pPr>
      <w:r>
        <w:t xml:space="preserve">                    schema:</w:t>
      </w:r>
    </w:p>
    <w:p w14:paraId="3AC8CF5E" w14:textId="77777777" w:rsidR="00017DBD" w:rsidRDefault="00017DBD" w:rsidP="00017DBD">
      <w:pPr>
        <w:pStyle w:val="PL"/>
      </w:pPr>
      <w:r>
        <w:t xml:space="preserve">                      type: array</w:t>
      </w:r>
    </w:p>
    <w:p w14:paraId="44C80F0E" w14:textId="77777777" w:rsidR="00017DBD" w:rsidRDefault="00017DBD" w:rsidP="00017DBD">
      <w:pPr>
        <w:pStyle w:val="PL"/>
      </w:pPr>
      <w:r>
        <w:t xml:space="preserve">                      items:</w:t>
      </w:r>
    </w:p>
    <w:p w14:paraId="49F677FB" w14:textId="77777777" w:rsidR="00017DBD" w:rsidRDefault="00017DBD" w:rsidP="00017DBD">
      <w:pPr>
        <w:pStyle w:val="PL"/>
      </w:pPr>
      <w:r>
        <w:t xml:space="preserve">                        $ref: '#/components/schemas/NnwdafEventsSubscriptionNotification'</w:t>
      </w:r>
    </w:p>
    <w:p w14:paraId="0F65C79B" w14:textId="77777777" w:rsidR="00017DBD" w:rsidRDefault="00017DBD" w:rsidP="00017DBD">
      <w:pPr>
        <w:pStyle w:val="PL"/>
      </w:pPr>
      <w:r>
        <w:t xml:space="preserve">                      minItems: 1</w:t>
      </w:r>
    </w:p>
    <w:p w14:paraId="4EA73C9B" w14:textId="77777777" w:rsidR="00017DBD" w:rsidRDefault="00017DBD" w:rsidP="00017DBD">
      <w:pPr>
        <w:pStyle w:val="PL"/>
      </w:pPr>
      <w:r>
        <w:t xml:space="preserve">              responses:</w:t>
      </w:r>
    </w:p>
    <w:p w14:paraId="00CCE21A" w14:textId="77777777" w:rsidR="00017DBD" w:rsidRDefault="00017DBD" w:rsidP="00017DBD">
      <w:pPr>
        <w:pStyle w:val="PL"/>
      </w:pPr>
      <w:r>
        <w:t xml:space="preserve">                '204':</w:t>
      </w:r>
    </w:p>
    <w:p w14:paraId="4F0AA01D" w14:textId="77777777" w:rsidR="00017DBD" w:rsidRDefault="00017DBD" w:rsidP="00017DBD">
      <w:pPr>
        <w:pStyle w:val="PL"/>
      </w:pPr>
      <w:r>
        <w:lastRenderedPageBreak/>
        <w:t xml:space="preserve">                  description: The receipt of the Notification is acknowledged.</w:t>
      </w:r>
    </w:p>
    <w:p w14:paraId="65AD59DE" w14:textId="77777777" w:rsidR="00017DBD" w:rsidRDefault="00017DBD" w:rsidP="00017DBD">
      <w:pPr>
        <w:pStyle w:val="PL"/>
      </w:pPr>
      <w:r>
        <w:t xml:space="preserve">                '307':</w:t>
      </w:r>
    </w:p>
    <w:p w14:paraId="465D7D14" w14:textId="77777777" w:rsidR="00017DBD" w:rsidRDefault="00017DBD" w:rsidP="00017DBD">
      <w:pPr>
        <w:pStyle w:val="PL"/>
      </w:pPr>
      <w:r>
        <w:t xml:space="preserve">                  $ref: 'TS29571_CommonData.yaml#/components/responses/307'</w:t>
      </w:r>
    </w:p>
    <w:p w14:paraId="0B944388" w14:textId="77777777" w:rsidR="00017DBD" w:rsidRDefault="00017DBD" w:rsidP="00017DBD">
      <w:pPr>
        <w:pStyle w:val="PL"/>
      </w:pPr>
      <w:r>
        <w:t xml:space="preserve">                '308':</w:t>
      </w:r>
    </w:p>
    <w:p w14:paraId="51EF7506" w14:textId="77777777" w:rsidR="00017DBD" w:rsidRDefault="00017DBD" w:rsidP="00017DBD">
      <w:pPr>
        <w:pStyle w:val="PL"/>
      </w:pPr>
      <w:r>
        <w:t xml:space="preserve">                  $ref: 'TS29571_CommonData.yaml#/components/responses/308'</w:t>
      </w:r>
    </w:p>
    <w:p w14:paraId="6A693EFE" w14:textId="77777777" w:rsidR="00017DBD" w:rsidRDefault="00017DBD" w:rsidP="00017DBD">
      <w:pPr>
        <w:pStyle w:val="PL"/>
      </w:pPr>
      <w:r>
        <w:t xml:space="preserve">                '400':</w:t>
      </w:r>
    </w:p>
    <w:p w14:paraId="62A291FA" w14:textId="77777777" w:rsidR="00017DBD" w:rsidRDefault="00017DBD" w:rsidP="00017DBD">
      <w:pPr>
        <w:pStyle w:val="PL"/>
      </w:pPr>
      <w:r>
        <w:t xml:space="preserve">                  $ref: 'TS29571_CommonData.yaml#/components/responses/400'</w:t>
      </w:r>
    </w:p>
    <w:p w14:paraId="11C71FC1" w14:textId="77777777" w:rsidR="00017DBD" w:rsidRDefault="00017DBD" w:rsidP="00017DBD">
      <w:pPr>
        <w:pStyle w:val="PL"/>
      </w:pPr>
      <w:r>
        <w:t xml:space="preserve">                '401':</w:t>
      </w:r>
    </w:p>
    <w:p w14:paraId="1F19F33A" w14:textId="77777777" w:rsidR="00017DBD" w:rsidRDefault="00017DBD" w:rsidP="00017DBD">
      <w:pPr>
        <w:pStyle w:val="PL"/>
      </w:pPr>
      <w:r>
        <w:t xml:space="preserve">                  $ref: 'TS29571_CommonData.yaml#/components/responses/401'</w:t>
      </w:r>
    </w:p>
    <w:p w14:paraId="4194AFD1" w14:textId="77777777" w:rsidR="00017DBD" w:rsidRDefault="00017DBD" w:rsidP="00017DBD">
      <w:pPr>
        <w:pStyle w:val="PL"/>
        <w:rPr>
          <w:rFonts w:eastAsia="等线"/>
        </w:rPr>
      </w:pPr>
      <w:r>
        <w:rPr>
          <w:rFonts w:eastAsia="等线"/>
        </w:rPr>
        <w:t xml:space="preserve">                '403':</w:t>
      </w:r>
    </w:p>
    <w:p w14:paraId="0029C42A" w14:textId="77777777" w:rsidR="00017DBD" w:rsidRDefault="00017DBD" w:rsidP="00017DBD">
      <w:pPr>
        <w:pStyle w:val="PL"/>
        <w:rPr>
          <w:rFonts w:eastAsia="等线"/>
        </w:rPr>
      </w:pPr>
      <w:r>
        <w:rPr>
          <w:rFonts w:eastAsia="等线"/>
        </w:rPr>
        <w:t xml:space="preserve">                  $ref: 'TS29571_CommonData.yaml#/components/responses/403'</w:t>
      </w:r>
    </w:p>
    <w:p w14:paraId="5D572D90" w14:textId="77777777" w:rsidR="00017DBD" w:rsidRDefault="00017DBD" w:rsidP="00017DBD">
      <w:pPr>
        <w:pStyle w:val="PL"/>
      </w:pPr>
      <w:r>
        <w:t xml:space="preserve">                '404':</w:t>
      </w:r>
    </w:p>
    <w:p w14:paraId="747BD0E4" w14:textId="77777777" w:rsidR="00017DBD" w:rsidRDefault="00017DBD" w:rsidP="00017DBD">
      <w:pPr>
        <w:pStyle w:val="PL"/>
      </w:pPr>
      <w:r>
        <w:t xml:space="preserve">                  $ref: 'TS29571_CommonData.yaml#/components/responses/404'</w:t>
      </w:r>
    </w:p>
    <w:p w14:paraId="4D09B26A" w14:textId="77777777" w:rsidR="00017DBD" w:rsidRDefault="00017DBD" w:rsidP="00017DBD">
      <w:pPr>
        <w:pStyle w:val="PL"/>
      </w:pPr>
      <w:r>
        <w:t xml:space="preserve">                '411':</w:t>
      </w:r>
    </w:p>
    <w:p w14:paraId="080E6274" w14:textId="77777777" w:rsidR="00017DBD" w:rsidRDefault="00017DBD" w:rsidP="00017DBD">
      <w:pPr>
        <w:pStyle w:val="PL"/>
      </w:pPr>
      <w:r>
        <w:t xml:space="preserve">                  $ref: 'TS29571_CommonData.yaml#/components/responses/411'</w:t>
      </w:r>
    </w:p>
    <w:p w14:paraId="2AE3BCBB" w14:textId="77777777" w:rsidR="00017DBD" w:rsidRDefault="00017DBD" w:rsidP="00017DBD">
      <w:pPr>
        <w:pStyle w:val="PL"/>
      </w:pPr>
      <w:r>
        <w:t xml:space="preserve">                '413':</w:t>
      </w:r>
    </w:p>
    <w:p w14:paraId="7DCC1B6F" w14:textId="77777777" w:rsidR="00017DBD" w:rsidRDefault="00017DBD" w:rsidP="00017DBD">
      <w:pPr>
        <w:pStyle w:val="PL"/>
      </w:pPr>
      <w:r>
        <w:t xml:space="preserve">                  $ref: 'TS29571_CommonData.yaml#/components/responses/413'</w:t>
      </w:r>
    </w:p>
    <w:p w14:paraId="1A4578CC" w14:textId="77777777" w:rsidR="00017DBD" w:rsidRDefault="00017DBD" w:rsidP="00017DBD">
      <w:pPr>
        <w:pStyle w:val="PL"/>
      </w:pPr>
      <w:r>
        <w:t xml:space="preserve">                '415':</w:t>
      </w:r>
    </w:p>
    <w:p w14:paraId="7637ED2B" w14:textId="77777777" w:rsidR="00017DBD" w:rsidRDefault="00017DBD" w:rsidP="00017DBD">
      <w:pPr>
        <w:pStyle w:val="PL"/>
      </w:pPr>
      <w:r>
        <w:t xml:space="preserve">                  $ref: 'TS29571_CommonData.yaml#/components/responses/415'</w:t>
      </w:r>
    </w:p>
    <w:p w14:paraId="5A927A43" w14:textId="77777777" w:rsidR="00017DBD" w:rsidRDefault="00017DBD" w:rsidP="00017DBD">
      <w:pPr>
        <w:pStyle w:val="PL"/>
        <w:rPr>
          <w:rFonts w:eastAsia="等线"/>
        </w:rPr>
      </w:pPr>
      <w:r>
        <w:rPr>
          <w:rFonts w:eastAsia="等线"/>
        </w:rPr>
        <w:t xml:space="preserve">                '429':</w:t>
      </w:r>
    </w:p>
    <w:p w14:paraId="40694F0E" w14:textId="77777777" w:rsidR="00017DBD" w:rsidRDefault="00017DBD" w:rsidP="00017DBD">
      <w:pPr>
        <w:pStyle w:val="PL"/>
        <w:rPr>
          <w:rFonts w:eastAsia="等线"/>
        </w:rPr>
      </w:pPr>
      <w:r>
        <w:rPr>
          <w:rFonts w:eastAsia="等线"/>
        </w:rPr>
        <w:t xml:space="preserve">                  $ref: 'TS29571_CommonData.yaml#/components/responses/429'</w:t>
      </w:r>
    </w:p>
    <w:p w14:paraId="230AA973" w14:textId="77777777" w:rsidR="00017DBD" w:rsidRDefault="00017DBD" w:rsidP="00017DBD">
      <w:pPr>
        <w:pStyle w:val="PL"/>
      </w:pPr>
      <w:r>
        <w:t xml:space="preserve">                '500':</w:t>
      </w:r>
    </w:p>
    <w:p w14:paraId="6B1360B0" w14:textId="77777777" w:rsidR="00017DBD" w:rsidRDefault="00017DBD" w:rsidP="00017DBD">
      <w:pPr>
        <w:pStyle w:val="PL"/>
      </w:pPr>
      <w:r>
        <w:t xml:space="preserve">                  $ref: 'TS29571_CommonData.yaml#/components/responses/500'</w:t>
      </w:r>
    </w:p>
    <w:p w14:paraId="61713DD1" w14:textId="77777777" w:rsidR="00017DBD" w:rsidRDefault="00017DBD" w:rsidP="00017DBD">
      <w:pPr>
        <w:pStyle w:val="PL"/>
      </w:pPr>
      <w:r>
        <w:t xml:space="preserve">                '502':</w:t>
      </w:r>
    </w:p>
    <w:p w14:paraId="505D5AC2" w14:textId="77777777" w:rsidR="00017DBD" w:rsidRDefault="00017DBD" w:rsidP="00017DBD">
      <w:pPr>
        <w:pStyle w:val="PL"/>
      </w:pPr>
      <w:r>
        <w:t xml:space="preserve">                  $ref: 'TS29571_CommonData.yaml#/components/responses/502'</w:t>
      </w:r>
    </w:p>
    <w:p w14:paraId="286FAA88" w14:textId="77777777" w:rsidR="00017DBD" w:rsidRDefault="00017DBD" w:rsidP="00017DBD">
      <w:pPr>
        <w:pStyle w:val="PL"/>
      </w:pPr>
      <w:r>
        <w:t xml:space="preserve">                '503':</w:t>
      </w:r>
    </w:p>
    <w:p w14:paraId="5EEDE604" w14:textId="77777777" w:rsidR="00017DBD" w:rsidRDefault="00017DBD" w:rsidP="00017DBD">
      <w:pPr>
        <w:pStyle w:val="PL"/>
      </w:pPr>
      <w:r>
        <w:t xml:space="preserve">                  $ref: 'TS29571_CommonData.yaml#/components/responses/503'</w:t>
      </w:r>
    </w:p>
    <w:p w14:paraId="679E13A6" w14:textId="77777777" w:rsidR="00017DBD" w:rsidRDefault="00017DBD" w:rsidP="00017DBD">
      <w:pPr>
        <w:pStyle w:val="PL"/>
      </w:pPr>
      <w:r>
        <w:t xml:space="preserve">                default:</w:t>
      </w:r>
    </w:p>
    <w:p w14:paraId="3664AC3C" w14:textId="77777777" w:rsidR="00017DBD" w:rsidRDefault="00017DBD" w:rsidP="00017DBD">
      <w:pPr>
        <w:pStyle w:val="PL"/>
      </w:pPr>
      <w:r>
        <w:t xml:space="preserve">                  $ref: 'TS29571_CommonData.yaml#/components/responses/default'</w:t>
      </w:r>
    </w:p>
    <w:p w14:paraId="4F3046F9" w14:textId="77777777" w:rsidR="00017DBD" w:rsidRDefault="00017DBD" w:rsidP="00017DBD">
      <w:pPr>
        <w:pStyle w:val="PL"/>
      </w:pPr>
    </w:p>
    <w:p w14:paraId="0A1F9BBF" w14:textId="77777777" w:rsidR="00017DBD" w:rsidRDefault="00017DBD" w:rsidP="00017DBD">
      <w:pPr>
        <w:pStyle w:val="PL"/>
      </w:pPr>
      <w:r>
        <w:t xml:space="preserve">  /subscriptions/{subscriptionId}:</w:t>
      </w:r>
    </w:p>
    <w:p w14:paraId="79A6A754" w14:textId="77777777" w:rsidR="00017DBD" w:rsidRDefault="00017DBD" w:rsidP="00017DBD">
      <w:pPr>
        <w:pStyle w:val="PL"/>
      </w:pPr>
      <w:r>
        <w:t xml:space="preserve">    delete:</w:t>
      </w:r>
    </w:p>
    <w:p w14:paraId="096E4385" w14:textId="77777777" w:rsidR="00017DBD" w:rsidRDefault="00017DBD" w:rsidP="00017DBD">
      <w:pPr>
        <w:pStyle w:val="PL"/>
      </w:pPr>
      <w:r>
        <w:t xml:space="preserve">      summary: Delete an existing Individual NWDAF Events Subscription</w:t>
      </w:r>
    </w:p>
    <w:p w14:paraId="6620FE7C" w14:textId="77777777" w:rsidR="00017DBD" w:rsidRDefault="00017DBD" w:rsidP="00017DBD">
      <w:pPr>
        <w:pStyle w:val="PL"/>
      </w:pPr>
      <w:r>
        <w:t xml:space="preserve">      operationId: DeleteNWDAFEventsSubscription</w:t>
      </w:r>
    </w:p>
    <w:p w14:paraId="1ACFCB97" w14:textId="77777777" w:rsidR="00017DBD" w:rsidRDefault="00017DBD" w:rsidP="00017DBD">
      <w:pPr>
        <w:pStyle w:val="PL"/>
      </w:pPr>
      <w:r>
        <w:t xml:space="preserve">      tags:</w:t>
      </w:r>
    </w:p>
    <w:p w14:paraId="30C232F4" w14:textId="77777777" w:rsidR="00017DBD" w:rsidRDefault="00017DBD" w:rsidP="00017DBD">
      <w:pPr>
        <w:pStyle w:val="PL"/>
      </w:pPr>
      <w:r>
        <w:t xml:space="preserve">        - Individual NWDAF Events Subscription (Document)</w:t>
      </w:r>
    </w:p>
    <w:p w14:paraId="25297EFA" w14:textId="77777777" w:rsidR="00017DBD" w:rsidRDefault="00017DBD" w:rsidP="00017DBD">
      <w:pPr>
        <w:pStyle w:val="PL"/>
      </w:pPr>
      <w:r>
        <w:t xml:space="preserve">      parameters:</w:t>
      </w:r>
    </w:p>
    <w:p w14:paraId="43F90979" w14:textId="77777777" w:rsidR="00017DBD" w:rsidRDefault="00017DBD" w:rsidP="00017DBD">
      <w:pPr>
        <w:pStyle w:val="PL"/>
      </w:pPr>
      <w:r>
        <w:t xml:space="preserve">        - name: subscriptionId</w:t>
      </w:r>
    </w:p>
    <w:p w14:paraId="43ED39D4" w14:textId="77777777" w:rsidR="00017DBD" w:rsidRDefault="00017DBD" w:rsidP="00017DBD">
      <w:pPr>
        <w:pStyle w:val="PL"/>
      </w:pPr>
      <w:r>
        <w:t xml:space="preserve">          in: path</w:t>
      </w:r>
    </w:p>
    <w:p w14:paraId="7ED04FCE" w14:textId="77777777" w:rsidR="00017DBD" w:rsidRDefault="00017DBD" w:rsidP="00017DBD">
      <w:pPr>
        <w:pStyle w:val="PL"/>
      </w:pPr>
      <w:r>
        <w:t xml:space="preserve">          description: String identifying a subscription to the Nnwdaf_EventsSubscription Service</w:t>
      </w:r>
    </w:p>
    <w:p w14:paraId="18929137" w14:textId="77777777" w:rsidR="00017DBD" w:rsidRDefault="00017DBD" w:rsidP="00017DBD">
      <w:pPr>
        <w:pStyle w:val="PL"/>
      </w:pPr>
      <w:r>
        <w:t xml:space="preserve">          required: true</w:t>
      </w:r>
    </w:p>
    <w:p w14:paraId="49D9BCBA" w14:textId="77777777" w:rsidR="00017DBD" w:rsidRDefault="00017DBD" w:rsidP="00017DBD">
      <w:pPr>
        <w:pStyle w:val="PL"/>
      </w:pPr>
      <w:r>
        <w:t xml:space="preserve">          schema:</w:t>
      </w:r>
    </w:p>
    <w:p w14:paraId="412A0BEE" w14:textId="77777777" w:rsidR="00017DBD" w:rsidRDefault="00017DBD" w:rsidP="00017DBD">
      <w:pPr>
        <w:pStyle w:val="PL"/>
      </w:pPr>
      <w:r>
        <w:t xml:space="preserve">            type: string</w:t>
      </w:r>
    </w:p>
    <w:p w14:paraId="05187392" w14:textId="77777777" w:rsidR="00017DBD" w:rsidRDefault="00017DBD" w:rsidP="00017DBD">
      <w:pPr>
        <w:pStyle w:val="PL"/>
      </w:pPr>
      <w:r>
        <w:t xml:space="preserve">      responses:</w:t>
      </w:r>
    </w:p>
    <w:p w14:paraId="16164DCE" w14:textId="77777777" w:rsidR="00017DBD" w:rsidRDefault="00017DBD" w:rsidP="00017DBD">
      <w:pPr>
        <w:pStyle w:val="PL"/>
      </w:pPr>
      <w:r>
        <w:t xml:space="preserve">        '204':</w:t>
      </w:r>
    </w:p>
    <w:p w14:paraId="70B3A04A" w14:textId="77777777" w:rsidR="00017DBD" w:rsidRDefault="00017DBD" w:rsidP="00017DBD">
      <w:pPr>
        <w:pStyle w:val="PL"/>
      </w:pPr>
      <w:r>
        <w:t xml:space="preserve">          description: &gt;</w:t>
      </w:r>
    </w:p>
    <w:p w14:paraId="36192986" w14:textId="77777777" w:rsidR="00017DBD" w:rsidRDefault="00017DBD" w:rsidP="00017DBD">
      <w:pPr>
        <w:pStyle w:val="PL"/>
      </w:pPr>
      <w:r>
        <w:t xml:space="preserve">            No Content. The Individual NWDAF Event Subscription resource matching the subscriptionId</w:t>
      </w:r>
    </w:p>
    <w:p w14:paraId="7E5AD038" w14:textId="77777777" w:rsidR="00017DBD" w:rsidRDefault="00017DBD" w:rsidP="00017DBD">
      <w:pPr>
        <w:pStyle w:val="PL"/>
      </w:pPr>
      <w:r>
        <w:t xml:space="preserve">            was deleted.</w:t>
      </w:r>
    </w:p>
    <w:p w14:paraId="7CF2ECAD" w14:textId="77777777" w:rsidR="00017DBD" w:rsidRDefault="00017DBD" w:rsidP="00017DBD">
      <w:pPr>
        <w:pStyle w:val="PL"/>
      </w:pPr>
      <w:r>
        <w:t xml:space="preserve">        '307':</w:t>
      </w:r>
    </w:p>
    <w:p w14:paraId="0E6E9E43" w14:textId="77777777" w:rsidR="00017DBD" w:rsidRDefault="00017DBD" w:rsidP="00017DBD">
      <w:pPr>
        <w:pStyle w:val="PL"/>
      </w:pPr>
      <w:r>
        <w:t xml:space="preserve">          $ref: 'TS29571_CommonData.yaml#/components/responses/307'</w:t>
      </w:r>
    </w:p>
    <w:p w14:paraId="44BA3C18" w14:textId="77777777" w:rsidR="00017DBD" w:rsidRDefault="00017DBD" w:rsidP="00017DBD">
      <w:pPr>
        <w:pStyle w:val="PL"/>
      </w:pPr>
      <w:r>
        <w:t xml:space="preserve">        '308':</w:t>
      </w:r>
    </w:p>
    <w:p w14:paraId="37A030B2" w14:textId="77777777" w:rsidR="00017DBD" w:rsidRDefault="00017DBD" w:rsidP="00017DBD">
      <w:pPr>
        <w:pStyle w:val="PL"/>
      </w:pPr>
      <w:r>
        <w:t xml:space="preserve">          $ref: 'TS29571_CommonData.yaml#/components/responses/308'</w:t>
      </w:r>
    </w:p>
    <w:p w14:paraId="1778FD8D" w14:textId="77777777" w:rsidR="00017DBD" w:rsidRDefault="00017DBD" w:rsidP="00017DBD">
      <w:pPr>
        <w:pStyle w:val="PL"/>
      </w:pPr>
      <w:r>
        <w:t xml:space="preserve">        '400':</w:t>
      </w:r>
    </w:p>
    <w:p w14:paraId="17A3B862" w14:textId="77777777" w:rsidR="00017DBD" w:rsidRDefault="00017DBD" w:rsidP="00017DBD">
      <w:pPr>
        <w:pStyle w:val="PL"/>
      </w:pPr>
      <w:r>
        <w:t xml:space="preserve">          $ref: 'TS29571_CommonData.yaml#/components/responses/400'</w:t>
      </w:r>
    </w:p>
    <w:p w14:paraId="7EE536E1" w14:textId="77777777" w:rsidR="00017DBD" w:rsidRDefault="00017DBD" w:rsidP="00017DBD">
      <w:pPr>
        <w:pStyle w:val="PL"/>
      </w:pPr>
      <w:r>
        <w:t xml:space="preserve">        '401':</w:t>
      </w:r>
    </w:p>
    <w:p w14:paraId="3A77472E" w14:textId="77777777" w:rsidR="00017DBD" w:rsidRDefault="00017DBD" w:rsidP="00017DBD">
      <w:pPr>
        <w:pStyle w:val="PL"/>
      </w:pPr>
      <w:r>
        <w:t xml:space="preserve">          $ref: 'TS29571_CommonData.yaml#/components/responses/401'</w:t>
      </w:r>
    </w:p>
    <w:p w14:paraId="0CF289DA" w14:textId="77777777" w:rsidR="00017DBD" w:rsidRDefault="00017DBD" w:rsidP="00017DBD">
      <w:pPr>
        <w:pStyle w:val="PL"/>
        <w:rPr>
          <w:rFonts w:eastAsia="等线"/>
        </w:rPr>
      </w:pPr>
      <w:r>
        <w:rPr>
          <w:rFonts w:eastAsia="等线"/>
        </w:rPr>
        <w:t xml:space="preserve">        '403':</w:t>
      </w:r>
    </w:p>
    <w:p w14:paraId="4F9F3760" w14:textId="77777777" w:rsidR="00017DBD" w:rsidRDefault="00017DBD" w:rsidP="00017DBD">
      <w:pPr>
        <w:pStyle w:val="PL"/>
        <w:rPr>
          <w:rFonts w:eastAsia="等线"/>
        </w:rPr>
      </w:pPr>
      <w:r>
        <w:rPr>
          <w:rFonts w:eastAsia="等线"/>
        </w:rPr>
        <w:t xml:space="preserve">          $ref: 'TS29571_CommonData.yaml#/components/responses/403'</w:t>
      </w:r>
    </w:p>
    <w:p w14:paraId="2A1C4D25" w14:textId="77777777" w:rsidR="00017DBD" w:rsidRDefault="00017DBD" w:rsidP="00017DBD">
      <w:pPr>
        <w:pStyle w:val="PL"/>
      </w:pPr>
      <w:r>
        <w:t xml:space="preserve">        '404':</w:t>
      </w:r>
    </w:p>
    <w:p w14:paraId="1AC8542B" w14:textId="77777777" w:rsidR="00017DBD" w:rsidRDefault="00017DBD" w:rsidP="00017DBD">
      <w:pPr>
        <w:pStyle w:val="PL"/>
        <w:rPr>
          <w:rFonts w:eastAsia="等线"/>
        </w:rPr>
      </w:pPr>
      <w:r>
        <w:rPr>
          <w:rFonts w:eastAsia="等线"/>
        </w:rPr>
        <w:t xml:space="preserve">          $ref: 'TS29571_CommonData.yaml#/components/responses/404'</w:t>
      </w:r>
    </w:p>
    <w:p w14:paraId="1251B34A" w14:textId="77777777" w:rsidR="00017DBD" w:rsidRDefault="00017DBD" w:rsidP="00017DBD">
      <w:pPr>
        <w:pStyle w:val="PL"/>
        <w:rPr>
          <w:rFonts w:eastAsia="等线"/>
        </w:rPr>
      </w:pPr>
      <w:r>
        <w:rPr>
          <w:rFonts w:eastAsia="等线"/>
        </w:rPr>
        <w:t xml:space="preserve">        '429':</w:t>
      </w:r>
    </w:p>
    <w:p w14:paraId="6357E42A" w14:textId="77777777" w:rsidR="00017DBD" w:rsidRDefault="00017DBD" w:rsidP="00017DBD">
      <w:pPr>
        <w:pStyle w:val="PL"/>
        <w:rPr>
          <w:rFonts w:eastAsia="等线"/>
        </w:rPr>
      </w:pPr>
      <w:r>
        <w:rPr>
          <w:rFonts w:eastAsia="等线"/>
        </w:rPr>
        <w:t xml:space="preserve">          $ref: 'TS29571_CommonData.yaml#/components/responses/429'</w:t>
      </w:r>
    </w:p>
    <w:p w14:paraId="3DD907A2" w14:textId="77777777" w:rsidR="00017DBD" w:rsidRDefault="00017DBD" w:rsidP="00017DBD">
      <w:pPr>
        <w:pStyle w:val="PL"/>
      </w:pPr>
      <w:r>
        <w:t xml:space="preserve">        '500':</w:t>
      </w:r>
    </w:p>
    <w:p w14:paraId="4A06ACAA" w14:textId="77777777" w:rsidR="00017DBD" w:rsidRDefault="00017DBD" w:rsidP="00017DBD">
      <w:pPr>
        <w:pStyle w:val="PL"/>
      </w:pPr>
      <w:r>
        <w:t xml:space="preserve">          $ref: 'TS29571_CommonData.yaml#/components/responses/500'</w:t>
      </w:r>
    </w:p>
    <w:p w14:paraId="7D1AD54A" w14:textId="77777777" w:rsidR="00017DBD" w:rsidRDefault="00017DBD" w:rsidP="00017DBD">
      <w:pPr>
        <w:pStyle w:val="PL"/>
      </w:pPr>
      <w:r>
        <w:t xml:space="preserve">        '501':</w:t>
      </w:r>
    </w:p>
    <w:p w14:paraId="0975686E" w14:textId="77777777" w:rsidR="00017DBD" w:rsidRDefault="00017DBD" w:rsidP="00017DBD">
      <w:pPr>
        <w:pStyle w:val="PL"/>
      </w:pPr>
      <w:r>
        <w:t xml:space="preserve">          $ref: 'TS29571_CommonData.yaml#/components/responses/501'</w:t>
      </w:r>
    </w:p>
    <w:p w14:paraId="7833F0D7" w14:textId="77777777" w:rsidR="00017DBD" w:rsidRDefault="00017DBD" w:rsidP="00017DBD">
      <w:pPr>
        <w:pStyle w:val="PL"/>
      </w:pPr>
      <w:r>
        <w:t xml:space="preserve">        '502':</w:t>
      </w:r>
    </w:p>
    <w:p w14:paraId="7BAB60BD" w14:textId="77777777" w:rsidR="00017DBD" w:rsidRDefault="00017DBD" w:rsidP="00017DBD">
      <w:pPr>
        <w:pStyle w:val="PL"/>
      </w:pPr>
      <w:r>
        <w:t xml:space="preserve">          $ref: 'TS29571_CommonData.yaml#/components/responses/502'</w:t>
      </w:r>
    </w:p>
    <w:p w14:paraId="78AB1D94" w14:textId="77777777" w:rsidR="00017DBD" w:rsidRDefault="00017DBD" w:rsidP="00017DBD">
      <w:pPr>
        <w:pStyle w:val="PL"/>
      </w:pPr>
      <w:r>
        <w:t xml:space="preserve">        '503':</w:t>
      </w:r>
    </w:p>
    <w:p w14:paraId="579ABEC2" w14:textId="77777777" w:rsidR="00017DBD" w:rsidRDefault="00017DBD" w:rsidP="00017DBD">
      <w:pPr>
        <w:pStyle w:val="PL"/>
      </w:pPr>
      <w:r>
        <w:t xml:space="preserve">          $ref: 'TS29571_CommonData.yaml#/components/responses/503'</w:t>
      </w:r>
    </w:p>
    <w:p w14:paraId="66950C63" w14:textId="77777777" w:rsidR="00017DBD" w:rsidRDefault="00017DBD" w:rsidP="00017DBD">
      <w:pPr>
        <w:pStyle w:val="PL"/>
      </w:pPr>
      <w:r>
        <w:t xml:space="preserve">        default:</w:t>
      </w:r>
    </w:p>
    <w:p w14:paraId="7F093217" w14:textId="77777777" w:rsidR="00017DBD" w:rsidRDefault="00017DBD" w:rsidP="00017DBD">
      <w:pPr>
        <w:pStyle w:val="PL"/>
      </w:pPr>
      <w:r>
        <w:t xml:space="preserve">          $ref: 'TS29571_CommonData.yaml#/components/responses/default'</w:t>
      </w:r>
    </w:p>
    <w:p w14:paraId="1ED38D6D" w14:textId="77777777" w:rsidR="00017DBD" w:rsidRDefault="00017DBD" w:rsidP="00017DBD">
      <w:pPr>
        <w:pStyle w:val="PL"/>
      </w:pPr>
      <w:r>
        <w:t xml:space="preserve">    put:</w:t>
      </w:r>
    </w:p>
    <w:p w14:paraId="34E545D2" w14:textId="77777777" w:rsidR="00017DBD" w:rsidRDefault="00017DBD" w:rsidP="00017DBD">
      <w:pPr>
        <w:pStyle w:val="PL"/>
      </w:pPr>
      <w:r>
        <w:t xml:space="preserve">      summary: Update an existing Individual NWDAF Events Subscription</w:t>
      </w:r>
    </w:p>
    <w:p w14:paraId="5AB45E1B" w14:textId="77777777" w:rsidR="00017DBD" w:rsidRDefault="00017DBD" w:rsidP="00017DBD">
      <w:pPr>
        <w:pStyle w:val="PL"/>
      </w:pPr>
      <w:r>
        <w:t xml:space="preserve">      operationId: UpdateNWDAFEventsSubscription</w:t>
      </w:r>
    </w:p>
    <w:p w14:paraId="548B2353" w14:textId="77777777" w:rsidR="00017DBD" w:rsidRDefault="00017DBD" w:rsidP="00017DBD">
      <w:pPr>
        <w:pStyle w:val="PL"/>
      </w:pPr>
      <w:r>
        <w:t xml:space="preserve">      tags:</w:t>
      </w:r>
    </w:p>
    <w:p w14:paraId="78D7081B" w14:textId="77777777" w:rsidR="00017DBD" w:rsidRDefault="00017DBD" w:rsidP="00017DBD">
      <w:pPr>
        <w:pStyle w:val="PL"/>
      </w:pPr>
      <w:r>
        <w:t xml:space="preserve">        - Individual NWDAF Events Subscription (Document)</w:t>
      </w:r>
    </w:p>
    <w:p w14:paraId="6C5EF5A8" w14:textId="77777777" w:rsidR="00017DBD" w:rsidRDefault="00017DBD" w:rsidP="00017DBD">
      <w:pPr>
        <w:pStyle w:val="PL"/>
      </w:pPr>
      <w:r>
        <w:t xml:space="preserve">      requestBody:</w:t>
      </w:r>
    </w:p>
    <w:p w14:paraId="120325FF" w14:textId="77777777" w:rsidR="00017DBD" w:rsidRDefault="00017DBD" w:rsidP="00017DBD">
      <w:pPr>
        <w:pStyle w:val="PL"/>
      </w:pPr>
      <w:r>
        <w:lastRenderedPageBreak/>
        <w:t xml:space="preserve">        required: true</w:t>
      </w:r>
    </w:p>
    <w:p w14:paraId="1DD553C6" w14:textId="77777777" w:rsidR="00017DBD" w:rsidRDefault="00017DBD" w:rsidP="00017DBD">
      <w:pPr>
        <w:pStyle w:val="PL"/>
      </w:pPr>
      <w:r>
        <w:t xml:space="preserve">        content:</w:t>
      </w:r>
    </w:p>
    <w:p w14:paraId="1BFB85E2" w14:textId="77777777" w:rsidR="00017DBD" w:rsidRDefault="00017DBD" w:rsidP="00017DBD">
      <w:pPr>
        <w:pStyle w:val="PL"/>
      </w:pPr>
      <w:r>
        <w:t xml:space="preserve">          application/json:</w:t>
      </w:r>
    </w:p>
    <w:p w14:paraId="1B4BF65C" w14:textId="77777777" w:rsidR="00017DBD" w:rsidRDefault="00017DBD" w:rsidP="00017DBD">
      <w:pPr>
        <w:pStyle w:val="PL"/>
      </w:pPr>
      <w:r>
        <w:t xml:space="preserve">            schema:</w:t>
      </w:r>
    </w:p>
    <w:p w14:paraId="4C36F74C" w14:textId="77777777" w:rsidR="00017DBD" w:rsidRDefault="00017DBD" w:rsidP="00017DBD">
      <w:pPr>
        <w:pStyle w:val="PL"/>
      </w:pPr>
      <w:r>
        <w:t xml:space="preserve">              $ref: '#/components/schemas/NnwdafEventsSubscription'</w:t>
      </w:r>
    </w:p>
    <w:p w14:paraId="73B9EA36" w14:textId="77777777" w:rsidR="00017DBD" w:rsidRDefault="00017DBD" w:rsidP="00017DBD">
      <w:pPr>
        <w:pStyle w:val="PL"/>
      </w:pPr>
      <w:r>
        <w:t xml:space="preserve">      parameters:</w:t>
      </w:r>
    </w:p>
    <w:p w14:paraId="3E5AFE06" w14:textId="77777777" w:rsidR="00017DBD" w:rsidRDefault="00017DBD" w:rsidP="00017DBD">
      <w:pPr>
        <w:pStyle w:val="PL"/>
      </w:pPr>
      <w:r>
        <w:t xml:space="preserve">        - name: subscriptionId</w:t>
      </w:r>
    </w:p>
    <w:p w14:paraId="43CFEEF1" w14:textId="77777777" w:rsidR="00017DBD" w:rsidRDefault="00017DBD" w:rsidP="00017DBD">
      <w:pPr>
        <w:pStyle w:val="PL"/>
      </w:pPr>
      <w:r>
        <w:t xml:space="preserve">          in: path</w:t>
      </w:r>
    </w:p>
    <w:p w14:paraId="1B0E6753" w14:textId="77777777" w:rsidR="00017DBD" w:rsidRDefault="00017DBD" w:rsidP="00017DBD">
      <w:pPr>
        <w:pStyle w:val="PL"/>
      </w:pPr>
      <w:r>
        <w:t xml:space="preserve">          description: String identifying a subscription to the Nnwdaf_EventsSubscription Service.</w:t>
      </w:r>
    </w:p>
    <w:p w14:paraId="129E917A" w14:textId="77777777" w:rsidR="00017DBD" w:rsidRDefault="00017DBD" w:rsidP="00017DBD">
      <w:pPr>
        <w:pStyle w:val="PL"/>
      </w:pPr>
      <w:r>
        <w:t xml:space="preserve">          required: true</w:t>
      </w:r>
    </w:p>
    <w:p w14:paraId="683FC33E" w14:textId="77777777" w:rsidR="00017DBD" w:rsidRDefault="00017DBD" w:rsidP="00017DBD">
      <w:pPr>
        <w:pStyle w:val="PL"/>
      </w:pPr>
      <w:r>
        <w:t xml:space="preserve">          schema:</w:t>
      </w:r>
    </w:p>
    <w:p w14:paraId="71321E20" w14:textId="77777777" w:rsidR="00017DBD" w:rsidRDefault="00017DBD" w:rsidP="00017DBD">
      <w:pPr>
        <w:pStyle w:val="PL"/>
      </w:pPr>
      <w:r>
        <w:t xml:space="preserve">            type: string</w:t>
      </w:r>
    </w:p>
    <w:p w14:paraId="2ABAB474" w14:textId="77777777" w:rsidR="00017DBD" w:rsidRDefault="00017DBD" w:rsidP="00017DBD">
      <w:pPr>
        <w:pStyle w:val="PL"/>
      </w:pPr>
      <w:r>
        <w:t xml:space="preserve">      responses:</w:t>
      </w:r>
    </w:p>
    <w:p w14:paraId="57A97F4F" w14:textId="77777777" w:rsidR="00017DBD" w:rsidRDefault="00017DBD" w:rsidP="00017DBD">
      <w:pPr>
        <w:pStyle w:val="PL"/>
      </w:pPr>
      <w:r>
        <w:t xml:space="preserve">        '200':</w:t>
      </w:r>
    </w:p>
    <w:p w14:paraId="1C85EA3E" w14:textId="77777777" w:rsidR="00017DBD" w:rsidRDefault="00017DBD" w:rsidP="00017DBD">
      <w:pPr>
        <w:pStyle w:val="PL"/>
      </w:pPr>
      <w:r>
        <w:t xml:space="preserve">          description: &gt;</w:t>
      </w:r>
    </w:p>
    <w:p w14:paraId="58781F9E" w14:textId="77777777" w:rsidR="00017DBD" w:rsidRDefault="00017DBD" w:rsidP="00017DBD">
      <w:pPr>
        <w:pStyle w:val="PL"/>
      </w:pPr>
      <w:r>
        <w:t xml:space="preserve">            The Individual NWDAF Event Subscription resource was modified successfully and a</w:t>
      </w:r>
    </w:p>
    <w:p w14:paraId="1361DB19" w14:textId="77777777" w:rsidR="00017DBD" w:rsidRDefault="00017DBD" w:rsidP="00017DBD">
      <w:pPr>
        <w:pStyle w:val="PL"/>
      </w:pPr>
      <w:r>
        <w:t xml:space="preserve">            representation of that resource is returned.</w:t>
      </w:r>
    </w:p>
    <w:p w14:paraId="2C1F1ABC" w14:textId="77777777" w:rsidR="00017DBD" w:rsidRDefault="00017DBD" w:rsidP="00017DBD">
      <w:pPr>
        <w:pStyle w:val="PL"/>
      </w:pPr>
      <w:r>
        <w:t xml:space="preserve">          content:</w:t>
      </w:r>
    </w:p>
    <w:p w14:paraId="4051712B" w14:textId="77777777" w:rsidR="00017DBD" w:rsidRDefault="00017DBD" w:rsidP="00017DBD">
      <w:pPr>
        <w:pStyle w:val="PL"/>
      </w:pPr>
      <w:r>
        <w:t xml:space="preserve">            application/json:</w:t>
      </w:r>
    </w:p>
    <w:p w14:paraId="0F6F546B" w14:textId="77777777" w:rsidR="00017DBD" w:rsidRDefault="00017DBD" w:rsidP="00017DBD">
      <w:pPr>
        <w:pStyle w:val="PL"/>
      </w:pPr>
      <w:r>
        <w:t xml:space="preserve">              schema:</w:t>
      </w:r>
    </w:p>
    <w:p w14:paraId="3D063F86" w14:textId="77777777" w:rsidR="00017DBD" w:rsidRDefault="00017DBD" w:rsidP="00017DBD">
      <w:pPr>
        <w:pStyle w:val="PL"/>
      </w:pPr>
      <w:r>
        <w:t xml:space="preserve">                $ref: '#/components/schemas/NnwdafEventsSubscription'</w:t>
      </w:r>
    </w:p>
    <w:p w14:paraId="33BFC96D" w14:textId="77777777" w:rsidR="00017DBD" w:rsidRDefault="00017DBD" w:rsidP="00017DBD">
      <w:pPr>
        <w:pStyle w:val="PL"/>
      </w:pPr>
      <w:r>
        <w:t xml:space="preserve">        '204':</w:t>
      </w:r>
    </w:p>
    <w:p w14:paraId="5F9F3AF4" w14:textId="77777777" w:rsidR="00017DBD" w:rsidRDefault="00017DBD" w:rsidP="00017DBD">
      <w:pPr>
        <w:pStyle w:val="PL"/>
      </w:pPr>
      <w:r>
        <w:t xml:space="preserve">          description: The Individual NWDAF Event Subscription resource was modified successfully.</w:t>
      </w:r>
    </w:p>
    <w:p w14:paraId="7AA5931B" w14:textId="77777777" w:rsidR="00017DBD" w:rsidRDefault="00017DBD" w:rsidP="00017DBD">
      <w:pPr>
        <w:pStyle w:val="PL"/>
      </w:pPr>
      <w:r>
        <w:t xml:space="preserve">        '307':</w:t>
      </w:r>
    </w:p>
    <w:p w14:paraId="3D09654D" w14:textId="77777777" w:rsidR="00017DBD" w:rsidRDefault="00017DBD" w:rsidP="00017DBD">
      <w:pPr>
        <w:pStyle w:val="PL"/>
      </w:pPr>
      <w:r>
        <w:t xml:space="preserve">          $ref: 'TS29571_CommonData.yaml#/components/responses/307'</w:t>
      </w:r>
    </w:p>
    <w:p w14:paraId="2C80036E" w14:textId="77777777" w:rsidR="00017DBD" w:rsidRDefault="00017DBD" w:rsidP="00017DBD">
      <w:pPr>
        <w:pStyle w:val="PL"/>
      </w:pPr>
      <w:r>
        <w:t xml:space="preserve">        '308':</w:t>
      </w:r>
    </w:p>
    <w:p w14:paraId="46105F3D" w14:textId="77777777" w:rsidR="00017DBD" w:rsidRDefault="00017DBD" w:rsidP="00017DBD">
      <w:pPr>
        <w:pStyle w:val="PL"/>
      </w:pPr>
      <w:r>
        <w:t xml:space="preserve">          $ref: 'TS29571_CommonData.yaml#/components/responses/308'</w:t>
      </w:r>
    </w:p>
    <w:p w14:paraId="7D227D8D" w14:textId="77777777" w:rsidR="00017DBD" w:rsidRDefault="00017DBD" w:rsidP="00017DBD">
      <w:pPr>
        <w:pStyle w:val="PL"/>
      </w:pPr>
      <w:r>
        <w:t xml:space="preserve">        '400':</w:t>
      </w:r>
    </w:p>
    <w:p w14:paraId="2F37749F" w14:textId="77777777" w:rsidR="00017DBD" w:rsidRDefault="00017DBD" w:rsidP="00017DBD">
      <w:pPr>
        <w:pStyle w:val="PL"/>
      </w:pPr>
      <w:r>
        <w:t xml:space="preserve">          $ref: 'TS29571_CommonData.yaml#/components/responses/400'</w:t>
      </w:r>
    </w:p>
    <w:p w14:paraId="7D81CEE6" w14:textId="77777777" w:rsidR="00017DBD" w:rsidRDefault="00017DBD" w:rsidP="00017DBD">
      <w:pPr>
        <w:pStyle w:val="PL"/>
      </w:pPr>
      <w:r>
        <w:t xml:space="preserve">        '401':</w:t>
      </w:r>
    </w:p>
    <w:p w14:paraId="77EB5745" w14:textId="77777777" w:rsidR="00017DBD" w:rsidRDefault="00017DBD" w:rsidP="00017DBD">
      <w:pPr>
        <w:pStyle w:val="PL"/>
      </w:pPr>
      <w:r>
        <w:t xml:space="preserve">          $ref: 'TS29571_CommonData.yaml#/components/responses/401'</w:t>
      </w:r>
    </w:p>
    <w:p w14:paraId="1A7FECE0" w14:textId="77777777" w:rsidR="00017DBD" w:rsidRDefault="00017DBD" w:rsidP="00017DBD">
      <w:pPr>
        <w:pStyle w:val="PL"/>
        <w:rPr>
          <w:rFonts w:eastAsia="等线"/>
        </w:rPr>
      </w:pPr>
      <w:r>
        <w:rPr>
          <w:rFonts w:eastAsia="等线"/>
        </w:rPr>
        <w:t xml:space="preserve">        '403':</w:t>
      </w:r>
    </w:p>
    <w:p w14:paraId="38AF1C20" w14:textId="77777777" w:rsidR="00017DBD" w:rsidRDefault="00017DBD" w:rsidP="00017DBD">
      <w:pPr>
        <w:pStyle w:val="PL"/>
        <w:rPr>
          <w:rFonts w:eastAsia="等线"/>
        </w:rPr>
      </w:pPr>
      <w:r>
        <w:rPr>
          <w:rFonts w:eastAsia="等线"/>
        </w:rPr>
        <w:t xml:space="preserve">          $ref: 'TS29571_CommonData.yaml#/components/responses/403'</w:t>
      </w:r>
    </w:p>
    <w:p w14:paraId="30D6CDCB" w14:textId="77777777" w:rsidR="00017DBD" w:rsidRDefault="00017DBD" w:rsidP="00017DBD">
      <w:pPr>
        <w:pStyle w:val="PL"/>
      </w:pPr>
      <w:r>
        <w:t xml:space="preserve">        '404':</w:t>
      </w:r>
    </w:p>
    <w:p w14:paraId="3BA1BA3D" w14:textId="77777777" w:rsidR="00017DBD" w:rsidRDefault="00017DBD" w:rsidP="00017DBD">
      <w:pPr>
        <w:pStyle w:val="PL"/>
      </w:pPr>
      <w:r>
        <w:t xml:space="preserve">          $ref: 'TS29571_CommonData.yaml#/components/responses/404'</w:t>
      </w:r>
    </w:p>
    <w:p w14:paraId="467299AA" w14:textId="77777777" w:rsidR="00017DBD" w:rsidRDefault="00017DBD" w:rsidP="00017DBD">
      <w:pPr>
        <w:pStyle w:val="PL"/>
      </w:pPr>
      <w:r>
        <w:t xml:space="preserve">        '411':</w:t>
      </w:r>
    </w:p>
    <w:p w14:paraId="357DF0FD" w14:textId="77777777" w:rsidR="00017DBD" w:rsidRDefault="00017DBD" w:rsidP="00017DBD">
      <w:pPr>
        <w:pStyle w:val="PL"/>
      </w:pPr>
      <w:r>
        <w:t xml:space="preserve">          $ref: 'TS29571_CommonData.yaml#/components/responses/411'</w:t>
      </w:r>
    </w:p>
    <w:p w14:paraId="3B92F8C5" w14:textId="77777777" w:rsidR="00017DBD" w:rsidRDefault="00017DBD" w:rsidP="00017DBD">
      <w:pPr>
        <w:pStyle w:val="PL"/>
      </w:pPr>
      <w:r>
        <w:t xml:space="preserve">        '413':</w:t>
      </w:r>
    </w:p>
    <w:p w14:paraId="105E75C3" w14:textId="77777777" w:rsidR="00017DBD" w:rsidRDefault="00017DBD" w:rsidP="00017DBD">
      <w:pPr>
        <w:pStyle w:val="PL"/>
      </w:pPr>
      <w:r>
        <w:t xml:space="preserve">          $ref: 'TS29571_CommonData.yaml#/components/responses/413'</w:t>
      </w:r>
    </w:p>
    <w:p w14:paraId="12D8654D" w14:textId="77777777" w:rsidR="00017DBD" w:rsidRDefault="00017DBD" w:rsidP="00017DBD">
      <w:pPr>
        <w:pStyle w:val="PL"/>
      </w:pPr>
      <w:r>
        <w:t xml:space="preserve">        '415':</w:t>
      </w:r>
    </w:p>
    <w:p w14:paraId="12B2FBF0" w14:textId="77777777" w:rsidR="00017DBD" w:rsidRDefault="00017DBD" w:rsidP="00017DBD">
      <w:pPr>
        <w:pStyle w:val="PL"/>
      </w:pPr>
      <w:r>
        <w:t xml:space="preserve">          $ref: 'TS29571_CommonData.yaml#/components/responses/415'</w:t>
      </w:r>
    </w:p>
    <w:p w14:paraId="7777EC2B" w14:textId="77777777" w:rsidR="00017DBD" w:rsidRDefault="00017DBD" w:rsidP="00017DBD">
      <w:pPr>
        <w:pStyle w:val="PL"/>
        <w:rPr>
          <w:rFonts w:eastAsia="等线"/>
        </w:rPr>
      </w:pPr>
      <w:r>
        <w:rPr>
          <w:rFonts w:eastAsia="等线"/>
        </w:rPr>
        <w:t xml:space="preserve">        '429':</w:t>
      </w:r>
    </w:p>
    <w:p w14:paraId="4EAC207C" w14:textId="77777777" w:rsidR="00017DBD" w:rsidRDefault="00017DBD" w:rsidP="00017DBD">
      <w:pPr>
        <w:pStyle w:val="PL"/>
        <w:rPr>
          <w:rFonts w:eastAsia="等线"/>
        </w:rPr>
      </w:pPr>
      <w:r>
        <w:rPr>
          <w:rFonts w:eastAsia="等线"/>
        </w:rPr>
        <w:t xml:space="preserve">          $ref: 'TS29571_CommonData.yaml#/components/responses/429'</w:t>
      </w:r>
    </w:p>
    <w:p w14:paraId="3C67206B" w14:textId="77777777" w:rsidR="00017DBD" w:rsidRDefault="00017DBD" w:rsidP="00017DBD">
      <w:pPr>
        <w:pStyle w:val="PL"/>
      </w:pPr>
      <w:r>
        <w:t xml:space="preserve">        '500':</w:t>
      </w:r>
    </w:p>
    <w:p w14:paraId="5B538DE0" w14:textId="77777777" w:rsidR="00017DBD" w:rsidRDefault="00017DBD" w:rsidP="00017DBD">
      <w:pPr>
        <w:pStyle w:val="PL"/>
      </w:pPr>
      <w:r>
        <w:t xml:space="preserve">          $ref: 'TS29571_CommonData.yaml#/components/responses/500'</w:t>
      </w:r>
    </w:p>
    <w:p w14:paraId="2F769E85" w14:textId="77777777" w:rsidR="00017DBD" w:rsidRDefault="00017DBD" w:rsidP="00017DBD">
      <w:pPr>
        <w:pStyle w:val="PL"/>
      </w:pPr>
      <w:r>
        <w:t xml:space="preserve">        '501':</w:t>
      </w:r>
    </w:p>
    <w:p w14:paraId="74AC2D7A" w14:textId="77777777" w:rsidR="00017DBD" w:rsidRDefault="00017DBD" w:rsidP="00017DBD">
      <w:pPr>
        <w:pStyle w:val="PL"/>
      </w:pPr>
      <w:r>
        <w:t xml:space="preserve">          $ref: 'TS29571_CommonData.yaml#/components/responses/501'</w:t>
      </w:r>
    </w:p>
    <w:p w14:paraId="0C59A75F" w14:textId="77777777" w:rsidR="00017DBD" w:rsidRDefault="00017DBD" w:rsidP="00017DBD">
      <w:pPr>
        <w:pStyle w:val="PL"/>
      </w:pPr>
      <w:r>
        <w:t xml:space="preserve">        '502':</w:t>
      </w:r>
    </w:p>
    <w:p w14:paraId="66769956" w14:textId="77777777" w:rsidR="00017DBD" w:rsidRDefault="00017DBD" w:rsidP="00017DBD">
      <w:pPr>
        <w:pStyle w:val="PL"/>
      </w:pPr>
      <w:r>
        <w:t xml:space="preserve">          $ref: 'TS29571_CommonData.yaml#/components/responses/502'</w:t>
      </w:r>
    </w:p>
    <w:p w14:paraId="6EE5706D" w14:textId="77777777" w:rsidR="00017DBD" w:rsidRDefault="00017DBD" w:rsidP="00017DBD">
      <w:pPr>
        <w:pStyle w:val="PL"/>
      </w:pPr>
      <w:r>
        <w:t xml:space="preserve">        '503':</w:t>
      </w:r>
    </w:p>
    <w:p w14:paraId="7316ECEC" w14:textId="77777777" w:rsidR="00017DBD" w:rsidRDefault="00017DBD" w:rsidP="00017DBD">
      <w:pPr>
        <w:pStyle w:val="PL"/>
      </w:pPr>
      <w:r>
        <w:t xml:space="preserve">          $ref: 'TS29571_CommonData.yaml#/components/responses/503'</w:t>
      </w:r>
    </w:p>
    <w:p w14:paraId="518C0628" w14:textId="77777777" w:rsidR="00017DBD" w:rsidRDefault="00017DBD" w:rsidP="00017DBD">
      <w:pPr>
        <w:pStyle w:val="PL"/>
      </w:pPr>
      <w:r>
        <w:t xml:space="preserve">        default:</w:t>
      </w:r>
    </w:p>
    <w:p w14:paraId="03D50015" w14:textId="77777777" w:rsidR="00017DBD" w:rsidRDefault="00017DBD" w:rsidP="00017DBD">
      <w:pPr>
        <w:pStyle w:val="PL"/>
      </w:pPr>
      <w:r>
        <w:t xml:space="preserve">          $ref: 'TS29571_CommonData.yaml#/components/responses/default'</w:t>
      </w:r>
    </w:p>
    <w:p w14:paraId="1D70C70D" w14:textId="77777777" w:rsidR="00017DBD" w:rsidRDefault="00017DBD" w:rsidP="00017DBD">
      <w:pPr>
        <w:pStyle w:val="PL"/>
      </w:pPr>
    </w:p>
    <w:p w14:paraId="0A90F1A7" w14:textId="77777777" w:rsidR="00017DBD" w:rsidRDefault="00017DBD" w:rsidP="00017DBD">
      <w:pPr>
        <w:pStyle w:val="PL"/>
      </w:pPr>
      <w:r>
        <w:t xml:space="preserve">  /transfers:</w:t>
      </w:r>
    </w:p>
    <w:p w14:paraId="7593426C" w14:textId="77777777" w:rsidR="00017DBD" w:rsidRDefault="00017DBD" w:rsidP="00017DBD">
      <w:pPr>
        <w:pStyle w:val="PL"/>
      </w:pPr>
      <w:r>
        <w:t xml:space="preserve">    post:</w:t>
      </w:r>
    </w:p>
    <w:p w14:paraId="2D681043" w14:textId="77777777" w:rsidR="00017DBD" w:rsidRDefault="00017DBD" w:rsidP="00017DBD">
      <w:pPr>
        <w:pStyle w:val="PL"/>
      </w:pPr>
      <w:r>
        <w:t xml:space="preserve">      summary: Provide information about requested analytics subscriptions transfer and potentially create a new Individual NWDAF Event Subscription Transfer resource.</w:t>
      </w:r>
    </w:p>
    <w:p w14:paraId="0C44AAE4" w14:textId="77777777" w:rsidR="00017DBD" w:rsidRDefault="00017DBD" w:rsidP="00017DBD">
      <w:pPr>
        <w:pStyle w:val="PL"/>
      </w:pPr>
      <w:r>
        <w:t xml:space="preserve">      operationId: CreateNWDAFEventSubscriptionTransfer</w:t>
      </w:r>
    </w:p>
    <w:p w14:paraId="415CAA6B" w14:textId="77777777" w:rsidR="00017DBD" w:rsidRDefault="00017DBD" w:rsidP="00017DBD">
      <w:pPr>
        <w:pStyle w:val="PL"/>
      </w:pPr>
      <w:r>
        <w:t xml:space="preserve">      tags:</w:t>
      </w:r>
    </w:p>
    <w:p w14:paraId="1B02B08D" w14:textId="77777777" w:rsidR="00017DBD" w:rsidRDefault="00017DBD" w:rsidP="00017DBD">
      <w:pPr>
        <w:pStyle w:val="PL"/>
      </w:pPr>
      <w:r>
        <w:t xml:space="preserve">        - NWDAF Event Subscription Transfers (Collection)</w:t>
      </w:r>
    </w:p>
    <w:p w14:paraId="513BD75B" w14:textId="77777777" w:rsidR="00017DBD" w:rsidRDefault="00017DBD" w:rsidP="00017DBD">
      <w:pPr>
        <w:pStyle w:val="PL"/>
      </w:pPr>
      <w:r>
        <w:t xml:space="preserve">      security:</w:t>
      </w:r>
    </w:p>
    <w:p w14:paraId="7FC1987E" w14:textId="77777777" w:rsidR="00017DBD" w:rsidRDefault="00017DBD" w:rsidP="00017DBD">
      <w:pPr>
        <w:pStyle w:val="PL"/>
      </w:pPr>
      <w:r>
        <w:t xml:space="preserve">        - {}</w:t>
      </w:r>
    </w:p>
    <w:p w14:paraId="41042331" w14:textId="77777777" w:rsidR="00017DBD" w:rsidRDefault="00017DBD" w:rsidP="00017DBD">
      <w:pPr>
        <w:pStyle w:val="PL"/>
      </w:pPr>
      <w:r>
        <w:t xml:space="preserve">        - oAuth2ClientCredentials:</w:t>
      </w:r>
    </w:p>
    <w:p w14:paraId="56C6EDBC" w14:textId="77777777" w:rsidR="00017DBD" w:rsidRDefault="00017DBD" w:rsidP="00017DBD">
      <w:pPr>
        <w:pStyle w:val="PL"/>
      </w:pPr>
      <w:r>
        <w:t xml:space="preserve">          - nnwdaf-eventssubscription</w:t>
      </w:r>
    </w:p>
    <w:p w14:paraId="289B2475" w14:textId="77777777" w:rsidR="00017DBD" w:rsidRDefault="00017DBD" w:rsidP="00017DBD">
      <w:pPr>
        <w:pStyle w:val="PL"/>
      </w:pPr>
      <w:r>
        <w:t xml:space="preserve">        - oAuth2ClientCredentials:</w:t>
      </w:r>
    </w:p>
    <w:p w14:paraId="62D26A34" w14:textId="77777777" w:rsidR="00017DBD" w:rsidRDefault="00017DBD" w:rsidP="00017DBD">
      <w:pPr>
        <w:pStyle w:val="PL"/>
      </w:pPr>
      <w:r>
        <w:t xml:space="preserve">          - nnwdaf-eventssubscription</w:t>
      </w:r>
    </w:p>
    <w:p w14:paraId="3D413498" w14:textId="77777777" w:rsidR="00017DBD" w:rsidRDefault="00017DBD" w:rsidP="00017DBD">
      <w:pPr>
        <w:pStyle w:val="PL"/>
      </w:pPr>
      <w:r>
        <w:t xml:space="preserve">          - nnwdaf-</w:t>
      </w:r>
      <w:proofErr w:type="gramStart"/>
      <w:r>
        <w:t>eventssubscription:transfer</w:t>
      </w:r>
      <w:proofErr w:type="gramEnd"/>
    </w:p>
    <w:p w14:paraId="098B6DAF" w14:textId="77777777" w:rsidR="00017DBD" w:rsidRDefault="00017DBD" w:rsidP="00017DBD">
      <w:pPr>
        <w:pStyle w:val="PL"/>
      </w:pPr>
      <w:r>
        <w:t xml:space="preserve">      requestBody:</w:t>
      </w:r>
    </w:p>
    <w:p w14:paraId="44FB8A79" w14:textId="77777777" w:rsidR="00017DBD" w:rsidRDefault="00017DBD" w:rsidP="00017DBD">
      <w:pPr>
        <w:pStyle w:val="PL"/>
      </w:pPr>
      <w:r>
        <w:t xml:space="preserve">        required: true</w:t>
      </w:r>
    </w:p>
    <w:p w14:paraId="00FC0AC5" w14:textId="77777777" w:rsidR="00017DBD" w:rsidRDefault="00017DBD" w:rsidP="00017DBD">
      <w:pPr>
        <w:pStyle w:val="PL"/>
      </w:pPr>
      <w:r>
        <w:t xml:space="preserve">        content:</w:t>
      </w:r>
    </w:p>
    <w:p w14:paraId="6035CDA1" w14:textId="77777777" w:rsidR="00017DBD" w:rsidRDefault="00017DBD" w:rsidP="00017DBD">
      <w:pPr>
        <w:pStyle w:val="PL"/>
      </w:pPr>
      <w:r>
        <w:t xml:space="preserve">          application/json:</w:t>
      </w:r>
    </w:p>
    <w:p w14:paraId="0B1E7DD2" w14:textId="77777777" w:rsidR="00017DBD" w:rsidRDefault="00017DBD" w:rsidP="00017DBD">
      <w:pPr>
        <w:pStyle w:val="PL"/>
      </w:pPr>
      <w:r>
        <w:t xml:space="preserve">            schema:</w:t>
      </w:r>
    </w:p>
    <w:p w14:paraId="2BCDA88C" w14:textId="77777777" w:rsidR="00017DBD" w:rsidRDefault="00017DBD" w:rsidP="00017DBD">
      <w:pPr>
        <w:pStyle w:val="PL"/>
      </w:pPr>
      <w:r>
        <w:t xml:space="preserve">              $ref: '#/components/schemas/AnalyticsSubscriptionsTransfer'</w:t>
      </w:r>
    </w:p>
    <w:p w14:paraId="0BC7D2BD" w14:textId="77777777" w:rsidR="00017DBD" w:rsidRDefault="00017DBD" w:rsidP="00017DBD">
      <w:pPr>
        <w:pStyle w:val="PL"/>
      </w:pPr>
      <w:r>
        <w:t xml:space="preserve">      responses:</w:t>
      </w:r>
    </w:p>
    <w:p w14:paraId="0BEC41E7" w14:textId="77777777" w:rsidR="00017DBD" w:rsidRDefault="00017DBD" w:rsidP="00017DBD">
      <w:pPr>
        <w:pStyle w:val="PL"/>
      </w:pPr>
      <w:r>
        <w:t xml:space="preserve">        '201':</w:t>
      </w:r>
    </w:p>
    <w:p w14:paraId="01A8F8F6" w14:textId="77777777" w:rsidR="00017DBD" w:rsidRDefault="00017DBD" w:rsidP="00017DBD">
      <w:pPr>
        <w:pStyle w:val="PL"/>
      </w:pPr>
      <w:r>
        <w:t xml:space="preserve">          description: Create a new Individual NWDAF Event Subscription Transfer resource.</w:t>
      </w:r>
    </w:p>
    <w:p w14:paraId="4A63B821" w14:textId="77777777" w:rsidR="00017DBD" w:rsidRDefault="00017DBD" w:rsidP="00017DBD">
      <w:pPr>
        <w:pStyle w:val="PL"/>
        <w:rPr>
          <w:rFonts w:eastAsia="等线"/>
        </w:rPr>
      </w:pPr>
      <w:r>
        <w:rPr>
          <w:rFonts w:eastAsia="等线"/>
        </w:rPr>
        <w:t xml:space="preserve">          headers:</w:t>
      </w:r>
    </w:p>
    <w:p w14:paraId="6E9B9DC2" w14:textId="77777777" w:rsidR="00017DBD" w:rsidRDefault="00017DBD" w:rsidP="00017DBD">
      <w:pPr>
        <w:pStyle w:val="PL"/>
        <w:rPr>
          <w:rFonts w:eastAsia="等线"/>
        </w:rPr>
      </w:pPr>
      <w:r>
        <w:rPr>
          <w:rFonts w:eastAsia="等线"/>
        </w:rPr>
        <w:lastRenderedPageBreak/>
        <w:t xml:space="preserve">            Location:</w:t>
      </w:r>
    </w:p>
    <w:p w14:paraId="630003A0" w14:textId="77777777" w:rsidR="00017DBD" w:rsidRDefault="00017DBD" w:rsidP="00017DBD">
      <w:pPr>
        <w:pStyle w:val="PL"/>
        <w:rPr>
          <w:rFonts w:eastAsia="等线"/>
        </w:rPr>
      </w:pPr>
      <w:r>
        <w:rPr>
          <w:rFonts w:eastAsia="等线"/>
        </w:rPr>
        <w:t xml:space="preserve">              description: &gt;</w:t>
      </w:r>
    </w:p>
    <w:p w14:paraId="1297FD8D" w14:textId="77777777" w:rsidR="00017DBD" w:rsidRDefault="00017DBD" w:rsidP="00017DBD">
      <w:pPr>
        <w:pStyle w:val="PL"/>
        <w:rPr>
          <w:rFonts w:eastAsia="等线"/>
        </w:rPr>
      </w:pPr>
      <w:r>
        <w:t xml:space="preserve">                </w:t>
      </w:r>
      <w:r>
        <w:rPr>
          <w:rFonts w:eastAsia="等线"/>
        </w:rPr>
        <w:t>Contains the URI of the newly created resource, according to the structure</w:t>
      </w:r>
    </w:p>
    <w:p w14:paraId="6BE6B754" w14:textId="77777777" w:rsidR="00017DBD" w:rsidRDefault="00017DBD" w:rsidP="00017DBD">
      <w:pPr>
        <w:pStyle w:val="PL"/>
        <w:rPr>
          <w:rFonts w:eastAsia="等线"/>
        </w:rPr>
      </w:pPr>
      <w:r>
        <w:t xml:space="preserve">                </w:t>
      </w:r>
      <w:r>
        <w:rPr>
          <w:rFonts w:eastAsia="等线"/>
        </w:rPr>
        <w:t>{apiRoot}/nnwdaf-eventssubscription/&lt;apiVersion&gt;/transfers/{transferId}</w:t>
      </w:r>
    </w:p>
    <w:p w14:paraId="0D13F8B2" w14:textId="77777777" w:rsidR="00017DBD" w:rsidRDefault="00017DBD" w:rsidP="00017DBD">
      <w:pPr>
        <w:pStyle w:val="PL"/>
        <w:rPr>
          <w:rFonts w:eastAsia="等线"/>
        </w:rPr>
      </w:pPr>
      <w:r>
        <w:rPr>
          <w:rFonts w:eastAsia="等线"/>
        </w:rPr>
        <w:t xml:space="preserve">              required: true</w:t>
      </w:r>
    </w:p>
    <w:p w14:paraId="52387CC9" w14:textId="77777777" w:rsidR="00017DBD" w:rsidRDefault="00017DBD" w:rsidP="00017DBD">
      <w:pPr>
        <w:pStyle w:val="PL"/>
        <w:rPr>
          <w:rFonts w:eastAsia="等线"/>
        </w:rPr>
      </w:pPr>
      <w:r>
        <w:rPr>
          <w:rFonts w:eastAsia="等线"/>
        </w:rPr>
        <w:t xml:space="preserve">              schema:</w:t>
      </w:r>
    </w:p>
    <w:p w14:paraId="5C1806BB" w14:textId="77777777" w:rsidR="00017DBD" w:rsidRDefault="00017DBD" w:rsidP="00017DBD">
      <w:pPr>
        <w:pStyle w:val="PL"/>
        <w:rPr>
          <w:rFonts w:eastAsia="等线"/>
        </w:rPr>
      </w:pPr>
      <w:r>
        <w:rPr>
          <w:rFonts w:eastAsia="等线"/>
        </w:rPr>
        <w:t xml:space="preserve">                type: string</w:t>
      </w:r>
    </w:p>
    <w:p w14:paraId="20C71A5D" w14:textId="77777777" w:rsidR="00017DBD" w:rsidRDefault="00017DBD" w:rsidP="00017DBD">
      <w:pPr>
        <w:pStyle w:val="PL"/>
      </w:pPr>
      <w:r>
        <w:t xml:space="preserve">        '204':</w:t>
      </w:r>
    </w:p>
    <w:p w14:paraId="114B20E1" w14:textId="77777777" w:rsidR="00017DBD" w:rsidRDefault="00017DBD" w:rsidP="00017DBD">
      <w:pPr>
        <w:pStyle w:val="PL"/>
      </w:pPr>
      <w:r>
        <w:t xml:space="preserve">          description: &gt;</w:t>
      </w:r>
    </w:p>
    <w:p w14:paraId="0A3908F8" w14:textId="77777777" w:rsidR="00017DBD" w:rsidRDefault="00017DBD" w:rsidP="00017DBD">
      <w:pPr>
        <w:pStyle w:val="PL"/>
      </w:pPr>
      <w:r>
        <w:t xml:space="preserve">            No Content. The receipt of the information about analytics subscription(s) that are</w:t>
      </w:r>
    </w:p>
    <w:p w14:paraId="4919D288" w14:textId="77777777" w:rsidR="00017DBD" w:rsidRDefault="00017DBD" w:rsidP="00017DBD">
      <w:pPr>
        <w:pStyle w:val="PL"/>
      </w:pPr>
      <w:r>
        <w:t xml:space="preserve">            requested to be transferred and the ability to handle this information (e.g. execute the</w:t>
      </w:r>
    </w:p>
    <w:p w14:paraId="7EAE8D56" w14:textId="77777777" w:rsidR="00017DBD" w:rsidRDefault="00017DBD" w:rsidP="00017DBD">
      <w:pPr>
        <w:pStyle w:val="PL"/>
      </w:pPr>
      <w:r>
        <w:t xml:space="preserve">            steps required to transfer an analytics subscription directly) is confirmed.</w:t>
      </w:r>
    </w:p>
    <w:p w14:paraId="09710598" w14:textId="77777777" w:rsidR="00017DBD" w:rsidRDefault="00017DBD" w:rsidP="00017DBD">
      <w:pPr>
        <w:pStyle w:val="PL"/>
      </w:pPr>
      <w:r>
        <w:t xml:space="preserve">        '400':</w:t>
      </w:r>
    </w:p>
    <w:p w14:paraId="4FF05AAE" w14:textId="77777777" w:rsidR="00017DBD" w:rsidRDefault="00017DBD" w:rsidP="00017DBD">
      <w:pPr>
        <w:pStyle w:val="PL"/>
      </w:pPr>
      <w:r>
        <w:t xml:space="preserve">          $ref: 'TS29571_CommonData.yaml#/components/responses/400'</w:t>
      </w:r>
    </w:p>
    <w:p w14:paraId="52D3A378" w14:textId="77777777" w:rsidR="00017DBD" w:rsidRDefault="00017DBD" w:rsidP="00017DBD">
      <w:pPr>
        <w:pStyle w:val="PL"/>
      </w:pPr>
      <w:r>
        <w:t xml:space="preserve">        '401':</w:t>
      </w:r>
    </w:p>
    <w:p w14:paraId="1C331FC4" w14:textId="77777777" w:rsidR="00017DBD" w:rsidRDefault="00017DBD" w:rsidP="00017DBD">
      <w:pPr>
        <w:pStyle w:val="PL"/>
      </w:pPr>
      <w:r>
        <w:t xml:space="preserve">          $ref: 'TS29571_CommonData.yaml#/components/responses/401'</w:t>
      </w:r>
    </w:p>
    <w:p w14:paraId="70566EA1" w14:textId="77777777" w:rsidR="00017DBD" w:rsidRDefault="00017DBD" w:rsidP="00017DBD">
      <w:pPr>
        <w:pStyle w:val="PL"/>
        <w:rPr>
          <w:rFonts w:eastAsia="等线"/>
        </w:rPr>
      </w:pPr>
      <w:r>
        <w:rPr>
          <w:rFonts w:eastAsia="等线"/>
        </w:rPr>
        <w:t xml:space="preserve">        '403':</w:t>
      </w:r>
    </w:p>
    <w:p w14:paraId="3EDEFAD1" w14:textId="77777777" w:rsidR="00017DBD" w:rsidRDefault="00017DBD" w:rsidP="00017DBD">
      <w:pPr>
        <w:pStyle w:val="PL"/>
        <w:rPr>
          <w:rFonts w:eastAsia="等线"/>
        </w:rPr>
      </w:pPr>
      <w:r>
        <w:rPr>
          <w:rFonts w:eastAsia="等线"/>
        </w:rPr>
        <w:t xml:space="preserve">          $ref: 'TS29571_CommonData.yaml#/components/responses/403'</w:t>
      </w:r>
    </w:p>
    <w:p w14:paraId="0B490629" w14:textId="77777777" w:rsidR="00017DBD" w:rsidRDefault="00017DBD" w:rsidP="00017DBD">
      <w:pPr>
        <w:pStyle w:val="PL"/>
      </w:pPr>
      <w:r>
        <w:t xml:space="preserve">        '404':</w:t>
      </w:r>
    </w:p>
    <w:p w14:paraId="0B7E0B65" w14:textId="77777777" w:rsidR="00017DBD" w:rsidRDefault="00017DBD" w:rsidP="00017DBD">
      <w:pPr>
        <w:pStyle w:val="PL"/>
      </w:pPr>
      <w:r>
        <w:t xml:space="preserve">          $ref: 'TS29571_CommonData.yaml#/components/responses/404'</w:t>
      </w:r>
    </w:p>
    <w:p w14:paraId="7D87D384" w14:textId="77777777" w:rsidR="00017DBD" w:rsidRDefault="00017DBD" w:rsidP="00017DBD">
      <w:pPr>
        <w:pStyle w:val="PL"/>
      </w:pPr>
      <w:r>
        <w:t xml:space="preserve">        '411':</w:t>
      </w:r>
    </w:p>
    <w:p w14:paraId="5ECA6723" w14:textId="77777777" w:rsidR="00017DBD" w:rsidRDefault="00017DBD" w:rsidP="00017DBD">
      <w:pPr>
        <w:pStyle w:val="PL"/>
      </w:pPr>
      <w:r>
        <w:t xml:space="preserve">          $ref: 'TS29571_CommonData.yaml#/components/responses/411'</w:t>
      </w:r>
    </w:p>
    <w:p w14:paraId="15E3910B" w14:textId="77777777" w:rsidR="00017DBD" w:rsidRDefault="00017DBD" w:rsidP="00017DBD">
      <w:pPr>
        <w:pStyle w:val="PL"/>
      </w:pPr>
      <w:r>
        <w:t xml:space="preserve">        '413':</w:t>
      </w:r>
    </w:p>
    <w:p w14:paraId="564018FA" w14:textId="77777777" w:rsidR="00017DBD" w:rsidRDefault="00017DBD" w:rsidP="00017DBD">
      <w:pPr>
        <w:pStyle w:val="PL"/>
      </w:pPr>
      <w:r>
        <w:t xml:space="preserve">          $ref: 'TS29571_CommonData.yaml#/components/responses/413'</w:t>
      </w:r>
    </w:p>
    <w:p w14:paraId="740B21AF" w14:textId="77777777" w:rsidR="00017DBD" w:rsidRDefault="00017DBD" w:rsidP="00017DBD">
      <w:pPr>
        <w:pStyle w:val="PL"/>
      </w:pPr>
      <w:r>
        <w:t xml:space="preserve">        '415':</w:t>
      </w:r>
    </w:p>
    <w:p w14:paraId="6A1821DF" w14:textId="77777777" w:rsidR="00017DBD" w:rsidRDefault="00017DBD" w:rsidP="00017DBD">
      <w:pPr>
        <w:pStyle w:val="PL"/>
      </w:pPr>
      <w:r>
        <w:t xml:space="preserve">          $ref: 'TS29571_CommonData.yaml#/components/responses/415'</w:t>
      </w:r>
    </w:p>
    <w:p w14:paraId="3AD8460C" w14:textId="77777777" w:rsidR="00017DBD" w:rsidRDefault="00017DBD" w:rsidP="00017DBD">
      <w:pPr>
        <w:pStyle w:val="PL"/>
        <w:rPr>
          <w:rFonts w:eastAsia="等线"/>
        </w:rPr>
      </w:pPr>
      <w:r>
        <w:rPr>
          <w:rFonts w:eastAsia="等线"/>
        </w:rPr>
        <w:t xml:space="preserve">        '429':</w:t>
      </w:r>
    </w:p>
    <w:p w14:paraId="160412A1" w14:textId="77777777" w:rsidR="00017DBD" w:rsidRDefault="00017DBD" w:rsidP="00017DBD">
      <w:pPr>
        <w:pStyle w:val="PL"/>
        <w:rPr>
          <w:rFonts w:eastAsia="等线"/>
        </w:rPr>
      </w:pPr>
      <w:r>
        <w:rPr>
          <w:rFonts w:eastAsia="等线"/>
        </w:rPr>
        <w:t xml:space="preserve">          $ref: 'TS29571_CommonData.yaml#/components/responses/429'</w:t>
      </w:r>
    </w:p>
    <w:p w14:paraId="354B5CEA" w14:textId="77777777" w:rsidR="00017DBD" w:rsidRDefault="00017DBD" w:rsidP="00017DBD">
      <w:pPr>
        <w:pStyle w:val="PL"/>
      </w:pPr>
      <w:r>
        <w:t xml:space="preserve">        '500':</w:t>
      </w:r>
    </w:p>
    <w:p w14:paraId="27386037" w14:textId="77777777" w:rsidR="00017DBD" w:rsidRDefault="00017DBD" w:rsidP="00017DBD">
      <w:pPr>
        <w:pStyle w:val="PL"/>
      </w:pPr>
      <w:r>
        <w:t xml:space="preserve">          $ref: 'TS29571_CommonData.yaml#/components/responses/500'</w:t>
      </w:r>
    </w:p>
    <w:p w14:paraId="38CFE457" w14:textId="77777777" w:rsidR="00017DBD" w:rsidRDefault="00017DBD" w:rsidP="00017DBD">
      <w:pPr>
        <w:pStyle w:val="PL"/>
      </w:pPr>
      <w:r>
        <w:t xml:space="preserve">        '502':</w:t>
      </w:r>
    </w:p>
    <w:p w14:paraId="1A77A697" w14:textId="77777777" w:rsidR="00017DBD" w:rsidRDefault="00017DBD" w:rsidP="00017DBD">
      <w:pPr>
        <w:pStyle w:val="PL"/>
      </w:pPr>
      <w:r>
        <w:t xml:space="preserve">          $ref: 'TS29571_CommonData.yaml#/components/responses/502'</w:t>
      </w:r>
    </w:p>
    <w:p w14:paraId="7B3E9F2E" w14:textId="77777777" w:rsidR="00017DBD" w:rsidRDefault="00017DBD" w:rsidP="00017DBD">
      <w:pPr>
        <w:pStyle w:val="PL"/>
      </w:pPr>
      <w:r>
        <w:t xml:space="preserve">        '503':</w:t>
      </w:r>
    </w:p>
    <w:p w14:paraId="2C6DADFC" w14:textId="77777777" w:rsidR="00017DBD" w:rsidRDefault="00017DBD" w:rsidP="00017DBD">
      <w:pPr>
        <w:pStyle w:val="PL"/>
      </w:pPr>
      <w:r>
        <w:t xml:space="preserve">          $ref: 'TS29571_CommonData.yaml#/components/responses/503'</w:t>
      </w:r>
    </w:p>
    <w:p w14:paraId="06B86335" w14:textId="77777777" w:rsidR="00017DBD" w:rsidRDefault="00017DBD" w:rsidP="00017DBD">
      <w:pPr>
        <w:pStyle w:val="PL"/>
      </w:pPr>
      <w:r>
        <w:t xml:space="preserve">        default:</w:t>
      </w:r>
    </w:p>
    <w:p w14:paraId="6AC2A6BE" w14:textId="77777777" w:rsidR="00017DBD" w:rsidRDefault="00017DBD" w:rsidP="00017DBD">
      <w:pPr>
        <w:pStyle w:val="PL"/>
      </w:pPr>
      <w:r>
        <w:t xml:space="preserve">          $ref: 'TS29571_CommonData.yaml#/components/responses/default'</w:t>
      </w:r>
    </w:p>
    <w:p w14:paraId="4883B398" w14:textId="77777777" w:rsidR="00017DBD" w:rsidRDefault="00017DBD" w:rsidP="00017DBD">
      <w:pPr>
        <w:pStyle w:val="PL"/>
      </w:pPr>
    </w:p>
    <w:p w14:paraId="7F8DAF9F" w14:textId="77777777" w:rsidR="00017DBD" w:rsidRDefault="00017DBD" w:rsidP="00017DBD">
      <w:pPr>
        <w:pStyle w:val="PL"/>
      </w:pPr>
      <w:r>
        <w:t xml:space="preserve">  /transfers/{transferId}:</w:t>
      </w:r>
    </w:p>
    <w:p w14:paraId="79976C0E" w14:textId="77777777" w:rsidR="00017DBD" w:rsidRDefault="00017DBD" w:rsidP="00017DBD">
      <w:pPr>
        <w:pStyle w:val="PL"/>
      </w:pPr>
      <w:r>
        <w:t xml:space="preserve">    delete:</w:t>
      </w:r>
    </w:p>
    <w:p w14:paraId="41195AAF" w14:textId="77777777" w:rsidR="00017DBD" w:rsidRDefault="00017DBD" w:rsidP="00017DBD">
      <w:pPr>
        <w:pStyle w:val="PL"/>
      </w:pPr>
      <w:r>
        <w:t xml:space="preserve">      summary: Delete an existing Individual NWDAF Event Subscription Transfer</w:t>
      </w:r>
    </w:p>
    <w:p w14:paraId="04B8C052" w14:textId="77777777" w:rsidR="00017DBD" w:rsidRDefault="00017DBD" w:rsidP="00017DBD">
      <w:pPr>
        <w:pStyle w:val="PL"/>
      </w:pPr>
      <w:r>
        <w:t xml:space="preserve">      operationId: DeleteNWDAFEventSubscriptionTransfer</w:t>
      </w:r>
    </w:p>
    <w:p w14:paraId="3EB6CDF9" w14:textId="77777777" w:rsidR="00017DBD" w:rsidRDefault="00017DBD" w:rsidP="00017DBD">
      <w:pPr>
        <w:pStyle w:val="PL"/>
      </w:pPr>
      <w:r>
        <w:t xml:space="preserve">      tags:</w:t>
      </w:r>
    </w:p>
    <w:p w14:paraId="0608AE8A" w14:textId="77777777" w:rsidR="00017DBD" w:rsidRDefault="00017DBD" w:rsidP="00017DBD">
      <w:pPr>
        <w:pStyle w:val="PL"/>
      </w:pPr>
      <w:r>
        <w:t xml:space="preserve">        - Individual NWDAF Event Subscription Transfer (Document)</w:t>
      </w:r>
    </w:p>
    <w:p w14:paraId="161C98E3" w14:textId="77777777" w:rsidR="00017DBD" w:rsidRDefault="00017DBD" w:rsidP="00017DBD">
      <w:pPr>
        <w:pStyle w:val="PL"/>
      </w:pPr>
      <w:r>
        <w:t xml:space="preserve">      security:</w:t>
      </w:r>
    </w:p>
    <w:p w14:paraId="6221EB25" w14:textId="77777777" w:rsidR="00017DBD" w:rsidRDefault="00017DBD" w:rsidP="00017DBD">
      <w:pPr>
        <w:pStyle w:val="PL"/>
      </w:pPr>
      <w:r>
        <w:t xml:space="preserve">        - {}</w:t>
      </w:r>
    </w:p>
    <w:p w14:paraId="4A46CA80" w14:textId="77777777" w:rsidR="00017DBD" w:rsidRDefault="00017DBD" w:rsidP="00017DBD">
      <w:pPr>
        <w:pStyle w:val="PL"/>
      </w:pPr>
      <w:r>
        <w:t xml:space="preserve">        - oAuth2ClientCredentials:</w:t>
      </w:r>
    </w:p>
    <w:p w14:paraId="18D36519" w14:textId="77777777" w:rsidR="00017DBD" w:rsidRDefault="00017DBD" w:rsidP="00017DBD">
      <w:pPr>
        <w:pStyle w:val="PL"/>
      </w:pPr>
      <w:r>
        <w:t xml:space="preserve">          - nnwdaf-eventssubscription</w:t>
      </w:r>
    </w:p>
    <w:p w14:paraId="00DA2656" w14:textId="77777777" w:rsidR="00017DBD" w:rsidRDefault="00017DBD" w:rsidP="00017DBD">
      <w:pPr>
        <w:pStyle w:val="PL"/>
      </w:pPr>
      <w:r>
        <w:t xml:space="preserve">        - oAuth2ClientCredentials:</w:t>
      </w:r>
    </w:p>
    <w:p w14:paraId="4BFD51D6" w14:textId="77777777" w:rsidR="00017DBD" w:rsidRDefault="00017DBD" w:rsidP="00017DBD">
      <w:pPr>
        <w:pStyle w:val="PL"/>
      </w:pPr>
      <w:r>
        <w:t xml:space="preserve">          - nnwdaf-eventssubscription</w:t>
      </w:r>
    </w:p>
    <w:p w14:paraId="5039591B" w14:textId="77777777" w:rsidR="00017DBD" w:rsidRDefault="00017DBD" w:rsidP="00017DBD">
      <w:pPr>
        <w:pStyle w:val="PL"/>
      </w:pPr>
      <w:r>
        <w:t xml:space="preserve">          - nnwdaf-</w:t>
      </w:r>
      <w:proofErr w:type="gramStart"/>
      <w:r>
        <w:t>eventssubscription:transfer</w:t>
      </w:r>
      <w:proofErr w:type="gramEnd"/>
    </w:p>
    <w:p w14:paraId="431C485C" w14:textId="77777777" w:rsidR="00017DBD" w:rsidRDefault="00017DBD" w:rsidP="00017DBD">
      <w:pPr>
        <w:pStyle w:val="PL"/>
      </w:pPr>
      <w:r>
        <w:t xml:space="preserve">      parameters:</w:t>
      </w:r>
    </w:p>
    <w:p w14:paraId="2F10CC50" w14:textId="77777777" w:rsidR="00017DBD" w:rsidRDefault="00017DBD" w:rsidP="00017DBD">
      <w:pPr>
        <w:pStyle w:val="PL"/>
      </w:pPr>
      <w:r>
        <w:t xml:space="preserve">        - name: transferId</w:t>
      </w:r>
    </w:p>
    <w:p w14:paraId="327AD934" w14:textId="77777777" w:rsidR="00017DBD" w:rsidRDefault="00017DBD" w:rsidP="00017DBD">
      <w:pPr>
        <w:pStyle w:val="PL"/>
      </w:pPr>
      <w:r>
        <w:t xml:space="preserve">          in: path</w:t>
      </w:r>
    </w:p>
    <w:p w14:paraId="2DEB65F3" w14:textId="77777777" w:rsidR="00017DBD" w:rsidRDefault="00017DBD" w:rsidP="00017DBD">
      <w:pPr>
        <w:pStyle w:val="PL"/>
      </w:pPr>
      <w:r>
        <w:t xml:space="preserve">          description: &gt;</w:t>
      </w:r>
    </w:p>
    <w:p w14:paraId="3AB2EEC0" w14:textId="77777777" w:rsidR="00017DBD" w:rsidRDefault="00017DBD" w:rsidP="00017DBD">
      <w:pPr>
        <w:pStyle w:val="PL"/>
      </w:pPr>
      <w:r>
        <w:t xml:space="preserve">            String identifying a request for an analytics subscription transfer to the</w:t>
      </w:r>
    </w:p>
    <w:p w14:paraId="7D7DFC8F" w14:textId="77777777" w:rsidR="00017DBD" w:rsidRDefault="00017DBD" w:rsidP="00017DBD">
      <w:pPr>
        <w:pStyle w:val="PL"/>
      </w:pPr>
      <w:r>
        <w:t xml:space="preserve">            Nnwdaf_EventsSubscription Service.</w:t>
      </w:r>
    </w:p>
    <w:p w14:paraId="654EFEB8" w14:textId="77777777" w:rsidR="00017DBD" w:rsidRDefault="00017DBD" w:rsidP="00017DBD">
      <w:pPr>
        <w:pStyle w:val="PL"/>
      </w:pPr>
      <w:r>
        <w:t xml:space="preserve">          required: true</w:t>
      </w:r>
    </w:p>
    <w:p w14:paraId="228ED3F4" w14:textId="77777777" w:rsidR="00017DBD" w:rsidRDefault="00017DBD" w:rsidP="00017DBD">
      <w:pPr>
        <w:pStyle w:val="PL"/>
      </w:pPr>
      <w:r>
        <w:t xml:space="preserve">          schema:</w:t>
      </w:r>
    </w:p>
    <w:p w14:paraId="5C65FBD3" w14:textId="77777777" w:rsidR="00017DBD" w:rsidRDefault="00017DBD" w:rsidP="00017DBD">
      <w:pPr>
        <w:pStyle w:val="PL"/>
      </w:pPr>
      <w:r>
        <w:t xml:space="preserve">            type: string</w:t>
      </w:r>
    </w:p>
    <w:p w14:paraId="4F7AB2BB" w14:textId="77777777" w:rsidR="00017DBD" w:rsidRDefault="00017DBD" w:rsidP="00017DBD">
      <w:pPr>
        <w:pStyle w:val="PL"/>
      </w:pPr>
      <w:r>
        <w:t xml:space="preserve">      responses:</w:t>
      </w:r>
    </w:p>
    <w:p w14:paraId="31278B0C" w14:textId="77777777" w:rsidR="00017DBD" w:rsidRDefault="00017DBD" w:rsidP="00017DBD">
      <w:pPr>
        <w:pStyle w:val="PL"/>
      </w:pPr>
      <w:r>
        <w:t xml:space="preserve">        '204':</w:t>
      </w:r>
    </w:p>
    <w:p w14:paraId="550E2067" w14:textId="77777777" w:rsidR="00017DBD" w:rsidRDefault="00017DBD" w:rsidP="00017DBD">
      <w:pPr>
        <w:pStyle w:val="PL"/>
      </w:pPr>
      <w:r>
        <w:t xml:space="preserve">          description: &gt;</w:t>
      </w:r>
    </w:p>
    <w:p w14:paraId="19FDEF7B" w14:textId="77777777" w:rsidR="00017DBD" w:rsidRDefault="00017DBD" w:rsidP="00017DBD">
      <w:pPr>
        <w:pStyle w:val="PL"/>
      </w:pPr>
      <w:r>
        <w:t xml:space="preserve">            No Content. The Individual NWDAF Event Subscription Transfer resource matching the</w:t>
      </w:r>
    </w:p>
    <w:p w14:paraId="3DD8EFEA" w14:textId="77777777" w:rsidR="00017DBD" w:rsidRDefault="00017DBD" w:rsidP="00017DBD">
      <w:pPr>
        <w:pStyle w:val="PL"/>
      </w:pPr>
      <w:r>
        <w:t xml:space="preserve">            transferId was deleted.</w:t>
      </w:r>
    </w:p>
    <w:p w14:paraId="4678C09E" w14:textId="77777777" w:rsidR="00017DBD" w:rsidRDefault="00017DBD" w:rsidP="00017DBD">
      <w:pPr>
        <w:pStyle w:val="PL"/>
      </w:pPr>
      <w:r>
        <w:t xml:space="preserve">        '307':</w:t>
      </w:r>
    </w:p>
    <w:p w14:paraId="21825AB9" w14:textId="77777777" w:rsidR="00017DBD" w:rsidRDefault="00017DBD" w:rsidP="00017DBD">
      <w:pPr>
        <w:pStyle w:val="PL"/>
      </w:pPr>
      <w:r>
        <w:t xml:space="preserve">          $ref: 'TS29571_CommonData.yaml#/components/responses/307'</w:t>
      </w:r>
    </w:p>
    <w:p w14:paraId="20DF1F36" w14:textId="77777777" w:rsidR="00017DBD" w:rsidRDefault="00017DBD" w:rsidP="00017DBD">
      <w:pPr>
        <w:pStyle w:val="PL"/>
      </w:pPr>
      <w:r>
        <w:t xml:space="preserve">        '308':</w:t>
      </w:r>
    </w:p>
    <w:p w14:paraId="2ABD1058" w14:textId="77777777" w:rsidR="00017DBD" w:rsidRDefault="00017DBD" w:rsidP="00017DBD">
      <w:pPr>
        <w:pStyle w:val="PL"/>
      </w:pPr>
      <w:r>
        <w:t xml:space="preserve">          $ref: 'TS29571_CommonData.yaml#/components/responses/308'</w:t>
      </w:r>
    </w:p>
    <w:p w14:paraId="3228BC83" w14:textId="77777777" w:rsidR="00017DBD" w:rsidRDefault="00017DBD" w:rsidP="00017DBD">
      <w:pPr>
        <w:pStyle w:val="PL"/>
      </w:pPr>
      <w:r>
        <w:t xml:space="preserve">        '400':</w:t>
      </w:r>
    </w:p>
    <w:p w14:paraId="5FD4BE70" w14:textId="77777777" w:rsidR="00017DBD" w:rsidRDefault="00017DBD" w:rsidP="00017DBD">
      <w:pPr>
        <w:pStyle w:val="PL"/>
      </w:pPr>
      <w:r>
        <w:t xml:space="preserve">          $ref: 'TS29571_CommonData.yaml#/components/responses/400'</w:t>
      </w:r>
    </w:p>
    <w:p w14:paraId="7F9AA826" w14:textId="77777777" w:rsidR="00017DBD" w:rsidRDefault="00017DBD" w:rsidP="00017DBD">
      <w:pPr>
        <w:pStyle w:val="PL"/>
      </w:pPr>
      <w:r>
        <w:t xml:space="preserve">        '401':</w:t>
      </w:r>
    </w:p>
    <w:p w14:paraId="6B31B55C" w14:textId="77777777" w:rsidR="00017DBD" w:rsidRDefault="00017DBD" w:rsidP="00017DBD">
      <w:pPr>
        <w:pStyle w:val="PL"/>
      </w:pPr>
      <w:r>
        <w:t xml:space="preserve">          $ref: 'TS29571_CommonData.yaml#/components/responses/401'</w:t>
      </w:r>
    </w:p>
    <w:p w14:paraId="6D07787D" w14:textId="77777777" w:rsidR="00017DBD" w:rsidRDefault="00017DBD" w:rsidP="00017DBD">
      <w:pPr>
        <w:pStyle w:val="PL"/>
        <w:rPr>
          <w:rFonts w:eastAsia="等线"/>
        </w:rPr>
      </w:pPr>
      <w:r>
        <w:rPr>
          <w:rFonts w:eastAsia="等线"/>
        </w:rPr>
        <w:t xml:space="preserve">        '403':</w:t>
      </w:r>
    </w:p>
    <w:p w14:paraId="52A64D2B" w14:textId="77777777" w:rsidR="00017DBD" w:rsidRDefault="00017DBD" w:rsidP="00017DBD">
      <w:pPr>
        <w:pStyle w:val="PL"/>
        <w:rPr>
          <w:rFonts w:eastAsia="等线"/>
        </w:rPr>
      </w:pPr>
      <w:r>
        <w:rPr>
          <w:rFonts w:eastAsia="等线"/>
        </w:rPr>
        <w:t xml:space="preserve">          $ref: 'TS29571_CommonData.yaml#/components/responses/403'</w:t>
      </w:r>
    </w:p>
    <w:p w14:paraId="50EB4AE7" w14:textId="77777777" w:rsidR="00017DBD" w:rsidRDefault="00017DBD" w:rsidP="00017DBD">
      <w:pPr>
        <w:pStyle w:val="PL"/>
      </w:pPr>
      <w:r>
        <w:t xml:space="preserve">        '404':</w:t>
      </w:r>
    </w:p>
    <w:p w14:paraId="6DA5696A" w14:textId="77777777" w:rsidR="00017DBD" w:rsidRDefault="00017DBD" w:rsidP="00017DBD">
      <w:pPr>
        <w:pStyle w:val="PL"/>
      </w:pPr>
      <w:r>
        <w:t xml:space="preserve">          $ref: 'TS29571_CommonData.yaml#/components/responses/404'</w:t>
      </w:r>
    </w:p>
    <w:p w14:paraId="7DC9FE1E" w14:textId="77777777" w:rsidR="00017DBD" w:rsidRDefault="00017DBD" w:rsidP="00017DBD">
      <w:pPr>
        <w:pStyle w:val="PL"/>
        <w:rPr>
          <w:rFonts w:eastAsia="等线"/>
        </w:rPr>
      </w:pPr>
      <w:r>
        <w:rPr>
          <w:rFonts w:eastAsia="等线"/>
        </w:rPr>
        <w:t xml:space="preserve">        '429':</w:t>
      </w:r>
    </w:p>
    <w:p w14:paraId="4926B36B" w14:textId="77777777" w:rsidR="00017DBD" w:rsidRDefault="00017DBD" w:rsidP="00017DBD">
      <w:pPr>
        <w:pStyle w:val="PL"/>
        <w:rPr>
          <w:rFonts w:eastAsia="等线"/>
        </w:rPr>
      </w:pPr>
      <w:r>
        <w:rPr>
          <w:rFonts w:eastAsia="等线"/>
        </w:rPr>
        <w:t xml:space="preserve">          $ref: 'TS29571_CommonData.yaml#/components/responses/429'</w:t>
      </w:r>
    </w:p>
    <w:p w14:paraId="6CBDE6B6" w14:textId="77777777" w:rsidR="00017DBD" w:rsidRDefault="00017DBD" w:rsidP="00017DBD">
      <w:pPr>
        <w:pStyle w:val="PL"/>
      </w:pPr>
      <w:r>
        <w:lastRenderedPageBreak/>
        <w:t xml:space="preserve">        '500':</w:t>
      </w:r>
    </w:p>
    <w:p w14:paraId="4C48C1F6" w14:textId="77777777" w:rsidR="00017DBD" w:rsidRDefault="00017DBD" w:rsidP="00017DBD">
      <w:pPr>
        <w:pStyle w:val="PL"/>
      </w:pPr>
      <w:r>
        <w:t xml:space="preserve">          $ref: 'TS29571_CommonData.yaml#/components/responses/500'</w:t>
      </w:r>
    </w:p>
    <w:p w14:paraId="1E45DF4C" w14:textId="77777777" w:rsidR="00017DBD" w:rsidRDefault="00017DBD" w:rsidP="00017DBD">
      <w:pPr>
        <w:pStyle w:val="PL"/>
      </w:pPr>
      <w:r>
        <w:t xml:space="preserve">        '501':</w:t>
      </w:r>
    </w:p>
    <w:p w14:paraId="799433C8" w14:textId="77777777" w:rsidR="00017DBD" w:rsidRDefault="00017DBD" w:rsidP="00017DBD">
      <w:pPr>
        <w:pStyle w:val="PL"/>
      </w:pPr>
      <w:r>
        <w:t xml:space="preserve">          $ref: 'TS29571_CommonData.yaml#/components/responses/501'</w:t>
      </w:r>
    </w:p>
    <w:p w14:paraId="4593834E" w14:textId="77777777" w:rsidR="00017DBD" w:rsidRDefault="00017DBD" w:rsidP="00017DBD">
      <w:pPr>
        <w:pStyle w:val="PL"/>
      </w:pPr>
      <w:r>
        <w:t xml:space="preserve">        '502':</w:t>
      </w:r>
    </w:p>
    <w:p w14:paraId="472126B8" w14:textId="77777777" w:rsidR="00017DBD" w:rsidRDefault="00017DBD" w:rsidP="00017DBD">
      <w:pPr>
        <w:pStyle w:val="PL"/>
      </w:pPr>
      <w:r>
        <w:t xml:space="preserve">          $ref: 'TS29571_CommonData.yaml#/components/responses/502'</w:t>
      </w:r>
    </w:p>
    <w:p w14:paraId="5DD74373" w14:textId="77777777" w:rsidR="00017DBD" w:rsidRDefault="00017DBD" w:rsidP="00017DBD">
      <w:pPr>
        <w:pStyle w:val="PL"/>
      </w:pPr>
      <w:r>
        <w:t xml:space="preserve">        '503':</w:t>
      </w:r>
    </w:p>
    <w:p w14:paraId="26436E1E" w14:textId="77777777" w:rsidR="00017DBD" w:rsidRDefault="00017DBD" w:rsidP="00017DBD">
      <w:pPr>
        <w:pStyle w:val="PL"/>
      </w:pPr>
      <w:r>
        <w:t xml:space="preserve">          $ref: 'TS29571_CommonData.yaml#/components/responses/503'</w:t>
      </w:r>
    </w:p>
    <w:p w14:paraId="03E4387D" w14:textId="77777777" w:rsidR="00017DBD" w:rsidRDefault="00017DBD" w:rsidP="00017DBD">
      <w:pPr>
        <w:pStyle w:val="PL"/>
      </w:pPr>
      <w:r>
        <w:t xml:space="preserve">        default:</w:t>
      </w:r>
    </w:p>
    <w:p w14:paraId="6557C0BD" w14:textId="77777777" w:rsidR="00017DBD" w:rsidRDefault="00017DBD" w:rsidP="00017DBD">
      <w:pPr>
        <w:pStyle w:val="PL"/>
      </w:pPr>
      <w:r>
        <w:t xml:space="preserve">          $ref: 'TS29571_CommonData.yaml#/components/responses/default'</w:t>
      </w:r>
    </w:p>
    <w:p w14:paraId="728A0EBD" w14:textId="77777777" w:rsidR="00017DBD" w:rsidRDefault="00017DBD" w:rsidP="00017DBD">
      <w:pPr>
        <w:pStyle w:val="PL"/>
      </w:pPr>
      <w:r>
        <w:t xml:space="preserve">    put:</w:t>
      </w:r>
    </w:p>
    <w:p w14:paraId="35646112" w14:textId="77777777" w:rsidR="00017DBD" w:rsidRDefault="00017DBD" w:rsidP="00017DBD">
      <w:pPr>
        <w:pStyle w:val="PL"/>
      </w:pPr>
      <w:r>
        <w:t xml:space="preserve">      summary: Update an existing Individual NWDAF Event Subscription Transfer</w:t>
      </w:r>
    </w:p>
    <w:p w14:paraId="66ECC57B" w14:textId="77777777" w:rsidR="00017DBD" w:rsidRDefault="00017DBD" w:rsidP="00017DBD">
      <w:pPr>
        <w:pStyle w:val="PL"/>
      </w:pPr>
      <w:r>
        <w:t xml:space="preserve">      operationId: UpdateNWDAFEventSubscriptionTransfer</w:t>
      </w:r>
    </w:p>
    <w:p w14:paraId="2460E6A3" w14:textId="77777777" w:rsidR="00017DBD" w:rsidRDefault="00017DBD" w:rsidP="00017DBD">
      <w:pPr>
        <w:pStyle w:val="PL"/>
      </w:pPr>
      <w:r>
        <w:t xml:space="preserve">      tags:</w:t>
      </w:r>
    </w:p>
    <w:p w14:paraId="347CC4B8" w14:textId="77777777" w:rsidR="00017DBD" w:rsidRDefault="00017DBD" w:rsidP="00017DBD">
      <w:pPr>
        <w:pStyle w:val="PL"/>
      </w:pPr>
      <w:r>
        <w:t xml:space="preserve">        - Individual NWDAF Event Subscription Transfer (Document)</w:t>
      </w:r>
    </w:p>
    <w:p w14:paraId="3193A7F4" w14:textId="77777777" w:rsidR="00017DBD" w:rsidRDefault="00017DBD" w:rsidP="00017DBD">
      <w:pPr>
        <w:pStyle w:val="PL"/>
      </w:pPr>
      <w:r>
        <w:t xml:space="preserve">      security:</w:t>
      </w:r>
    </w:p>
    <w:p w14:paraId="089EFEB5" w14:textId="77777777" w:rsidR="00017DBD" w:rsidRDefault="00017DBD" w:rsidP="00017DBD">
      <w:pPr>
        <w:pStyle w:val="PL"/>
      </w:pPr>
      <w:r>
        <w:t xml:space="preserve">        - {}</w:t>
      </w:r>
    </w:p>
    <w:p w14:paraId="569E08AB" w14:textId="77777777" w:rsidR="00017DBD" w:rsidRDefault="00017DBD" w:rsidP="00017DBD">
      <w:pPr>
        <w:pStyle w:val="PL"/>
      </w:pPr>
      <w:r>
        <w:t xml:space="preserve">        - oAuth2ClientCredentials:</w:t>
      </w:r>
    </w:p>
    <w:p w14:paraId="07BF7AB1" w14:textId="77777777" w:rsidR="00017DBD" w:rsidRDefault="00017DBD" w:rsidP="00017DBD">
      <w:pPr>
        <w:pStyle w:val="PL"/>
      </w:pPr>
      <w:r>
        <w:t xml:space="preserve">          - nnwdaf-eventssubscription</w:t>
      </w:r>
    </w:p>
    <w:p w14:paraId="57D2815C" w14:textId="77777777" w:rsidR="00017DBD" w:rsidRDefault="00017DBD" w:rsidP="00017DBD">
      <w:pPr>
        <w:pStyle w:val="PL"/>
      </w:pPr>
      <w:r>
        <w:t xml:space="preserve">        - oAuth2ClientCredentials:</w:t>
      </w:r>
    </w:p>
    <w:p w14:paraId="41B994F1" w14:textId="77777777" w:rsidR="00017DBD" w:rsidRDefault="00017DBD" w:rsidP="00017DBD">
      <w:pPr>
        <w:pStyle w:val="PL"/>
      </w:pPr>
      <w:r>
        <w:t xml:space="preserve">          - nnwdaf-eventssubscription</w:t>
      </w:r>
    </w:p>
    <w:p w14:paraId="0793B852" w14:textId="77777777" w:rsidR="00017DBD" w:rsidRDefault="00017DBD" w:rsidP="00017DBD">
      <w:pPr>
        <w:pStyle w:val="PL"/>
      </w:pPr>
      <w:r>
        <w:t xml:space="preserve">          - nnwdaf-</w:t>
      </w:r>
      <w:proofErr w:type="gramStart"/>
      <w:r>
        <w:t>eventssubscription:transfer</w:t>
      </w:r>
      <w:proofErr w:type="gramEnd"/>
    </w:p>
    <w:p w14:paraId="4912E24D" w14:textId="77777777" w:rsidR="00017DBD" w:rsidRDefault="00017DBD" w:rsidP="00017DBD">
      <w:pPr>
        <w:pStyle w:val="PL"/>
      </w:pPr>
      <w:r>
        <w:t xml:space="preserve">      requestBody:</w:t>
      </w:r>
    </w:p>
    <w:p w14:paraId="74808CDF" w14:textId="77777777" w:rsidR="00017DBD" w:rsidRDefault="00017DBD" w:rsidP="00017DBD">
      <w:pPr>
        <w:pStyle w:val="PL"/>
      </w:pPr>
      <w:r>
        <w:t xml:space="preserve">        required: true</w:t>
      </w:r>
    </w:p>
    <w:p w14:paraId="02A92C3E" w14:textId="77777777" w:rsidR="00017DBD" w:rsidRDefault="00017DBD" w:rsidP="00017DBD">
      <w:pPr>
        <w:pStyle w:val="PL"/>
      </w:pPr>
      <w:r>
        <w:t xml:space="preserve">        content:</w:t>
      </w:r>
    </w:p>
    <w:p w14:paraId="2F130949" w14:textId="77777777" w:rsidR="00017DBD" w:rsidRDefault="00017DBD" w:rsidP="00017DBD">
      <w:pPr>
        <w:pStyle w:val="PL"/>
      </w:pPr>
      <w:r>
        <w:t xml:space="preserve">          application/json:</w:t>
      </w:r>
    </w:p>
    <w:p w14:paraId="0858094C" w14:textId="77777777" w:rsidR="00017DBD" w:rsidRDefault="00017DBD" w:rsidP="00017DBD">
      <w:pPr>
        <w:pStyle w:val="PL"/>
      </w:pPr>
      <w:r>
        <w:t xml:space="preserve">            schema:</w:t>
      </w:r>
    </w:p>
    <w:p w14:paraId="34694F93" w14:textId="77777777" w:rsidR="00017DBD" w:rsidRDefault="00017DBD" w:rsidP="00017DBD">
      <w:pPr>
        <w:pStyle w:val="PL"/>
      </w:pPr>
      <w:r>
        <w:t xml:space="preserve">              $ref: '#/components/schemas/AnalyticsSubscriptionsTransfer'</w:t>
      </w:r>
    </w:p>
    <w:p w14:paraId="471E7F43" w14:textId="77777777" w:rsidR="00017DBD" w:rsidRDefault="00017DBD" w:rsidP="00017DBD">
      <w:pPr>
        <w:pStyle w:val="PL"/>
      </w:pPr>
      <w:r>
        <w:t xml:space="preserve">      parameters:</w:t>
      </w:r>
    </w:p>
    <w:p w14:paraId="78050467" w14:textId="77777777" w:rsidR="00017DBD" w:rsidRDefault="00017DBD" w:rsidP="00017DBD">
      <w:pPr>
        <w:pStyle w:val="PL"/>
      </w:pPr>
      <w:r>
        <w:t xml:space="preserve">        - name: transferId</w:t>
      </w:r>
    </w:p>
    <w:p w14:paraId="7386E62A" w14:textId="77777777" w:rsidR="00017DBD" w:rsidRDefault="00017DBD" w:rsidP="00017DBD">
      <w:pPr>
        <w:pStyle w:val="PL"/>
      </w:pPr>
      <w:r>
        <w:t xml:space="preserve">          in: path</w:t>
      </w:r>
    </w:p>
    <w:p w14:paraId="1938D81D" w14:textId="77777777" w:rsidR="00017DBD" w:rsidRDefault="00017DBD" w:rsidP="00017DBD">
      <w:pPr>
        <w:pStyle w:val="PL"/>
      </w:pPr>
      <w:r>
        <w:t xml:space="preserve">          description: &gt;</w:t>
      </w:r>
    </w:p>
    <w:p w14:paraId="34C797F1" w14:textId="77777777" w:rsidR="00017DBD" w:rsidRDefault="00017DBD" w:rsidP="00017DBD">
      <w:pPr>
        <w:pStyle w:val="PL"/>
      </w:pPr>
      <w:r>
        <w:t xml:space="preserve">            String identifying a request for an analytics subscription transfer to the</w:t>
      </w:r>
    </w:p>
    <w:p w14:paraId="681CD65C" w14:textId="77777777" w:rsidR="00017DBD" w:rsidRDefault="00017DBD" w:rsidP="00017DBD">
      <w:pPr>
        <w:pStyle w:val="PL"/>
      </w:pPr>
      <w:r>
        <w:t xml:space="preserve">            Nnwdaf_EventsSubscription Service</w:t>
      </w:r>
    </w:p>
    <w:p w14:paraId="35587126" w14:textId="77777777" w:rsidR="00017DBD" w:rsidRDefault="00017DBD" w:rsidP="00017DBD">
      <w:pPr>
        <w:pStyle w:val="PL"/>
      </w:pPr>
      <w:r>
        <w:t xml:space="preserve">          required: true</w:t>
      </w:r>
    </w:p>
    <w:p w14:paraId="1CF97D99" w14:textId="77777777" w:rsidR="00017DBD" w:rsidRDefault="00017DBD" w:rsidP="00017DBD">
      <w:pPr>
        <w:pStyle w:val="PL"/>
      </w:pPr>
      <w:r>
        <w:t xml:space="preserve">          schema:</w:t>
      </w:r>
    </w:p>
    <w:p w14:paraId="2A54124D" w14:textId="77777777" w:rsidR="00017DBD" w:rsidRDefault="00017DBD" w:rsidP="00017DBD">
      <w:pPr>
        <w:pStyle w:val="PL"/>
      </w:pPr>
      <w:r>
        <w:t xml:space="preserve">            type: string</w:t>
      </w:r>
    </w:p>
    <w:p w14:paraId="764EE4E4" w14:textId="77777777" w:rsidR="00017DBD" w:rsidRDefault="00017DBD" w:rsidP="00017DBD">
      <w:pPr>
        <w:pStyle w:val="PL"/>
      </w:pPr>
      <w:r>
        <w:t xml:space="preserve">      responses:</w:t>
      </w:r>
    </w:p>
    <w:p w14:paraId="4BB005A0" w14:textId="77777777" w:rsidR="00017DBD" w:rsidRDefault="00017DBD" w:rsidP="00017DBD">
      <w:pPr>
        <w:pStyle w:val="PL"/>
      </w:pPr>
      <w:r>
        <w:t xml:space="preserve">        '204':</w:t>
      </w:r>
    </w:p>
    <w:p w14:paraId="3AD49C46" w14:textId="77777777" w:rsidR="00017DBD" w:rsidRDefault="00017DBD" w:rsidP="00017DBD">
      <w:pPr>
        <w:pStyle w:val="PL"/>
      </w:pPr>
      <w:r>
        <w:t xml:space="preserve">          description: &gt;</w:t>
      </w:r>
    </w:p>
    <w:p w14:paraId="097BF868" w14:textId="77777777" w:rsidR="00017DBD" w:rsidRDefault="00017DBD" w:rsidP="00017DBD">
      <w:pPr>
        <w:pStyle w:val="PL"/>
      </w:pPr>
      <w:r>
        <w:t xml:space="preserve">            The Individual NWDAF Event Subscription Transfer resource was modified successfully.</w:t>
      </w:r>
    </w:p>
    <w:p w14:paraId="73F5727D" w14:textId="77777777" w:rsidR="00017DBD" w:rsidRDefault="00017DBD" w:rsidP="00017DBD">
      <w:pPr>
        <w:pStyle w:val="PL"/>
      </w:pPr>
      <w:r>
        <w:t xml:space="preserve">        '307':</w:t>
      </w:r>
    </w:p>
    <w:p w14:paraId="2A3614E8" w14:textId="77777777" w:rsidR="00017DBD" w:rsidRDefault="00017DBD" w:rsidP="00017DBD">
      <w:pPr>
        <w:pStyle w:val="PL"/>
      </w:pPr>
      <w:r>
        <w:t xml:space="preserve">          $ref: 'TS29571_CommonData.yaml#/components/responses/307'</w:t>
      </w:r>
    </w:p>
    <w:p w14:paraId="77CCC68B" w14:textId="77777777" w:rsidR="00017DBD" w:rsidRDefault="00017DBD" w:rsidP="00017DBD">
      <w:pPr>
        <w:pStyle w:val="PL"/>
      </w:pPr>
      <w:r>
        <w:t xml:space="preserve">        '308':</w:t>
      </w:r>
    </w:p>
    <w:p w14:paraId="05E9C088" w14:textId="77777777" w:rsidR="00017DBD" w:rsidRDefault="00017DBD" w:rsidP="00017DBD">
      <w:pPr>
        <w:pStyle w:val="PL"/>
      </w:pPr>
      <w:r>
        <w:t xml:space="preserve">          $ref: 'TS29571_CommonData.yaml#/components/responses/308'</w:t>
      </w:r>
    </w:p>
    <w:p w14:paraId="738BC299" w14:textId="77777777" w:rsidR="00017DBD" w:rsidRDefault="00017DBD" w:rsidP="00017DBD">
      <w:pPr>
        <w:pStyle w:val="PL"/>
      </w:pPr>
      <w:r>
        <w:t xml:space="preserve">        '400':</w:t>
      </w:r>
    </w:p>
    <w:p w14:paraId="53B55354" w14:textId="77777777" w:rsidR="00017DBD" w:rsidRDefault="00017DBD" w:rsidP="00017DBD">
      <w:pPr>
        <w:pStyle w:val="PL"/>
      </w:pPr>
      <w:r>
        <w:t xml:space="preserve">          $ref: 'TS29571_CommonData.yaml#/components/responses/400'</w:t>
      </w:r>
    </w:p>
    <w:p w14:paraId="6E4A9F25" w14:textId="77777777" w:rsidR="00017DBD" w:rsidRDefault="00017DBD" w:rsidP="00017DBD">
      <w:pPr>
        <w:pStyle w:val="PL"/>
      </w:pPr>
      <w:r>
        <w:t xml:space="preserve">        '401':</w:t>
      </w:r>
    </w:p>
    <w:p w14:paraId="3FC84248" w14:textId="77777777" w:rsidR="00017DBD" w:rsidRDefault="00017DBD" w:rsidP="00017DBD">
      <w:pPr>
        <w:pStyle w:val="PL"/>
      </w:pPr>
      <w:r>
        <w:t xml:space="preserve">          $ref: 'TS29571_CommonData.yaml#/components/responses/401'</w:t>
      </w:r>
    </w:p>
    <w:p w14:paraId="00A3971B" w14:textId="77777777" w:rsidR="00017DBD" w:rsidRDefault="00017DBD" w:rsidP="00017DBD">
      <w:pPr>
        <w:pStyle w:val="PL"/>
        <w:rPr>
          <w:rFonts w:eastAsia="等线"/>
        </w:rPr>
      </w:pPr>
      <w:r>
        <w:rPr>
          <w:rFonts w:eastAsia="等线"/>
        </w:rPr>
        <w:t xml:space="preserve">        '403':</w:t>
      </w:r>
    </w:p>
    <w:p w14:paraId="1EE89D35" w14:textId="77777777" w:rsidR="00017DBD" w:rsidRDefault="00017DBD" w:rsidP="00017DBD">
      <w:pPr>
        <w:pStyle w:val="PL"/>
        <w:rPr>
          <w:rFonts w:eastAsia="等线"/>
        </w:rPr>
      </w:pPr>
      <w:r>
        <w:rPr>
          <w:rFonts w:eastAsia="等线"/>
        </w:rPr>
        <w:t xml:space="preserve">          $ref: 'TS29571_CommonData.yaml#/components/responses/403'</w:t>
      </w:r>
    </w:p>
    <w:p w14:paraId="5CE3CF26" w14:textId="77777777" w:rsidR="00017DBD" w:rsidRDefault="00017DBD" w:rsidP="00017DBD">
      <w:pPr>
        <w:pStyle w:val="PL"/>
      </w:pPr>
      <w:r>
        <w:t xml:space="preserve">        '404':</w:t>
      </w:r>
    </w:p>
    <w:p w14:paraId="2A8EC26E" w14:textId="77777777" w:rsidR="00017DBD" w:rsidRDefault="00017DBD" w:rsidP="00017DBD">
      <w:pPr>
        <w:pStyle w:val="PL"/>
      </w:pPr>
      <w:r>
        <w:t xml:space="preserve">          $ref: 'TS29571_CommonData.yaml#/components/responses/404'</w:t>
      </w:r>
    </w:p>
    <w:p w14:paraId="41C5BB0C" w14:textId="77777777" w:rsidR="00017DBD" w:rsidRDefault="00017DBD" w:rsidP="00017DBD">
      <w:pPr>
        <w:pStyle w:val="PL"/>
      </w:pPr>
      <w:r>
        <w:t xml:space="preserve">        '411':</w:t>
      </w:r>
    </w:p>
    <w:p w14:paraId="59A580F7" w14:textId="77777777" w:rsidR="00017DBD" w:rsidRDefault="00017DBD" w:rsidP="00017DBD">
      <w:pPr>
        <w:pStyle w:val="PL"/>
      </w:pPr>
      <w:r>
        <w:t xml:space="preserve">          $ref: 'TS29571_CommonData.yaml#/components/responses/411'</w:t>
      </w:r>
    </w:p>
    <w:p w14:paraId="3D517A1E" w14:textId="77777777" w:rsidR="00017DBD" w:rsidRDefault="00017DBD" w:rsidP="00017DBD">
      <w:pPr>
        <w:pStyle w:val="PL"/>
      </w:pPr>
      <w:r>
        <w:t xml:space="preserve">        '413':</w:t>
      </w:r>
    </w:p>
    <w:p w14:paraId="79C6AA6F" w14:textId="77777777" w:rsidR="00017DBD" w:rsidRDefault="00017DBD" w:rsidP="00017DBD">
      <w:pPr>
        <w:pStyle w:val="PL"/>
      </w:pPr>
      <w:r>
        <w:t xml:space="preserve">          $ref: 'TS29571_CommonData.yaml#/components/responses/413'</w:t>
      </w:r>
    </w:p>
    <w:p w14:paraId="558566D9" w14:textId="77777777" w:rsidR="00017DBD" w:rsidRDefault="00017DBD" w:rsidP="00017DBD">
      <w:pPr>
        <w:pStyle w:val="PL"/>
      </w:pPr>
      <w:r>
        <w:t xml:space="preserve">        '415':</w:t>
      </w:r>
    </w:p>
    <w:p w14:paraId="79C77CDA" w14:textId="77777777" w:rsidR="00017DBD" w:rsidRDefault="00017DBD" w:rsidP="00017DBD">
      <w:pPr>
        <w:pStyle w:val="PL"/>
      </w:pPr>
      <w:r>
        <w:t xml:space="preserve">          $ref: 'TS29571_CommonData.yaml#/components/responses/415'</w:t>
      </w:r>
    </w:p>
    <w:p w14:paraId="750DB838" w14:textId="77777777" w:rsidR="00017DBD" w:rsidRDefault="00017DBD" w:rsidP="00017DBD">
      <w:pPr>
        <w:pStyle w:val="PL"/>
        <w:rPr>
          <w:rFonts w:eastAsia="等线"/>
        </w:rPr>
      </w:pPr>
      <w:r>
        <w:rPr>
          <w:rFonts w:eastAsia="等线"/>
        </w:rPr>
        <w:t xml:space="preserve">        '429':</w:t>
      </w:r>
    </w:p>
    <w:p w14:paraId="2A613475" w14:textId="77777777" w:rsidR="00017DBD" w:rsidRDefault="00017DBD" w:rsidP="00017DBD">
      <w:pPr>
        <w:pStyle w:val="PL"/>
        <w:rPr>
          <w:rFonts w:eastAsia="等线"/>
        </w:rPr>
      </w:pPr>
      <w:r>
        <w:rPr>
          <w:rFonts w:eastAsia="等线"/>
        </w:rPr>
        <w:t xml:space="preserve">          $ref: 'TS29571_CommonData.yaml#/components/responses/429'</w:t>
      </w:r>
    </w:p>
    <w:p w14:paraId="6E262692" w14:textId="77777777" w:rsidR="00017DBD" w:rsidRDefault="00017DBD" w:rsidP="00017DBD">
      <w:pPr>
        <w:pStyle w:val="PL"/>
      </w:pPr>
      <w:r>
        <w:t xml:space="preserve">        '500':</w:t>
      </w:r>
    </w:p>
    <w:p w14:paraId="48A2A679" w14:textId="77777777" w:rsidR="00017DBD" w:rsidRDefault="00017DBD" w:rsidP="00017DBD">
      <w:pPr>
        <w:pStyle w:val="PL"/>
      </w:pPr>
      <w:r>
        <w:t xml:space="preserve">          $ref: 'TS29571_CommonData.yaml#/components/responses/500'</w:t>
      </w:r>
    </w:p>
    <w:p w14:paraId="22D95E7A" w14:textId="77777777" w:rsidR="00017DBD" w:rsidRDefault="00017DBD" w:rsidP="00017DBD">
      <w:pPr>
        <w:pStyle w:val="PL"/>
      </w:pPr>
      <w:r>
        <w:t xml:space="preserve">        '501':</w:t>
      </w:r>
    </w:p>
    <w:p w14:paraId="080A4517" w14:textId="77777777" w:rsidR="00017DBD" w:rsidRDefault="00017DBD" w:rsidP="00017DBD">
      <w:pPr>
        <w:pStyle w:val="PL"/>
      </w:pPr>
      <w:r>
        <w:t xml:space="preserve">          $ref: 'TS29571_CommonData.yaml#/components/responses/501'</w:t>
      </w:r>
    </w:p>
    <w:p w14:paraId="0D0943DF" w14:textId="77777777" w:rsidR="00017DBD" w:rsidRDefault="00017DBD" w:rsidP="00017DBD">
      <w:pPr>
        <w:pStyle w:val="PL"/>
      </w:pPr>
      <w:r>
        <w:t xml:space="preserve">        '502':</w:t>
      </w:r>
    </w:p>
    <w:p w14:paraId="377D848D" w14:textId="77777777" w:rsidR="00017DBD" w:rsidRDefault="00017DBD" w:rsidP="00017DBD">
      <w:pPr>
        <w:pStyle w:val="PL"/>
      </w:pPr>
      <w:r>
        <w:t xml:space="preserve">          $ref: 'TS29571_CommonData.yaml#/components/responses/502'</w:t>
      </w:r>
    </w:p>
    <w:p w14:paraId="6552D416" w14:textId="77777777" w:rsidR="00017DBD" w:rsidRDefault="00017DBD" w:rsidP="00017DBD">
      <w:pPr>
        <w:pStyle w:val="PL"/>
      </w:pPr>
      <w:r>
        <w:t xml:space="preserve">        '503':</w:t>
      </w:r>
    </w:p>
    <w:p w14:paraId="359F390B" w14:textId="77777777" w:rsidR="00017DBD" w:rsidRDefault="00017DBD" w:rsidP="00017DBD">
      <w:pPr>
        <w:pStyle w:val="PL"/>
      </w:pPr>
      <w:r>
        <w:t xml:space="preserve">          $ref: 'TS29571_CommonData.yaml#/components/responses/503'</w:t>
      </w:r>
    </w:p>
    <w:p w14:paraId="385C27CC" w14:textId="77777777" w:rsidR="00017DBD" w:rsidRDefault="00017DBD" w:rsidP="00017DBD">
      <w:pPr>
        <w:pStyle w:val="PL"/>
      </w:pPr>
      <w:r>
        <w:t xml:space="preserve">        default:</w:t>
      </w:r>
    </w:p>
    <w:p w14:paraId="426F9DEB" w14:textId="77777777" w:rsidR="00017DBD" w:rsidRDefault="00017DBD" w:rsidP="00017DBD">
      <w:pPr>
        <w:pStyle w:val="PL"/>
      </w:pPr>
      <w:r>
        <w:t xml:space="preserve">          $ref: 'TS29571_CommonData.yaml#/components/responses/default'</w:t>
      </w:r>
    </w:p>
    <w:p w14:paraId="4F0A0DEC" w14:textId="77777777" w:rsidR="00017DBD" w:rsidRDefault="00017DBD" w:rsidP="00017DBD">
      <w:pPr>
        <w:pStyle w:val="PL"/>
      </w:pPr>
    </w:p>
    <w:p w14:paraId="4FC4F07F" w14:textId="77777777" w:rsidR="00017DBD" w:rsidRDefault="00017DBD" w:rsidP="00017DBD">
      <w:pPr>
        <w:pStyle w:val="PL"/>
      </w:pPr>
      <w:r>
        <w:t>components:</w:t>
      </w:r>
    </w:p>
    <w:p w14:paraId="514B2934" w14:textId="77777777" w:rsidR="00017DBD" w:rsidRDefault="00017DBD" w:rsidP="00017DBD">
      <w:pPr>
        <w:pStyle w:val="PL"/>
        <w:rPr>
          <w:rFonts w:eastAsia="等线"/>
          <w:lang w:val="en-US"/>
        </w:rPr>
      </w:pPr>
    </w:p>
    <w:p w14:paraId="4B788D67" w14:textId="77777777" w:rsidR="00017DBD" w:rsidRDefault="00017DBD" w:rsidP="00017DBD">
      <w:pPr>
        <w:pStyle w:val="PL"/>
        <w:rPr>
          <w:rFonts w:eastAsia="等线"/>
          <w:lang w:val="en-US"/>
        </w:rPr>
      </w:pPr>
      <w:r>
        <w:rPr>
          <w:rFonts w:eastAsia="等线"/>
          <w:lang w:val="en-US"/>
        </w:rPr>
        <w:t xml:space="preserve">  securitySchemes:</w:t>
      </w:r>
    </w:p>
    <w:p w14:paraId="6AD57644" w14:textId="77777777" w:rsidR="00017DBD" w:rsidRDefault="00017DBD" w:rsidP="00017DBD">
      <w:pPr>
        <w:pStyle w:val="PL"/>
        <w:rPr>
          <w:rFonts w:eastAsia="等线"/>
          <w:lang w:val="en-US"/>
        </w:rPr>
      </w:pPr>
      <w:r>
        <w:rPr>
          <w:rFonts w:eastAsia="等线"/>
          <w:lang w:val="en-US"/>
        </w:rPr>
        <w:t xml:space="preserve">    oAuth2ClientCredentials:</w:t>
      </w:r>
    </w:p>
    <w:p w14:paraId="1A270458" w14:textId="77777777" w:rsidR="00017DBD" w:rsidRDefault="00017DBD" w:rsidP="00017DBD">
      <w:pPr>
        <w:pStyle w:val="PL"/>
        <w:rPr>
          <w:rFonts w:eastAsia="等线"/>
          <w:lang w:val="en-US"/>
        </w:rPr>
      </w:pPr>
      <w:r>
        <w:rPr>
          <w:rFonts w:eastAsia="等线"/>
          <w:lang w:val="en-US"/>
        </w:rPr>
        <w:t xml:space="preserve">      type: oauth2</w:t>
      </w:r>
    </w:p>
    <w:p w14:paraId="65DE5E56" w14:textId="77777777" w:rsidR="00017DBD" w:rsidRDefault="00017DBD" w:rsidP="00017DBD">
      <w:pPr>
        <w:pStyle w:val="PL"/>
        <w:rPr>
          <w:rFonts w:eastAsia="等线"/>
          <w:lang w:val="en-US"/>
        </w:rPr>
      </w:pPr>
      <w:r>
        <w:rPr>
          <w:rFonts w:eastAsia="等线"/>
          <w:lang w:val="en-US"/>
        </w:rPr>
        <w:t xml:space="preserve">      flows:</w:t>
      </w:r>
    </w:p>
    <w:p w14:paraId="1ED5F631" w14:textId="77777777" w:rsidR="00017DBD" w:rsidRDefault="00017DBD" w:rsidP="00017DBD">
      <w:pPr>
        <w:pStyle w:val="PL"/>
        <w:rPr>
          <w:rFonts w:eastAsia="等线"/>
          <w:lang w:val="en-US"/>
        </w:rPr>
      </w:pPr>
      <w:r>
        <w:rPr>
          <w:rFonts w:eastAsia="等线"/>
          <w:lang w:val="en-US"/>
        </w:rPr>
        <w:lastRenderedPageBreak/>
        <w:t xml:space="preserve">        clientCredentials:</w:t>
      </w:r>
    </w:p>
    <w:p w14:paraId="11526D53" w14:textId="77777777" w:rsidR="00017DBD" w:rsidRDefault="00017DBD" w:rsidP="00017DBD">
      <w:pPr>
        <w:pStyle w:val="PL"/>
        <w:rPr>
          <w:rFonts w:eastAsia="等线"/>
          <w:lang w:val="en-US"/>
        </w:rPr>
      </w:pPr>
      <w:r>
        <w:rPr>
          <w:rFonts w:eastAsia="等线"/>
          <w:lang w:val="en-US"/>
        </w:rPr>
        <w:t xml:space="preserve">          tokenUrl: '{nrfApiRoot}/oauth2/token'</w:t>
      </w:r>
    </w:p>
    <w:p w14:paraId="2238D37C" w14:textId="77777777" w:rsidR="00017DBD" w:rsidRDefault="00017DBD" w:rsidP="00017DBD">
      <w:pPr>
        <w:pStyle w:val="PL"/>
        <w:rPr>
          <w:rFonts w:eastAsia="等线"/>
          <w:lang w:val="en-US"/>
        </w:rPr>
      </w:pPr>
      <w:r>
        <w:rPr>
          <w:rFonts w:eastAsia="等线"/>
          <w:lang w:val="en-US"/>
        </w:rPr>
        <w:t xml:space="preserve">          scopes:</w:t>
      </w:r>
    </w:p>
    <w:p w14:paraId="7915F6B6" w14:textId="77777777" w:rsidR="00017DBD" w:rsidRDefault="00017DBD" w:rsidP="00017DB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AA6ACEF" w14:textId="77777777" w:rsidR="00017DBD" w:rsidRDefault="00017DBD" w:rsidP="00017DBD">
      <w:pPr>
        <w:pStyle w:val="PL"/>
      </w:pPr>
      <w:r>
        <w:t xml:space="preserve">            nnwdaf-</w:t>
      </w:r>
      <w:proofErr w:type="gramStart"/>
      <w:r>
        <w:t>eventssubscription:transfer</w:t>
      </w:r>
      <w:proofErr w:type="gramEnd"/>
      <w:r>
        <w:t>: &gt;</w:t>
      </w:r>
    </w:p>
    <w:p w14:paraId="474540BD" w14:textId="77777777" w:rsidR="00017DBD" w:rsidRDefault="00017DBD" w:rsidP="00017DBD">
      <w:pPr>
        <w:pStyle w:val="PL"/>
      </w:pPr>
      <w:r>
        <w:t xml:space="preserve">              Access to service operations applying to NWDAF event subscription transfer.</w:t>
      </w:r>
    </w:p>
    <w:p w14:paraId="46D16C6D" w14:textId="77777777" w:rsidR="00017DBD" w:rsidRDefault="00017DBD" w:rsidP="00017DBD">
      <w:pPr>
        <w:pStyle w:val="PL"/>
      </w:pPr>
    </w:p>
    <w:p w14:paraId="6B395C4D" w14:textId="77777777" w:rsidR="00017DBD" w:rsidRDefault="00017DBD" w:rsidP="00017DBD">
      <w:pPr>
        <w:pStyle w:val="PL"/>
      </w:pPr>
      <w:r>
        <w:t xml:space="preserve">  schemas:</w:t>
      </w:r>
    </w:p>
    <w:p w14:paraId="1296D37C" w14:textId="77777777" w:rsidR="00017DBD" w:rsidRDefault="00017DBD" w:rsidP="00017DBD">
      <w:pPr>
        <w:pStyle w:val="PL"/>
      </w:pPr>
    </w:p>
    <w:p w14:paraId="3F3C09E6" w14:textId="77777777" w:rsidR="00017DBD" w:rsidRDefault="00017DBD" w:rsidP="00017DBD">
      <w:pPr>
        <w:pStyle w:val="PL"/>
      </w:pPr>
      <w:r>
        <w:t xml:space="preserve">    NnwdafEventsSubscription:</w:t>
      </w:r>
    </w:p>
    <w:p w14:paraId="7D548BD3" w14:textId="77777777" w:rsidR="00017DBD" w:rsidRDefault="00017DBD" w:rsidP="00017DBD">
      <w:pPr>
        <w:pStyle w:val="PL"/>
      </w:pPr>
      <w:r>
        <w:t xml:space="preserve">      description: Represents an Individual NWDAF Event Subscription resource.</w:t>
      </w:r>
    </w:p>
    <w:p w14:paraId="2F852499" w14:textId="77777777" w:rsidR="00017DBD" w:rsidRDefault="00017DBD" w:rsidP="00017DBD">
      <w:pPr>
        <w:pStyle w:val="PL"/>
      </w:pPr>
      <w:r>
        <w:t xml:space="preserve">      type: object</w:t>
      </w:r>
    </w:p>
    <w:p w14:paraId="21D9E0AB" w14:textId="77777777" w:rsidR="00017DBD" w:rsidRDefault="00017DBD" w:rsidP="00017DBD">
      <w:pPr>
        <w:pStyle w:val="PL"/>
      </w:pPr>
      <w:r>
        <w:t xml:space="preserve">      properties:</w:t>
      </w:r>
    </w:p>
    <w:p w14:paraId="3E8CC6DB" w14:textId="77777777" w:rsidR="00017DBD" w:rsidRDefault="00017DBD" w:rsidP="00017DBD">
      <w:pPr>
        <w:pStyle w:val="PL"/>
      </w:pPr>
      <w:r>
        <w:t xml:space="preserve">        eventSubscriptions:</w:t>
      </w:r>
    </w:p>
    <w:p w14:paraId="39B58505" w14:textId="77777777" w:rsidR="00017DBD" w:rsidRDefault="00017DBD" w:rsidP="00017DBD">
      <w:pPr>
        <w:pStyle w:val="PL"/>
      </w:pPr>
      <w:r>
        <w:t xml:space="preserve">          type: array</w:t>
      </w:r>
    </w:p>
    <w:p w14:paraId="03BCD2E8" w14:textId="77777777" w:rsidR="00017DBD" w:rsidRDefault="00017DBD" w:rsidP="00017DBD">
      <w:pPr>
        <w:pStyle w:val="PL"/>
      </w:pPr>
      <w:r>
        <w:t xml:space="preserve">          items:</w:t>
      </w:r>
    </w:p>
    <w:p w14:paraId="7DF3C9B2" w14:textId="77777777" w:rsidR="00017DBD" w:rsidRDefault="00017DBD" w:rsidP="00017DBD">
      <w:pPr>
        <w:pStyle w:val="PL"/>
      </w:pPr>
      <w:r>
        <w:t xml:space="preserve">            $ref: '#/components/schemas/EventSubscription'</w:t>
      </w:r>
    </w:p>
    <w:p w14:paraId="0C8DB371" w14:textId="77777777" w:rsidR="00017DBD" w:rsidRDefault="00017DBD" w:rsidP="00017DBD">
      <w:pPr>
        <w:pStyle w:val="PL"/>
      </w:pPr>
      <w:r>
        <w:t xml:space="preserve">          minItems: 1</w:t>
      </w:r>
    </w:p>
    <w:p w14:paraId="3329C09B" w14:textId="77777777" w:rsidR="00017DBD" w:rsidRDefault="00017DBD" w:rsidP="00017DBD">
      <w:pPr>
        <w:pStyle w:val="PL"/>
      </w:pPr>
      <w:r>
        <w:t xml:space="preserve">          description: Subscribed events</w:t>
      </w:r>
    </w:p>
    <w:p w14:paraId="63CEC9E1" w14:textId="77777777" w:rsidR="00017DBD" w:rsidRDefault="00017DBD" w:rsidP="00017DBD">
      <w:pPr>
        <w:pStyle w:val="PL"/>
      </w:pPr>
      <w:r>
        <w:t xml:space="preserve">        evtReq:</w:t>
      </w:r>
    </w:p>
    <w:p w14:paraId="0F23B933" w14:textId="77777777" w:rsidR="00017DBD" w:rsidRDefault="00017DBD" w:rsidP="00017DBD">
      <w:pPr>
        <w:pStyle w:val="PL"/>
      </w:pPr>
      <w:r>
        <w:t xml:space="preserve">          $ref: 'TS29523_Npcf_EventExposure.yaml#/components/schemas/ReportingInformation'</w:t>
      </w:r>
    </w:p>
    <w:p w14:paraId="688481B0" w14:textId="77777777" w:rsidR="00017DBD" w:rsidRDefault="00017DBD" w:rsidP="00017DBD">
      <w:pPr>
        <w:pStyle w:val="PL"/>
      </w:pPr>
      <w:r>
        <w:t xml:space="preserve">        notificationURI:</w:t>
      </w:r>
    </w:p>
    <w:p w14:paraId="3E702490" w14:textId="77777777" w:rsidR="00017DBD" w:rsidRDefault="00017DBD" w:rsidP="00017DBD">
      <w:pPr>
        <w:pStyle w:val="PL"/>
      </w:pPr>
      <w:r>
        <w:t xml:space="preserve">          $ref: 'TS29571_CommonData.yaml#/components/schemas/Uri'</w:t>
      </w:r>
    </w:p>
    <w:p w14:paraId="6F378A2B" w14:textId="77777777" w:rsidR="00017DBD" w:rsidRDefault="00017DBD" w:rsidP="00017DBD">
      <w:pPr>
        <w:pStyle w:val="PL"/>
      </w:pPr>
      <w:r>
        <w:t xml:space="preserve">        notifCorrId:</w:t>
      </w:r>
    </w:p>
    <w:p w14:paraId="40BC7601" w14:textId="77777777" w:rsidR="00017DBD" w:rsidRDefault="00017DBD" w:rsidP="00017DBD">
      <w:pPr>
        <w:pStyle w:val="PL"/>
      </w:pPr>
      <w:r>
        <w:t xml:space="preserve">          type: string</w:t>
      </w:r>
    </w:p>
    <w:p w14:paraId="1907CAE0" w14:textId="77777777" w:rsidR="00017DBD" w:rsidRDefault="00017DBD" w:rsidP="00017DBD">
      <w:pPr>
        <w:pStyle w:val="PL"/>
      </w:pPr>
      <w:r>
        <w:t xml:space="preserve">          description: Notification correlation identifier.</w:t>
      </w:r>
    </w:p>
    <w:p w14:paraId="5AFEA3ED" w14:textId="77777777" w:rsidR="00017DBD" w:rsidRDefault="00017DBD" w:rsidP="00017DBD">
      <w:pPr>
        <w:pStyle w:val="PL"/>
      </w:pPr>
      <w:r>
        <w:t xml:space="preserve">        supportedFeatures:</w:t>
      </w:r>
    </w:p>
    <w:p w14:paraId="75E3AFE8" w14:textId="77777777" w:rsidR="00017DBD" w:rsidRDefault="00017DBD" w:rsidP="00017DBD">
      <w:pPr>
        <w:pStyle w:val="PL"/>
      </w:pPr>
      <w:r>
        <w:t xml:space="preserve">          $ref: 'TS29571_CommonData.yaml#/components/schemas/SupportedFeatures'</w:t>
      </w:r>
    </w:p>
    <w:p w14:paraId="3AE05E4D" w14:textId="77777777" w:rsidR="00017DBD" w:rsidRDefault="00017DBD" w:rsidP="00017DBD">
      <w:pPr>
        <w:pStyle w:val="PL"/>
      </w:pPr>
      <w:r>
        <w:t xml:space="preserve">        eventNotifications:</w:t>
      </w:r>
    </w:p>
    <w:p w14:paraId="4C8E9619" w14:textId="77777777" w:rsidR="00017DBD" w:rsidRDefault="00017DBD" w:rsidP="00017DBD">
      <w:pPr>
        <w:pStyle w:val="PL"/>
      </w:pPr>
      <w:r>
        <w:t xml:space="preserve">          type: array</w:t>
      </w:r>
    </w:p>
    <w:p w14:paraId="15212D07" w14:textId="77777777" w:rsidR="00017DBD" w:rsidRDefault="00017DBD" w:rsidP="00017DBD">
      <w:pPr>
        <w:pStyle w:val="PL"/>
      </w:pPr>
      <w:r>
        <w:t xml:space="preserve">          items:</w:t>
      </w:r>
    </w:p>
    <w:p w14:paraId="34C92742" w14:textId="77777777" w:rsidR="00017DBD" w:rsidRDefault="00017DBD" w:rsidP="00017DBD">
      <w:pPr>
        <w:pStyle w:val="PL"/>
      </w:pPr>
      <w:r>
        <w:t xml:space="preserve">            $ref: '#/components/schemas/EventNotification'</w:t>
      </w:r>
    </w:p>
    <w:p w14:paraId="23F3CDEB" w14:textId="77777777" w:rsidR="00017DBD" w:rsidRDefault="00017DBD" w:rsidP="00017DBD">
      <w:pPr>
        <w:pStyle w:val="PL"/>
      </w:pPr>
      <w:r>
        <w:t xml:space="preserve">          minItems: 1</w:t>
      </w:r>
    </w:p>
    <w:p w14:paraId="5B2F7A06" w14:textId="77777777" w:rsidR="00017DBD" w:rsidRDefault="00017DBD" w:rsidP="00017DBD">
      <w:pPr>
        <w:pStyle w:val="PL"/>
      </w:pPr>
      <w:r>
        <w:t xml:space="preserve">        failEventReports:</w:t>
      </w:r>
    </w:p>
    <w:p w14:paraId="47692739" w14:textId="77777777" w:rsidR="00017DBD" w:rsidRDefault="00017DBD" w:rsidP="00017DBD">
      <w:pPr>
        <w:pStyle w:val="PL"/>
      </w:pPr>
      <w:r>
        <w:t xml:space="preserve">          type: array</w:t>
      </w:r>
    </w:p>
    <w:p w14:paraId="281296E4" w14:textId="77777777" w:rsidR="00017DBD" w:rsidRDefault="00017DBD" w:rsidP="00017DBD">
      <w:pPr>
        <w:pStyle w:val="PL"/>
      </w:pPr>
      <w:r>
        <w:t xml:space="preserve">          items:</w:t>
      </w:r>
    </w:p>
    <w:p w14:paraId="6C3372DB" w14:textId="77777777" w:rsidR="00017DBD" w:rsidRDefault="00017DBD" w:rsidP="00017DBD">
      <w:pPr>
        <w:pStyle w:val="PL"/>
      </w:pPr>
      <w:r>
        <w:t xml:space="preserve">            $ref: '#/components/schemas/FailureEventInfo'</w:t>
      </w:r>
    </w:p>
    <w:p w14:paraId="0CCA2716" w14:textId="77777777" w:rsidR="00017DBD" w:rsidRDefault="00017DBD" w:rsidP="00017DBD">
      <w:pPr>
        <w:pStyle w:val="PL"/>
      </w:pPr>
      <w:r>
        <w:t xml:space="preserve">          minItems: 1</w:t>
      </w:r>
    </w:p>
    <w:p w14:paraId="424A1D48" w14:textId="77777777" w:rsidR="00017DBD" w:rsidRDefault="00017DBD" w:rsidP="00017DBD">
      <w:pPr>
        <w:pStyle w:val="PL"/>
      </w:pPr>
      <w:r>
        <w:t xml:space="preserve">        prevSub:</w:t>
      </w:r>
    </w:p>
    <w:p w14:paraId="30522607" w14:textId="77777777" w:rsidR="00017DBD" w:rsidRDefault="00017DBD" w:rsidP="00017DBD">
      <w:pPr>
        <w:pStyle w:val="PL"/>
      </w:pPr>
      <w:r>
        <w:t xml:space="preserve">          $ref: '#/components/schemas/PrevSubInfo'</w:t>
      </w:r>
    </w:p>
    <w:p w14:paraId="5A89B056" w14:textId="77777777" w:rsidR="00017DBD" w:rsidRDefault="00017DBD" w:rsidP="00017DBD">
      <w:pPr>
        <w:pStyle w:val="PL"/>
      </w:pPr>
      <w:r>
        <w:t xml:space="preserve">        consNfInfo:</w:t>
      </w:r>
    </w:p>
    <w:p w14:paraId="6F3EAC41" w14:textId="77777777" w:rsidR="00017DBD" w:rsidRDefault="00017DBD" w:rsidP="00017DBD">
      <w:pPr>
        <w:pStyle w:val="PL"/>
      </w:pPr>
      <w:r>
        <w:t xml:space="preserve">          $ref: '#/components/schemas/ConsumerNfInformation'</w:t>
      </w:r>
    </w:p>
    <w:p w14:paraId="526331B9" w14:textId="77777777" w:rsidR="00017DBD" w:rsidRDefault="00017DBD" w:rsidP="00017DBD">
      <w:pPr>
        <w:pStyle w:val="PL"/>
      </w:pPr>
      <w:r>
        <w:t xml:space="preserve">      required:</w:t>
      </w:r>
    </w:p>
    <w:p w14:paraId="427766A4" w14:textId="77777777" w:rsidR="00017DBD" w:rsidRDefault="00017DBD" w:rsidP="00017DBD">
      <w:pPr>
        <w:pStyle w:val="PL"/>
      </w:pPr>
      <w:r>
        <w:t xml:space="preserve">        - eventSubscriptions</w:t>
      </w:r>
    </w:p>
    <w:p w14:paraId="79A972A6" w14:textId="77777777" w:rsidR="00017DBD" w:rsidRDefault="00017DBD" w:rsidP="00017DBD">
      <w:pPr>
        <w:pStyle w:val="PL"/>
      </w:pPr>
    </w:p>
    <w:p w14:paraId="74A038AC" w14:textId="77777777" w:rsidR="00017DBD" w:rsidRDefault="00017DBD" w:rsidP="00017DBD">
      <w:pPr>
        <w:pStyle w:val="PL"/>
      </w:pPr>
      <w:r>
        <w:t xml:space="preserve">    EventSubscription:</w:t>
      </w:r>
    </w:p>
    <w:p w14:paraId="41AB0DC1" w14:textId="77777777" w:rsidR="00017DBD" w:rsidRDefault="00017DBD" w:rsidP="00017DBD">
      <w:pPr>
        <w:pStyle w:val="PL"/>
      </w:pPr>
      <w:r>
        <w:t xml:space="preserve">      description: Represents a subscription to a single event.</w:t>
      </w:r>
    </w:p>
    <w:p w14:paraId="5A3B74E9" w14:textId="77777777" w:rsidR="00017DBD" w:rsidRDefault="00017DBD" w:rsidP="00017DBD">
      <w:pPr>
        <w:pStyle w:val="PL"/>
      </w:pPr>
      <w:r>
        <w:t xml:space="preserve">      type: object</w:t>
      </w:r>
    </w:p>
    <w:p w14:paraId="3600F9A5" w14:textId="77777777" w:rsidR="00017DBD" w:rsidRDefault="00017DBD" w:rsidP="00017DBD">
      <w:pPr>
        <w:pStyle w:val="PL"/>
      </w:pPr>
      <w:r>
        <w:t xml:space="preserve">      properties:</w:t>
      </w:r>
    </w:p>
    <w:p w14:paraId="5E75F11A" w14:textId="77777777" w:rsidR="00017DBD" w:rsidRDefault="00017DBD" w:rsidP="00017DBD">
      <w:pPr>
        <w:pStyle w:val="PL"/>
      </w:pPr>
      <w:r>
        <w:t xml:space="preserve">        anySlice:</w:t>
      </w:r>
    </w:p>
    <w:p w14:paraId="6DAF5B31" w14:textId="77777777" w:rsidR="00017DBD" w:rsidRDefault="00017DBD" w:rsidP="00017DBD">
      <w:pPr>
        <w:pStyle w:val="PL"/>
      </w:pPr>
      <w:r>
        <w:t xml:space="preserve">          $ref: '#/components/schemas/AnySlice'</w:t>
      </w:r>
    </w:p>
    <w:p w14:paraId="7B4A6474" w14:textId="77777777" w:rsidR="00017DBD" w:rsidRDefault="00017DBD" w:rsidP="00017DBD">
      <w:pPr>
        <w:pStyle w:val="PL"/>
      </w:pPr>
      <w:r>
        <w:t xml:space="preserve">        appIds:</w:t>
      </w:r>
    </w:p>
    <w:p w14:paraId="6FFCA781" w14:textId="77777777" w:rsidR="00017DBD" w:rsidRDefault="00017DBD" w:rsidP="00017DBD">
      <w:pPr>
        <w:pStyle w:val="PL"/>
      </w:pPr>
      <w:r>
        <w:t xml:space="preserve">          type: array</w:t>
      </w:r>
    </w:p>
    <w:p w14:paraId="4AB2F952" w14:textId="77777777" w:rsidR="00017DBD" w:rsidRDefault="00017DBD" w:rsidP="00017DBD">
      <w:pPr>
        <w:pStyle w:val="PL"/>
      </w:pPr>
      <w:r>
        <w:t xml:space="preserve">          items:</w:t>
      </w:r>
    </w:p>
    <w:p w14:paraId="4F13A990" w14:textId="77777777" w:rsidR="00017DBD" w:rsidRDefault="00017DBD" w:rsidP="00017DBD">
      <w:pPr>
        <w:pStyle w:val="PL"/>
      </w:pPr>
      <w:r>
        <w:t xml:space="preserve">            $ref: 'TS29571_CommonData.yaml#/components/schemas/ApplicationId'</w:t>
      </w:r>
    </w:p>
    <w:p w14:paraId="405CCCEF" w14:textId="77777777" w:rsidR="00017DBD" w:rsidRDefault="00017DBD" w:rsidP="00017DBD">
      <w:pPr>
        <w:pStyle w:val="PL"/>
      </w:pPr>
      <w:r>
        <w:t xml:space="preserve">          minItems: 1</w:t>
      </w:r>
    </w:p>
    <w:p w14:paraId="432EBB93" w14:textId="77777777" w:rsidR="00017DBD" w:rsidRDefault="00017DBD" w:rsidP="00017DBD">
      <w:pPr>
        <w:pStyle w:val="PL"/>
      </w:pPr>
      <w:r>
        <w:t xml:space="preserve">          description: Identification(s) of application to which the subscription applies.</w:t>
      </w:r>
    </w:p>
    <w:p w14:paraId="72DECC91" w14:textId="77777777" w:rsidR="00017DBD" w:rsidRDefault="00017DBD" w:rsidP="00017DBD">
      <w:pPr>
        <w:pStyle w:val="PL"/>
      </w:pPr>
      <w:r>
        <w:t xml:space="preserve">        deviation</w:t>
      </w:r>
      <w:r>
        <w:rPr>
          <w:rFonts w:hint="eastAsia"/>
          <w:lang w:eastAsia="zh-CN"/>
        </w:rPr>
        <w:t>s</w:t>
      </w:r>
      <w:r>
        <w:t>:</w:t>
      </w:r>
    </w:p>
    <w:p w14:paraId="685AD288" w14:textId="77777777" w:rsidR="00017DBD" w:rsidRDefault="00017DBD" w:rsidP="00017D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F4B8EFB" w14:textId="77777777" w:rsidR="00017DBD" w:rsidRDefault="00017DBD" w:rsidP="00017DBD">
      <w:pPr>
        <w:pStyle w:val="PL"/>
      </w:pPr>
      <w:r>
        <w:t xml:space="preserve">          items:</w:t>
      </w:r>
    </w:p>
    <w:p w14:paraId="10B942C0" w14:textId="77777777" w:rsidR="00017DBD" w:rsidRDefault="00017DBD" w:rsidP="00017DBD">
      <w:pPr>
        <w:pStyle w:val="PL"/>
      </w:pPr>
      <w:r>
        <w:t xml:space="preserve">            $ref: 'TS29571_CommonData.yaml#/components/schemas/Uinteger'</w:t>
      </w:r>
    </w:p>
    <w:p w14:paraId="2E427420" w14:textId="77777777" w:rsidR="00017DBD" w:rsidRDefault="00017DBD" w:rsidP="00017DBD">
      <w:pPr>
        <w:pStyle w:val="PL"/>
      </w:pPr>
      <w:r>
        <w:t xml:space="preserve">          minItems: 1</w:t>
      </w:r>
    </w:p>
    <w:p w14:paraId="466DC831" w14:textId="77777777" w:rsidR="00017DBD" w:rsidRDefault="00017DBD" w:rsidP="00017DBD">
      <w:pPr>
        <w:pStyle w:val="PL"/>
      </w:pPr>
      <w:r>
        <w:t xml:space="preserve">        dnns:</w:t>
      </w:r>
    </w:p>
    <w:p w14:paraId="7CA5CE19" w14:textId="77777777" w:rsidR="00017DBD" w:rsidRDefault="00017DBD" w:rsidP="00017DBD">
      <w:pPr>
        <w:pStyle w:val="PL"/>
      </w:pPr>
      <w:r>
        <w:t xml:space="preserve">          type: array</w:t>
      </w:r>
    </w:p>
    <w:p w14:paraId="7FE08E2A" w14:textId="77777777" w:rsidR="00017DBD" w:rsidRDefault="00017DBD" w:rsidP="00017DBD">
      <w:pPr>
        <w:pStyle w:val="PL"/>
      </w:pPr>
      <w:r>
        <w:t xml:space="preserve">          items:</w:t>
      </w:r>
    </w:p>
    <w:p w14:paraId="64BACF7A" w14:textId="77777777" w:rsidR="00017DBD" w:rsidRDefault="00017DBD" w:rsidP="00017DBD">
      <w:pPr>
        <w:pStyle w:val="PL"/>
      </w:pPr>
      <w:r>
        <w:t xml:space="preserve">            $ref: 'TS29571_CommonData.yaml#/components/schemas/Dnn'</w:t>
      </w:r>
    </w:p>
    <w:p w14:paraId="6DB65CA6" w14:textId="77777777" w:rsidR="00017DBD" w:rsidRDefault="00017DBD" w:rsidP="00017DBD">
      <w:pPr>
        <w:pStyle w:val="PL"/>
      </w:pPr>
      <w:r>
        <w:t xml:space="preserve">          minItems: 1</w:t>
      </w:r>
    </w:p>
    <w:p w14:paraId="080D4AA3" w14:textId="77777777" w:rsidR="00017DBD" w:rsidRDefault="00017DBD" w:rsidP="00017DBD">
      <w:pPr>
        <w:pStyle w:val="PL"/>
      </w:pPr>
      <w:r>
        <w:t xml:space="preserve">          description: Identification(s) of DNN to which the subscription applies.</w:t>
      </w:r>
    </w:p>
    <w:p w14:paraId="00F50C49" w14:textId="77777777" w:rsidR="00017DBD" w:rsidRDefault="00017DBD" w:rsidP="00017DBD">
      <w:pPr>
        <w:pStyle w:val="PL"/>
      </w:pPr>
      <w:r>
        <w:t xml:space="preserve">        dnais:</w:t>
      </w:r>
    </w:p>
    <w:p w14:paraId="53E5016B" w14:textId="77777777" w:rsidR="00017DBD" w:rsidRDefault="00017DBD" w:rsidP="00017DBD">
      <w:pPr>
        <w:pStyle w:val="PL"/>
      </w:pPr>
      <w:r>
        <w:t xml:space="preserve">          type: array</w:t>
      </w:r>
    </w:p>
    <w:p w14:paraId="137448DB" w14:textId="77777777" w:rsidR="00017DBD" w:rsidRDefault="00017DBD" w:rsidP="00017DBD">
      <w:pPr>
        <w:pStyle w:val="PL"/>
      </w:pPr>
      <w:r>
        <w:t xml:space="preserve">          items:</w:t>
      </w:r>
    </w:p>
    <w:p w14:paraId="6F1BB679" w14:textId="77777777" w:rsidR="00017DBD" w:rsidRDefault="00017DBD" w:rsidP="00017DBD">
      <w:pPr>
        <w:pStyle w:val="PL"/>
      </w:pPr>
      <w:r>
        <w:t xml:space="preserve">            $ref: 'TS29571_CommonData.yaml#/components/schemas/Dnai'</w:t>
      </w:r>
    </w:p>
    <w:p w14:paraId="153433A6" w14:textId="77777777" w:rsidR="00017DBD" w:rsidRDefault="00017DBD" w:rsidP="00017DBD">
      <w:pPr>
        <w:pStyle w:val="PL"/>
      </w:pPr>
      <w:r>
        <w:t xml:space="preserve">          minItems: 1</w:t>
      </w:r>
    </w:p>
    <w:p w14:paraId="0EAE2C2B" w14:textId="77777777" w:rsidR="00017DBD" w:rsidRDefault="00017DBD" w:rsidP="00017DBD">
      <w:pPr>
        <w:pStyle w:val="PL"/>
      </w:pPr>
      <w:r>
        <w:t xml:space="preserve">        event:</w:t>
      </w:r>
    </w:p>
    <w:p w14:paraId="4AE11E53" w14:textId="77777777" w:rsidR="00017DBD" w:rsidRDefault="00017DBD" w:rsidP="00017DBD">
      <w:pPr>
        <w:pStyle w:val="PL"/>
      </w:pPr>
      <w:r>
        <w:t xml:space="preserve">          $ref: '#/components/schemas/NwdafEvent'</w:t>
      </w:r>
    </w:p>
    <w:p w14:paraId="3955328A" w14:textId="77777777" w:rsidR="00017DBD" w:rsidRDefault="00017DBD" w:rsidP="00017DBD">
      <w:pPr>
        <w:pStyle w:val="PL"/>
      </w:pPr>
      <w:r>
        <w:t xml:space="preserve">        extraReportReq:</w:t>
      </w:r>
    </w:p>
    <w:p w14:paraId="1480B08D" w14:textId="77777777" w:rsidR="00017DBD" w:rsidRDefault="00017DBD" w:rsidP="00017DBD">
      <w:pPr>
        <w:pStyle w:val="PL"/>
      </w:pPr>
      <w:r>
        <w:t xml:space="preserve">          $ref: '#/components/schemas/EventReportingRequirement'</w:t>
      </w:r>
    </w:p>
    <w:p w14:paraId="2801D196" w14:textId="77777777" w:rsidR="00017DBD" w:rsidRDefault="00017DBD" w:rsidP="00017DBD">
      <w:pPr>
        <w:pStyle w:val="PL"/>
      </w:pPr>
      <w:r>
        <w:t xml:space="preserve">        ladnDnns:</w:t>
      </w:r>
    </w:p>
    <w:p w14:paraId="68D24274" w14:textId="77777777" w:rsidR="00017DBD" w:rsidRDefault="00017DBD" w:rsidP="00017DBD">
      <w:pPr>
        <w:pStyle w:val="PL"/>
      </w:pPr>
      <w:r>
        <w:lastRenderedPageBreak/>
        <w:t xml:space="preserve">          type: array</w:t>
      </w:r>
    </w:p>
    <w:p w14:paraId="654C499C" w14:textId="77777777" w:rsidR="00017DBD" w:rsidRDefault="00017DBD" w:rsidP="00017DBD">
      <w:pPr>
        <w:pStyle w:val="PL"/>
      </w:pPr>
      <w:r>
        <w:t xml:space="preserve">          items:</w:t>
      </w:r>
    </w:p>
    <w:p w14:paraId="3AB0CDF9" w14:textId="77777777" w:rsidR="00017DBD" w:rsidRDefault="00017DBD" w:rsidP="00017DBD">
      <w:pPr>
        <w:pStyle w:val="PL"/>
      </w:pPr>
      <w:r>
        <w:t xml:space="preserve">            $ref: 'TS29571_CommonData.yaml#/components/schemas/Dnn'</w:t>
      </w:r>
    </w:p>
    <w:p w14:paraId="2BDA9D4E" w14:textId="77777777" w:rsidR="00017DBD" w:rsidRDefault="00017DBD" w:rsidP="00017DBD">
      <w:pPr>
        <w:pStyle w:val="PL"/>
      </w:pPr>
      <w:r>
        <w:t xml:space="preserve">          minItems: 1</w:t>
      </w:r>
    </w:p>
    <w:p w14:paraId="7CD176A0" w14:textId="77777777" w:rsidR="00017DBD" w:rsidRDefault="00017DBD" w:rsidP="00017DBD">
      <w:pPr>
        <w:pStyle w:val="PL"/>
      </w:pPr>
      <w:r>
        <w:t xml:space="preserve">          description: Identification(s) of LADN DNN to indicate the LADN service area as the AOI.</w:t>
      </w:r>
    </w:p>
    <w:p w14:paraId="0AC0C84C" w14:textId="77777777" w:rsidR="00017DBD" w:rsidRDefault="00017DBD" w:rsidP="00017DBD">
      <w:pPr>
        <w:pStyle w:val="PL"/>
      </w:pPr>
      <w:r>
        <w:t xml:space="preserve">        loadLevelThreshold:</w:t>
      </w:r>
    </w:p>
    <w:p w14:paraId="20D0BBF1" w14:textId="77777777" w:rsidR="00017DBD" w:rsidRDefault="00017DBD" w:rsidP="00017DBD">
      <w:pPr>
        <w:pStyle w:val="PL"/>
      </w:pPr>
      <w:r>
        <w:t xml:space="preserve">          type: integer</w:t>
      </w:r>
    </w:p>
    <w:p w14:paraId="02C6C61A" w14:textId="77777777" w:rsidR="00017DBD" w:rsidRDefault="00017DBD" w:rsidP="00017DBD">
      <w:pPr>
        <w:pStyle w:val="PL"/>
      </w:pPr>
      <w:r>
        <w:t xml:space="preserve">          description: &gt;</w:t>
      </w:r>
    </w:p>
    <w:p w14:paraId="1EAA73BE" w14:textId="77777777" w:rsidR="00017DBD" w:rsidRDefault="00017DBD" w:rsidP="00017DBD">
      <w:pPr>
        <w:pStyle w:val="PL"/>
      </w:pPr>
      <w:r>
        <w:t xml:space="preserve">            Indicates that the NWDAF shall report the corresponding network slice load level to the</w:t>
      </w:r>
    </w:p>
    <w:p w14:paraId="0C26FE85" w14:textId="77777777" w:rsidR="00017DBD" w:rsidRDefault="00017DBD" w:rsidP="00017DBD">
      <w:pPr>
        <w:pStyle w:val="PL"/>
      </w:pPr>
      <w:r>
        <w:t xml:space="preserve">            NF </w:t>
      </w:r>
      <w:r>
        <w:rPr>
          <w:noProof/>
        </w:rPr>
        <w:t>service consumer where the load level of the network slice identified by snssais is</w:t>
      </w:r>
    </w:p>
    <w:p w14:paraId="4EFEEB2A" w14:textId="77777777" w:rsidR="00017DBD" w:rsidRDefault="00017DBD" w:rsidP="00017DBD">
      <w:pPr>
        <w:pStyle w:val="PL"/>
      </w:pPr>
      <w:r>
        <w:t xml:space="preserve">            reached.</w:t>
      </w:r>
    </w:p>
    <w:p w14:paraId="2490829A" w14:textId="77777777" w:rsidR="00017DBD" w:rsidRDefault="00017DBD" w:rsidP="00017DBD">
      <w:pPr>
        <w:pStyle w:val="PL"/>
      </w:pPr>
      <w:r>
        <w:t xml:space="preserve">        notificationMethod:</w:t>
      </w:r>
    </w:p>
    <w:p w14:paraId="56EF0757" w14:textId="77777777" w:rsidR="00017DBD" w:rsidRDefault="00017DBD" w:rsidP="00017DBD">
      <w:pPr>
        <w:pStyle w:val="PL"/>
      </w:pPr>
      <w:r>
        <w:t xml:space="preserve">          $ref: '#/components/schemas/NotificationMethod'</w:t>
      </w:r>
    </w:p>
    <w:p w14:paraId="2AF973B1" w14:textId="77777777" w:rsidR="00017DBD" w:rsidRDefault="00017DBD" w:rsidP="00017DBD">
      <w:pPr>
        <w:pStyle w:val="PL"/>
      </w:pPr>
      <w:r>
        <w:t xml:space="preserve">        matchingDir:</w:t>
      </w:r>
    </w:p>
    <w:p w14:paraId="3ED81409" w14:textId="77777777" w:rsidR="00017DBD" w:rsidRDefault="00017DBD" w:rsidP="00017DBD">
      <w:pPr>
        <w:pStyle w:val="PL"/>
      </w:pPr>
      <w:r>
        <w:t xml:space="preserve">          $ref: '#/components/schemas/MatchingDirection'</w:t>
      </w:r>
    </w:p>
    <w:p w14:paraId="028562BB" w14:textId="77777777" w:rsidR="00017DBD" w:rsidRDefault="00017DBD" w:rsidP="00017DBD">
      <w:pPr>
        <w:pStyle w:val="PL"/>
      </w:pPr>
      <w:r>
        <w:t xml:space="preserve">        nfLoadLvlThds:</w:t>
      </w:r>
    </w:p>
    <w:p w14:paraId="52296205" w14:textId="77777777" w:rsidR="00017DBD" w:rsidRDefault="00017DBD" w:rsidP="00017DBD">
      <w:pPr>
        <w:pStyle w:val="PL"/>
      </w:pPr>
      <w:r>
        <w:t xml:space="preserve">          type: array</w:t>
      </w:r>
    </w:p>
    <w:p w14:paraId="18A23B9A" w14:textId="77777777" w:rsidR="00017DBD" w:rsidRDefault="00017DBD" w:rsidP="00017DBD">
      <w:pPr>
        <w:pStyle w:val="PL"/>
      </w:pPr>
      <w:r>
        <w:t xml:space="preserve">          items:</w:t>
      </w:r>
    </w:p>
    <w:p w14:paraId="22D54F00" w14:textId="77777777" w:rsidR="00017DBD" w:rsidRDefault="00017DBD" w:rsidP="00017DBD">
      <w:pPr>
        <w:pStyle w:val="PL"/>
      </w:pPr>
      <w:r>
        <w:t xml:space="preserve">            $ref: '#/components/schemas/ThresholdLevel'</w:t>
      </w:r>
    </w:p>
    <w:p w14:paraId="6C44747C" w14:textId="77777777" w:rsidR="00017DBD" w:rsidRDefault="00017DBD" w:rsidP="00017DBD">
      <w:pPr>
        <w:pStyle w:val="PL"/>
      </w:pPr>
      <w:r>
        <w:t xml:space="preserve">          minItems: 1</w:t>
      </w:r>
    </w:p>
    <w:p w14:paraId="1935AFD0" w14:textId="77777777" w:rsidR="00017DBD" w:rsidRDefault="00017DBD" w:rsidP="00017DBD">
      <w:pPr>
        <w:pStyle w:val="PL"/>
      </w:pPr>
      <w:r>
        <w:t xml:space="preserve">          description: &gt;</w:t>
      </w:r>
    </w:p>
    <w:p w14:paraId="3BA66E4B" w14:textId="77777777" w:rsidR="00017DBD" w:rsidRDefault="00017DBD" w:rsidP="00017DBD">
      <w:pPr>
        <w:pStyle w:val="PL"/>
      </w:pPr>
      <w:r>
        <w:t xml:space="preserve">            Shall be supplied in order to start reporting when an average load level is reached.</w:t>
      </w:r>
    </w:p>
    <w:p w14:paraId="7AE201C5" w14:textId="77777777" w:rsidR="00017DBD" w:rsidRDefault="00017DBD" w:rsidP="00017DBD">
      <w:pPr>
        <w:pStyle w:val="PL"/>
      </w:pPr>
      <w:r>
        <w:t xml:space="preserve">        nfInstanceIds:</w:t>
      </w:r>
    </w:p>
    <w:p w14:paraId="4B6ACA31" w14:textId="77777777" w:rsidR="00017DBD" w:rsidRDefault="00017DBD" w:rsidP="00017DBD">
      <w:pPr>
        <w:pStyle w:val="PL"/>
      </w:pPr>
      <w:r>
        <w:t xml:space="preserve">          type: array</w:t>
      </w:r>
    </w:p>
    <w:p w14:paraId="5ADB9BBB" w14:textId="77777777" w:rsidR="00017DBD" w:rsidRDefault="00017DBD" w:rsidP="00017DBD">
      <w:pPr>
        <w:pStyle w:val="PL"/>
      </w:pPr>
      <w:r>
        <w:t xml:space="preserve">          items:</w:t>
      </w:r>
    </w:p>
    <w:p w14:paraId="35F23E49" w14:textId="77777777" w:rsidR="00017DBD" w:rsidRDefault="00017DBD" w:rsidP="00017DBD">
      <w:pPr>
        <w:pStyle w:val="PL"/>
      </w:pPr>
      <w:r>
        <w:t xml:space="preserve">            $ref: 'TS29571_CommonData.yaml#/components/schemas/NfInstanceId'</w:t>
      </w:r>
    </w:p>
    <w:p w14:paraId="294C38D5" w14:textId="77777777" w:rsidR="00017DBD" w:rsidRDefault="00017DBD" w:rsidP="00017DBD">
      <w:pPr>
        <w:pStyle w:val="PL"/>
      </w:pPr>
      <w:r>
        <w:t xml:space="preserve">          minItems: 1</w:t>
      </w:r>
    </w:p>
    <w:p w14:paraId="6C2D13B3" w14:textId="77777777" w:rsidR="00017DBD" w:rsidRDefault="00017DBD" w:rsidP="00017DBD">
      <w:pPr>
        <w:pStyle w:val="PL"/>
      </w:pPr>
      <w:r>
        <w:t xml:space="preserve">        nfSetIds:</w:t>
      </w:r>
    </w:p>
    <w:p w14:paraId="1859AF71" w14:textId="77777777" w:rsidR="00017DBD" w:rsidRDefault="00017DBD" w:rsidP="00017DBD">
      <w:pPr>
        <w:pStyle w:val="PL"/>
      </w:pPr>
      <w:r>
        <w:t xml:space="preserve">          type: array</w:t>
      </w:r>
    </w:p>
    <w:p w14:paraId="43AC4DCE" w14:textId="77777777" w:rsidR="00017DBD" w:rsidRDefault="00017DBD" w:rsidP="00017DBD">
      <w:pPr>
        <w:pStyle w:val="PL"/>
      </w:pPr>
      <w:r>
        <w:t xml:space="preserve">          items:</w:t>
      </w:r>
    </w:p>
    <w:p w14:paraId="4431A3D0" w14:textId="77777777" w:rsidR="00017DBD" w:rsidRDefault="00017DBD" w:rsidP="00017DBD">
      <w:pPr>
        <w:pStyle w:val="PL"/>
      </w:pPr>
      <w:r>
        <w:t xml:space="preserve">            $ref: 'TS29571_CommonData.yaml#/components/schemas/NfSetId'</w:t>
      </w:r>
    </w:p>
    <w:p w14:paraId="3F664372" w14:textId="77777777" w:rsidR="00017DBD" w:rsidRDefault="00017DBD" w:rsidP="00017DBD">
      <w:pPr>
        <w:pStyle w:val="PL"/>
      </w:pPr>
      <w:r>
        <w:t xml:space="preserve">          minItems: 1</w:t>
      </w:r>
    </w:p>
    <w:p w14:paraId="513640EF" w14:textId="77777777" w:rsidR="00017DBD" w:rsidRDefault="00017DBD" w:rsidP="00017DBD">
      <w:pPr>
        <w:pStyle w:val="PL"/>
      </w:pPr>
      <w:r>
        <w:t xml:space="preserve">        nfTypes:</w:t>
      </w:r>
    </w:p>
    <w:p w14:paraId="2965E678" w14:textId="77777777" w:rsidR="00017DBD" w:rsidRDefault="00017DBD" w:rsidP="00017DBD">
      <w:pPr>
        <w:pStyle w:val="PL"/>
      </w:pPr>
      <w:r>
        <w:t xml:space="preserve">          type: array</w:t>
      </w:r>
    </w:p>
    <w:p w14:paraId="454754AC" w14:textId="77777777" w:rsidR="00017DBD" w:rsidRDefault="00017DBD" w:rsidP="00017DBD">
      <w:pPr>
        <w:pStyle w:val="PL"/>
      </w:pPr>
      <w:r>
        <w:t xml:space="preserve">          items:</w:t>
      </w:r>
    </w:p>
    <w:p w14:paraId="5C882479" w14:textId="77777777" w:rsidR="00017DBD" w:rsidRDefault="00017DBD" w:rsidP="00017DBD">
      <w:pPr>
        <w:pStyle w:val="PL"/>
      </w:pPr>
      <w:r>
        <w:t xml:space="preserve">            $ref: 'TS29510_Nnrf_NFManagement.yaml#/components/schemas/NFType'</w:t>
      </w:r>
    </w:p>
    <w:p w14:paraId="6DEC1590" w14:textId="77777777" w:rsidR="00017DBD" w:rsidRDefault="00017DBD" w:rsidP="00017DBD">
      <w:pPr>
        <w:pStyle w:val="PL"/>
      </w:pPr>
      <w:r>
        <w:t xml:space="preserve">          minItems: 1</w:t>
      </w:r>
    </w:p>
    <w:p w14:paraId="15042CD3" w14:textId="77777777" w:rsidR="00017DBD" w:rsidRDefault="00017DBD" w:rsidP="00017DBD">
      <w:pPr>
        <w:pStyle w:val="PL"/>
      </w:pPr>
      <w:r>
        <w:t xml:space="preserve">        networkArea:</w:t>
      </w:r>
    </w:p>
    <w:p w14:paraId="5C3869B3" w14:textId="77777777" w:rsidR="00017DBD" w:rsidRDefault="00017DBD" w:rsidP="00017DBD">
      <w:pPr>
        <w:pStyle w:val="PL"/>
      </w:pPr>
      <w:r>
        <w:t xml:space="preserve">          $ref: 'TS29554_Npcf_BDTPolicyControl.yaml#/components/schemas/NetworkAreaInfo'</w:t>
      </w:r>
    </w:p>
    <w:p w14:paraId="7B3BEA11"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48F798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F36D4F0" w14:textId="77777777" w:rsidR="00017DBD" w:rsidRDefault="00017DBD" w:rsidP="00017DBD">
      <w:pPr>
        <w:pStyle w:val="PL"/>
      </w:pPr>
      <w:r>
        <w:t xml:space="preserve">        temporalGranSize:</w:t>
      </w:r>
    </w:p>
    <w:p w14:paraId="0593D64E" w14:textId="77777777" w:rsidR="00017DBD" w:rsidRDefault="00017DBD" w:rsidP="00017DBD">
      <w:pPr>
        <w:pStyle w:val="PL"/>
      </w:pPr>
      <w:r>
        <w:t xml:space="preserve">          $ref: 'TS29571_CommonData.yaml#/components/schemas/DurationSec'</w:t>
      </w:r>
    </w:p>
    <w:p w14:paraId="13911D05" w14:textId="77777777" w:rsidR="00017DBD" w:rsidRDefault="00017DBD" w:rsidP="00017DBD">
      <w:pPr>
        <w:pStyle w:val="PL"/>
      </w:pPr>
      <w:r>
        <w:t xml:space="preserve">        spatialGranSizeTa:</w:t>
      </w:r>
    </w:p>
    <w:p w14:paraId="41130283" w14:textId="77777777" w:rsidR="00017DBD" w:rsidRDefault="00017DBD" w:rsidP="00017DBD">
      <w:pPr>
        <w:pStyle w:val="PL"/>
      </w:pPr>
      <w:r>
        <w:t xml:space="preserve">          $ref: 'TS29571_CommonData.yaml#/components/schemas/Uinteger'</w:t>
      </w:r>
    </w:p>
    <w:p w14:paraId="11543030" w14:textId="77777777" w:rsidR="00017DBD" w:rsidRDefault="00017DBD" w:rsidP="00017DBD">
      <w:pPr>
        <w:pStyle w:val="PL"/>
      </w:pPr>
      <w:r>
        <w:t xml:space="preserve">        spatialGranSizeCell:</w:t>
      </w:r>
    </w:p>
    <w:p w14:paraId="65C957AF" w14:textId="77777777" w:rsidR="00017DBD" w:rsidRDefault="00017DBD" w:rsidP="00017DBD">
      <w:pPr>
        <w:pStyle w:val="PL"/>
      </w:pPr>
      <w:r>
        <w:t xml:space="preserve">          $ref: 'TS29571_CommonData.yaml#/components/schemas/Uinteger'</w:t>
      </w:r>
    </w:p>
    <w:p w14:paraId="7835C1E4" w14:textId="77777777" w:rsidR="00017DBD" w:rsidRDefault="00017DBD" w:rsidP="00017DBD">
      <w:pPr>
        <w:pStyle w:val="PL"/>
      </w:pPr>
      <w:r>
        <w:t xml:space="preserve">        fineGranAreas:</w:t>
      </w:r>
    </w:p>
    <w:p w14:paraId="415C488E" w14:textId="77777777" w:rsidR="00017DBD" w:rsidRDefault="00017DBD" w:rsidP="00017DBD">
      <w:pPr>
        <w:pStyle w:val="PL"/>
      </w:pPr>
      <w:r>
        <w:t xml:space="preserve">          type: array</w:t>
      </w:r>
    </w:p>
    <w:p w14:paraId="0C584BD3" w14:textId="77777777" w:rsidR="00017DBD" w:rsidRDefault="00017DBD" w:rsidP="00017DBD">
      <w:pPr>
        <w:pStyle w:val="PL"/>
      </w:pPr>
      <w:r>
        <w:t xml:space="preserve">          items:</w:t>
      </w:r>
    </w:p>
    <w:p w14:paraId="3261A822" w14:textId="77777777" w:rsidR="00017DBD" w:rsidRDefault="00017DBD" w:rsidP="00017DBD">
      <w:pPr>
        <w:pStyle w:val="PL"/>
      </w:pPr>
      <w:r>
        <w:t xml:space="preserve">            </w:t>
      </w:r>
      <w:r>
        <w:rPr>
          <w:rFonts w:cs="Courier New"/>
          <w:szCs w:val="16"/>
        </w:rPr>
        <w:t>$ref: 'TS29522_AMPolicyAuthorization.yaml#/components/schemas/GeographicalArea'</w:t>
      </w:r>
    </w:p>
    <w:p w14:paraId="677BE8F4" w14:textId="77777777" w:rsidR="00017DBD" w:rsidRDefault="00017DBD" w:rsidP="00017DBD">
      <w:pPr>
        <w:pStyle w:val="PL"/>
      </w:pPr>
      <w:r>
        <w:t xml:space="preserve">          minItems: 1</w:t>
      </w:r>
    </w:p>
    <w:p w14:paraId="17A4D938" w14:textId="77777777" w:rsidR="00017DBD" w:rsidRDefault="00017DBD" w:rsidP="00017DBD">
      <w:pPr>
        <w:pStyle w:val="PL"/>
      </w:pPr>
      <w:r>
        <w:t xml:space="preserve">          description: </w:t>
      </w:r>
      <w:r>
        <w:rPr>
          <w:lang w:eastAsia="zh-CN"/>
        </w:rPr>
        <w:t>Indicates th</w:t>
      </w:r>
      <w:r>
        <w:t>e fine granularity areas to which the subscription applies.</w:t>
      </w:r>
    </w:p>
    <w:p w14:paraId="2A2E077F" w14:textId="77777777" w:rsidR="00017DBD" w:rsidRDefault="00017DBD" w:rsidP="00017DBD">
      <w:pPr>
        <w:pStyle w:val="PL"/>
      </w:pPr>
      <w:r>
        <w:t xml:space="preserve">        visitedAreas:</w:t>
      </w:r>
    </w:p>
    <w:p w14:paraId="42E257EC" w14:textId="77777777" w:rsidR="00017DBD" w:rsidRDefault="00017DBD" w:rsidP="00017DBD">
      <w:pPr>
        <w:pStyle w:val="PL"/>
      </w:pPr>
      <w:r>
        <w:t xml:space="preserve">          type: array</w:t>
      </w:r>
    </w:p>
    <w:p w14:paraId="0053C8D6" w14:textId="77777777" w:rsidR="00017DBD" w:rsidRDefault="00017DBD" w:rsidP="00017DBD">
      <w:pPr>
        <w:pStyle w:val="PL"/>
      </w:pPr>
      <w:r>
        <w:t xml:space="preserve">          items:</w:t>
      </w:r>
    </w:p>
    <w:p w14:paraId="294C73E3" w14:textId="77777777" w:rsidR="00017DBD" w:rsidRDefault="00017DBD" w:rsidP="00017DBD">
      <w:pPr>
        <w:pStyle w:val="PL"/>
      </w:pPr>
      <w:r>
        <w:t xml:space="preserve">            $ref: 'TS29554_Npcf_BDTPolicyControl.yaml#/components/schemas/NetworkAreaInfo'</w:t>
      </w:r>
    </w:p>
    <w:p w14:paraId="7506A381" w14:textId="77777777" w:rsidR="00017DBD" w:rsidRDefault="00017DBD" w:rsidP="00017DBD">
      <w:pPr>
        <w:pStyle w:val="PL"/>
      </w:pPr>
      <w:r>
        <w:t xml:space="preserve">          minItems: 1</w:t>
      </w:r>
    </w:p>
    <w:p w14:paraId="1ABB8480" w14:textId="77777777" w:rsidR="00017DBD" w:rsidRDefault="00017DBD" w:rsidP="00017DBD">
      <w:pPr>
        <w:pStyle w:val="PL"/>
      </w:pPr>
      <w:r>
        <w:t xml:space="preserve">        maxTopAppUlNbr:</w:t>
      </w:r>
    </w:p>
    <w:p w14:paraId="26D6E710" w14:textId="77777777" w:rsidR="00017DBD" w:rsidRDefault="00017DBD" w:rsidP="00017DBD">
      <w:pPr>
        <w:pStyle w:val="PL"/>
      </w:pPr>
      <w:r>
        <w:t xml:space="preserve">          $ref: 'TS29571_CommonData.yaml#/components/schemas/Uinteger'</w:t>
      </w:r>
    </w:p>
    <w:p w14:paraId="1D6B0C02" w14:textId="77777777" w:rsidR="00017DBD" w:rsidRDefault="00017DBD" w:rsidP="00017DBD">
      <w:pPr>
        <w:pStyle w:val="PL"/>
      </w:pPr>
      <w:r>
        <w:t xml:space="preserve">        maxTopAppDlNbr:</w:t>
      </w:r>
    </w:p>
    <w:p w14:paraId="2EB86F3C" w14:textId="77777777" w:rsidR="00017DBD" w:rsidRDefault="00017DBD" w:rsidP="00017DBD">
      <w:pPr>
        <w:pStyle w:val="PL"/>
      </w:pPr>
      <w:r>
        <w:t xml:space="preserve">          $ref: 'TS29571_CommonData.yaml#/components/schemas/Uinteger'</w:t>
      </w:r>
    </w:p>
    <w:p w14:paraId="749027B6" w14:textId="77777777" w:rsidR="00017DBD" w:rsidRDefault="00017DBD" w:rsidP="00017DBD">
      <w:pPr>
        <w:pStyle w:val="PL"/>
      </w:pPr>
      <w:r>
        <w:t xml:space="preserve">        nsiIdInfos:</w:t>
      </w:r>
    </w:p>
    <w:p w14:paraId="595065EE" w14:textId="77777777" w:rsidR="00017DBD" w:rsidRDefault="00017DBD" w:rsidP="00017DBD">
      <w:pPr>
        <w:pStyle w:val="PL"/>
      </w:pPr>
      <w:r>
        <w:t xml:space="preserve">          type: array</w:t>
      </w:r>
    </w:p>
    <w:p w14:paraId="7C633C31" w14:textId="77777777" w:rsidR="00017DBD" w:rsidRDefault="00017DBD" w:rsidP="00017DBD">
      <w:pPr>
        <w:pStyle w:val="PL"/>
      </w:pPr>
      <w:r>
        <w:t xml:space="preserve">          items:</w:t>
      </w:r>
    </w:p>
    <w:p w14:paraId="060910C0" w14:textId="77777777" w:rsidR="00017DBD" w:rsidRDefault="00017DBD" w:rsidP="00017DBD">
      <w:pPr>
        <w:pStyle w:val="PL"/>
      </w:pPr>
      <w:r>
        <w:t xml:space="preserve">            $ref: '#/components/schemas/NsiIdInfo'</w:t>
      </w:r>
    </w:p>
    <w:p w14:paraId="24D44D6C" w14:textId="77777777" w:rsidR="00017DBD" w:rsidRDefault="00017DBD" w:rsidP="00017DBD">
      <w:pPr>
        <w:pStyle w:val="PL"/>
      </w:pPr>
      <w:r>
        <w:t xml:space="preserve">          minItems: 1</w:t>
      </w:r>
    </w:p>
    <w:p w14:paraId="7FAB007F" w14:textId="77777777" w:rsidR="00017DBD" w:rsidRDefault="00017DBD" w:rsidP="00017DBD">
      <w:pPr>
        <w:pStyle w:val="PL"/>
      </w:pPr>
      <w:r>
        <w:t xml:space="preserve">        nsiLevelThrds:</w:t>
      </w:r>
    </w:p>
    <w:p w14:paraId="5E3F074A" w14:textId="77777777" w:rsidR="00017DBD" w:rsidRDefault="00017DBD" w:rsidP="00017DBD">
      <w:pPr>
        <w:pStyle w:val="PL"/>
      </w:pPr>
      <w:r>
        <w:t xml:space="preserve">          type: array</w:t>
      </w:r>
    </w:p>
    <w:p w14:paraId="3307852A" w14:textId="77777777" w:rsidR="00017DBD" w:rsidRDefault="00017DBD" w:rsidP="00017DBD">
      <w:pPr>
        <w:pStyle w:val="PL"/>
      </w:pPr>
      <w:r>
        <w:t xml:space="preserve">          items:</w:t>
      </w:r>
    </w:p>
    <w:p w14:paraId="428C6995" w14:textId="77777777" w:rsidR="00017DBD" w:rsidRDefault="00017DBD" w:rsidP="00017DBD">
      <w:pPr>
        <w:pStyle w:val="PL"/>
      </w:pPr>
      <w:r>
        <w:t xml:space="preserve">            $ref: 'TS29571_CommonData.yaml#/components/schemas/Uinteger'</w:t>
      </w:r>
    </w:p>
    <w:p w14:paraId="1FBB645B" w14:textId="77777777" w:rsidR="00017DBD" w:rsidRDefault="00017DBD" w:rsidP="00017DBD">
      <w:pPr>
        <w:pStyle w:val="PL"/>
      </w:pPr>
      <w:r>
        <w:t xml:space="preserve">          minItems: 1</w:t>
      </w:r>
    </w:p>
    <w:p w14:paraId="7305A7C2" w14:textId="77777777" w:rsidR="00017DBD" w:rsidRDefault="00017DBD" w:rsidP="00017DBD">
      <w:pPr>
        <w:pStyle w:val="PL"/>
      </w:pPr>
      <w:r>
        <w:t xml:space="preserve">        qosRequ:</w:t>
      </w:r>
    </w:p>
    <w:p w14:paraId="3B01C03A" w14:textId="77777777" w:rsidR="00017DBD" w:rsidRDefault="00017DBD" w:rsidP="00017DBD">
      <w:pPr>
        <w:pStyle w:val="PL"/>
      </w:pPr>
      <w:r>
        <w:t xml:space="preserve">          $ref: '#/components/schemas/QosRequirement'</w:t>
      </w:r>
    </w:p>
    <w:p w14:paraId="4D38498F" w14:textId="77777777" w:rsidR="00017DBD" w:rsidRDefault="00017DBD" w:rsidP="00017DBD">
      <w:pPr>
        <w:pStyle w:val="PL"/>
      </w:pPr>
      <w:r>
        <w:t xml:space="preserve">        qosFlowRetThds:</w:t>
      </w:r>
    </w:p>
    <w:p w14:paraId="036AE0A6" w14:textId="77777777" w:rsidR="00017DBD" w:rsidRDefault="00017DBD" w:rsidP="00017DBD">
      <w:pPr>
        <w:pStyle w:val="PL"/>
      </w:pPr>
      <w:r>
        <w:t xml:space="preserve">          type: array</w:t>
      </w:r>
    </w:p>
    <w:p w14:paraId="3638F0C9" w14:textId="77777777" w:rsidR="00017DBD" w:rsidRDefault="00017DBD" w:rsidP="00017DBD">
      <w:pPr>
        <w:pStyle w:val="PL"/>
      </w:pPr>
      <w:r>
        <w:t xml:space="preserve">          items:</w:t>
      </w:r>
    </w:p>
    <w:p w14:paraId="417A1680" w14:textId="77777777" w:rsidR="00017DBD" w:rsidRDefault="00017DBD" w:rsidP="00017DBD">
      <w:pPr>
        <w:pStyle w:val="PL"/>
      </w:pPr>
      <w:r>
        <w:t xml:space="preserve">            $ref: '#/components/schemas/RetainabilityThreshold'</w:t>
      </w:r>
    </w:p>
    <w:p w14:paraId="03BE1148" w14:textId="77777777" w:rsidR="00017DBD" w:rsidRDefault="00017DBD" w:rsidP="00017DBD">
      <w:pPr>
        <w:pStyle w:val="PL"/>
      </w:pPr>
      <w:r>
        <w:lastRenderedPageBreak/>
        <w:t xml:space="preserve">          minItems: 1</w:t>
      </w:r>
    </w:p>
    <w:p w14:paraId="2DA9B666" w14:textId="77777777" w:rsidR="00017DBD" w:rsidRDefault="00017DBD" w:rsidP="00017DBD">
      <w:pPr>
        <w:pStyle w:val="PL"/>
      </w:pPr>
      <w:r>
        <w:t xml:space="preserve">        ranUeThrouThds:</w:t>
      </w:r>
    </w:p>
    <w:p w14:paraId="62C72638" w14:textId="77777777" w:rsidR="00017DBD" w:rsidRDefault="00017DBD" w:rsidP="00017D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D1210E8" w14:textId="77777777" w:rsidR="00017DBD" w:rsidRDefault="00017DBD" w:rsidP="00017DBD">
      <w:pPr>
        <w:pStyle w:val="PL"/>
      </w:pPr>
      <w:r>
        <w:t xml:space="preserve">          items:</w:t>
      </w:r>
    </w:p>
    <w:p w14:paraId="091F509A" w14:textId="77777777" w:rsidR="00017DBD" w:rsidRDefault="00017DBD" w:rsidP="00017DBD">
      <w:pPr>
        <w:pStyle w:val="PL"/>
      </w:pPr>
      <w:r>
        <w:t xml:space="preserve">            $ref: 'TS29571_CommonData.yaml#/components/schemas/BitRate'</w:t>
      </w:r>
    </w:p>
    <w:p w14:paraId="1163DFE4" w14:textId="77777777" w:rsidR="00017DBD" w:rsidRDefault="00017DBD" w:rsidP="00017DBD">
      <w:pPr>
        <w:pStyle w:val="PL"/>
      </w:pPr>
      <w:r>
        <w:t xml:space="preserve">          minItems: 1</w:t>
      </w:r>
    </w:p>
    <w:p w14:paraId="3F90ED4B" w14:textId="77777777" w:rsidR="00017DBD" w:rsidRDefault="00017DBD" w:rsidP="00017DBD">
      <w:pPr>
        <w:pStyle w:val="PL"/>
      </w:pPr>
      <w:r>
        <w:t xml:space="preserve">        repetitionPeriod:</w:t>
      </w:r>
    </w:p>
    <w:p w14:paraId="35EC2A51" w14:textId="77777777" w:rsidR="00017DBD" w:rsidRDefault="00017DBD" w:rsidP="00017DBD">
      <w:pPr>
        <w:pStyle w:val="PL"/>
      </w:pPr>
      <w:r>
        <w:t xml:space="preserve">          $ref: 'TS29571_CommonData.yaml#/components/schemas/DurationSec'</w:t>
      </w:r>
    </w:p>
    <w:p w14:paraId="4020379F" w14:textId="77777777" w:rsidR="00017DBD" w:rsidRDefault="00017DBD" w:rsidP="00017DBD">
      <w:pPr>
        <w:pStyle w:val="PL"/>
      </w:pPr>
      <w:r>
        <w:t xml:space="preserve">        snssaia:</w:t>
      </w:r>
    </w:p>
    <w:p w14:paraId="2F02B291" w14:textId="77777777" w:rsidR="00017DBD" w:rsidRDefault="00017DBD" w:rsidP="00017DBD">
      <w:pPr>
        <w:pStyle w:val="PL"/>
      </w:pPr>
      <w:r>
        <w:t xml:space="preserve">          type: array</w:t>
      </w:r>
    </w:p>
    <w:p w14:paraId="15893C6B" w14:textId="77777777" w:rsidR="00017DBD" w:rsidRDefault="00017DBD" w:rsidP="00017DBD">
      <w:pPr>
        <w:pStyle w:val="PL"/>
      </w:pPr>
      <w:r>
        <w:t xml:space="preserve">          items:</w:t>
      </w:r>
    </w:p>
    <w:p w14:paraId="4CDFA33F" w14:textId="77777777" w:rsidR="00017DBD" w:rsidRDefault="00017DBD" w:rsidP="00017DBD">
      <w:pPr>
        <w:pStyle w:val="PL"/>
      </w:pPr>
      <w:r>
        <w:t xml:space="preserve">            $ref: 'TS29571_CommonData.yaml#/components/schemas/Snssai'</w:t>
      </w:r>
    </w:p>
    <w:p w14:paraId="3A868194" w14:textId="77777777" w:rsidR="00017DBD" w:rsidRDefault="00017DBD" w:rsidP="00017DBD">
      <w:pPr>
        <w:pStyle w:val="PL"/>
      </w:pPr>
      <w:r>
        <w:t xml:space="preserve">          minItems: 1</w:t>
      </w:r>
    </w:p>
    <w:p w14:paraId="5525CE80" w14:textId="77777777" w:rsidR="00017DBD" w:rsidRDefault="00017DBD" w:rsidP="00017DBD">
      <w:pPr>
        <w:pStyle w:val="PL"/>
      </w:pPr>
      <w:r>
        <w:t xml:space="preserve">          description: &gt;</w:t>
      </w:r>
    </w:p>
    <w:p w14:paraId="266FE622" w14:textId="77777777" w:rsidR="00017DBD" w:rsidRDefault="00017DBD" w:rsidP="00017DBD">
      <w:pPr>
        <w:pStyle w:val="PL"/>
      </w:pPr>
      <w:r>
        <w:t xml:space="preserve">            Identification(s) of network slice to which the subscription applies. It corresponds to</w:t>
      </w:r>
    </w:p>
    <w:p w14:paraId="2DDC73D4" w14:textId="77777777" w:rsidR="00017DBD" w:rsidRDefault="00017DBD" w:rsidP="00017DBD">
      <w:pPr>
        <w:pStyle w:val="PL"/>
      </w:pPr>
      <w:r>
        <w:t xml:space="preserve">            snssais in the data model definition of 3GPP TS 29.520. </w:t>
      </w:r>
    </w:p>
    <w:p w14:paraId="7D545ECF" w14:textId="77777777" w:rsidR="00017DBD" w:rsidRDefault="00017DBD" w:rsidP="00017DBD">
      <w:pPr>
        <w:pStyle w:val="PL"/>
      </w:pPr>
      <w:r>
        <w:t xml:space="preserve">        tgtUe:</w:t>
      </w:r>
    </w:p>
    <w:p w14:paraId="28C62064" w14:textId="77777777" w:rsidR="00017DBD" w:rsidRDefault="00017DBD" w:rsidP="00017DBD">
      <w:pPr>
        <w:pStyle w:val="PL"/>
      </w:pPr>
      <w:r>
        <w:t xml:space="preserve">          $ref: '#/components/schemas/TargetUeInformation'</w:t>
      </w:r>
    </w:p>
    <w:p w14:paraId="53D5531A" w14:textId="77777777" w:rsidR="00017DBD" w:rsidRDefault="00017DBD" w:rsidP="00017DBD">
      <w:pPr>
        <w:pStyle w:val="PL"/>
      </w:pPr>
      <w:r>
        <w:t xml:space="preserve">        congThresholds:</w:t>
      </w:r>
    </w:p>
    <w:p w14:paraId="39E1DDD1" w14:textId="77777777" w:rsidR="00017DBD" w:rsidRDefault="00017DBD" w:rsidP="00017DBD">
      <w:pPr>
        <w:pStyle w:val="PL"/>
      </w:pPr>
      <w:r>
        <w:t xml:space="preserve">          type: array</w:t>
      </w:r>
    </w:p>
    <w:p w14:paraId="29077ECF" w14:textId="77777777" w:rsidR="00017DBD" w:rsidRDefault="00017DBD" w:rsidP="00017DBD">
      <w:pPr>
        <w:pStyle w:val="PL"/>
      </w:pPr>
      <w:r>
        <w:t xml:space="preserve">          items:</w:t>
      </w:r>
    </w:p>
    <w:p w14:paraId="1F98838C" w14:textId="77777777" w:rsidR="00017DBD" w:rsidRDefault="00017DBD" w:rsidP="00017DBD">
      <w:pPr>
        <w:pStyle w:val="PL"/>
      </w:pPr>
      <w:r>
        <w:t xml:space="preserve">            $ref: '#/components/schemas/ThresholdLevel'</w:t>
      </w:r>
    </w:p>
    <w:p w14:paraId="38FB5C1D" w14:textId="77777777" w:rsidR="00017DBD" w:rsidRDefault="00017DBD" w:rsidP="00017DBD">
      <w:pPr>
        <w:pStyle w:val="PL"/>
      </w:pPr>
      <w:r>
        <w:t xml:space="preserve">          minItems: 1</w:t>
      </w:r>
    </w:p>
    <w:p w14:paraId="1E099E9A" w14:textId="77777777" w:rsidR="00017DBD" w:rsidRDefault="00017DBD" w:rsidP="00017DBD">
      <w:pPr>
        <w:pStyle w:val="PL"/>
      </w:pPr>
      <w:r>
        <w:t xml:space="preserve">        nwPerfRequs:</w:t>
      </w:r>
    </w:p>
    <w:p w14:paraId="72163A28" w14:textId="77777777" w:rsidR="00017DBD" w:rsidRDefault="00017DBD" w:rsidP="00017DBD">
      <w:pPr>
        <w:pStyle w:val="PL"/>
      </w:pPr>
      <w:r>
        <w:t xml:space="preserve">          type: array</w:t>
      </w:r>
    </w:p>
    <w:p w14:paraId="59C203EB" w14:textId="77777777" w:rsidR="00017DBD" w:rsidRDefault="00017DBD" w:rsidP="00017DBD">
      <w:pPr>
        <w:pStyle w:val="PL"/>
      </w:pPr>
      <w:r>
        <w:t xml:space="preserve">          items:</w:t>
      </w:r>
    </w:p>
    <w:p w14:paraId="031D4416" w14:textId="77777777" w:rsidR="00017DBD" w:rsidRDefault="00017DBD" w:rsidP="00017DBD">
      <w:pPr>
        <w:pStyle w:val="PL"/>
      </w:pPr>
      <w:r>
        <w:t xml:space="preserve">            $ref: '#/components/schemas/NetworkPerfRequirement'</w:t>
      </w:r>
    </w:p>
    <w:p w14:paraId="14C9C12F" w14:textId="77777777" w:rsidR="00017DBD" w:rsidRDefault="00017DBD" w:rsidP="00017DBD">
      <w:pPr>
        <w:pStyle w:val="PL"/>
      </w:pPr>
      <w:r>
        <w:t xml:space="preserve">          minItems: 1</w:t>
      </w:r>
    </w:p>
    <w:p w14:paraId="1B04DC9B" w14:textId="77777777" w:rsidR="00017DBD" w:rsidRDefault="00017DBD" w:rsidP="00017DBD">
      <w:pPr>
        <w:pStyle w:val="PL"/>
      </w:pPr>
      <w:r>
        <w:t xml:space="preserve">        </w:t>
      </w:r>
      <w:r>
        <w:rPr>
          <w:rFonts w:hint="eastAsia"/>
          <w:lang w:eastAsia="zh-CN"/>
        </w:rPr>
        <w:t>u</w:t>
      </w:r>
      <w:r>
        <w:rPr>
          <w:lang w:eastAsia="zh-CN"/>
        </w:rPr>
        <w:t>eCommReqs</w:t>
      </w:r>
      <w:r>
        <w:t>:</w:t>
      </w:r>
    </w:p>
    <w:p w14:paraId="248FD717" w14:textId="77777777" w:rsidR="00017DBD" w:rsidRDefault="00017DBD" w:rsidP="00017DBD">
      <w:pPr>
        <w:pStyle w:val="PL"/>
      </w:pPr>
      <w:r>
        <w:t xml:space="preserve">          type: array</w:t>
      </w:r>
    </w:p>
    <w:p w14:paraId="3D3B4A59" w14:textId="77777777" w:rsidR="00017DBD" w:rsidRDefault="00017DBD" w:rsidP="00017DBD">
      <w:pPr>
        <w:pStyle w:val="PL"/>
      </w:pPr>
      <w:r>
        <w:t xml:space="preserve">          items:</w:t>
      </w:r>
    </w:p>
    <w:p w14:paraId="26A00CA1" w14:textId="77777777" w:rsidR="00017DBD" w:rsidRDefault="00017DBD" w:rsidP="00017DBD">
      <w:pPr>
        <w:pStyle w:val="PL"/>
      </w:pPr>
      <w:r>
        <w:t xml:space="preserve">            $ref: '#/components/schemas/UeCommReq'</w:t>
      </w:r>
    </w:p>
    <w:p w14:paraId="65113D39" w14:textId="77777777" w:rsidR="00017DBD" w:rsidRDefault="00017DBD" w:rsidP="00017DBD">
      <w:pPr>
        <w:pStyle w:val="PL"/>
      </w:pPr>
      <w:r>
        <w:t xml:space="preserve">          minItems: 1</w:t>
      </w:r>
    </w:p>
    <w:p w14:paraId="6166B183" w14:textId="77777777" w:rsidR="00017DBD" w:rsidRDefault="00017DBD" w:rsidP="00017DBD">
      <w:pPr>
        <w:pStyle w:val="PL"/>
      </w:pPr>
      <w:r>
        <w:t xml:space="preserve">        </w:t>
      </w:r>
      <w:r>
        <w:rPr>
          <w:rFonts w:hint="eastAsia"/>
          <w:lang w:eastAsia="zh-CN"/>
        </w:rPr>
        <w:t>u</w:t>
      </w:r>
      <w:r>
        <w:rPr>
          <w:lang w:eastAsia="zh-CN"/>
        </w:rPr>
        <w:t>eMobilityReqs</w:t>
      </w:r>
      <w:r>
        <w:t>:</w:t>
      </w:r>
    </w:p>
    <w:p w14:paraId="3BB4C775" w14:textId="77777777" w:rsidR="00017DBD" w:rsidRDefault="00017DBD" w:rsidP="00017DBD">
      <w:pPr>
        <w:pStyle w:val="PL"/>
      </w:pPr>
      <w:r>
        <w:t xml:space="preserve">          type: array</w:t>
      </w:r>
    </w:p>
    <w:p w14:paraId="21549751" w14:textId="77777777" w:rsidR="00017DBD" w:rsidRDefault="00017DBD" w:rsidP="00017DBD">
      <w:pPr>
        <w:pStyle w:val="PL"/>
      </w:pPr>
      <w:r>
        <w:t xml:space="preserve">          items:</w:t>
      </w:r>
    </w:p>
    <w:p w14:paraId="453DC0AA" w14:textId="77777777" w:rsidR="00017DBD" w:rsidRDefault="00017DBD" w:rsidP="00017DBD">
      <w:pPr>
        <w:pStyle w:val="PL"/>
      </w:pPr>
      <w:r>
        <w:t xml:space="preserve">            $ref: '#/components/schemas/UeMobilityReq'</w:t>
      </w:r>
    </w:p>
    <w:p w14:paraId="6D15031C" w14:textId="77777777" w:rsidR="00017DBD" w:rsidRDefault="00017DBD" w:rsidP="00017DBD">
      <w:pPr>
        <w:pStyle w:val="PL"/>
      </w:pPr>
      <w:r>
        <w:t xml:space="preserve">          minItems: 1</w:t>
      </w:r>
    </w:p>
    <w:p w14:paraId="5A2542B4" w14:textId="77777777" w:rsidR="00017DBD" w:rsidRDefault="00017DBD" w:rsidP="00017DBD">
      <w:pPr>
        <w:pStyle w:val="PL"/>
      </w:pPr>
      <w:r>
        <w:t xml:space="preserve">        userDataConO</w:t>
      </w:r>
      <w:r>
        <w:rPr>
          <w:lang w:eastAsia="zh-CN"/>
        </w:rPr>
        <w:t>rderCri</w:t>
      </w:r>
      <w:r>
        <w:t>:</w:t>
      </w:r>
    </w:p>
    <w:p w14:paraId="627CE534" w14:textId="77777777" w:rsidR="00017DBD" w:rsidRDefault="00017DBD" w:rsidP="00017DBD">
      <w:pPr>
        <w:pStyle w:val="PL"/>
      </w:pPr>
      <w:r>
        <w:t xml:space="preserve">          $ref: '#/components/schemas/UserDataConOrderCrit'</w:t>
      </w:r>
    </w:p>
    <w:p w14:paraId="6C71F8B8" w14:textId="77777777" w:rsidR="00017DBD" w:rsidRDefault="00017DBD" w:rsidP="00017DBD">
      <w:pPr>
        <w:pStyle w:val="PL"/>
      </w:pPr>
      <w:r>
        <w:t xml:space="preserve">        bwRequs:</w:t>
      </w:r>
    </w:p>
    <w:p w14:paraId="6B5F9C35" w14:textId="77777777" w:rsidR="00017DBD" w:rsidRDefault="00017DBD" w:rsidP="00017DBD">
      <w:pPr>
        <w:pStyle w:val="PL"/>
      </w:pPr>
      <w:r>
        <w:t xml:space="preserve">          type: array</w:t>
      </w:r>
    </w:p>
    <w:p w14:paraId="4DF896B6" w14:textId="77777777" w:rsidR="00017DBD" w:rsidRDefault="00017DBD" w:rsidP="00017DBD">
      <w:pPr>
        <w:pStyle w:val="PL"/>
      </w:pPr>
      <w:r>
        <w:t xml:space="preserve">          items:</w:t>
      </w:r>
    </w:p>
    <w:p w14:paraId="54BAAEE4" w14:textId="77777777" w:rsidR="00017DBD" w:rsidRDefault="00017DBD" w:rsidP="00017DBD">
      <w:pPr>
        <w:pStyle w:val="PL"/>
      </w:pPr>
      <w:r>
        <w:t xml:space="preserve">            $ref: '#/components/schemas/BwRequirement'</w:t>
      </w:r>
    </w:p>
    <w:p w14:paraId="18D43473" w14:textId="77777777" w:rsidR="00017DBD" w:rsidRDefault="00017DBD" w:rsidP="00017DBD">
      <w:pPr>
        <w:pStyle w:val="PL"/>
      </w:pPr>
      <w:r>
        <w:t xml:space="preserve">          minItems: 1</w:t>
      </w:r>
    </w:p>
    <w:p w14:paraId="1FECEE87" w14:textId="77777777" w:rsidR="00017DBD" w:rsidRDefault="00017DBD" w:rsidP="00017DBD">
      <w:pPr>
        <w:pStyle w:val="PL"/>
      </w:pPr>
      <w:r>
        <w:t xml:space="preserve">        excepRequs:</w:t>
      </w:r>
    </w:p>
    <w:p w14:paraId="5F878735" w14:textId="77777777" w:rsidR="00017DBD" w:rsidRDefault="00017DBD" w:rsidP="00017DBD">
      <w:pPr>
        <w:pStyle w:val="PL"/>
      </w:pPr>
      <w:r>
        <w:t xml:space="preserve">          type: array</w:t>
      </w:r>
    </w:p>
    <w:p w14:paraId="6D5AF81C" w14:textId="77777777" w:rsidR="00017DBD" w:rsidRDefault="00017DBD" w:rsidP="00017DBD">
      <w:pPr>
        <w:pStyle w:val="PL"/>
      </w:pPr>
      <w:r>
        <w:t xml:space="preserve">          items:</w:t>
      </w:r>
    </w:p>
    <w:p w14:paraId="55ED2DAD" w14:textId="77777777" w:rsidR="00017DBD" w:rsidRDefault="00017DBD" w:rsidP="00017DBD">
      <w:pPr>
        <w:pStyle w:val="PL"/>
      </w:pPr>
      <w:r>
        <w:t xml:space="preserve">            $ref: '#/components/schemas/Exception'</w:t>
      </w:r>
    </w:p>
    <w:p w14:paraId="06FE2815" w14:textId="77777777" w:rsidR="00017DBD" w:rsidRDefault="00017DBD" w:rsidP="00017DBD">
      <w:pPr>
        <w:pStyle w:val="PL"/>
      </w:pPr>
      <w:r>
        <w:t xml:space="preserve">          minItems: 1</w:t>
      </w:r>
    </w:p>
    <w:p w14:paraId="5F546620" w14:textId="77777777" w:rsidR="00017DBD" w:rsidRDefault="00017DBD" w:rsidP="00017DBD">
      <w:pPr>
        <w:pStyle w:val="PL"/>
      </w:pPr>
      <w:r>
        <w:t xml:space="preserve">        exptAnaType:</w:t>
      </w:r>
    </w:p>
    <w:p w14:paraId="43DEB1D1" w14:textId="77777777" w:rsidR="00017DBD" w:rsidRDefault="00017DBD" w:rsidP="00017DBD">
      <w:pPr>
        <w:pStyle w:val="PL"/>
      </w:pPr>
      <w:r>
        <w:t xml:space="preserve">          $ref: '#/components/schemas/ExpectedAnalyticsType'</w:t>
      </w:r>
    </w:p>
    <w:p w14:paraId="515870BF" w14:textId="77777777" w:rsidR="00017DBD" w:rsidRDefault="00017DBD" w:rsidP="00017DBD">
      <w:pPr>
        <w:pStyle w:val="PL"/>
      </w:pPr>
      <w:r>
        <w:t xml:space="preserve">        exptUeBehav:</w:t>
      </w:r>
    </w:p>
    <w:p w14:paraId="48EA36B6" w14:textId="77777777" w:rsidR="00017DBD" w:rsidRDefault="00017DBD" w:rsidP="00017DBD">
      <w:pPr>
        <w:pStyle w:val="PL"/>
      </w:pPr>
      <w:r>
        <w:t xml:space="preserve">          $ref: 'TS29503_Nudm_SDM.yaml#/components/schemas/ExpectedUeBehaviourData'</w:t>
      </w:r>
    </w:p>
    <w:p w14:paraId="5C41D076" w14:textId="77777777" w:rsidR="00017DBD" w:rsidRDefault="00017DBD" w:rsidP="00017DBD">
      <w:pPr>
        <w:pStyle w:val="PL"/>
        <w:rPr>
          <w:lang w:eastAsia="zh-CN"/>
        </w:rPr>
      </w:pPr>
      <w:r>
        <w:rPr>
          <w:rFonts w:hint="eastAsia"/>
          <w:lang w:eastAsia="zh-CN"/>
        </w:rPr>
        <w:t xml:space="preserve"> </w:t>
      </w:r>
      <w:r>
        <w:rPr>
          <w:lang w:eastAsia="zh-CN"/>
        </w:rPr>
        <w:t xml:space="preserve">       ratFreqs:</w:t>
      </w:r>
    </w:p>
    <w:p w14:paraId="63E731BB" w14:textId="77777777" w:rsidR="00017DBD" w:rsidRDefault="00017DBD" w:rsidP="00017DBD">
      <w:pPr>
        <w:pStyle w:val="PL"/>
      </w:pPr>
      <w:r>
        <w:t xml:space="preserve">          type: array</w:t>
      </w:r>
    </w:p>
    <w:p w14:paraId="376BBE3B" w14:textId="77777777" w:rsidR="00017DBD" w:rsidRDefault="00017DBD" w:rsidP="00017DBD">
      <w:pPr>
        <w:pStyle w:val="PL"/>
        <w:rPr>
          <w:lang w:eastAsia="zh-CN"/>
        </w:rPr>
      </w:pPr>
      <w:r>
        <w:rPr>
          <w:rFonts w:hint="eastAsia"/>
          <w:lang w:eastAsia="zh-CN"/>
        </w:rPr>
        <w:t xml:space="preserve"> </w:t>
      </w:r>
      <w:r>
        <w:rPr>
          <w:lang w:eastAsia="zh-CN"/>
        </w:rPr>
        <w:t xml:space="preserve">         items:</w:t>
      </w:r>
    </w:p>
    <w:p w14:paraId="3B6DBB78" w14:textId="77777777" w:rsidR="00017DBD" w:rsidRDefault="00017DBD" w:rsidP="00017DBD">
      <w:pPr>
        <w:pStyle w:val="PL"/>
      </w:pPr>
      <w:r>
        <w:t xml:space="preserve">            $ref: '#/components/schemas/RatFreqInformation'</w:t>
      </w:r>
    </w:p>
    <w:p w14:paraId="7BBDC2DB" w14:textId="77777777" w:rsidR="00017DBD" w:rsidRDefault="00017DBD" w:rsidP="00017DBD">
      <w:pPr>
        <w:pStyle w:val="PL"/>
      </w:pPr>
      <w:r>
        <w:t xml:space="preserve">          minItems: 1</w:t>
      </w:r>
    </w:p>
    <w:p w14:paraId="39E94AB6" w14:textId="77777777" w:rsidR="00017DBD" w:rsidRDefault="00017DBD" w:rsidP="00017DBD">
      <w:pPr>
        <w:pStyle w:val="PL"/>
      </w:pPr>
      <w:r>
        <w:t xml:space="preserve">        listOfAnaSubsets:</w:t>
      </w:r>
    </w:p>
    <w:p w14:paraId="45E40B66" w14:textId="77777777" w:rsidR="00017DBD" w:rsidRDefault="00017DBD" w:rsidP="00017DBD">
      <w:pPr>
        <w:pStyle w:val="PL"/>
      </w:pPr>
      <w:r>
        <w:t xml:space="preserve">          type: array</w:t>
      </w:r>
    </w:p>
    <w:p w14:paraId="58961561" w14:textId="77777777" w:rsidR="00017DBD" w:rsidRDefault="00017DBD" w:rsidP="00017DBD">
      <w:pPr>
        <w:pStyle w:val="PL"/>
      </w:pPr>
      <w:r>
        <w:t xml:space="preserve">          items:</w:t>
      </w:r>
    </w:p>
    <w:p w14:paraId="10BF1577" w14:textId="77777777" w:rsidR="00017DBD" w:rsidRDefault="00017DBD" w:rsidP="00017DBD">
      <w:pPr>
        <w:pStyle w:val="PL"/>
      </w:pPr>
      <w:r>
        <w:t xml:space="preserve">            $ref: '#/components/schemas/</w:t>
      </w:r>
      <w:r>
        <w:rPr>
          <w:lang w:eastAsia="zh-CN"/>
        </w:rPr>
        <w:t>AnalyticsSubset</w:t>
      </w:r>
      <w:r>
        <w:t>'</w:t>
      </w:r>
    </w:p>
    <w:p w14:paraId="0DA726F0" w14:textId="77777777" w:rsidR="00017DBD" w:rsidRDefault="00017DBD" w:rsidP="00017DBD">
      <w:pPr>
        <w:pStyle w:val="PL"/>
      </w:pPr>
      <w:r>
        <w:t xml:space="preserve">          minItems: 1</w:t>
      </w:r>
    </w:p>
    <w:p w14:paraId="608D7B36" w14:textId="77777777" w:rsidR="00017DBD" w:rsidRDefault="00017DBD" w:rsidP="00017DBD">
      <w:pPr>
        <w:pStyle w:val="PL"/>
      </w:pPr>
      <w:r>
        <w:t xml:space="preserve">        disperReqs:</w:t>
      </w:r>
    </w:p>
    <w:p w14:paraId="2EBC9F09" w14:textId="77777777" w:rsidR="00017DBD" w:rsidRDefault="00017DBD" w:rsidP="00017DBD">
      <w:pPr>
        <w:pStyle w:val="PL"/>
      </w:pPr>
      <w:r>
        <w:t xml:space="preserve">          type: array</w:t>
      </w:r>
    </w:p>
    <w:p w14:paraId="152DDCA3" w14:textId="77777777" w:rsidR="00017DBD" w:rsidRDefault="00017DBD" w:rsidP="00017DBD">
      <w:pPr>
        <w:pStyle w:val="PL"/>
      </w:pPr>
      <w:r>
        <w:t xml:space="preserve">          items:</w:t>
      </w:r>
    </w:p>
    <w:p w14:paraId="1B760DD1" w14:textId="77777777" w:rsidR="00017DBD" w:rsidRDefault="00017DBD" w:rsidP="00017DBD">
      <w:pPr>
        <w:pStyle w:val="PL"/>
      </w:pPr>
      <w:r>
        <w:t xml:space="preserve">            $ref: '#/components/schemas/DispersionRequirement'</w:t>
      </w:r>
    </w:p>
    <w:p w14:paraId="1AFCD209" w14:textId="77777777" w:rsidR="00017DBD" w:rsidRDefault="00017DBD" w:rsidP="00017DBD">
      <w:pPr>
        <w:pStyle w:val="PL"/>
      </w:pPr>
      <w:r>
        <w:t xml:space="preserve">          minItems: 1</w:t>
      </w:r>
    </w:p>
    <w:p w14:paraId="70126534" w14:textId="77777777" w:rsidR="00017DBD" w:rsidRDefault="00017DBD" w:rsidP="00017DBD">
      <w:pPr>
        <w:pStyle w:val="PL"/>
      </w:pPr>
      <w:r>
        <w:t xml:space="preserve">        redTransReqs:</w:t>
      </w:r>
    </w:p>
    <w:p w14:paraId="0CC1761A" w14:textId="77777777" w:rsidR="00017DBD" w:rsidRDefault="00017DBD" w:rsidP="00017DBD">
      <w:pPr>
        <w:pStyle w:val="PL"/>
      </w:pPr>
      <w:r>
        <w:t xml:space="preserve">          type: array</w:t>
      </w:r>
    </w:p>
    <w:p w14:paraId="74DC80CF" w14:textId="77777777" w:rsidR="00017DBD" w:rsidRDefault="00017DBD" w:rsidP="00017DBD">
      <w:pPr>
        <w:pStyle w:val="PL"/>
      </w:pPr>
      <w:r>
        <w:t xml:space="preserve">          items:</w:t>
      </w:r>
    </w:p>
    <w:p w14:paraId="4A467C56" w14:textId="77777777" w:rsidR="00017DBD" w:rsidRDefault="00017DBD" w:rsidP="00017DBD">
      <w:pPr>
        <w:pStyle w:val="PL"/>
      </w:pPr>
      <w:r>
        <w:t xml:space="preserve">            $ref: '#/components/schemas/RedundantTransmissionExpReq'</w:t>
      </w:r>
    </w:p>
    <w:p w14:paraId="0D1CC1E4" w14:textId="77777777" w:rsidR="00017DBD" w:rsidRDefault="00017DBD" w:rsidP="00017DBD">
      <w:pPr>
        <w:pStyle w:val="PL"/>
      </w:pPr>
      <w:r>
        <w:t xml:space="preserve">          minItems: 1</w:t>
      </w:r>
    </w:p>
    <w:p w14:paraId="234708B8" w14:textId="77777777" w:rsidR="00017DBD" w:rsidRDefault="00017DBD" w:rsidP="00017DBD">
      <w:pPr>
        <w:pStyle w:val="PL"/>
      </w:pPr>
      <w:r>
        <w:t xml:space="preserve">        wlanReqs:</w:t>
      </w:r>
    </w:p>
    <w:p w14:paraId="772639DB" w14:textId="77777777" w:rsidR="00017DBD" w:rsidRDefault="00017DBD" w:rsidP="00017DBD">
      <w:pPr>
        <w:pStyle w:val="PL"/>
      </w:pPr>
      <w:r>
        <w:t xml:space="preserve">          type: array</w:t>
      </w:r>
    </w:p>
    <w:p w14:paraId="10867D8C" w14:textId="77777777" w:rsidR="00017DBD" w:rsidRDefault="00017DBD" w:rsidP="00017DBD">
      <w:pPr>
        <w:pStyle w:val="PL"/>
      </w:pPr>
      <w:r>
        <w:t xml:space="preserve">          items:</w:t>
      </w:r>
    </w:p>
    <w:p w14:paraId="128B286C" w14:textId="77777777" w:rsidR="00017DBD" w:rsidRDefault="00017DBD" w:rsidP="00017DBD">
      <w:pPr>
        <w:pStyle w:val="PL"/>
      </w:pPr>
      <w:r>
        <w:t xml:space="preserve">            $ref: '#/components/schemas/WlanPerformanceReq'</w:t>
      </w:r>
    </w:p>
    <w:p w14:paraId="7F9A726D" w14:textId="77777777" w:rsidR="00017DBD" w:rsidRDefault="00017DBD" w:rsidP="00017DBD">
      <w:pPr>
        <w:pStyle w:val="PL"/>
      </w:pPr>
      <w:r>
        <w:lastRenderedPageBreak/>
        <w:t xml:space="preserve">          minItems: 1</w:t>
      </w:r>
    </w:p>
    <w:p w14:paraId="6324AC77" w14:textId="77777777" w:rsidR="00017DBD" w:rsidRDefault="00017DBD" w:rsidP="00017DBD">
      <w:pPr>
        <w:pStyle w:val="PL"/>
      </w:pPr>
      <w:r>
        <w:t xml:space="preserve">        upfInfo:</w:t>
      </w:r>
    </w:p>
    <w:p w14:paraId="10F94E97" w14:textId="77777777" w:rsidR="00017DBD" w:rsidRDefault="00017DBD" w:rsidP="00017DBD">
      <w:pPr>
        <w:pStyle w:val="PL"/>
      </w:pPr>
      <w:r>
        <w:rPr>
          <w:lang w:val="en-US"/>
        </w:rPr>
        <w:t xml:space="preserve">          $ref: 'TS29508_Nsmf_EventExposure.yaml#/components/schemas/UpfInformation'</w:t>
      </w:r>
    </w:p>
    <w:p w14:paraId="4748A5E9" w14:textId="77777777" w:rsidR="00017DBD" w:rsidRDefault="00017DBD" w:rsidP="00017DBD">
      <w:pPr>
        <w:pStyle w:val="PL"/>
      </w:pPr>
      <w:r>
        <w:t xml:space="preserve">        </w:t>
      </w:r>
      <w:r>
        <w:rPr>
          <w:lang w:eastAsia="zh-CN"/>
        </w:rPr>
        <w:t>appServerAddrs</w:t>
      </w:r>
      <w:r>
        <w:t>:</w:t>
      </w:r>
    </w:p>
    <w:p w14:paraId="4911B82E" w14:textId="77777777" w:rsidR="00017DBD" w:rsidRDefault="00017DBD" w:rsidP="00017DBD">
      <w:pPr>
        <w:pStyle w:val="PL"/>
      </w:pPr>
      <w:r>
        <w:t xml:space="preserve">          type: array</w:t>
      </w:r>
    </w:p>
    <w:p w14:paraId="47D3A310" w14:textId="77777777" w:rsidR="00017DBD" w:rsidRDefault="00017DBD" w:rsidP="00017DBD">
      <w:pPr>
        <w:pStyle w:val="PL"/>
      </w:pPr>
      <w:r>
        <w:t xml:space="preserve">          items:</w:t>
      </w:r>
    </w:p>
    <w:p w14:paraId="1D237B4D" w14:textId="77777777" w:rsidR="00017DBD" w:rsidRDefault="00017DBD" w:rsidP="00017DBD">
      <w:pPr>
        <w:pStyle w:val="PL"/>
      </w:pPr>
      <w:r>
        <w:t xml:space="preserve">            $ref: 'TS29517_Naf_EventExposure.yaml#/components/schemas/</w:t>
      </w:r>
      <w:r>
        <w:rPr>
          <w:lang w:eastAsia="zh-CN"/>
        </w:rPr>
        <w:t>AddrFqdn</w:t>
      </w:r>
      <w:r>
        <w:t>'</w:t>
      </w:r>
    </w:p>
    <w:p w14:paraId="753DEE52" w14:textId="77777777" w:rsidR="00017DBD" w:rsidRDefault="00017DBD" w:rsidP="00017DBD">
      <w:pPr>
        <w:pStyle w:val="PL"/>
      </w:pPr>
      <w:r>
        <w:t xml:space="preserve">          minItems: 1</w:t>
      </w:r>
    </w:p>
    <w:p w14:paraId="63ECA637" w14:textId="77777777" w:rsidR="00017DBD" w:rsidRDefault="00017DBD" w:rsidP="00017DBD">
      <w:pPr>
        <w:pStyle w:val="PL"/>
      </w:pPr>
      <w:r>
        <w:t xml:space="preserve">        </w:t>
      </w:r>
      <w:r>
        <w:rPr>
          <w:lang w:eastAsia="zh-CN"/>
        </w:rPr>
        <w:t>dnPerfReqs</w:t>
      </w:r>
      <w:r>
        <w:t>:</w:t>
      </w:r>
    </w:p>
    <w:p w14:paraId="08B17183" w14:textId="77777777" w:rsidR="00017DBD" w:rsidRDefault="00017DBD" w:rsidP="00017DBD">
      <w:pPr>
        <w:pStyle w:val="PL"/>
      </w:pPr>
      <w:r>
        <w:t xml:space="preserve">          type: array</w:t>
      </w:r>
    </w:p>
    <w:p w14:paraId="1A5C66CA" w14:textId="77777777" w:rsidR="00017DBD" w:rsidRDefault="00017DBD" w:rsidP="00017DBD">
      <w:pPr>
        <w:pStyle w:val="PL"/>
      </w:pPr>
      <w:r>
        <w:t xml:space="preserve">          items:</w:t>
      </w:r>
    </w:p>
    <w:p w14:paraId="65E00FB3" w14:textId="77777777" w:rsidR="00017DBD" w:rsidRDefault="00017DBD" w:rsidP="00017DBD">
      <w:pPr>
        <w:pStyle w:val="PL"/>
      </w:pPr>
      <w:r>
        <w:t xml:space="preserve">            $ref: '#/components/schemas/</w:t>
      </w:r>
      <w:r>
        <w:rPr>
          <w:rFonts w:eastAsia="等线"/>
        </w:rPr>
        <w:t>DnPerformanceReq</w:t>
      </w:r>
      <w:r>
        <w:t>'</w:t>
      </w:r>
    </w:p>
    <w:p w14:paraId="5FC72855" w14:textId="77777777" w:rsidR="00017DBD" w:rsidRDefault="00017DBD" w:rsidP="00017DBD">
      <w:pPr>
        <w:pStyle w:val="PL"/>
      </w:pPr>
      <w:r>
        <w:t xml:space="preserve">          minItems: 1</w:t>
      </w:r>
    </w:p>
    <w:p w14:paraId="76632AB4" w14:textId="77777777" w:rsidR="00017DBD" w:rsidRDefault="00017DBD" w:rsidP="00017DBD">
      <w:pPr>
        <w:pStyle w:val="PL"/>
      </w:pPr>
      <w:r>
        <w:t xml:space="preserve">        </w:t>
      </w:r>
      <w:r>
        <w:rPr>
          <w:lang w:eastAsia="zh-CN"/>
        </w:rPr>
        <w:t>pduSesInfos</w:t>
      </w:r>
      <w:r>
        <w:t>:</w:t>
      </w:r>
    </w:p>
    <w:p w14:paraId="556A35D3" w14:textId="77777777" w:rsidR="00017DBD" w:rsidRDefault="00017DBD" w:rsidP="00017DBD">
      <w:pPr>
        <w:pStyle w:val="PL"/>
      </w:pPr>
      <w:r>
        <w:t xml:space="preserve">          type: array</w:t>
      </w:r>
    </w:p>
    <w:p w14:paraId="669FB1FF" w14:textId="77777777" w:rsidR="00017DBD" w:rsidRDefault="00017DBD" w:rsidP="00017DBD">
      <w:pPr>
        <w:pStyle w:val="PL"/>
      </w:pPr>
      <w:r>
        <w:t xml:space="preserve">          items:</w:t>
      </w:r>
    </w:p>
    <w:p w14:paraId="177C7561" w14:textId="77777777" w:rsidR="00017DBD" w:rsidRDefault="00017DBD" w:rsidP="00017DBD">
      <w:pPr>
        <w:pStyle w:val="PL"/>
      </w:pPr>
      <w:r>
        <w:t xml:space="preserve">            $ref: '#/components/schemas/</w:t>
      </w:r>
      <w:r>
        <w:rPr>
          <w:rFonts w:eastAsia="等线"/>
        </w:rPr>
        <w:t>PduSessionInfo</w:t>
      </w:r>
      <w:r>
        <w:t>'</w:t>
      </w:r>
    </w:p>
    <w:p w14:paraId="1CAFD9BD" w14:textId="77777777" w:rsidR="00017DBD" w:rsidRDefault="00017DBD" w:rsidP="00017DBD">
      <w:pPr>
        <w:pStyle w:val="PL"/>
      </w:pPr>
      <w:r>
        <w:t xml:space="preserve">          minItems: 1</w:t>
      </w:r>
    </w:p>
    <w:p w14:paraId="2140F6C9" w14:textId="77777777" w:rsidR="00017DBD" w:rsidRDefault="00017DBD" w:rsidP="00017DBD">
      <w:pPr>
        <w:pStyle w:val="PL"/>
      </w:pPr>
      <w:r>
        <w:t xml:space="preserve">        useCaseCxt:</w:t>
      </w:r>
    </w:p>
    <w:p w14:paraId="54484FAA" w14:textId="77777777" w:rsidR="00017DBD" w:rsidRDefault="00017DBD" w:rsidP="00017DBD">
      <w:pPr>
        <w:pStyle w:val="PL"/>
      </w:pPr>
      <w:r>
        <w:t xml:space="preserve">          type: string</w:t>
      </w:r>
    </w:p>
    <w:p w14:paraId="75251402" w14:textId="77777777" w:rsidR="00017DBD" w:rsidRDefault="00017DBD" w:rsidP="00017DBD">
      <w:pPr>
        <w:pStyle w:val="PL"/>
      </w:pPr>
      <w:r>
        <w:t xml:space="preserve">          description: &gt;</w:t>
      </w:r>
    </w:p>
    <w:p w14:paraId="2A7D761B" w14:textId="77777777" w:rsidR="00017DBD" w:rsidRDefault="00017DBD" w:rsidP="00017DBD">
      <w:pPr>
        <w:pStyle w:val="PL"/>
      </w:pPr>
      <w:r>
        <w:t xml:space="preserve">            Indicates the context of usage of the analytics. The value and format of this parameter</w:t>
      </w:r>
    </w:p>
    <w:p w14:paraId="2A28BA82" w14:textId="77777777" w:rsidR="00017DBD" w:rsidRDefault="00017DBD" w:rsidP="00017DBD">
      <w:pPr>
        <w:pStyle w:val="PL"/>
      </w:pPr>
      <w:r>
        <w:t xml:space="preserve">            are not standardized.</w:t>
      </w:r>
    </w:p>
    <w:p w14:paraId="7787D8C0" w14:textId="77777777" w:rsidR="00017DBD" w:rsidRDefault="00017DBD" w:rsidP="00017DBD">
      <w:pPr>
        <w:pStyle w:val="PL"/>
      </w:pPr>
      <w:r>
        <w:t xml:space="preserve">        </w:t>
      </w:r>
      <w:r>
        <w:rPr>
          <w:lang w:eastAsia="zh-CN"/>
        </w:rPr>
        <w:t>pduSesTrafReqs</w:t>
      </w:r>
      <w:r>
        <w:t>:</w:t>
      </w:r>
    </w:p>
    <w:p w14:paraId="3193418D" w14:textId="77777777" w:rsidR="00017DBD" w:rsidRDefault="00017DBD" w:rsidP="00017DBD">
      <w:pPr>
        <w:pStyle w:val="PL"/>
      </w:pPr>
      <w:r>
        <w:t xml:space="preserve">          type: array</w:t>
      </w:r>
    </w:p>
    <w:p w14:paraId="7946852D" w14:textId="77777777" w:rsidR="00017DBD" w:rsidRDefault="00017DBD" w:rsidP="00017DBD">
      <w:pPr>
        <w:pStyle w:val="PL"/>
      </w:pPr>
      <w:r>
        <w:t xml:space="preserve">          items:</w:t>
      </w:r>
    </w:p>
    <w:p w14:paraId="21701014" w14:textId="77777777" w:rsidR="00017DBD" w:rsidRDefault="00017DBD" w:rsidP="00017DBD">
      <w:pPr>
        <w:pStyle w:val="PL"/>
      </w:pPr>
      <w:r>
        <w:t xml:space="preserve">            $ref: '#/components/schemas/</w:t>
      </w:r>
      <w:r>
        <w:rPr>
          <w:lang w:eastAsia="zh-CN"/>
        </w:rPr>
        <w:t>PduSesTrafficReq</w:t>
      </w:r>
      <w:r>
        <w:t>'</w:t>
      </w:r>
    </w:p>
    <w:p w14:paraId="63258523" w14:textId="77777777" w:rsidR="00017DBD" w:rsidRDefault="00017DBD" w:rsidP="00017DBD">
      <w:pPr>
        <w:pStyle w:val="PL"/>
      </w:pPr>
      <w:r>
        <w:t xml:space="preserve">          minItems: 1</w:t>
      </w:r>
    </w:p>
    <w:p w14:paraId="3171808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A5DB68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313FC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6969A0"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5B05E3E8" w14:textId="77777777" w:rsidR="00017DBD" w:rsidRDefault="00017DBD" w:rsidP="00017DBD">
      <w:pPr>
        <w:pStyle w:val="PL"/>
      </w:pPr>
      <w:r>
        <w:t xml:space="preserve">          minItems: 1</w:t>
      </w:r>
    </w:p>
    <w:p w14:paraId="0C0531BF" w14:textId="77777777" w:rsidR="00017DBD" w:rsidRDefault="00017DBD" w:rsidP="00017DBD">
      <w:pPr>
        <w:pStyle w:val="PL"/>
      </w:pPr>
      <w:r>
        <w:t xml:space="preserve">        </w:t>
      </w:r>
      <w:r>
        <w:rPr>
          <w:rFonts w:hint="eastAsia"/>
          <w:lang w:eastAsia="zh-CN"/>
        </w:rPr>
        <w:t>l</w:t>
      </w:r>
      <w:r>
        <w:rPr>
          <w:lang w:eastAsia="zh-CN"/>
        </w:rPr>
        <w:t>ocGranularity</w:t>
      </w:r>
      <w:r>
        <w:t>:</w:t>
      </w:r>
    </w:p>
    <w:p w14:paraId="3E522688" w14:textId="77777777" w:rsidR="00017DBD" w:rsidRDefault="00017DBD" w:rsidP="00017DBD">
      <w:pPr>
        <w:pStyle w:val="PL"/>
      </w:pPr>
      <w:r>
        <w:rPr>
          <w:lang w:val="en-US"/>
        </w:rPr>
        <w:t xml:space="preserve">          $ref: '#/components/schemas/</w:t>
      </w:r>
      <w:r>
        <w:rPr>
          <w:lang w:eastAsia="zh-CN"/>
        </w:rPr>
        <w:t>LocInfoGranularity</w:t>
      </w:r>
      <w:r>
        <w:rPr>
          <w:lang w:val="en-US"/>
        </w:rPr>
        <w:t>'</w:t>
      </w:r>
    </w:p>
    <w:p w14:paraId="709D0772" w14:textId="77777777" w:rsidR="00017DBD" w:rsidRDefault="00017DBD" w:rsidP="00017DBD">
      <w:pPr>
        <w:pStyle w:val="PL"/>
      </w:pPr>
      <w:r>
        <w:t xml:space="preserve">        </w:t>
      </w:r>
      <w:bookmarkStart w:id="296" w:name="_Hlk143551731"/>
      <w:r>
        <w:rPr>
          <w:lang w:eastAsia="zh-CN"/>
        </w:rPr>
        <w:t>locOrientation</w:t>
      </w:r>
      <w:r>
        <w:t>:</w:t>
      </w:r>
    </w:p>
    <w:p w14:paraId="53338AA9" w14:textId="77777777" w:rsidR="00017DBD" w:rsidRDefault="00017DBD" w:rsidP="00017DBD">
      <w:pPr>
        <w:pStyle w:val="PL"/>
      </w:pPr>
      <w:r>
        <w:t xml:space="preserve">            $ref: '#/components/schemas/</w:t>
      </w:r>
      <w:r>
        <w:rPr>
          <w:lang w:eastAsia="zh-CN"/>
        </w:rPr>
        <w:t>LocationOrientation</w:t>
      </w:r>
      <w:r>
        <w:t>'</w:t>
      </w:r>
      <w:bookmarkEnd w:id="296"/>
    </w:p>
    <w:p w14:paraId="7B5B651C" w14:textId="77777777" w:rsidR="00017DBD" w:rsidRDefault="00017DBD" w:rsidP="00017DBD">
      <w:pPr>
        <w:pStyle w:val="PL"/>
      </w:pPr>
      <w:r>
        <w:t xml:space="preserve">        dataVlTrnsTmRqs:</w:t>
      </w:r>
    </w:p>
    <w:p w14:paraId="7C42DCB4" w14:textId="77777777" w:rsidR="00017DBD" w:rsidRDefault="00017DBD" w:rsidP="00017DBD">
      <w:pPr>
        <w:pStyle w:val="PL"/>
      </w:pPr>
      <w:r>
        <w:t xml:space="preserve">          type: array</w:t>
      </w:r>
    </w:p>
    <w:p w14:paraId="2C19D735" w14:textId="77777777" w:rsidR="00017DBD" w:rsidRDefault="00017DBD" w:rsidP="00017DBD">
      <w:pPr>
        <w:pStyle w:val="PL"/>
      </w:pPr>
      <w:r>
        <w:t xml:space="preserve">          items:</w:t>
      </w:r>
    </w:p>
    <w:p w14:paraId="7661E2CB" w14:textId="77777777" w:rsidR="00017DBD" w:rsidRDefault="00017DBD" w:rsidP="00017DBD">
      <w:pPr>
        <w:pStyle w:val="PL"/>
      </w:pPr>
      <w:r>
        <w:t xml:space="preserve">            $ref: '#/components/schemas/</w:t>
      </w:r>
      <w:r>
        <w:rPr>
          <w:lang w:eastAsia="zh-CN"/>
        </w:rPr>
        <w:t>E2eDataVolTransTimeReq</w:t>
      </w:r>
      <w:r>
        <w:t>'</w:t>
      </w:r>
    </w:p>
    <w:p w14:paraId="24467E15" w14:textId="77777777" w:rsidR="00017DBD" w:rsidRDefault="00017DBD" w:rsidP="00017DBD">
      <w:pPr>
        <w:pStyle w:val="PL"/>
      </w:pPr>
      <w:r>
        <w:t xml:space="preserve">          minItems: 1</w:t>
      </w:r>
    </w:p>
    <w:p w14:paraId="3F5FBAAE" w14:textId="77777777" w:rsidR="00017DBD" w:rsidRDefault="00017DBD" w:rsidP="00017DBD">
      <w:pPr>
        <w:pStyle w:val="PL"/>
      </w:pPr>
      <w:r>
        <w:t xml:space="preserve">        </w:t>
      </w:r>
      <w:r>
        <w:rPr>
          <w:rFonts w:hint="eastAsia"/>
          <w:lang w:eastAsia="zh-CN"/>
        </w:rPr>
        <w:t>a</w:t>
      </w:r>
      <w:r>
        <w:rPr>
          <w:lang w:eastAsia="zh-CN"/>
        </w:rPr>
        <w:t>ccuReq</w:t>
      </w:r>
      <w:r>
        <w:t>:</w:t>
      </w:r>
    </w:p>
    <w:p w14:paraId="568970E3" w14:textId="77777777" w:rsidR="00017DBD" w:rsidRDefault="00017DBD" w:rsidP="00017DBD">
      <w:pPr>
        <w:pStyle w:val="PL"/>
      </w:pPr>
      <w:r>
        <w:t xml:space="preserve">          $ref: '#/components/schemas/AccuracyReq'</w:t>
      </w:r>
    </w:p>
    <w:p w14:paraId="71BC9FD6" w14:textId="77777777" w:rsidR="00017DBD" w:rsidRDefault="00017DBD" w:rsidP="00017DBD">
      <w:pPr>
        <w:pStyle w:val="PL"/>
      </w:pPr>
      <w:r>
        <w:t xml:space="preserve">        pauseFlg:</w:t>
      </w:r>
    </w:p>
    <w:p w14:paraId="6C4CB9BE" w14:textId="77777777" w:rsidR="00017DBD" w:rsidRDefault="00017DBD" w:rsidP="00017DBD">
      <w:pPr>
        <w:pStyle w:val="PL"/>
      </w:pPr>
      <w:r>
        <w:t xml:space="preserve">          type: boolean</w:t>
      </w:r>
    </w:p>
    <w:p w14:paraId="567EA888" w14:textId="77777777" w:rsidR="00017DBD" w:rsidRDefault="00017DBD" w:rsidP="00017DBD">
      <w:pPr>
        <w:pStyle w:val="PL"/>
        <w:rPr>
          <w:lang w:eastAsia="zh-CN"/>
        </w:rPr>
      </w:pPr>
      <w:r>
        <w:t xml:space="preserve">          description: </w:t>
      </w:r>
      <w:r>
        <w:rPr>
          <w:lang w:eastAsia="zh-CN"/>
        </w:rPr>
        <w:t>&gt;</w:t>
      </w:r>
    </w:p>
    <w:p w14:paraId="541442A5" w14:textId="77777777" w:rsidR="00017DBD" w:rsidRDefault="00017DBD" w:rsidP="00017DBD">
      <w:pPr>
        <w:pStyle w:val="PL"/>
      </w:pPr>
      <w:r>
        <w:t xml:space="preserve">            Pause analytics consumption flag. Set to "true" to indicate the NWDAF to stop sending</w:t>
      </w:r>
    </w:p>
    <w:p w14:paraId="284D9A98" w14:textId="77777777" w:rsidR="00017DBD" w:rsidRDefault="00017DBD" w:rsidP="00017DBD">
      <w:pPr>
        <w:pStyle w:val="PL"/>
      </w:pPr>
      <w:r>
        <w:t xml:space="preserve">            the notifications of analytics. Default value is "false" if omitted.</w:t>
      </w:r>
    </w:p>
    <w:p w14:paraId="44308D37" w14:textId="77777777" w:rsidR="00017DBD" w:rsidRDefault="00017DBD" w:rsidP="00017DBD">
      <w:pPr>
        <w:pStyle w:val="PL"/>
      </w:pPr>
      <w:r>
        <w:t xml:space="preserve">        resumeFlg:</w:t>
      </w:r>
    </w:p>
    <w:p w14:paraId="15A64236" w14:textId="77777777" w:rsidR="00017DBD" w:rsidRDefault="00017DBD" w:rsidP="00017DBD">
      <w:pPr>
        <w:pStyle w:val="PL"/>
      </w:pPr>
      <w:r>
        <w:t xml:space="preserve">          type: boolean</w:t>
      </w:r>
    </w:p>
    <w:p w14:paraId="2646D32E" w14:textId="77777777" w:rsidR="00017DBD" w:rsidRDefault="00017DBD" w:rsidP="00017DBD">
      <w:pPr>
        <w:pStyle w:val="PL"/>
        <w:rPr>
          <w:lang w:eastAsia="zh-CN"/>
        </w:rPr>
      </w:pPr>
      <w:r>
        <w:t xml:space="preserve">          description: </w:t>
      </w:r>
      <w:r>
        <w:rPr>
          <w:lang w:eastAsia="zh-CN"/>
        </w:rPr>
        <w:t>&gt;</w:t>
      </w:r>
    </w:p>
    <w:p w14:paraId="06206315" w14:textId="77777777" w:rsidR="00017DBD" w:rsidRDefault="00017DBD" w:rsidP="00017DBD">
      <w:pPr>
        <w:pStyle w:val="PL"/>
      </w:pPr>
      <w:r>
        <w:t xml:space="preserve">            Resume analytics consumption flag. Set to "true" to indicate the NWDAF to resume sending</w:t>
      </w:r>
    </w:p>
    <w:p w14:paraId="2385C82A" w14:textId="77777777" w:rsidR="00017DBD" w:rsidRDefault="00017DBD" w:rsidP="00017DBD">
      <w:pPr>
        <w:pStyle w:val="PL"/>
      </w:pPr>
      <w:r>
        <w:t xml:space="preserve">            the notifications of analytics. Default value is "false" if omitted.</w:t>
      </w:r>
    </w:p>
    <w:p w14:paraId="5E5CBB30" w14:textId="77777777" w:rsidR="00017DBD" w:rsidRDefault="00017DBD" w:rsidP="00017DBD">
      <w:pPr>
        <w:pStyle w:val="PL"/>
      </w:pPr>
      <w:r>
        <w:t xml:space="preserve">        </w:t>
      </w:r>
      <w:bookmarkStart w:id="297" w:name="_Hlk138707291"/>
      <w:r>
        <w:rPr>
          <w:lang w:eastAsia="zh-CN"/>
        </w:rPr>
        <w:t>movBehavReqs</w:t>
      </w:r>
      <w:r>
        <w:t>:</w:t>
      </w:r>
      <w:bookmarkEnd w:id="297"/>
    </w:p>
    <w:p w14:paraId="268608AA" w14:textId="77777777" w:rsidR="00017DBD" w:rsidRDefault="00017DBD" w:rsidP="00017DBD">
      <w:pPr>
        <w:pStyle w:val="PL"/>
      </w:pPr>
      <w:r>
        <w:t xml:space="preserve">          type: array</w:t>
      </w:r>
    </w:p>
    <w:p w14:paraId="7F072EA1" w14:textId="77777777" w:rsidR="00017DBD" w:rsidRDefault="00017DBD" w:rsidP="00017DBD">
      <w:pPr>
        <w:pStyle w:val="PL"/>
      </w:pPr>
      <w:r>
        <w:t xml:space="preserve">          items:</w:t>
      </w:r>
    </w:p>
    <w:p w14:paraId="5194E4A0" w14:textId="77777777" w:rsidR="00017DBD" w:rsidRDefault="00017DBD" w:rsidP="00017DBD">
      <w:pPr>
        <w:pStyle w:val="PL"/>
      </w:pPr>
      <w:r>
        <w:t xml:space="preserve">            $ref: '#/components/schemas/</w:t>
      </w:r>
      <w:bookmarkStart w:id="298" w:name="_Hlk138707305"/>
      <w:r>
        <w:rPr>
          <w:lang w:eastAsia="zh-CN"/>
        </w:rPr>
        <w:t>MovBehavReq</w:t>
      </w:r>
      <w:bookmarkEnd w:id="298"/>
      <w:r>
        <w:t>'</w:t>
      </w:r>
    </w:p>
    <w:p w14:paraId="5813BDFE" w14:textId="77777777" w:rsidR="00017DBD" w:rsidRDefault="00017DBD" w:rsidP="00017DBD">
      <w:pPr>
        <w:pStyle w:val="PL"/>
      </w:pPr>
      <w:r>
        <w:t xml:space="preserve">          minItems: 1</w:t>
      </w:r>
    </w:p>
    <w:p w14:paraId="086C9A62" w14:textId="77777777" w:rsidR="00017DBD" w:rsidRDefault="00017DBD" w:rsidP="00017DBD">
      <w:pPr>
        <w:pStyle w:val="PL"/>
      </w:pPr>
      <w:r>
        <w:t xml:space="preserve">      required:</w:t>
      </w:r>
    </w:p>
    <w:p w14:paraId="496B64AA" w14:textId="77777777" w:rsidR="00017DBD" w:rsidRDefault="00017DBD" w:rsidP="00017DBD">
      <w:pPr>
        <w:pStyle w:val="PL"/>
      </w:pPr>
      <w:r>
        <w:t xml:space="preserve">        - event</w:t>
      </w:r>
    </w:p>
    <w:p w14:paraId="3801970A" w14:textId="77777777" w:rsidR="00017DBD" w:rsidRDefault="00017DBD" w:rsidP="00017DBD">
      <w:pPr>
        <w:pStyle w:val="PL"/>
      </w:pPr>
      <w:r>
        <w:t xml:space="preserve">      not:</w:t>
      </w:r>
    </w:p>
    <w:p w14:paraId="300C26D6" w14:textId="77777777" w:rsidR="00017DBD" w:rsidRDefault="00017DBD" w:rsidP="00017DBD">
      <w:pPr>
        <w:pStyle w:val="PL"/>
      </w:pPr>
      <w:r>
        <w:t xml:space="preserve">        required: [</w:t>
      </w:r>
      <w:r>
        <w:rPr>
          <w:lang w:eastAsia="zh-CN"/>
        </w:rPr>
        <w:t>excepRequs</w:t>
      </w:r>
      <w:r>
        <w:t xml:space="preserve">, </w:t>
      </w:r>
      <w:r>
        <w:rPr>
          <w:lang w:eastAsia="zh-CN"/>
        </w:rPr>
        <w:t>exptAnaType</w:t>
      </w:r>
      <w:r>
        <w:t>]</w:t>
      </w:r>
    </w:p>
    <w:p w14:paraId="5D3AAF2A" w14:textId="77777777" w:rsidR="00017DBD" w:rsidRDefault="00017DBD" w:rsidP="00017DBD">
      <w:pPr>
        <w:pStyle w:val="PL"/>
      </w:pPr>
    </w:p>
    <w:p w14:paraId="2F5ECCC7" w14:textId="77777777" w:rsidR="00017DBD" w:rsidRDefault="00017DBD" w:rsidP="00017DBD">
      <w:pPr>
        <w:pStyle w:val="PL"/>
      </w:pPr>
      <w:r>
        <w:t xml:space="preserve">    NnwdafEventsSubscriptionNotification:</w:t>
      </w:r>
    </w:p>
    <w:p w14:paraId="62E2C50F" w14:textId="77777777" w:rsidR="00017DBD" w:rsidRDefault="00017DBD" w:rsidP="00017DBD">
      <w:pPr>
        <w:pStyle w:val="PL"/>
      </w:pPr>
      <w:r>
        <w:t xml:space="preserve">      description: Represents an Individual NWDAF Event Subscription Notification resource.</w:t>
      </w:r>
    </w:p>
    <w:p w14:paraId="30AEB754" w14:textId="77777777" w:rsidR="00017DBD" w:rsidRDefault="00017DBD" w:rsidP="00017DBD">
      <w:pPr>
        <w:pStyle w:val="PL"/>
      </w:pPr>
      <w:r>
        <w:t xml:space="preserve">      type: object</w:t>
      </w:r>
    </w:p>
    <w:p w14:paraId="39BBD40D" w14:textId="77777777" w:rsidR="00017DBD" w:rsidRDefault="00017DBD" w:rsidP="00017DBD">
      <w:pPr>
        <w:pStyle w:val="PL"/>
      </w:pPr>
      <w:r>
        <w:t xml:space="preserve">      properties:</w:t>
      </w:r>
    </w:p>
    <w:p w14:paraId="75C2DBF3" w14:textId="77777777" w:rsidR="00017DBD" w:rsidRDefault="00017DBD" w:rsidP="00017DBD">
      <w:pPr>
        <w:pStyle w:val="PL"/>
      </w:pPr>
      <w:r>
        <w:t xml:space="preserve">        eventNotifications:</w:t>
      </w:r>
    </w:p>
    <w:p w14:paraId="4F7CE254" w14:textId="77777777" w:rsidR="00017DBD" w:rsidRDefault="00017DBD" w:rsidP="00017DBD">
      <w:pPr>
        <w:pStyle w:val="PL"/>
      </w:pPr>
      <w:r>
        <w:t xml:space="preserve">          type: array</w:t>
      </w:r>
    </w:p>
    <w:p w14:paraId="05037D79" w14:textId="77777777" w:rsidR="00017DBD" w:rsidRDefault="00017DBD" w:rsidP="00017DBD">
      <w:pPr>
        <w:pStyle w:val="PL"/>
      </w:pPr>
      <w:r>
        <w:t xml:space="preserve">          items:</w:t>
      </w:r>
    </w:p>
    <w:p w14:paraId="71F12CF9" w14:textId="77777777" w:rsidR="00017DBD" w:rsidRDefault="00017DBD" w:rsidP="00017DBD">
      <w:pPr>
        <w:pStyle w:val="PL"/>
      </w:pPr>
      <w:r>
        <w:t xml:space="preserve">            $ref: '#/components/schemas/EventNotification'</w:t>
      </w:r>
    </w:p>
    <w:p w14:paraId="4C573821" w14:textId="77777777" w:rsidR="00017DBD" w:rsidRDefault="00017DBD" w:rsidP="00017DBD">
      <w:pPr>
        <w:pStyle w:val="PL"/>
      </w:pPr>
      <w:r>
        <w:t xml:space="preserve">          minItems: 1</w:t>
      </w:r>
    </w:p>
    <w:p w14:paraId="49112494" w14:textId="77777777" w:rsidR="00017DBD" w:rsidRDefault="00017DBD" w:rsidP="00017DBD">
      <w:pPr>
        <w:pStyle w:val="PL"/>
      </w:pPr>
      <w:r>
        <w:t xml:space="preserve">          description: Notifications about Individual Events</w:t>
      </w:r>
    </w:p>
    <w:p w14:paraId="31B50C65" w14:textId="77777777" w:rsidR="00017DBD" w:rsidRDefault="00017DBD" w:rsidP="00017DBD">
      <w:pPr>
        <w:pStyle w:val="PL"/>
      </w:pPr>
      <w:r>
        <w:t xml:space="preserve">        subscriptionId:</w:t>
      </w:r>
    </w:p>
    <w:p w14:paraId="09A9553D" w14:textId="77777777" w:rsidR="00017DBD" w:rsidRDefault="00017DBD" w:rsidP="00017DBD">
      <w:pPr>
        <w:pStyle w:val="PL"/>
      </w:pPr>
      <w:r>
        <w:t xml:space="preserve">          type: string</w:t>
      </w:r>
    </w:p>
    <w:p w14:paraId="4037B0C5" w14:textId="77777777" w:rsidR="00017DBD" w:rsidRDefault="00017DBD" w:rsidP="00017DBD">
      <w:pPr>
        <w:pStyle w:val="PL"/>
      </w:pPr>
      <w:r>
        <w:t xml:space="preserve">          description: String identifying a subscription to the Nnwdaf_EventsSubscription Service</w:t>
      </w:r>
    </w:p>
    <w:p w14:paraId="33854478" w14:textId="77777777" w:rsidR="00017DBD" w:rsidRDefault="00017DBD" w:rsidP="00017DBD">
      <w:pPr>
        <w:pStyle w:val="PL"/>
      </w:pPr>
      <w:r>
        <w:t xml:space="preserve">        notifCorrId:</w:t>
      </w:r>
    </w:p>
    <w:p w14:paraId="1AA06D56" w14:textId="77777777" w:rsidR="00017DBD" w:rsidRDefault="00017DBD" w:rsidP="00017DBD">
      <w:pPr>
        <w:pStyle w:val="PL"/>
      </w:pPr>
      <w:r>
        <w:lastRenderedPageBreak/>
        <w:t xml:space="preserve">          type: string</w:t>
      </w:r>
    </w:p>
    <w:p w14:paraId="178F497F" w14:textId="77777777" w:rsidR="00017DBD" w:rsidRDefault="00017DBD" w:rsidP="00017DBD">
      <w:pPr>
        <w:pStyle w:val="PL"/>
        <w:rPr>
          <w:rFonts w:cs="Arial"/>
          <w:szCs w:val="18"/>
        </w:rPr>
      </w:pPr>
      <w:r>
        <w:t xml:space="preserve">          description: Notification correlation identifier</w:t>
      </w:r>
      <w:r>
        <w:rPr>
          <w:rFonts w:cs="Arial"/>
          <w:szCs w:val="18"/>
        </w:rPr>
        <w:t>.</w:t>
      </w:r>
    </w:p>
    <w:p w14:paraId="6F034B06" w14:textId="77777777" w:rsidR="00017DBD" w:rsidRDefault="00017DBD" w:rsidP="00017DBD">
      <w:pPr>
        <w:pStyle w:val="PL"/>
      </w:pPr>
      <w:r>
        <w:t xml:space="preserve">        oldSubscriptionId:</w:t>
      </w:r>
    </w:p>
    <w:p w14:paraId="6C6226BA" w14:textId="77777777" w:rsidR="00017DBD" w:rsidRDefault="00017DBD" w:rsidP="00017DBD">
      <w:pPr>
        <w:pStyle w:val="PL"/>
      </w:pPr>
      <w:r>
        <w:t xml:space="preserve">          type: string</w:t>
      </w:r>
    </w:p>
    <w:p w14:paraId="0C74B006" w14:textId="77777777" w:rsidR="00017DBD" w:rsidRDefault="00017DBD" w:rsidP="00017DBD">
      <w:pPr>
        <w:pStyle w:val="PL"/>
      </w:pPr>
      <w:r>
        <w:t xml:space="preserve">          description: &gt;</w:t>
      </w:r>
    </w:p>
    <w:p w14:paraId="739192CB" w14:textId="77777777" w:rsidR="00017DBD" w:rsidRDefault="00017DBD" w:rsidP="00017DBD">
      <w:pPr>
        <w:pStyle w:val="PL"/>
      </w:pPr>
      <w:r>
        <w:t xml:space="preserve">            Subscription ID which was allocated by the source NWDAF. This parameter shall be present</w:t>
      </w:r>
    </w:p>
    <w:p w14:paraId="32B973ED" w14:textId="77777777" w:rsidR="00017DBD" w:rsidRDefault="00017DBD" w:rsidP="00017DBD">
      <w:pPr>
        <w:pStyle w:val="PL"/>
      </w:pPr>
      <w:r>
        <w:t xml:space="preserve">            if the notification is for informing the assignment of a new Subscription Id by the</w:t>
      </w:r>
    </w:p>
    <w:p w14:paraId="0FA12072" w14:textId="77777777" w:rsidR="00017DBD" w:rsidRDefault="00017DBD" w:rsidP="00017DBD">
      <w:pPr>
        <w:pStyle w:val="PL"/>
      </w:pPr>
      <w:r>
        <w:t xml:space="preserve">            target NWDAF.</w:t>
      </w:r>
    </w:p>
    <w:p w14:paraId="3366649F" w14:textId="77777777" w:rsidR="00017DBD" w:rsidRDefault="00017DBD" w:rsidP="00017DBD">
      <w:pPr>
        <w:pStyle w:val="PL"/>
      </w:pPr>
      <w:r>
        <w:t xml:space="preserve">        resourceUri:</w:t>
      </w:r>
    </w:p>
    <w:p w14:paraId="7A2EEBDE" w14:textId="77777777" w:rsidR="00017DBD" w:rsidRDefault="00017DBD" w:rsidP="00017DBD">
      <w:pPr>
        <w:pStyle w:val="PL"/>
      </w:pPr>
      <w:r>
        <w:t xml:space="preserve">          $ref: 'TS29571_CommonData.yaml#/components/schemas/Uri'</w:t>
      </w:r>
    </w:p>
    <w:p w14:paraId="751BA81E" w14:textId="77777777" w:rsidR="00017DBD" w:rsidRDefault="00017DBD" w:rsidP="00017DBD">
      <w:pPr>
        <w:pStyle w:val="PL"/>
      </w:pPr>
      <w:r>
        <w:t xml:space="preserve">        termCause:</w:t>
      </w:r>
    </w:p>
    <w:p w14:paraId="410D8C7F" w14:textId="77777777" w:rsidR="00017DBD" w:rsidRDefault="00017DBD" w:rsidP="00017DBD">
      <w:pPr>
        <w:pStyle w:val="PL"/>
      </w:pPr>
      <w:r>
        <w:t xml:space="preserve">          $ref: '#/components/schemas/TermCause'</w:t>
      </w:r>
    </w:p>
    <w:p w14:paraId="3FD3B8E2" w14:textId="77777777" w:rsidR="00017DBD" w:rsidRDefault="00017DBD" w:rsidP="00017DBD">
      <w:pPr>
        <w:pStyle w:val="PL"/>
      </w:pPr>
      <w:r>
        <w:t xml:space="preserve">        transEvents:</w:t>
      </w:r>
    </w:p>
    <w:p w14:paraId="38687A49" w14:textId="77777777" w:rsidR="00017DBD" w:rsidRDefault="00017DBD" w:rsidP="00017DBD">
      <w:pPr>
        <w:pStyle w:val="PL"/>
      </w:pPr>
      <w:r>
        <w:t xml:space="preserve">          type: array</w:t>
      </w:r>
    </w:p>
    <w:p w14:paraId="1B28279A" w14:textId="77777777" w:rsidR="00017DBD" w:rsidRDefault="00017DBD" w:rsidP="00017DBD">
      <w:pPr>
        <w:pStyle w:val="PL"/>
      </w:pPr>
      <w:r>
        <w:t xml:space="preserve">          items:</w:t>
      </w:r>
    </w:p>
    <w:p w14:paraId="6E83F3B1" w14:textId="77777777" w:rsidR="00017DBD" w:rsidRDefault="00017DBD" w:rsidP="00017DBD">
      <w:pPr>
        <w:pStyle w:val="PL"/>
      </w:pPr>
      <w:r>
        <w:t xml:space="preserve">            $ref: '#/components/schemas/NwdafEvent'</w:t>
      </w:r>
    </w:p>
    <w:p w14:paraId="5728C8B5" w14:textId="77777777" w:rsidR="00017DBD" w:rsidRDefault="00017DBD" w:rsidP="00017DBD">
      <w:pPr>
        <w:pStyle w:val="PL"/>
      </w:pPr>
      <w:r>
        <w:t xml:space="preserve">          minItems: 1</w:t>
      </w:r>
    </w:p>
    <w:p w14:paraId="52A8A7E3" w14:textId="77777777" w:rsidR="00017DBD" w:rsidRDefault="00017DBD" w:rsidP="00017DBD">
      <w:pPr>
        <w:pStyle w:val="PL"/>
      </w:pPr>
      <w:r>
        <w:t xml:space="preserve">      required:</w:t>
      </w:r>
    </w:p>
    <w:p w14:paraId="2B3D8B07" w14:textId="77777777" w:rsidR="00017DBD" w:rsidRDefault="00017DBD" w:rsidP="00017DBD">
      <w:pPr>
        <w:pStyle w:val="PL"/>
      </w:pPr>
      <w:r>
        <w:t xml:space="preserve">        - subscriptionId</w:t>
      </w:r>
    </w:p>
    <w:p w14:paraId="730B6408" w14:textId="77777777" w:rsidR="00017DBD" w:rsidRDefault="00017DBD" w:rsidP="00017DBD">
      <w:pPr>
        <w:pStyle w:val="PL"/>
      </w:pPr>
      <w:r>
        <w:t xml:space="preserve">      oneOf:</w:t>
      </w:r>
    </w:p>
    <w:p w14:paraId="1709749B" w14:textId="77777777" w:rsidR="00017DBD" w:rsidRDefault="00017DBD" w:rsidP="00017DBD">
      <w:pPr>
        <w:pStyle w:val="PL"/>
      </w:pPr>
      <w:r>
        <w:t xml:space="preserve">        - required: [eventNotifications]</w:t>
      </w:r>
    </w:p>
    <w:p w14:paraId="60CB0EC9" w14:textId="77777777" w:rsidR="00017DBD" w:rsidRDefault="00017DBD" w:rsidP="00017DBD">
      <w:pPr>
        <w:pStyle w:val="PL"/>
      </w:pPr>
      <w:r>
        <w:t xml:space="preserve">        - allOf:</w:t>
      </w:r>
    </w:p>
    <w:p w14:paraId="690322DD" w14:textId="77777777" w:rsidR="00017DBD" w:rsidRDefault="00017DBD" w:rsidP="00017DBD">
      <w:pPr>
        <w:pStyle w:val="PL"/>
      </w:pPr>
      <w:r>
        <w:t xml:space="preserve">          - required: [resourceUri]</w:t>
      </w:r>
    </w:p>
    <w:p w14:paraId="385D5D11" w14:textId="77777777" w:rsidR="00017DBD" w:rsidRDefault="00017DBD" w:rsidP="00017DBD">
      <w:pPr>
        <w:pStyle w:val="PL"/>
      </w:pPr>
      <w:r>
        <w:t xml:space="preserve">          - required: [oldSubscriptionId]</w:t>
      </w:r>
    </w:p>
    <w:p w14:paraId="70C8146A" w14:textId="77777777" w:rsidR="00017DBD" w:rsidRDefault="00017DBD" w:rsidP="00017DBD">
      <w:pPr>
        <w:pStyle w:val="PL"/>
      </w:pPr>
    </w:p>
    <w:p w14:paraId="46C40C09" w14:textId="77777777" w:rsidR="00017DBD" w:rsidRDefault="00017DBD" w:rsidP="00017DBD">
      <w:pPr>
        <w:pStyle w:val="PL"/>
      </w:pPr>
      <w:r>
        <w:t xml:space="preserve">    EventNotification:</w:t>
      </w:r>
    </w:p>
    <w:p w14:paraId="6A0E93E7" w14:textId="77777777" w:rsidR="00017DBD" w:rsidRDefault="00017DBD" w:rsidP="00017DBD">
      <w:pPr>
        <w:pStyle w:val="PL"/>
      </w:pPr>
      <w:r>
        <w:t xml:space="preserve">      description: Represents a notification on events that occurred.</w:t>
      </w:r>
    </w:p>
    <w:p w14:paraId="4C4CEE91" w14:textId="77777777" w:rsidR="00017DBD" w:rsidRDefault="00017DBD" w:rsidP="00017DBD">
      <w:pPr>
        <w:pStyle w:val="PL"/>
      </w:pPr>
      <w:r>
        <w:t xml:space="preserve">      type: object</w:t>
      </w:r>
    </w:p>
    <w:p w14:paraId="3E690EDC" w14:textId="77777777" w:rsidR="00017DBD" w:rsidRDefault="00017DBD" w:rsidP="00017DBD">
      <w:pPr>
        <w:pStyle w:val="PL"/>
      </w:pPr>
      <w:r>
        <w:t xml:space="preserve">      properties:</w:t>
      </w:r>
    </w:p>
    <w:p w14:paraId="5F6BF41F" w14:textId="77777777" w:rsidR="00017DBD" w:rsidRDefault="00017DBD" w:rsidP="00017DBD">
      <w:pPr>
        <w:pStyle w:val="PL"/>
      </w:pPr>
      <w:r>
        <w:t xml:space="preserve">        event:</w:t>
      </w:r>
    </w:p>
    <w:p w14:paraId="4B81402C" w14:textId="77777777" w:rsidR="00017DBD" w:rsidRDefault="00017DBD" w:rsidP="00017DBD">
      <w:pPr>
        <w:pStyle w:val="PL"/>
      </w:pPr>
      <w:r>
        <w:t xml:space="preserve">          $ref: '#/components/schemas/NwdafEvent'</w:t>
      </w:r>
    </w:p>
    <w:p w14:paraId="3887BBF1" w14:textId="77777777" w:rsidR="00017DBD" w:rsidRDefault="00017DBD" w:rsidP="00017DBD">
      <w:pPr>
        <w:pStyle w:val="PL"/>
      </w:pPr>
      <w:r>
        <w:t xml:space="preserve">        start:</w:t>
      </w:r>
    </w:p>
    <w:p w14:paraId="4A41CBDD" w14:textId="77777777" w:rsidR="00017DBD" w:rsidRDefault="00017DBD" w:rsidP="00017DBD">
      <w:pPr>
        <w:pStyle w:val="PL"/>
      </w:pPr>
      <w:r>
        <w:t xml:space="preserve">          $ref: 'TS29571_CommonData.yaml#/components/schemas/DateTime'</w:t>
      </w:r>
    </w:p>
    <w:p w14:paraId="5936C9C8" w14:textId="77777777" w:rsidR="00017DBD" w:rsidRDefault="00017DBD" w:rsidP="00017DBD">
      <w:pPr>
        <w:pStyle w:val="PL"/>
      </w:pPr>
      <w:r>
        <w:t xml:space="preserve">        expiry:</w:t>
      </w:r>
    </w:p>
    <w:p w14:paraId="25E7D819" w14:textId="77777777" w:rsidR="00017DBD" w:rsidRDefault="00017DBD" w:rsidP="00017DBD">
      <w:pPr>
        <w:pStyle w:val="PL"/>
      </w:pPr>
      <w:r>
        <w:t xml:space="preserve">          $ref: 'TS29571_CommonData.yaml#/components/schemas/DateTime'</w:t>
      </w:r>
    </w:p>
    <w:p w14:paraId="4A59F3C6" w14:textId="77777777" w:rsidR="00017DBD" w:rsidRDefault="00017DBD" w:rsidP="00017DBD">
      <w:pPr>
        <w:pStyle w:val="PL"/>
      </w:pPr>
      <w:r>
        <w:t xml:space="preserve">        timeStampGen:</w:t>
      </w:r>
    </w:p>
    <w:p w14:paraId="77E9D1B6" w14:textId="77777777" w:rsidR="00017DBD" w:rsidRDefault="00017DBD" w:rsidP="00017DBD">
      <w:pPr>
        <w:pStyle w:val="PL"/>
      </w:pPr>
      <w:r>
        <w:t xml:space="preserve">          $ref: 'TS29571_CommonData.yaml#/components/schemas/DateTime'</w:t>
      </w:r>
    </w:p>
    <w:p w14:paraId="601F2AB3" w14:textId="77777777" w:rsidR="00017DBD" w:rsidRDefault="00017DBD" w:rsidP="00017DBD">
      <w:pPr>
        <w:pStyle w:val="PL"/>
      </w:pPr>
      <w:r>
        <w:t xml:space="preserve">        failNotifyCode:</w:t>
      </w:r>
    </w:p>
    <w:p w14:paraId="26B61156" w14:textId="77777777" w:rsidR="00017DBD" w:rsidRDefault="00017DBD" w:rsidP="00017DBD">
      <w:pPr>
        <w:pStyle w:val="PL"/>
      </w:pPr>
      <w:r>
        <w:t xml:space="preserve">          $ref: '#/components/schemas/</w:t>
      </w:r>
      <w:r>
        <w:rPr>
          <w:lang w:eastAsia="zh-CN"/>
        </w:rPr>
        <w:t>NwdafFailureCode</w:t>
      </w:r>
      <w:r>
        <w:t>'</w:t>
      </w:r>
    </w:p>
    <w:p w14:paraId="31C3D0D5" w14:textId="77777777" w:rsidR="00017DBD" w:rsidRDefault="00017DBD" w:rsidP="00017DBD">
      <w:pPr>
        <w:pStyle w:val="PL"/>
      </w:pPr>
      <w:r>
        <w:t xml:space="preserve">        rvWaitTime:</w:t>
      </w:r>
    </w:p>
    <w:p w14:paraId="402F44E2" w14:textId="77777777" w:rsidR="00017DBD" w:rsidRDefault="00017DBD" w:rsidP="00017DBD">
      <w:pPr>
        <w:pStyle w:val="PL"/>
      </w:pPr>
      <w:r>
        <w:t xml:space="preserve">          $ref: 'TS29571_CommonData.yaml#/components/schemas/DurationSec'</w:t>
      </w:r>
    </w:p>
    <w:p w14:paraId="70727335" w14:textId="77777777" w:rsidR="00017DBD" w:rsidRDefault="00017DBD" w:rsidP="00017DBD">
      <w:pPr>
        <w:pStyle w:val="PL"/>
      </w:pPr>
      <w:r>
        <w:t xml:space="preserve">        anaMetaInfo:</w:t>
      </w:r>
    </w:p>
    <w:p w14:paraId="71BAA1AD" w14:textId="77777777" w:rsidR="00017DBD" w:rsidRDefault="00017DBD" w:rsidP="00017DBD">
      <w:pPr>
        <w:pStyle w:val="PL"/>
      </w:pPr>
      <w:r>
        <w:t xml:space="preserve">          $ref: '#/components/schemas/AnalyticsMetadataInfo'</w:t>
      </w:r>
    </w:p>
    <w:p w14:paraId="1FD95991" w14:textId="77777777" w:rsidR="00017DBD" w:rsidRDefault="00017DBD" w:rsidP="00017DBD">
      <w:pPr>
        <w:pStyle w:val="PL"/>
      </w:pPr>
      <w:r>
        <w:t xml:space="preserve">        nfLoadLevelInfos:</w:t>
      </w:r>
    </w:p>
    <w:p w14:paraId="704DE2EB" w14:textId="77777777" w:rsidR="00017DBD" w:rsidRDefault="00017DBD" w:rsidP="00017DBD">
      <w:pPr>
        <w:pStyle w:val="PL"/>
      </w:pPr>
      <w:r>
        <w:t xml:space="preserve">          type: array</w:t>
      </w:r>
    </w:p>
    <w:p w14:paraId="77074A01" w14:textId="77777777" w:rsidR="00017DBD" w:rsidRDefault="00017DBD" w:rsidP="00017DBD">
      <w:pPr>
        <w:pStyle w:val="PL"/>
      </w:pPr>
      <w:r>
        <w:t xml:space="preserve">          items:</w:t>
      </w:r>
    </w:p>
    <w:p w14:paraId="6DAEF349" w14:textId="77777777" w:rsidR="00017DBD" w:rsidRDefault="00017DBD" w:rsidP="00017DBD">
      <w:pPr>
        <w:pStyle w:val="PL"/>
      </w:pPr>
      <w:r>
        <w:t xml:space="preserve">            $ref: '#/components/schemas/NfLoadLevelInformation'</w:t>
      </w:r>
    </w:p>
    <w:p w14:paraId="6BB81926" w14:textId="77777777" w:rsidR="00017DBD" w:rsidRDefault="00017DBD" w:rsidP="00017DBD">
      <w:pPr>
        <w:pStyle w:val="PL"/>
      </w:pPr>
      <w:r>
        <w:t xml:space="preserve">          minItems: 1</w:t>
      </w:r>
    </w:p>
    <w:p w14:paraId="10A9BAB9" w14:textId="77777777" w:rsidR="00017DBD" w:rsidRDefault="00017DBD" w:rsidP="00017DBD">
      <w:pPr>
        <w:pStyle w:val="PL"/>
      </w:pPr>
      <w:r>
        <w:t xml:space="preserve">        nsiLoadLevelInfos:</w:t>
      </w:r>
    </w:p>
    <w:p w14:paraId="5A6CFEAE" w14:textId="77777777" w:rsidR="00017DBD" w:rsidRDefault="00017DBD" w:rsidP="00017DBD">
      <w:pPr>
        <w:pStyle w:val="PL"/>
      </w:pPr>
      <w:r>
        <w:t xml:space="preserve">          type: array</w:t>
      </w:r>
    </w:p>
    <w:p w14:paraId="22735140" w14:textId="77777777" w:rsidR="00017DBD" w:rsidRDefault="00017DBD" w:rsidP="00017DBD">
      <w:pPr>
        <w:pStyle w:val="PL"/>
      </w:pPr>
      <w:r>
        <w:t xml:space="preserve">          items:</w:t>
      </w:r>
    </w:p>
    <w:p w14:paraId="3D00B747" w14:textId="77777777" w:rsidR="00017DBD" w:rsidRDefault="00017DBD" w:rsidP="00017DBD">
      <w:pPr>
        <w:pStyle w:val="PL"/>
      </w:pPr>
      <w:r>
        <w:t xml:space="preserve">            $ref: '#/components/schemas/NsiLoadLevelInfo'</w:t>
      </w:r>
    </w:p>
    <w:p w14:paraId="5F83ED04" w14:textId="77777777" w:rsidR="00017DBD" w:rsidRDefault="00017DBD" w:rsidP="00017DBD">
      <w:pPr>
        <w:pStyle w:val="PL"/>
      </w:pPr>
      <w:r>
        <w:t xml:space="preserve">          minItems: 1</w:t>
      </w:r>
    </w:p>
    <w:p w14:paraId="6328A491" w14:textId="77777777" w:rsidR="00017DBD" w:rsidRDefault="00017DBD" w:rsidP="00017DBD">
      <w:pPr>
        <w:pStyle w:val="PL"/>
      </w:pPr>
      <w:r>
        <w:t xml:space="preserve">        pfdDetermInfos:</w:t>
      </w:r>
    </w:p>
    <w:p w14:paraId="293E4105" w14:textId="77777777" w:rsidR="00017DBD" w:rsidRDefault="00017DBD" w:rsidP="00017DBD">
      <w:pPr>
        <w:pStyle w:val="PL"/>
      </w:pPr>
      <w:r>
        <w:t xml:space="preserve">          type: array</w:t>
      </w:r>
    </w:p>
    <w:p w14:paraId="54511756" w14:textId="77777777" w:rsidR="00017DBD" w:rsidRDefault="00017DBD" w:rsidP="00017DBD">
      <w:pPr>
        <w:pStyle w:val="PL"/>
      </w:pPr>
      <w:r>
        <w:t xml:space="preserve">          items:</w:t>
      </w:r>
    </w:p>
    <w:p w14:paraId="45F912C3" w14:textId="77777777" w:rsidR="00017DBD" w:rsidRDefault="00017DBD" w:rsidP="00017DBD">
      <w:pPr>
        <w:pStyle w:val="PL"/>
      </w:pPr>
      <w:r>
        <w:t xml:space="preserve">            $ref: '#/components/schemas/PfdDeterminationInfo'</w:t>
      </w:r>
    </w:p>
    <w:p w14:paraId="7F51987B" w14:textId="77777777" w:rsidR="00017DBD" w:rsidRDefault="00017DBD" w:rsidP="00017DBD">
      <w:pPr>
        <w:pStyle w:val="PL"/>
      </w:pPr>
      <w:r>
        <w:t xml:space="preserve">          minItems: 1</w:t>
      </w:r>
    </w:p>
    <w:p w14:paraId="7853981F" w14:textId="77777777" w:rsidR="00017DBD" w:rsidRDefault="00017DBD" w:rsidP="00017DBD">
      <w:pPr>
        <w:pStyle w:val="PL"/>
      </w:pPr>
      <w:r>
        <w:t xml:space="preserve">        sliceLoadLevelInfo:</w:t>
      </w:r>
    </w:p>
    <w:p w14:paraId="39FFDDC4" w14:textId="77777777" w:rsidR="00017DBD" w:rsidRDefault="00017DBD" w:rsidP="00017DBD">
      <w:pPr>
        <w:pStyle w:val="PL"/>
      </w:pPr>
      <w:r>
        <w:t xml:space="preserve">          $ref: '#/components/schemas/SliceLoadLevelInformation'</w:t>
      </w:r>
    </w:p>
    <w:p w14:paraId="27EB6F76" w14:textId="77777777" w:rsidR="00017DBD" w:rsidRDefault="00017DBD" w:rsidP="00017DBD">
      <w:pPr>
        <w:pStyle w:val="PL"/>
      </w:pPr>
      <w:r>
        <w:t xml:space="preserve">        svcExps:</w:t>
      </w:r>
    </w:p>
    <w:p w14:paraId="0E1FD1BE" w14:textId="77777777" w:rsidR="00017DBD" w:rsidRDefault="00017DBD" w:rsidP="00017DBD">
      <w:pPr>
        <w:pStyle w:val="PL"/>
      </w:pPr>
      <w:r>
        <w:t xml:space="preserve">          type: array</w:t>
      </w:r>
    </w:p>
    <w:p w14:paraId="75BE31A0" w14:textId="77777777" w:rsidR="00017DBD" w:rsidRDefault="00017DBD" w:rsidP="00017DBD">
      <w:pPr>
        <w:pStyle w:val="PL"/>
      </w:pPr>
      <w:r>
        <w:t xml:space="preserve">          items:</w:t>
      </w:r>
    </w:p>
    <w:p w14:paraId="1C82AB88" w14:textId="77777777" w:rsidR="00017DBD" w:rsidRDefault="00017DBD" w:rsidP="00017DBD">
      <w:pPr>
        <w:pStyle w:val="PL"/>
      </w:pPr>
      <w:r>
        <w:t xml:space="preserve">            $ref: '#/components/schemas/ServiceExperienceInfo'</w:t>
      </w:r>
    </w:p>
    <w:p w14:paraId="5BFB432A" w14:textId="77777777" w:rsidR="00017DBD" w:rsidRDefault="00017DBD" w:rsidP="00017DBD">
      <w:pPr>
        <w:pStyle w:val="PL"/>
      </w:pPr>
      <w:r>
        <w:t xml:space="preserve">          minItems: 1</w:t>
      </w:r>
    </w:p>
    <w:p w14:paraId="514C9C64" w14:textId="77777777" w:rsidR="00017DBD" w:rsidRDefault="00017DBD" w:rsidP="00017DBD">
      <w:pPr>
        <w:pStyle w:val="PL"/>
      </w:pPr>
      <w:r>
        <w:t xml:space="preserve">        qosSustainInfos:</w:t>
      </w:r>
    </w:p>
    <w:p w14:paraId="03188505" w14:textId="77777777" w:rsidR="00017DBD" w:rsidRDefault="00017DBD" w:rsidP="00017DBD">
      <w:pPr>
        <w:pStyle w:val="PL"/>
      </w:pPr>
      <w:r>
        <w:t xml:space="preserve">          type: array</w:t>
      </w:r>
    </w:p>
    <w:p w14:paraId="5EB3B861" w14:textId="77777777" w:rsidR="00017DBD" w:rsidRDefault="00017DBD" w:rsidP="00017DBD">
      <w:pPr>
        <w:pStyle w:val="PL"/>
      </w:pPr>
      <w:r>
        <w:t xml:space="preserve">          items:</w:t>
      </w:r>
    </w:p>
    <w:p w14:paraId="2FB5377C" w14:textId="77777777" w:rsidR="00017DBD" w:rsidRDefault="00017DBD" w:rsidP="00017DBD">
      <w:pPr>
        <w:pStyle w:val="PL"/>
      </w:pPr>
      <w:r>
        <w:t xml:space="preserve">            $ref: '#/components/schemas/QosSustainabilityInfo'</w:t>
      </w:r>
    </w:p>
    <w:p w14:paraId="561E5D26" w14:textId="77777777" w:rsidR="00017DBD" w:rsidRDefault="00017DBD" w:rsidP="00017DBD">
      <w:pPr>
        <w:pStyle w:val="PL"/>
      </w:pPr>
      <w:r>
        <w:t xml:space="preserve">          minItems: 1</w:t>
      </w:r>
    </w:p>
    <w:p w14:paraId="65E8511F" w14:textId="77777777" w:rsidR="00017DBD" w:rsidRDefault="00017DBD" w:rsidP="00017DBD">
      <w:pPr>
        <w:pStyle w:val="PL"/>
      </w:pPr>
      <w:r>
        <w:t xml:space="preserve">        ueComms:</w:t>
      </w:r>
    </w:p>
    <w:p w14:paraId="1C7CF5B2" w14:textId="77777777" w:rsidR="00017DBD" w:rsidRDefault="00017DBD" w:rsidP="00017DBD">
      <w:pPr>
        <w:pStyle w:val="PL"/>
      </w:pPr>
      <w:r>
        <w:t xml:space="preserve">          type: array</w:t>
      </w:r>
    </w:p>
    <w:p w14:paraId="00EA6291" w14:textId="77777777" w:rsidR="00017DBD" w:rsidRDefault="00017DBD" w:rsidP="00017DBD">
      <w:pPr>
        <w:pStyle w:val="PL"/>
      </w:pPr>
      <w:r>
        <w:t xml:space="preserve">          items:</w:t>
      </w:r>
    </w:p>
    <w:p w14:paraId="3AD4114B" w14:textId="77777777" w:rsidR="00017DBD" w:rsidRDefault="00017DBD" w:rsidP="00017DBD">
      <w:pPr>
        <w:pStyle w:val="PL"/>
      </w:pPr>
      <w:r>
        <w:t xml:space="preserve">            $ref: '#/components/schemas/UeCommunication'</w:t>
      </w:r>
    </w:p>
    <w:p w14:paraId="74A8420F" w14:textId="77777777" w:rsidR="00017DBD" w:rsidRDefault="00017DBD" w:rsidP="00017DBD">
      <w:pPr>
        <w:pStyle w:val="PL"/>
      </w:pPr>
      <w:r>
        <w:t xml:space="preserve">          minItems: 1</w:t>
      </w:r>
    </w:p>
    <w:p w14:paraId="75FB409E" w14:textId="77777777" w:rsidR="00017DBD" w:rsidRDefault="00017DBD" w:rsidP="00017DBD">
      <w:pPr>
        <w:pStyle w:val="PL"/>
      </w:pPr>
      <w:r>
        <w:t xml:space="preserve">        ueMobs:</w:t>
      </w:r>
    </w:p>
    <w:p w14:paraId="42EAE150" w14:textId="77777777" w:rsidR="00017DBD" w:rsidRDefault="00017DBD" w:rsidP="00017DBD">
      <w:pPr>
        <w:pStyle w:val="PL"/>
      </w:pPr>
      <w:r>
        <w:t xml:space="preserve">          type: array</w:t>
      </w:r>
    </w:p>
    <w:p w14:paraId="47D293E7" w14:textId="77777777" w:rsidR="00017DBD" w:rsidRDefault="00017DBD" w:rsidP="00017DBD">
      <w:pPr>
        <w:pStyle w:val="PL"/>
      </w:pPr>
      <w:r>
        <w:t xml:space="preserve">          items:</w:t>
      </w:r>
    </w:p>
    <w:p w14:paraId="7480D696" w14:textId="77777777" w:rsidR="00017DBD" w:rsidRDefault="00017DBD" w:rsidP="00017DBD">
      <w:pPr>
        <w:pStyle w:val="PL"/>
      </w:pPr>
      <w:r>
        <w:lastRenderedPageBreak/>
        <w:t xml:space="preserve">            $ref: '#/components/schemas/UeMobility'</w:t>
      </w:r>
    </w:p>
    <w:p w14:paraId="0DB53840" w14:textId="77777777" w:rsidR="00017DBD" w:rsidRDefault="00017DBD" w:rsidP="00017DBD">
      <w:pPr>
        <w:pStyle w:val="PL"/>
      </w:pPr>
      <w:r>
        <w:t xml:space="preserve">          minItems: 1</w:t>
      </w:r>
    </w:p>
    <w:p w14:paraId="7C3B972F" w14:textId="77777777" w:rsidR="00017DBD" w:rsidRDefault="00017DBD" w:rsidP="00017DBD">
      <w:pPr>
        <w:pStyle w:val="PL"/>
      </w:pPr>
      <w:r>
        <w:t xml:space="preserve">        userDataCongInfos:</w:t>
      </w:r>
    </w:p>
    <w:p w14:paraId="1523DF29" w14:textId="77777777" w:rsidR="00017DBD" w:rsidRDefault="00017DBD" w:rsidP="00017DBD">
      <w:pPr>
        <w:pStyle w:val="PL"/>
      </w:pPr>
      <w:r>
        <w:t xml:space="preserve">          type: array</w:t>
      </w:r>
    </w:p>
    <w:p w14:paraId="1C34EFC1" w14:textId="77777777" w:rsidR="00017DBD" w:rsidRDefault="00017DBD" w:rsidP="00017DBD">
      <w:pPr>
        <w:pStyle w:val="PL"/>
      </w:pPr>
      <w:r>
        <w:t xml:space="preserve">          items:</w:t>
      </w:r>
    </w:p>
    <w:p w14:paraId="35DE7A02" w14:textId="77777777" w:rsidR="00017DBD" w:rsidRDefault="00017DBD" w:rsidP="00017DBD">
      <w:pPr>
        <w:pStyle w:val="PL"/>
      </w:pPr>
      <w:r>
        <w:t xml:space="preserve">            $ref: '#/components/schemas/UserDataCongestionInfo'</w:t>
      </w:r>
    </w:p>
    <w:p w14:paraId="32FB6FBA" w14:textId="77777777" w:rsidR="00017DBD" w:rsidRDefault="00017DBD" w:rsidP="00017DBD">
      <w:pPr>
        <w:pStyle w:val="PL"/>
      </w:pPr>
      <w:r>
        <w:t xml:space="preserve">          minItems: 1</w:t>
      </w:r>
    </w:p>
    <w:p w14:paraId="72F9F39B" w14:textId="77777777" w:rsidR="00017DBD" w:rsidRDefault="00017DBD" w:rsidP="00017DBD">
      <w:pPr>
        <w:pStyle w:val="PL"/>
      </w:pPr>
      <w:r>
        <w:t xml:space="preserve">        abnorBehavrs:</w:t>
      </w:r>
    </w:p>
    <w:p w14:paraId="7A03749F" w14:textId="77777777" w:rsidR="00017DBD" w:rsidRDefault="00017DBD" w:rsidP="00017DBD">
      <w:pPr>
        <w:pStyle w:val="PL"/>
      </w:pPr>
      <w:r>
        <w:t xml:space="preserve">          type: array</w:t>
      </w:r>
    </w:p>
    <w:p w14:paraId="719DE694" w14:textId="77777777" w:rsidR="00017DBD" w:rsidRDefault="00017DBD" w:rsidP="00017DBD">
      <w:pPr>
        <w:pStyle w:val="PL"/>
      </w:pPr>
      <w:r>
        <w:t xml:space="preserve">          items:</w:t>
      </w:r>
    </w:p>
    <w:p w14:paraId="51A3AE7B" w14:textId="77777777" w:rsidR="00017DBD" w:rsidRDefault="00017DBD" w:rsidP="00017DBD">
      <w:pPr>
        <w:pStyle w:val="PL"/>
      </w:pPr>
      <w:r>
        <w:t xml:space="preserve">            $ref: '#/components/schemas/AbnormalBehaviour'</w:t>
      </w:r>
    </w:p>
    <w:p w14:paraId="0F69821F" w14:textId="77777777" w:rsidR="00017DBD" w:rsidRDefault="00017DBD" w:rsidP="00017DBD">
      <w:pPr>
        <w:pStyle w:val="PL"/>
      </w:pPr>
      <w:r>
        <w:t xml:space="preserve">          minItems: 1</w:t>
      </w:r>
    </w:p>
    <w:p w14:paraId="5DB1A624" w14:textId="77777777" w:rsidR="00017DBD" w:rsidRDefault="00017DBD" w:rsidP="00017DBD">
      <w:pPr>
        <w:pStyle w:val="PL"/>
      </w:pPr>
      <w:r>
        <w:t xml:space="preserve">        nwPerfs:</w:t>
      </w:r>
    </w:p>
    <w:p w14:paraId="033FACD7" w14:textId="77777777" w:rsidR="00017DBD" w:rsidRDefault="00017DBD" w:rsidP="00017DBD">
      <w:pPr>
        <w:pStyle w:val="PL"/>
      </w:pPr>
      <w:r>
        <w:t xml:space="preserve">          type: array</w:t>
      </w:r>
    </w:p>
    <w:p w14:paraId="3CD66DF3" w14:textId="77777777" w:rsidR="00017DBD" w:rsidRDefault="00017DBD" w:rsidP="00017DBD">
      <w:pPr>
        <w:pStyle w:val="PL"/>
      </w:pPr>
      <w:r>
        <w:t xml:space="preserve">          items:</w:t>
      </w:r>
    </w:p>
    <w:p w14:paraId="0944E5D0" w14:textId="77777777" w:rsidR="00017DBD" w:rsidRDefault="00017DBD" w:rsidP="00017DBD">
      <w:pPr>
        <w:pStyle w:val="PL"/>
      </w:pPr>
      <w:r>
        <w:t xml:space="preserve">            $ref: '#/components/schemas/NetworkPerfInfo'</w:t>
      </w:r>
    </w:p>
    <w:p w14:paraId="33312193" w14:textId="77777777" w:rsidR="00017DBD" w:rsidRDefault="00017DBD" w:rsidP="00017DBD">
      <w:pPr>
        <w:pStyle w:val="PL"/>
      </w:pPr>
      <w:r>
        <w:t xml:space="preserve">          minItems: 1</w:t>
      </w:r>
    </w:p>
    <w:p w14:paraId="7EE1C30A" w14:textId="77777777" w:rsidR="00017DBD" w:rsidRDefault="00017DBD" w:rsidP="00017DBD">
      <w:pPr>
        <w:pStyle w:val="PL"/>
      </w:pPr>
      <w:r>
        <w:t xml:space="preserve">        </w:t>
      </w:r>
      <w:r>
        <w:rPr>
          <w:lang w:eastAsia="zh-CN"/>
        </w:rPr>
        <w:t>dnPerfInfos</w:t>
      </w:r>
      <w:r>
        <w:t>:</w:t>
      </w:r>
    </w:p>
    <w:p w14:paraId="36045124" w14:textId="77777777" w:rsidR="00017DBD" w:rsidRDefault="00017DBD" w:rsidP="00017DBD">
      <w:pPr>
        <w:pStyle w:val="PL"/>
      </w:pPr>
      <w:r>
        <w:t xml:space="preserve">          type: array</w:t>
      </w:r>
    </w:p>
    <w:p w14:paraId="5EA9AB51" w14:textId="77777777" w:rsidR="00017DBD" w:rsidRDefault="00017DBD" w:rsidP="00017DBD">
      <w:pPr>
        <w:pStyle w:val="PL"/>
      </w:pPr>
      <w:r>
        <w:t xml:space="preserve">          items:</w:t>
      </w:r>
    </w:p>
    <w:p w14:paraId="2E1E2914" w14:textId="77777777" w:rsidR="00017DBD" w:rsidRDefault="00017DBD" w:rsidP="00017DBD">
      <w:pPr>
        <w:pStyle w:val="PL"/>
      </w:pPr>
      <w:r>
        <w:t xml:space="preserve">            $ref: '#/components/schemas/DnPerfInfo'</w:t>
      </w:r>
    </w:p>
    <w:p w14:paraId="561AB842" w14:textId="77777777" w:rsidR="00017DBD" w:rsidRDefault="00017DBD" w:rsidP="00017DBD">
      <w:pPr>
        <w:pStyle w:val="PL"/>
      </w:pPr>
      <w:r>
        <w:t xml:space="preserve">          minItems: 1</w:t>
      </w:r>
    </w:p>
    <w:p w14:paraId="5A1BAD91" w14:textId="77777777" w:rsidR="00017DBD" w:rsidRDefault="00017DBD" w:rsidP="00017DBD">
      <w:pPr>
        <w:pStyle w:val="PL"/>
      </w:pPr>
      <w:r>
        <w:t xml:space="preserve">        disperInfos:</w:t>
      </w:r>
    </w:p>
    <w:p w14:paraId="72DE7B99" w14:textId="77777777" w:rsidR="00017DBD" w:rsidRDefault="00017DBD" w:rsidP="00017DBD">
      <w:pPr>
        <w:pStyle w:val="PL"/>
      </w:pPr>
      <w:r>
        <w:t xml:space="preserve">          type: array</w:t>
      </w:r>
    </w:p>
    <w:p w14:paraId="5C389A4F" w14:textId="77777777" w:rsidR="00017DBD" w:rsidRDefault="00017DBD" w:rsidP="00017DBD">
      <w:pPr>
        <w:pStyle w:val="PL"/>
      </w:pPr>
      <w:r>
        <w:t xml:space="preserve">          items:</w:t>
      </w:r>
    </w:p>
    <w:p w14:paraId="0284C11D" w14:textId="77777777" w:rsidR="00017DBD" w:rsidRDefault="00017DBD" w:rsidP="00017DBD">
      <w:pPr>
        <w:pStyle w:val="PL"/>
      </w:pPr>
      <w:r>
        <w:t xml:space="preserve">            $ref: '#/components/schemas/DispersionInfo'</w:t>
      </w:r>
    </w:p>
    <w:p w14:paraId="39F1250A" w14:textId="77777777" w:rsidR="00017DBD" w:rsidRDefault="00017DBD" w:rsidP="00017DBD">
      <w:pPr>
        <w:pStyle w:val="PL"/>
      </w:pPr>
      <w:r>
        <w:t xml:space="preserve">          minItems: 1</w:t>
      </w:r>
    </w:p>
    <w:p w14:paraId="7326D09E" w14:textId="77777777" w:rsidR="00017DBD" w:rsidRDefault="00017DBD" w:rsidP="00017DBD">
      <w:pPr>
        <w:pStyle w:val="PL"/>
      </w:pPr>
      <w:r>
        <w:t xml:space="preserve">        redTransInfos:</w:t>
      </w:r>
    </w:p>
    <w:p w14:paraId="331E2207" w14:textId="77777777" w:rsidR="00017DBD" w:rsidRDefault="00017DBD" w:rsidP="00017DBD">
      <w:pPr>
        <w:pStyle w:val="PL"/>
      </w:pPr>
      <w:r>
        <w:t xml:space="preserve">          type: array</w:t>
      </w:r>
    </w:p>
    <w:p w14:paraId="260C3E49" w14:textId="77777777" w:rsidR="00017DBD" w:rsidRDefault="00017DBD" w:rsidP="00017DBD">
      <w:pPr>
        <w:pStyle w:val="PL"/>
      </w:pPr>
      <w:r>
        <w:t xml:space="preserve">          items:</w:t>
      </w:r>
    </w:p>
    <w:p w14:paraId="3EBE44E5" w14:textId="77777777" w:rsidR="00017DBD" w:rsidRDefault="00017DBD" w:rsidP="00017DBD">
      <w:pPr>
        <w:pStyle w:val="PL"/>
      </w:pPr>
      <w:r>
        <w:t xml:space="preserve">            $ref: '#/components/schemas/RedundantTransmissionExpInfo'</w:t>
      </w:r>
    </w:p>
    <w:p w14:paraId="2465DEE2" w14:textId="77777777" w:rsidR="00017DBD" w:rsidRDefault="00017DBD" w:rsidP="00017DBD">
      <w:pPr>
        <w:pStyle w:val="PL"/>
      </w:pPr>
      <w:r>
        <w:t xml:space="preserve">          minItems: 1</w:t>
      </w:r>
    </w:p>
    <w:p w14:paraId="732447D5" w14:textId="77777777" w:rsidR="00017DBD" w:rsidRDefault="00017DBD" w:rsidP="00017DBD">
      <w:pPr>
        <w:pStyle w:val="PL"/>
      </w:pPr>
      <w:r>
        <w:t xml:space="preserve">        wlanInfos:</w:t>
      </w:r>
    </w:p>
    <w:p w14:paraId="51E4BE5F" w14:textId="77777777" w:rsidR="00017DBD" w:rsidRDefault="00017DBD" w:rsidP="00017DBD">
      <w:pPr>
        <w:pStyle w:val="PL"/>
      </w:pPr>
      <w:r>
        <w:t xml:space="preserve">          type: array</w:t>
      </w:r>
    </w:p>
    <w:p w14:paraId="4F68366D" w14:textId="77777777" w:rsidR="00017DBD" w:rsidRDefault="00017DBD" w:rsidP="00017DBD">
      <w:pPr>
        <w:pStyle w:val="PL"/>
      </w:pPr>
      <w:r>
        <w:t xml:space="preserve">          items:</w:t>
      </w:r>
    </w:p>
    <w:p w14:paraId="6BFCCD5C" w14:textId="77777777" w:rsidR="00017DBD" w:rsidRDefault="00017DBD" w:rsidP="00017DBD">
      <w:pPr>
        <w:pStyle w:val="PL"/>
      </w:pPr>
      <w:r>
        <w:t xml:space="preserve">            $ref: '#/components/schemas/WlanPerformanceInfo'</w:t>
      </w:r>
    </w:p>
    <w:p w14:paraId="5C5F337D" w14:textId="77777777" w:rsidR="00017DBD" w:rsidRDefault="00017DBD" w:rsidP="00017DBD">
      <w:pPr>
        <w:pStyle w:val="PL"/>
      </w:pPr>
      <w:r>
        <w:t xml:space="preserve">          minItems: 1</w:t>
      </w:r>
    </w:p>
    <w:p w14:paraId="4B471FFF" w14:textId="77777777" w:rsidR="00017DBD" w:rsidRDefault="00017DBD" w:rsidP="00017DBD">
      <w:pPr>
        <w:pStyle w:val="PL"/>
      </w:pPr>
      <w:r>
        <w:t xml:space="preserve">        </w:t>
      </w:r>
      <w:r>
        <w:rPr>
          <w:rFonts w:hint="eastAsia"/>
          <w:lang w:eastAsia="ko-KR"/>
        </w:rPr>
        <w:t>smcc</w:t>
      </w:r>
      <w:r>
        <w:rPr>
          <w:lang w:eastAsia="ko-KR"/>
        </w:rPr>
        <w:t>Exps</w:t>
      </w:r>
      <w:r>
        <w:t>:</w:t>
      </w:r>
    </w:p>
    <w:p w14:paraId="02A34E76" w14:textId="77777777" w:rsidR="00017DBD" w:rsidRDefault="00017DBD" w:rsidP="00017DBD">
      <w:pPr>
        <w:pStyle w:val="PL"/>
      </w:pPr>
      <w:r>
        <w:t xml:space="preserve">          type: array</w:t>
      </w:r>
    </w:p>
    <w:p w14:paraId="4E05A9A8" w14:textId="77777777" w:rsidR="00017DBD" w:rsidRDefault="00017DBD" w:rsidP="00017DBD">
      <w:pPr>
        <w:pStyle w:val="PL"/>
      </w:pPr>
      <w:r>
        <w:t xml:space="preserve">          items:</w:t>
      </w:r>
    </w:p>
    <w:p w14:paraId="4A4A72FE" w14:textId="77777777" w:rsidR="00017DBD" w:rsidRDefault="00017DBD" w:rsidP="00017DBD">
      <w:pPr>
        <w:pStyle w:val="PL"/>
      </w:pPr>
      <w:r>
        <w:t xml:space="preserve">            $ref: 'TS29520_Nnwdaf_AnalyticsInfo.yaml#/components/schemas/SmcceInfo'</w:t>
      </w:r>
    </w:p>
    <w:p w14:paraId="252A4667" w14:textId="77777777" w:rsidR="00017DBD" w:rsidRDefault="00017DBD" w:rsidP="00017DBD">
      <w:pPr>
        <w:pStyle w:val="PL"/>
      </w:pPr>
      <w:r>
        <w:t xml:space="preserve">          minItems: 1</w:t>
      </w:r>
    </w:p>
    <w:p w14:paraId="61DBA5DF" w14:textId="77777777" w:rsidR="00017DBD" w:rsidRDefault="00017DBD" w:rsidP="00017DBD">
      <w:pPr>
        <w:pStyle w:val="PL"/>
      </w:pPr>
      <w:r>
        <w:t xml:space="preserve">        </w:t>
      </w:r>
      <w:r>
        <w:rPr>
          <w:lang w:eastAsia="zh-CN"/>
        </w:rPr>
        <w:t>pduSesTrafInfos</w:t>
      </w:r>
      <w:r>
        <w:t>:</w:t>
      </w:r>
    </w:p>
    <w:p w14:paraId="42774EA7" w14:textId="77777777" w:rsidR="00017DBD" w:rsidRDefault="00017DBD" w:rsidP="00017DBD">
      <w:pPr>
        <w:pStyle w:val="PL"/>
      </w:pPr>
      <w:r>
        <w:t xml:space="preserve">          type: array</w:t>
      </w:r>
    </w:p>
    <w:p w14:paraId="7611330F" w14:textId="77777777" w:rsidR="00017DBD" w:rsidRDefault="00017DBD" w:rsidP="00017DBD">
      <w:pPr>
        <w:pStyle w:val="PL"/>
      </w:pPr>
      <w:r>
        <w:t xml:space="preserve">          items:</w:t>
      </w:r>
    </w:p>
    <w:p w14:paraId="0CE0B0DA" w14:textId="77777777" w:rsidR="00017DBD" w:rsidRDefault="00017DBD" w:rsidP="00017DBD">
      <w:pPr>
        <w:pStyle w:val="PL"/>
      </w:pPr>
      <w:r>
        <w:t xml:space="preserve">            $ref: '#/components/schemas/PduSesTrafficInfo'</w:t>
      </w:r>
    </w:p>
    <w:p w14:paraId="22ED4BFA" w14:textId="77777777" w:rsidR="00017DBD" w:rsidRDefault="00017DBD" w:rsidP="00017DBD">
      <w:pPr>
        <w:pStyle w:val="PL"/>
      </w:pPr>
      <w:r>
        <w:t xml:space="preserve">          minItems: 1</w:t>
      </w:r>
    </w:p>
    <w:p w14:paraId="048872D1" w14:textId="77777777" w:rsidR="00017DBD" w:rsidRDefault="00017DBD" w:rsidP="00017DBD">
      <w:pPr>
        <w:pStyle w:val="PL"/>
      </w:pPr>
      <w:r>
        <w:t xml:space="preserve">        dataVlTrnsTmInfos:</w:t>
      </w:r>
    </w:p>
    <w:p w14:paraId="01A969DC" w14:textId="77777777" w:rsidR="00017DBD" w:rsidRDefault="00017DBD" w:rsidP="00017DBD">
      <w:pPr>
        <w:pStyle w:val="PL"/>
      </w:pPr>
      <w:r>
        <w:t xml:space="preserve">          type: array</w:t>
      </w:r>
    </w:p>
    <w:p w14:paraId="5B4EDDA9" w14:textId="77777777" w:rsidR="00017DBD" w:rsidRDefault="00017DBD" w:rsidP="00017DBD">
      <w:pPr>
        <w:pStyle w:val="PL"/>
      </w:pPr>
      <w:r>
        <w:t xml:space="preserve">          items:</w:t>
      </w:r>
    </w:p>
    <w:p w14:paraId="7B9A73D5" w14:textId="77777777" w:rsidR="00017DBD" w:rsidRDefault="00017DBD" w:rsidP="00017DBD">
      <w:pPr>
        <w:pStyle w:val="PL"/>
      </w:pPr>
      <w:r>
        <w:t xml:space="preserve">            $ref: '#/components/schemas/</w:t>
      </w:r>
      <w:r>
        <w:rPr>
          <w:lang w:eastAsia="zh-CN"/>
        </w:rPr>
        <w:t>E2eDataVolTransTimeInfo</w:t>
      </w:r>
      <w:r>
        <w:t>'</w:t>
      </w:r>
    </w:p>
    <w:p w14:paraId="6F5ABD12" w14:textId="77777777" w:rsidR="00017DBD" w:rsidRDefault="00017DBD" w:rsidP="00017DBD">
      <w:pPr>
        <w:pStyle w:val="PL"/>
      </w:pPr>
      <w:r>
        <w:t xml:space="preserve">          minItems: 1</w:t>
      </w:r>
    </w:p>
    <w:p w14:paraId="07143DC6" w14:textId="77777777" w:rsidR="00017DBD" w:rsidRDefault="00017DBD" w:rsidP="00017DBD">
      <w:pPr>
        <w:pStyle w:val="PL"/>
      </w:pPr>
      <w:r>
        <w:t xml:space="preserve">        </w:t>
      </w:r>
      <w:r>
        <w:rPr>
          <w:rFonts w:hint="eastAsia"/>
          <w:lang w:eastAsia="zh-CN"/>
        </w:rPr>
        <w:t>a</w:t>
      </w:r>
      <w:r>
        <w:rPr>
          <w:lang w:eastAsia="zh-CN"/>
        </w:rPr>
        <w:t>ccuInfo</w:t>
      </w:r>
      <w:r>
        <w:t>:</w:t>
      </w:r>
    </w:p>
    <w:p w14:paraId="2E928D80" w14:textId="77777777" w:rsidR="00017DBD" w:rsidRDefault="00017DBD" w:rsidP="00017DBD">
      <w:pPr>
        <w:pStyle w:val="PL"/>
      </w:pPr>
      <w:r>
        <w:t xml:space="preserve">          $ref: '#/components/schemas/AccuracyInfo'</w:t>
      </w:r>
    </w:p>
    <w:p w14:paraId="474B46A9" w14:textId="77777777" w:rsidR="00017DBD" w:rsidRDefault="00017DBD" w:rsidP="00017DBD">
      <w:pPr>
        <w:pStyle w:val="PL"/>
      </w:pPr>
      <w:r>
        <w:t xml:space="preserve">        </w:t>
      </w:r>
      <w:bookmarkStart w:id="299" w:name="_Hlk142865641"/>
      <w:r>
        <w:rPr>
          <w:lang w:eastAsia="zh-CN"/>
        </w:rPr>
        <w:t>cancelAccuInd</w:t>
      </w:r>
      <w:r>
        <w:t>:</w:t>
      </w:r>
    </w:p>
    <w:p w14:paraId="2DE28F19" w14:textId="77777777" w:rsidR="00017DBD" w:rsidRDefault="00017DBD" w:rsidP="00017DBD">
      <w:pPr>
        <w:pStyle w:val="PL"/>
      </w:pPr>
      <w:r>
        <w:t xml:space="preserve">          type: boolean</w:t>
      </w:r>
    </w:p>
    <w:p w14:paraId="6798736B" w14:textId="77777777" w:rsidR="00017DBD" w:rsidRDefault="00017DBD" w:rsidP="00017DBD">
      <w:pPr>
        <w:pStyle w:val="PL"/>
      </w:pPr>
      <w:r>
        <w:t xml:space="preserve">          description: &gt;</w:t>
      </w:r>
    </w:p>
    <w:p w14:paraId="5E90B8B2" w14:textId="77777777" w:rsidR="00017DBD" w:rsidRDefault="00017DBD" w:rsidP="00017DBD">
      <w:pPr>
        <w:pStyle w:val="PL"/>
      </w:pPr>
      <w:r>
        <w:t xml:space="preserve">            Indicates cancelled subscription of the analytics accuracy information.</w:t>
      </w:r>
    </w:p>
    <w:p w14:paraId="710A62EC" w14:textId="77777777" w:rsidR="00017DBD" w:rsidRDefault="00017DBD" w:rsidP="00017DBD">
      <w:pPr>
        <w:pStyle w:val="PL"/>
      </w:pPr>
      <w:r>
        <w:t xml:space="preserve">            Set to "true" indicates the NWDAF cancelled subscription of analytics accuracy</w:t>
      </w:r>
    </w:p>
    <w:p w14:paraId="3681E4E8" w14:textId="77777777" w:rsidR="00017DBD" w:rsidRDefault="00017DBD" w:rsidP="00017DBD">
      <w:pPr>
        <w:pStyle w:val="PL"/>
      </w:pPr>
      <w:r>
        <w:t xml:space="preserve">            information as the NWDAF does not support the accuracy checking capability.</w:t>
      </w:r>
    </w:p>
    <w:p w14:paraId="303764C9" w14:textId="77777777" w:rsidR="00017DBD" w:rsidRDefault="00017DBD" w:rsidP="00017DBD">
      <w:pPr>
        <w:pStyle w:val="PL"/>
      </w:pPr>
      <w:r>
        <w:t xml:space="preserve">            Otherwise set to "false". Default value is "false" if omitted.</w:t>
      </w:r>
      <w:bookmarkEnd w:id="299"/>
    </w:p>
    <w:p w14:paraId="582237F4" w14:textId="77777777" w:rsidR="00017DBD" w:rsidRDefault="00017DBD" w:rsidP="00017DBD">
      <w:pPr>
        <w:pStyle w:val="PL"/>
      </w:pPr>
      <w:r>
        <w:t xml:space="preserve">        pauseInd:</w:t>
      </w:r>
    </w:p>
    <w:p w14:paraId="33C969AD" w14:textId="77777777" w:rsidR="00017DBD" w:rsidRDefault="00017DBD" w:rsidP="00017DBD">
      <w:pPr>
        <w:pStyle w:val="PL"/>
      </w:pPr>
      <w:r>
        <w:t xml:space="preserve">          type: boolean</w:t>
      </w:r>
    </w:p>
    <w:p w14:paraId="50E7EA1D" w14:textId="77777777" w:rsidR="00017DBD" w:rsidRDefault="00017DBD" w:rsidP="00017DBD">
      <w:pPr>
        <w:pStyle w:val="PL"/>
        <w:rPr>
          <w:lang w:eastAsia="zh-CN"/>
        </w:rPr>
      </w:pPr>
      <w:r>
        <w:t xml:space="preserve">          description: </w:t>
      </w:r>
      <w:r>
        <w:rPr>
          <w:lang w:eastAsia="zh-CN"/>
        </w:rPr>
        <w:t>&gt;</w:t>
      </w:r>
    </w:p>
    <w:p w14:paraId="6C0D3353" w14:textId="77777777" w:rsidR="00017DBD" w:rsidRDefault="00017DBD" w:rsidP="00017DBD">
      <w:pPr>
        <w:pStyle w:val="PL"/>
      </w:pPr>
      <w:r>
        <w:t xml:space="preserve">            Pause analytics consumption indication. Set to "true" to indicate the consumer to stop</w:t>
      </w:r>
    </w:p>
    <w:p w14:paraId="5176DA5B" w14:textId="77777777" w:rsidR="00017DBD" w:rsidRDefault="00017DBD" w:rsidP="00017DBD">
      <w:pPr>
        <w:pStyle w:val="PL"/>
      </w:pPr>
      <w:r>
        <w:t xml:space="preserve">            the consumption of the analytics. Default value is "false" if omitted.</w:t>
      </w:r>
    </w:p>
    <w:p w14:paraId="57A3C1C7" w14:textId="77777777" w:rsidR="00017DBD" w:rsidRDefault="00017DBD" w:rsidP="00017DBD">
      <w:pPr>
        <w:pStyle w:val="PL"/>
      </w:pPr>
      <w:r>
        <w:t xml:space="preserve">        resumeInd:</w:t>
      </w:r>
    </w:p>
    <w:p w14:paraId="404DDEA3" w14:textId="77777777" w:rsidR="00017DBD" w:rsidRDefault="00017DBD" w:rsidP="00017DBD">
      <w:pPr>
        <w:pStyle w:val="PL"/>
      </w:pPr>
      <w:r>
        <w:t xml:space="preserve">          type: boolean</w:t>
      </w:r>
    </w:p>
    <w:p w14:paraId="0662E9E9" w14:textId="77777777" w:rsidR="00017DBD" w:rsidRDefault="00017DBD" w:rsidP="00017DBD">
      <w:pPr>
        <w:pStyle w:val="PL"/>
        <w:rPr>
          <w:lang w:eastAsia="zh-CN"/>
        </w:rPr>
      </w:pPr>
      <w:r>
        <w:t xml:space="preserve">          description: </w:t>
      </w:r>
      <w:r>
        <w:rPr>
          <w:lang w:eastAsia="zh-CN"/>
        </w:rPr>
        <w:t>&gt;</w:t>
      </w:r>
    </w:p>
    <w:p w14:paraId="1BB44931" w14:textId="77777777" w:rsidR="00017DBD" w:rsidRDefault="00017DBD" w:rsidP="00017DBD">
      <w:pPr>
        <w:pStyle w:val="PL"/>
      </w:pPr>
      <w:r>
        <w:t xml:space="preserve">            Resume analytics consumption indication. Set to "true" to indicate the consumer to</w:t>
      </w:r>
    </w:p>
    <w:p w14:paraId="6E68A375" w14:textId="77777777" w:rsidR="00017DBD" w:rsidRDefault="00017DBD" w:rsidP="00017DBD">
      <w:pPr>
        <w:pStyle w:val="PL"/>
      </w:pPr>
      <w:r>
        <w:t xml:space="preserve">            resume the consumption of the analytics. Default value is "false" if omitted.</w:t>
      </w:r>
    </w:p>
    <w:p w14:paraId="3F53A45C" w14:textId="77777777" w:rsidR="00017DBD" w:rsidRDefault="00017DBD" w:rsidP="00017DBD">
      <w:pPr>
        <w:pStyle w:val="PL"/>
      </w:pPr>
      <w:r>
        <w:t xml:space="preserve">        </w:t>
      </w:r>
      <w:bookmarkStart w:id="300" w:name="_Hlk138706961"/>
      <w:r>
        <w:rPr>
          <w:lang w:eastAsia="zh-CN"/>
        </w:rPr>
        <w:t>movBehavInfos</w:t>
      </w:r>
      <w:r>
        <w:t>:</w:t>
      </w:r>
    </w:p>
    <w:p w14:paraId="06D523C9" w14:textId="77777777" w:rsidR="00017DBD" w:rsidRDefault="00017DBD" w:rsidP="00017DBD">
      <w:pPr>
        <w:pStyle w:val="PL"/>
      </w:pPr>
      <w:r>
        <w:t xml:space="preserve">          type: array</w:t>
      </w:r>
    </w:p>
    <w:p w14:paraId="39CA78A3" w14:textId="77777777" w:rsidR="00017DBD" w:rsidRDefault="00017DBD" w:rsidP="00017DBD">
      <w:pPr>
        <w:pStyle w:val="PL"/>
      </w:pPr>
      <w:r>
        <w:t xml:space="preserve">          items:</w:t>
      </w:r>
    </w:p>
    <w:p w14:paraId="2782DBE9" w14:textId="77777777" w:rsidR="00017DBD" w:rsidRDefault="00017DBD" w:rsidP="00017DBD">
      <w:pPr>
        <w:pStyle w:val="PL"/>
      </w:pPr>
      <w:r>
        <w:t xml:space="preserve">            $ref: '#/components/schemas/MovBehavInfo'</w:t>
      </w:r>
    </w:p>
    <w:p w14:paraId="623B3330" w14:textId="77777777" w:rsidR="00017DBD" w:rsidRDefault="00017DBD" w:rsidP="00017DBD">
      <w:pPr>
        <w:pStyle w:val="PL"/>
      </w:pPr>
      <w:r>
        <w:t xml:space="preserve">          minItems: 1</w:t>
      </w:r>
      <w:bookmarkEnd w:id="300"/>
    </w:p>
    <w:p w14:paraId="1427A57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50035E5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47B5A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560FC2E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35B4AA20"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EEF6CC8" w14:textId="77777777" w:rsidR="00017DBD" w:rsidRDefault="00017DBD" w:rsidP="00017DBD">
      <w:pPr>
        <w:pStyle w:val="PL"/>
      </w:pPr>
      <w:r>
        <w:t xml:space="preserve">      required:</w:t>
      </w:r>
    </w:p>
    <w:p w14:paraId="722D28B8" w14:textId="77777777" w:rsidR="00017DBD" w:rsidRDefault="00017DBD" w:rsidP="00017DBD">
      <w:pPr>
        <w:pStyle w:val="PL"/>
      </w:pPr>
      <w:r>
        <w:t xml:space="preserve">        - event</w:t>
      </w:r>
    </w:p>
    <w:p w14:paraId="4980029F" w14:textId="77777777" w:rsidR="00017DBD" w:rsidRDefault="00017DBD" w:rsidP="00017DBD">
      <w:pPr>
        <w:pStyle w:val="PL"/>
      </w:pPr>
    </w:p>
    <w:p w14:paraId="4EF15744" w14:textId="77777777" w:rsidR="00017DBD" w:rsidRDefault="00017DBD" w:rsidP="00017DBD">
      <w:pPr>
        <w:pStyle w:val="PL"/>
      </w:pPr>
      <w:r>
        <w:t xml:space="preserve">    ServiceExperienceInfo:</w:t>
      </w:r>
    </w:p>
    <w:p w14:paraId="1BADACD0" w14:textId="77777777" w:rsidR="00017DBD" w:rsidRDefault="00017DBD" w:rsidP="00017DBD">
      <w:pPr>
        <w:pStyle w:val="PL"/>
      </w:pPr>
      <w:r>
        <w:t xml:space="preserve">      description: Represents service experience information.</w:t>
      </w:r>
    </w:p>
    <w:p w14:paraId="70CB6A9F" w14:textId="77777777" w:rsidR="00017DBD" w:rsidRDefault="00017DBD" w:rsidP="00017DBD">
      <w:pPr>
        <w:pStyle w:val="PL"/>
      </w:pPr>
      <w:r>
        <w:t xml:space="preserve">      type: object</w:t>
      </w:r>
    </w:p>
    <w:p w14:paraId="46C64568" w14:textId="77777777" w:rsidR="00017DBD" w:rsidRDefault="00017DBD" w:rsidP="00017DBD">
      <w:pPr>
        <w:pStyle w:val="PL"/>
      </w:pPr>
      <w:r>
        <w:t xml:space="preserve">      properties:</w:t>
      </w:r>
    </w:p>
    <w:p w14:paraId="3F617322" w14:textId="77777777" w:rsidR="00017DBD" w:rsidRDefault="00017DBD" w:rsidP="00017DBD">
      <w:pPr>
        <w:pStyle w:val="PL"/>
      </w:pPr>
      <w:r>
        <w:t xml:space="preserve">        svcExprc:</w:t>
      </w:r>
    </w:p>
    <w:p w14:paraId="188ABCB7" w14:textId="77777777" w:rsidR="00017DBD" w:rsidRDefault="00017DBD" w:rsidP="00017DBD">
      <w:pPr>
        <w:pStyle w:val="PL"/>
      </w:pPr>
      <w:r>
        <w:t xml:space="preserve">          $ref: 'TS29517_Naf_EventExposure.yaml#/components/schemas/SvcExperience'</w:t>
      </w:r>
    </w:p>
    <w:p w14:paraId="1D767866" w14:textId="77777777" w:rsidR="00017DBD" w:rsidRDefault="00017DBD" w:rsidP="00017DBD">
      <w:pPr>
        <w:pStyle w:val="PL"/>
      </w:pPr>
      <w:r>
        <w:t xml:space="preserve">        svcExprcVariance:</w:t>
      </w:r>
    </w:p>
    <w:p w14:paraId="64F59235" w14:textId="77777777" w:rsidR="00017DBD" w:rsidRDefault="00017DBD" w:rsidP="00017DBD">
      <w:pPr>
        <w:pStyle w:val="PL"/>
      </w:pPr>
      <w:r>
        <w:t xml:space="preserve">          $ref: 'TS29571_CommonData.yaml#/components/schemas/Float'</w:t>
      </w:r>
    </w:p>
    <w:p w14:paraId="3BF6DB16" w14:textId="77777777" w:rsidR="00017DBD" w:rsidRDefault="00017DBD" w:rsidP="00017DBD">
      <w:pPr>
        <w:pStyle w:val="PL"/>
      </w:pPr>
      <w:r>
        <w:t xml:space="preserve">        supis:</w:t>
      </w:r>
    </w:p>
    <w:p w14:paraId="083FC10C" w14:textId="77777777" w:rsidR="00017DBD" w:rsidRDefault="00017DBD" w:rsidP="00017DBD">
      <w:pPr>
        <w:pStyle w:val="PL"/>
      </w:pPr>
      <w:r>
        <w:t xml:space="preserve">          type: array</w:t>
      </w:r>
    </w:p>
    <w:p w14:paraId="10DDABF9" w14:textId="77777777" w:rsidR="00017DBD" w:rsidRDefault="00017DBD" w:rsidP="00017DBD">
      <w:pPr>
        <w:pStyle w:val="PL"/>
      </w:pPr>
      <w:r>
        <w:t xml:space="preserve">          items:</w:t>
      </w:r>
    </w:p>
    <w:p w14:paraId="231B354B" w14:textId="77777777" w:rsidR="00017DBD" w:rsidRDefault="00017DBD" w:rsidP="00017DBD">
      <w:pPr>
        <w:pStyle w:val="PL"/>
      </w:pPr>
      <w:r>
        <w:t xml:space="preserve">            $ref: 'TS29571_CommonData.yaml#/components/schemas/Supi'</w:t>
      </w:r>
    </w:p>
    <w:p w14:paraId="65D83CCF" w14:textId="77777777" w:rsidR="00017DBD" w:rsidRDefault="00017DBD" w:rsidP="00017DBD">
      <w:pPr>
        <w:pStyle w:val="PL"/>
      </w:pPr>
      <w:r>
        <w:t xml:space="preserve">          minItems: 1</w:t>
      </w:r>
    </w:p>
    <w:p w14:paraId="33A1C4BD" w14:textId="77777777" w:rsidR="00017DBD" w:rsidRDefault="00017DBD" w:rsidP="00017DBD">
      <w:pPr>
        <w:pStyle w:val="PL"/>
      </w:pPr>
      <w:r>
        <w:t xml:space="preserve">        snssai:</w:t>
      </w:r>
    </w:p>
    <w:p w14:paraId="600563F2" w14:textId="77777777" w:rsidR="00017DBD" w:rsidRDefault="00017DBD" w:rsidP="00017DBD">
      <w:pPr>
        <w:pStyle w:val="PL"/>
      </w:pPr>
      <w:r>
        <w:t xml:space="preserve">          $ref: 'TS29571_CommonData.yaml#/components/schemas/Snssai'</w:t>
      </w:r>
    </w:p>
    <w:p w14:paraId="49D81A39" w14:textId="77777777" w:rsidR="00017DBD" w:rsidRDefault="00017DBD" w:rsidP="00017DBD">
      <w:pPr>
        <w:pStyle w:val="PL"/>
      </w:pPr>
      <w:r>
        <w:t xml:space="preserve">        appId:</w:t>
      </w:r>
    </w:p>
    <w:p w14:paraId="0272D859" w14:textId="77777777" w:rsidR="00017DBD" w:rsidRDefault="00017DBD" w:rsidP="00017DBD">
      <w:pPr>
        <w:pStyle w:val="PL"/>
      </w:pPr>
      <w:r>
        <w:t xml:space="preserve">          $ref: 'TS29571_CommonData.yaml#/components/schemas/ApplicationId'</w:t>
      </w:r>
    </w:p>
    <w:p w14:paraId="0AE2876E" w14:textId="77777777" w:rsidR="00017DBD" w:rsidRDefault="00017DBD" w:rsidP="00017DBD">
      <w:pPr>
        <w:pStyle w:val="PL"/>
      </w:pPr>
      <w:r>
        <w:t xml:space="preserve">        srvExpcType:</w:t>
      </w:r>
    </w:p>
    <w:p w14:paraId="2F724A2D" w14:textId="77777777" w:rsidR="00017DBD" w:rsidRDefault="00017DBD" w:rsidP="00017DBD">
      <w:pPr>
        <w:pStyle w:val="PL"/>
      </w:pPr>
      <w:r>
        <w:t xml:space="preserve">          $ref: '#/components/schemas/</w:t>
      </w:r>
      <w:r>
        <w:rPr>
          <w:lang w:eastAsia="zh-CN"/>
        </w:rPr>
        <w:t>ServiceExperienceType</w:t>
      </w:r>
      <w:r>
        <w:t>'</w:t>
      </w:r>
    </w:p>
    <w:p w14:paraId="4E946832" w14:textId="77777777" w:rsidR="00017DBD" w:rsidRDefault="00017DBD" w:rsidP="00017DBD">
      <w:pPr>
        <w:pStyle w:val="PL"/>
      </w:pPr>
      <w:r>
        <w:t xml:space="preserve">        </w:t>
      </w:r>
      <w:r>
        <w:rPr>
          <w:lang w:eastAsia="zh-CN"/>
        </w:rPr>
        <w:t>ueLocs</w:t>
      </w:r>
      <w:r>
        <w:t>:</w:t>
      </w:r>
    </w:p>
    <w:p w14:paraId="2E6E182D" w14:textId="77777777" w:rsidR="00017DBD" w:rsidRDefault="00017DBD" w:rsidP="00017DBD">
      <w:pPr>
        <w:pStyle w:val="PL"/>
      </w:pPr>
      <w:r>
        <w:t xml:space="preserve">          type: array</w:t>
      </w:r>
    </w:p>
    <w:p w14:paraId="50A23596" w14:textId="77777777" w:rsidR="00017DBD" w:rsidRDefault="00017DBD" w:rsidP="00017DBD">
      <w:pPr>
        <w:pStyle w:val="PL"/>
      </w:pPr>
      <w:r>
        <w:t xml:space="preserve">          items:</w:t>
      </w:r>
    </w:p>
    <w:p w14:paraId="79EEA104" w14:textId="77777777" w:rsidR="00017DBD" w:rsidRDefault="00017DBD" w:rsidP="00017DBD">
      <w:pPr>
        <w:pStyle w:val="PL"/>
      </w:pPr>
      <w:r>
        <w:t xml:space="preserve">            $ref: '#/components/schemas/LocationInfo'</w:t>
      </w:r>
    </w:p>
    <w:p w14:paraId="52A41B60" w14:textId="77777777" w:rsidR="00017DBD" w:rsidRDefault="00017DBD" w:rsidP="00017DBD">
      <w:pPr>
        <w:pStyle w:val="PL"/>
      </w:pPr>
      <w:r>
        <w:t xml:space="preserve">          minItems: 1</w:t>
      </w:r>
    </w:p>
    <w:p w14:paraId="7CBB14B4" w14:textId="77777777" w:rsidR="00017DBD" w:rsidRDefault="00017DBD" w:rsidP="00017DBD">
      <w:pPr>
        <w:pStyle w:val="PL"/>
      </w:pPr>
      <w:r>
        <w:t xml:space="preserve">        </w:t>
      </w:r>
      <w:r>
        <w:rPr>
          <w:lang w:eastAsia="zh-CN"/>
        </w:rPr>
        <w:t>upfInfo</w:t>
      </w:r>
      <w:r>
        <w:t>:</w:t>
      </w:r>
    </w:p>
    <w:p w14:paraId="30162DA2" w14:textId="77777777" w:rsidR="00017DBD" w:rsidRDefault="00017DBD" w:rsidP="00017DBD">
      <w:pPr>
        <w:pStyle w:val="PL"/>
      </w:pPr>
      <w:r>
        <w:t xml:space="preserve">          $ref: 'TS29508_Nsmf_EventExposure.yaml#/components/schemas/UpfInformation'</w:t>
      </w:r>
    </w:p>
    <w:p w14:paraId="5DE17D96" w14:textId="77777777" w:rsidR="00017DBD" w:rsidRDefault="00017DBD" w:rsidP="00017DBD">
      <w:pPr>
        <w:pStyle w:val="PL"/>
      </w:pPr>
      <w:r>
        <w:t xml:space="preserve">        </w:t>
      </w:r>
      <w:r>
        <w:rPr>
          <w:lang w:eastAsia="zh-CN"/>
        </w:rPr>
        <w:t>dnai</w:t>
      </w:r>
      <w:r>
        <w:t>:</w:t>
      </w:r>
    </w:p>
    <w:p w14:paraId="2E9BC640" w14:textId="77777777" w:rsidR="00017DBD" w:rsidRDefault="00017DBD" w:rsidP="00017DBD">
      <w:pPr>
        <w:pStyle w:val="PL"/>
      </w:pPr>
      <w:r>
        <w:t xml:space="preserve">          $ref: 'TS29571_CommonData.yaml#/components/schemas/Dnai'</w:t>
      </w:r>
    </w:p>
    <w:p w14:paraId="2911482A" w14:textId="77777777" w:rsidR="00017DBD" w:rsidRDefault="00017DBD" w:rsidP="00017DBD">
      <w:pPr>
        <w:pStyle w:val="PL"/>
      </w:pPr>
      <w:r>
        <w:t xml:space="preserve">        </w:t>
      </w:r>
      <w:r>
        <w:rPr>
          <w:rFonts w:hint="eastAsia"/>
          <w:lang w:eastAsia="zh-CN"/>
        </w:rPr>
        <w:t>a</w:t>
      </w:r>
      <w:r>
        <w:rPr>
          <w:lang w:eastAsia="zh-CN"/>
        </w:rPr>
        <w:t>ppServerInst</w:t>
      </w:r>
      <w:r>
        <w:t>:</w:t>
      </w:r>
    </w:p>
    <w:p w14:paraId="170A2E9B" w14:textId="77777777" w:rsidR="00017DBD" w:rsidRDefault="00017DBD" w:rsidP="00017DBD">
      <w:pPr>
        <w:pStyle w:val="PL"/>
      </w:pPr>
      <w:r>
        <w:t xml:space="preserve">          $ref: 'TS29517_Naf_EventExposure.yaml#/components/schemas/</w:t>
      </w:r>
      <w:r>
        <w:rPr>
          <w:lang w:eastAsia="zh-CN"/>
        </w:rPr>
        <w:t>AddrFqdn</w:t>
      </w:r>
      <w:r>
        <w:t>'</w:t>
      </w:r>
    </w:p>
    <w:p w14:paraId="7CAA9E63" w14:textId="77777777" w:rsidR="00017DBD" w:rsidRDefault="00017DBD" w:rsidP="00017DBD">
      <w:pPr>
        <w:pStyle w:val="PL"/>
      </w:pPr>
      <w:r>
        <w:t xml:space="preserve">        confidence:</w:t>
      </w:r>
    </w:p>
    <w:p w14:paraId="388B3101" w14:textId="77777777" w:rsidR="00017DBD" w:rsidRDefault="00017DBD" w:rsidP="00017DBD">
      <w:pPr>
        <w:pStyle w:val="PL"/>
      </w:pPr>
      <w:r>
        <w:t xml:space="preserve">          $ref: 'TS29571_CommonData.yaml#/components/schemas/Uinteger'</w:t>
      </w:r>
    </w:p>
    <w:p w14:paraId="4EE3C2B6" w14:textId="77777777" w:rsidR="00017DBD" w:rsidRDefault="00017DBD" w:rsidP="00017DBD">
      <w:pPr>
        <w:pStyle w:val="PL"/>
      </w:pPr>
      <w:r>
        <w:t xml:space="preserve">        dnn:</w:t>
      </w:r>
    </w:p>
    <w:p w14:paraId="12B1A7AC" w14:textId="77777777" w:rsidR="00017DBD" w:rsidRDefault="00017DBD" w:rsidP="00017DBD">
      <w:pPr>
        <w:pStyle w:val="PL"/>
      </w:pPr>
      <w:r>
        <w:t xml:space="preserve">          $ref: 'TS29571_CommonData.yaml#/components/schemas/Dnn'</w:t>
      </w:r>
    </w:p>
    <w:p w14:paraId="447A2602" w14:textId="77777777" w:rsidR="00017DBD" w:rsidRDefault="00017DBD" w:rsidP="00017DBD">
      <w:pPr>
        <w:pStyle w:val="PL"/>
      </w:pPr>
      <w:r>
        <w:t xml:space="preserve">        networkArea:</w:t>
      </w:r>
    </w:p>
    <w:p w14:paraId="1D11013B" w14:textId="77777777" w:rsidR="00017DBD" w:rsidRDefault="00017DBD" w:rsidP="00017DBD">
      <w:pPr>
        <w:pStyle w:val="PL"/>
      </w:pPr>
      <w:r>
        <w:t xml:space="preserve">          $ref: 'TS29554_Npcf_BDTPolicyControl.yaml#/components/schemas/NetworkAreaInfo'</w:t>
      </w:r>
    </w:p>
    <w:p w14:paraId="3068FA7E" w14:textId="77777777" w:rsidR="00017DBD" w:rsidRDefault="00017DBD" w:rsidP="00017DBD">
      <w:pPr>
        <w:pStyle w:val="PL"/>
      </w:pPr>
      <w:r>
        <w:t xml:space="preserve">        nsiId:</w:t>
      </w:r>
    </w:p>
    <w:p w14:paraId="465E873E" w14:textId="77777777" w:rsidR="00017DBD" w:rsidRDefault="00017DBD" w:rsidP="00017DBD">
      <w:pPr>
        <w:pStyle w:val="PL"/>
      </w:pPr>
      <w:r>
        <w:t xml:space="preserve">          $ref: 'TS29531_Nnssf_NSSelection.yaml#/components/schemas/NsiId'</w:t>
      </w:r>
    </w:p>
    <w:p w14:paraId="33773CB3" w14:textId="77777777" w:rsidR="00017DBD" w:rsidRDefault="00017DBD" w:rsidP="00017DBD">
      <w:pPr>
        <w:pStyle w:val="PL"/>
      </w:pPr>
      <w:r>
        <w:t xml:space="preserve">        ratio:</w:t>
      </w:r>
    </w:p>
    <w:p w14:paraId="00607D71" w14:textId="77777777" w:rsidR="00017DBD" w:rsidRDefault="00017DBD" w:rsidP="00017DBD">
      <w:pPr>
        <w:pStyle w:val="PL"/>
      </w:pPr>
      <w:r>
        <w:t xml:space="preserve">          $ref: 'TS29571_CommonData.yaml#/components/schemas/SamplingRatio'</w:t>
      </w:r>
    </w:p>
    <w:p w14:paraId="10B9066F" w14:textId="77777777" w:rsidR="00017DBD" w:rsidRDefault="00017DBD" w:rsidP="00017DBD">
      <w:pPr>
        <w:pStyle w:val="PL"/>
        <w:rPr>
          <w:lang w:eastAsia="zh-CN"/>
        </w:rPr>
      </w:pPr>
      <w:r>
        <w:rPr>
          <w:rFonts w:hint="eastAsia"/>
          <w:lang w:eastAsia="zh-CN"/>
        </w:rPr>
        <w:t xml:space="preserve"> </w:t>
      </w:r>
      <w:r>
        <w:rPr>
          <w:lang w:eastAsia="zh-CN"/>
        </w:rPr>
        <w:t xml:space="preserve">       ratFreq:</w:t>
      </w:r>
    </w:p>
    <w:p w14:paraId="25389483" w14:textId="77777777" w:rsidR="00017DBD" w:rsidRDefault="00017DBD" w:rsidP="00017DBD">
      <w:pPr>
        <w:pStyle w:val="PL"/>
      </w:pPr>
      <w:r>
        <w:t xml:space="preserve">          $ref: '#/components/schemas/RatFreqInformation'</w:t>
      </w:r>
    </w:p>
    <w:p w14:paraId="06A632AD" w14:textId="77777777" w:rsidR="00017DBD" w:rsidRDefault="00017DBD" w:rsidP="00017DBD">
      <w:pPr>
        <w:pStyle w:val="PL"/>
      </w:pPr>
      <w:r>
        <w:t xml:space="preserve">        </w:t>
      </w:r>
      <w:r>
        <w:rPr>
          <w:lang w:eastAsia="zh-CN"/>
        </w:rPr>
        <w:t>pduSesInfo</w:t>
      </w:r>
      <w:r>
        <w:t>:</w:t>
      </w:r>
    </w:p>
    <w:p w14:paraId="30F2CEAC" w14:textId="77777777" w:rsidR="00017DBD" w:rsidRDefault="00017DBD" w:rsidP="00017DBD">
      <w:pPr>
        <w:pStyle w:val="PL"/>
      </w:pPr>
      <w:r>
        <w:t xml:space="preserve">          $ref: '#/components/schemas/</w:t>
      </w:r>
      <w:r>
        <w:rPr>
          <w:rFonts w:eastAsia="等线"/>
        </w:rPr>
        <w:t>PduSessionInfo</w:t>
      </w:r>
      <w:r>
        <w:t>'</w:t>
      </w:r>
    </w:p>
    <w:p w14:paraId="6DEF5C52" w14:textId="77777777" w:rsidR="00017DBD" w:rsidRDefault="00017DBD" w:rsidP="00017DBD">
      <w:pPr>
        <w:pStyle w:val="PL"/>
      </w:pPr>
      <w:r>
        <w:t xml:space="preserve">      required:</w:t>
      </w:r>
    </w:p>
    <w:p w14:paraId="12B5ACB4" w14:textId="77777777" w:rsidR="00017DBD" w:rsidRDefault="00017DBD" w:rsidP="00017DBD">
      <w:pPr>
        <w:pStyle w:val="PL"/>
      </w:pPr>
      <w:r>
        <w:t xml:space="preserve">        - svcExprc</w:t>
      </w:r>
    </w:p>
    <w:p w14:paraId="5EAF330E" w14:textId="77777777" w:rsidR="00017DBD" w:rsidRDefault="00017DBD" w:rsidP="00017DBD">
      <w:pPr>
        <w:pStyle w:val="PL"/>
      </w:pPr>
    </w:p>
    <w:p w14:paraId="02468CBC" w14:textId="77777777" w:rsidR="00017DBD" w:rsidRDefault="00017DBD" w:rsidP="00017DBD">
      <w:pPr>
        <w:pStyle w:val="PL"/>
      </w:pPr>
      <w:r>
        <w:t xml:space="preserve">    BwRequirement:</w:t>
      </w:r>
    </w:p>
    <w:p w14:paraId="6791CA4E" w14:textId="77777777" w:rsidR="00017DBD" w:rsidRDefault="00017DBD" w:rsidP="00017DBD">
      <w:pPr>
        <w:pStyle w:val="PL"/>
      </w:pPr>
      <w:r>
        <w:t xml:space="preserve">      description: Represents bandwidth requirements.</w:t>
      </w:r>
    </w:p>
    <w:p w14:paraId="5F0B1383" w14:textId="77777777" w:rsidR="00017DBD" w:rsidRDefault="00017DBD" w:rsidP="00017DBD">
      <w:pPr>
        <w:pStyle w:val="PL"/>
      </w:pPr>
      <w:r>
        <w:t xml:space="preserve">      type: object</w:t>
      </w:r>
    </w:p>
    <w:p w14:paraId="46F87F20" w14:textId="77777777" w:rsidR="00017DBD" w:rsidRDefault="00017DBD" w:rsidP="00017DBD">
      <w:pPr>
        <w:pStyle w:val="PL"/>
      </w:pPr>
      <w:r>
        <w:t xml:space="preserve">      properties:</w:t>
      </w:r>
    </w:p>
    <w:p w14:paraId="4631D61A" w14:textId="77777777" w:rsidR="00017DBD" w:rsidRDefault="00017DBD" w:rsidP="00017DBD">
      <w:pPr>
        <w:pStyle w:val="PL"/>
      </w:pPr>
      <w:r>
        <w:t xml:space="preserve">        appId:</w:t>
      </w:r>
    </w:p>
    <w:p w14:paraId="00EF775F" w14:textId="77777777" w:rsidR="00017DBD" w:rsidRDefault="00017DBD" w:rsidP="00017DBD">
      <w:pPr>
        <w:pStyle w:val="PL"/>
      </w:pPr>
      <w:r>
        <w:t xml:space="preserve">          $ref: 'TS29571_CommonData.yaml#/components/schemas/ApplicationId'</w:t>
      </w:r>
    </w:p>
    <w:p w14:paraId="7DC31568" w14:textId="77777777" w:rsidR="00017DBD" w:rsidRDefault="00017DBD" w:rsidP="00017DBD">
      <w:pPr>
        <w:pStyle w:val="PL"/>
      </w:pPr>
      <w:r>
        <w:t xml:space="preserve">        marBwDl:</w:t>
      </w:r>
    </w:p>
    <w:p w14:paraId="401922D4" w14:textId="77777777" w:rsidR="00017DBD" w:rsidRDefault="00017DBD" w:rsidP="00017DBD">
      <w:pPr>
        <w:pStyle w:val="PL"/>
      </w:pPr>
      <w:r>
        <w:t xml:space="preserve">          $ref: 'TS29571_CommonData.yaml#/components/schemas/BitRate'</w:t>
      </w:r>
    </w:p>
    <w:p w14:paraId="1F5A018C" w14:textId="77777777" w:rsidR="00017DBD" w:rsidRDefault="00017DBD" w:rsidP="00017DBD">
      <w:pPr>
        <w:pStyle w:val="PL"/>
      </w:pPr>
      <w:r>
        <w:t xml:space="preserve">        marBwUl:</w:t>
      </w:r>
    </w:p>
    <w:p w14:paraId="5AFA2C3A" w14:textId="77777777" w:rsidR="00017DBD" w:rsidRDefault="00017DBD" w:rsidP="00017DBD">
      <w:pPr>
        <w:pStyle w:val="PL"/>
      </w:pPr>
      <w:r>
        <w:t xml:space="preserve">          $ref: 'TS29571_CommonData.yaml#/components/schemas/BitRate'</w:t>
      </w:r>
    </w:p>
    <w:p w14:paraId="4A7F9B24" w14:textId="77777777" w:rsidR="00017DBD" w:rsidRDefault="00017DBD" w:rsidP="00017DBD">
      <w:pPr>
        <w:pStyle w:val="PL"/>
      </w:pPr>
      <w:r>
        <w:t xml:space="preserve">        mirBwDl:</w:t>
      </w:r>
    </w:p>
    <w:p w14:paraId="1C6F8767" w14:textId="77777777" w:rsidR="00017DBD" w:rsidRDefault="00017DBD" w:rsidP="00017DBD">
      <w:pPr>
        <w:pStyle w:val="PL"/>
      </w:pPr>
      <w:r>
        <w:t xml:space="preserve">          $ref: 'TS29571_CommonData.yaml#/components/schemas/BitRate'</w:t>
      </w:r>
    </w:p>
    <w:p w14:paraId="7DAA2D4A" w14:textId="77777777" w:rsidR="00017DBD" w:rsidRDefault="00017DBD" w:rsidP="00017DBD">
      <w:pPr>
        <w:pStyle w:val="PL"/>
      </w:pPr>
      <w:r>
        <w:t xml:space="preserve">        mirBwUl:</w:t>
      </w:r>
    </w:p>
    <w:p w14:paraId="04987CE7" w14:textId="77777777" w:rsidR="00017DBD" w:rsidRDefault="00017DBD" w:rsidP="00017DBD">
      <w:pPr>
        <w:pStyle w:val="PL"/>
      </w:pPr>
      <w:r>
        <w:t xml:space="preserve">          $ref: 'TS29571_CommonData.yaml#/components/schemas/BitRate'</w:t>
      </w:r>
    </w:p>
    <w:p w14:paraId="68FC57B2" w14:textId="77777777" w:rsidR="00017DBD" w:rsidRDefault="00017DBD" w:rsidP="00017DBD">
      <w:pPr>
        <w:pStyle w:val="PL"/>
      </w:pPr>
      <w:r>
        <w:t xml:space="preserve">      required:</w:t>
      </w:r>
    </w:p>
    <w:p w14:paraId="33BD4731" w14:textId="77777777" w:rsidR="00017DBD" w:rsidRDefault="00017DBD" w:rsidP="00017DBD">
      <w:pPr>
        <w:pStyle w:val="PL"/>
      </w:pPr>
      <w:r>
        <w:t xml:space="preserve">        - appId</w:t>
      </w:r>
    </w:p>
    <w:p w14:paraId="7F61027B" w14:textId="77777777" w:rsidR="00017DBD" w:rsidRDefault="00017DBD" w:rsidP="00017DBD">
      <w:pPr>
        <w:pStyle w:val="PL"/>
      </w:pPr>
    </w:p>
    <w:p w14:paraId="47A9272A" w14:textId="77777777" w:rsidR="00017DBD" w:rsidRDefault="00017DBD" w:rsidP="00017DBD">
      <w:pPr>
        <w:pStyle w:val="PL"/>
      </w:pPr>
      <w:r>
        <w:t xml:space="preserve">    SliceLoadLevelInformation:</w:t>
      </w:r>
    </w:p>
    <w:p w14:paraId="3F50411D" w14:textId="77777777" w:rsidR="00017DBD" w:rsidRDefault="00017DBD" w:rsidP="00017DBD">
      <w:pPr>
        <w:pStyle w:val="PL"/>
      </w:pPr>
      <w:r>
        <w:t xml:space="preserve">      description: Contains load level information applicable for one or several slices.</w:t>
      </w:r>
    </w:p>
    <w:p w14:paraId="04DEBA9F" w14:textId="77777777" w:rsidR="00017DBD" w:rsidRDefault="00017DBD" w:rsidP="00017DBD">
      <w:pPr>
        <w:pStyle w:val="PL"/>
      </w:pPr>
      <w:r>
        <w:t xml:space="preserve">      type: object</w:t>
      </w:r>
    </w:p>
    <w:p w14:paraId="6FAA2B5E" w14:textId="77777777" w:rsidR="00017DBD" w:rsidRDefault="00017DBD" w:rsidP="00017DBD">
      <w:pPr>
        <w:pStyle w:val="PL"/>
      </w:pPr>
      <w:r>
        <w:t xml:space="preserve">      properties:</w:t>
      </w:r>
    </w:p>
    <w:p w14:paraId="6E4EAB88" w14:textId="77777777" w:rsidR="00017DBD" w:rsidRDefault="00017DBD" w:rsidP="00017DBD">
      <w:pPr>
        <w:pStyle w:val="PL"/>
      </w:pPr>
      <w:r>
        <w:t xml:space="preserve">        loadLevelInformation:</w:t>
      </w:r>
    </w:p>
    <w:p w14:paraId="5B17804F" w14:textId="77777777" w:rsidR="00017DBD" w:rsidRDefault="00017DBD" w:rsidP="00017DBD">
      <w:pPr>
        <w:pStyle w:val="PL"/>
      </w:pPr>
      <w:r>
        <w:t xml:space="preserve">          $ref: '#/components/schemas/LoadLevelInformation'</w:t>
      </w:r>
    </w:p>
    <w:p w14:paraId="2FA232F0" w14:textId="77777777" w:rsidR="00017DBD" w:rsidRDefault="00017DBD" w:rsidP="00017DBD">
      <w:pPr>
        <w:pStyle w:val="PL"/>
      </w:pPr>
      <w:r>
        <w:t xml:space="preserve">        snssais:</w:t>
      </w:r>
    </w:p>
    <w:p w14:paraId="7C88EBAA" w14:textId="77777777" w:rsidR="00017DBD" w:rsidRDefault="00017DBD" w:rsidP="00017DBD">
      <w:pPr>
        <w:pStyle w:val="PL"/>
      </w:pPr>
      <w:r>
        <w:t xml:space="preserve">          type: array</w:t>
      </w:r>
    </w:p>
    <w:p w14:paraId="2BC5C7BA" w14:textId="77777777" w:rsidR="00017DBD" w:rsidRDefault="00017DBD" w:rsidP="00017DBD">
      <w:pPr>
        <w:pStyle w:val="PL"/>
      </w:pPr>
      <w:r>
        <w:lastRenderedPageBreak/>
        <w:t xml:space="preserve">          items:</w:t>
      </w:r>
    </w:p>
    <w:p w14:paraId="5D8C04DC" w14:textId="77777777" w:rsidR="00017DBD" w:rsidRDefault="00017DBD" w:rsidP="00017DBD">
      <w:pPr>
        <w:pStyle w:val="PL"/>
      </w:pPr>
      <w:r>
        <w:t xml:space="preserve">            $ref: 'TS29571_CommonData.yaml#/components/schemas/Snssai'</w:t>
      </w:r>
    </w:p>
    <w:p w14:paraId="5FA3410A" w14:textId="77777777" w:rsidR="00017DBD" w:rsidRDefault="00017DBD" w:rsidP="00017DBD">
      <w:pPr>
        <w:pStyle w:val="PL"/>
      </w:pPr>
      <w:r>
        <w:t xml:space="preserve">          minItems: 1</w:t>
      </w:r>
    </w:p>
    <w:p w14:paraId="150303AA" w14:textId="77777777" w:rsidR="00017DBD" w:rsidRDefault="00017DBD" w:rsidP="00017DBD">
      <w:pPr>
        <w:pStyle w:val="PL"/>
      </w:pPr>
      <w:r>
        <w:t xml:space="preserve">          description: Identification(s) of network slice to which the subscription applies.</w:t>
      </w:r>
    </w:p>
    <w:p w14:paraId="2FB03ADE" w14:textId="77777777" w:rsidR="00017DBD" w:rsidRDefault="00017DBD" w:rsidP="00017DBD">
      <w:pPr>
        <w:pStyle w:val="PL"/>
      </w:pPr>
      <w:r>
        <w:t xml:space="preserve">      required:</w:t>
      </w:r>
    </w:p>
    <w:p w14:paraId="16CF33A3" w14:textId="77777777" w:rsidR="00017DBD" w:rsidRDefault="00017DBD" w:rsidP="00017DBD">
      <w:pPr>
        <w:pStyle w:val="PL"/>
      </w:pPr>
      <w:r>
        <w:t xml:space="preserve">        - loadLevelInformation</w:t>
      </w:r>
    </w:p>
    <w:p w14:paraId="25FCB7A7" w14:textId="77777777" w:rsidR="00017DBD" w:rsidRDefault="00017DBD" w:rsidP="00017DBD">
      <w:pPr>
        <w:pStyle w:val="PL"/>
      </w:pPr>
      <w:r>
        <w:t xml:space="preserve">        - snssais</w:t>
      </w:r>
    </w:p>
    <w:p w14:paraId="6B1E476D" w14:textId="77777777" w:rsidR="00017DBD" w:rsidRDefault="00017DBD" w:rsidP="00017DBD">
      <w:pPr>
        <w:pStyle w:val="PL"/>
      </w:pPr>
    </w:p>
    <w:p w14:paraId="03A6FE90" w14:textId="77777777" w:rsidR="00017DBD" w:rsidRDefault="00017DBD" w:rsidP="00017DBD">
      <w:pPr>
        <w:pStyle w:val="PL"/>
      </w:pPr>
      <w:r>
        <w:t xml:space="preserve">    NsiLoadLevelInfo:</w:t>
      </w:r>
    </w:p>
    <w:p w14:paraId="38808566" w14:textId="77777777" w:rsidR="00017DBD" w:rsidRDefault="00017DBD" w:rsidP="00017DBD">
      <w:pPr>
        <w:pStyle w:val="PL"/>
      </w:pPr>
      <w:r>
        <w:t xml:space="preserve">      description: &gt;</w:t>
      </w:r>
    </w:p>
    <w:p w14:paraId="358A5E8A" w14:textId="77777777" w:rsidR="00017DBD" w:rsidRDefault="00017DBD" w:rsidP="00017DBD">
      <w:pPr>
        <w:pStyle w:val="PL"/>
      </w:pPr>
      <w:r>
        <w:t xml:space="preserve">        Represents the network slice and optionally the associated network slice instance and the</w:t>
      </w:r>
    </w:p>
    <w:p w14:paraId="1859AEB9" w14:textId="77777777" w:rsidR="00017DBD" w:rsidRDefault="00017DBD" w:rsidP="00017DBD">
      <w:pPr>
        <w:pStyle w:val="PL"/>
      </w:pPr>
      <w:r>
        <w:t xml:space="preserve">        load level information.</w:t>
      </w:r>
    </w:p>
    <w:p w14:paraId="4390B9D6" w14:textId="77777777" w:rsidR="00017DBD" w:rsidRDefault="00017DBD" w:rsidP="00017DBD">
      <w:pPr>
        <w:pStyle w:val="PL"/>
      </w:pPr>
      <w:r>
        <w:t xml:space="preserve">      type: object</w:t>
      </w:r>
    </w:p>
    <w:p w14:paraId="22361D49" w14:textId="77777777" w:rsidR="00017DBD" w:rsidRDefault="00017DBD" w:rsidP="00017DBD">
      <w:pPr>
        <w:pStyle w:val="PL"/>
      </w:pPr>
      <w:r>
        <w:t xml:space="preserve">      properties:</w:t>
      </w:r>
    </w:p>
    <w:p w14:paraId="110E4B7F" w14:textId="77777777" w:rsidR="00017DBD" w:rsidRDefault="00017DBD" w:rsidP="00017DBD">
      <w:pPr>
        <w:pStyle w:val="PL"/>
      </w:pPr>
      <w:r>
        <w:t xml:space="preserve">        loadLevelInformation:</w:t>
      </w:r>
    </w:p>
    <w:p w14:paraId="6C72EFAC" w14:textId="77777777" w:rsidR="00017DBD" w:rsidRDefault="00017DBD" w:rsidP="00017DBD">
      <w:pPr>
        <w:pStyle w:val="PL"/>
      </w:pPr>
      <w:r>
        <w:t xml:space="preserve">          $ref: '#/components/schemas/LoadLevelInformation'</w:t>
      </w:r>
    </w:p>
    <w:p w14:paraId="10617D98" w14:textId="77777777" w:rsidR="00017DBD" w:rsidRDefault="00017DBD" w:rsidP="00017DBD">
      <w:pPr>
        <w:pStyle w:val="PL"/>
      </w:pPr>
      <w:r>
        <w:t xml:space="preserve">        snssai:</w:t>
      </w:r>
    </w:p>
    <w:p w14:paraId="071BD71C" w14:textId="77777777" w:rsidR="00017DBD" w:rsidRDefault="00017DBD" w:rsidP="00017DBD">
      <w:pPr>
        <w:pStyle w:val="PL"/>
      </w:pPr>
      <w:r>
        <w:t xml:space="preserve">          $ref: 'TS29571_CommonData.yaml#/components/schemas/Snssai'</w:t>
      </w:r>
    </w:p>
    <w:p w14:paraId="52180B10" w14:textId="77777777" w:rsidR="00017DBD" w:rsidRDefault="00017DBD" w:rsidP="00017DBD">
      <w:pPr>
        <w:pStyle w:val="PL"/>
      </w:pPr>
      <w:r>
        <w:t xml:space="preserve">        nsiId:</w:t>
      </w:r>
    </w:p>
    <w:p w14:paraId="7F6D3FFF" w14:textId="77777777" w:rsidR="00017DBD" w:rsidRDefault="00017DBD" w:rsidP="00017DBD">
      <w:pPr>
        <w:pStyle w:val="PL"/>
      </w:pPr>
      <w:r>
        <w:t xml:space="preserve">          $ref: 'TS29531_Nnssf_NSSelection.yaml#/components/schemas/NsiId'</w:t>
      </w:r>
    </w:p>
    <w:p w14:paraId="1D3D1C04" w14:textId="77777777" w:rsidR="00017DBD" w:rsidRDefault="00017DBD" w:rsidP="00017DBD">
      <w:pPr>
        <w:pStyle w:val="PL"/>
      </w:pPr>
      <w:r>
        <w:t xml:space="preserve">        </w:t>
      </w:r>
      <w:r>
        <w:rPr>
          <w:rFonts w:hint="eastAsia"/>
          <w:lang w:eastAsia="zh-CN"/>
        </w:rPr>
        <w:t>re</w:t>
      </w:r>
      <w:r>
        <w:rPr>
          <w:lang w:eastAsia="zh-CN"/>
        </w:rPr>
        <w:t>sUsage</w:t>
      </w:r>
      <w:r>
        <w:t>:</w:t>
      </w:r>
    </w:p>
    <w:p w14:paraId="4C687B07" w14:textId="77777777" w:rsidR="00017DBD" w:rsidRDefault="00017DBD" w:rsidP="00017DBD">
      <w:pPr>
        <w:pStyle w:val="PL"/>
      </w:pPr>
      <w:r>
        <w:t xml:space="preserve">          $ref: '#/components/schemas/ResourceUsage'</w:t>
      </w:r>
    </w:p>
    <w:p w14:paraId="5F449083" w14:textId="77777777" w:rsidR="00017DBD" w:rsidRDefault="00017DBD" w:rsidP="00017DBD">
      <w:pPr>
        <w:pStyle w:val="PL"/>
      </w:pPr>
      <w:r>
        <w:t xml:space="preserve">        </w:t>
      </w:r>
      <w:r>
        <w:rPr>
          <w:lang w:eastAsia="zh-CN"/>
        </w:rPr>
        <w:t>numOfExceedLoadLevelThr</w:t>
      </w:r>
      <w:r>
        <w:t>:</w:t>
      </w:r>
    </w:p>
    <w:p w14:paraId="6468CAAD" w14:textId="77777777" w:rsidR="00017DBD" w:rsidRDefault="00017DBD" w:rsidP="00017DBD">
      <w:pPr>
        <w:pStyle w:val="PL"/>
      </w:pPr>
      <w:r>
        <w:t xml:space="preserve">          $ref: 'TS29571_CommonData.yaml#/components/schemas/Uinteger'</w:t>
      </w:r>
    </w:p>
    <w:p w14:paraId="23344DEE" w14:textId="77777777" w:rsidR="00017DBD" w:rsidRDefault="00017DBD" w:rsidP="00017DBD">
      <w:pPr>
        <w:pStyle w:val="PL"/>
      </w:pPr>
      <w:r>
        <w:t xml:space="preserve">        </w:t>
      </w:r>
      <w:r>
        <w:rPr>
          <w:lang w:eastAsia="zh-CN"/>
        </w:rPr>
        <w:t>exceedLoadLevelThrInd</w:t>
      </w:r>
      <w:r>
        <w:t>:</w:t>
      </w:r>
    </w:p>
    <w:p w14:paraId="289E5956" w14:textId="77777777" w:rsidR="00017DBD" w:rsidRDefault="00017DBD" w:rsidP="00017DBD">
      <w:pPr>
        <w:pStyle w:val="PL"/>
      </w:pPr>
      <w:r>
        <w:t xml:space="preserve">          type: boolean</w:t>
      </w:r>
    </w:p>
    <w:p w14:paraId="5DD602B8" w14:textId="77777777" w:rsidR="00017DBD" w:rsidRDefault="00017DBD" w:rsidP="00017DBD">
      <w:pPr>
        <w:pStyle w:val="PL"/>
      </w:pPr>
      <w:r>
        <w:t xml:space="preserve">          description: &gt;</w:t>
      </w:r>
    </w:p>
    <w:p w14:paraId="76333BCF" w14:textId="77777777" w:rsidR="00017DBD" w:rsidRDefault="00017DBD" w:rsidP="00017DBD">
      <w:pPr>
        <w:pStyle w:val="PL"/>
      </w:pPr>
      <w:r>
        <w:t xml:space="preserve">            Indicates whether the Load Level Threshold is met or exceeded by the statistics value.</w:t>
      </w:r>
    </w:p>
    <w:p w14:paraId="268A74C7" w14:textId="77777777" w:rsidR="00017DBD" w:rsidRDefault="00017DBD" w:rsidP="00017DBD">
      <w:pPr>
        <w:pStyle w:val="PL"/>
      </w:pPr>
      <w:r>
        <w:t xml:space="preserve">            Set to "true" if the Load Level Threshold is met or exceeded, otherwise set to "false".</w:t>
      </w:r>
    </w:p>
    <w:p w14:paraId="28AEC472" w14:textId="77777777" w:rsidR="00017DBD" w:rsidRDefault="00017DBD" w:rsidP="00017DBD">
      <w:pPr>
        <w:pStyle w:val="PL"/>
      </w:pPr>
      <w:r>
        <w:t xml:space="preserve">            Shall be present if one of the </w:t>
      </w:r>
      <w:proofErr w:type="gramStart"/>
      <w:r>
        <w:t>element</w:t>
      </w:r>
      <w:proofErr w:type="gramEnd"/>
      <w:r>
        <w:t xml:space="preserve"> in the "listOfAnaSubsets" attribute was set to</w:t>
      </w:r>
    </w:p>
    <w:p w14:paraId="53B30E33" w14:textId="77777777" w:rsidR="00017DBD" w:rsidRDefault="00017DBD" w:rsidP="00017DBD">
      <w:pPr>
        <w:pStyle w:val="PL"/>
      </w:pPr>
      <w:r>
        <w:t xml:space="preserve">            EXCEED_LOAD_LEVEL_THR_IND.</w:t>
      </w:r>
    </w:p>
    <w:p w14:paraId="17348AA1" w14:textId="77777777" w:rsidR="00017DBD" w:rsidRDefault="00017DBD" w:rsidP="00017DBD">
      <w:pPr>
        <w:pStyle w:val="PL"/>
      </w:pPr>
      <w:r>
        <w:t xml:space="preserve">        networkArea:</w:t>
      </w:r>
    </w:p>
    <w:p w14:paraId="55B6FCA2" w14:textId="77777777" w:rsidR="00017DBD" w:rsidRDefault="00017DBD" w:rsidP="00017DBD">
      <w:pPr>
        <w:pStyle w:val="PL"/>
      </w:pPr>
      <w:r>
        <w:t xml:space="preserve">          $ref: 'TS29554_Npcf_BDTPolicyControl.yaml#/components/schemas/NetworkAreaInfo'</w:t>
      </w:r>
    </w:p>
    <w:p w14:paraId="6806AAE4" w14:textId="77777777" w:rsidR="00017DBD" w:rsidRDefault="00017DBD" w:rsidP="00017DBD">
      <w:pPr>
        <w:pStyle w:val="PL"/>
      </w:pPr>
      <w:r>
        <w:t xml:space="preserve">        timePeriod:</w:t>
      </w:r>
    </w:p>
    <w:p w14:paraId="62D6D713" w14:textId="77777777" w:rsidR="00017DBD" w:rsidRDefault="00017DBD" w:rsidP="00017DBD">
      <w:pPr>
        <w:pStyle w:val="PL"/>
      </w:pPr>
      <w:r>
        <w:t xml:space="preserve">          $ref: 'TS29122_CommonData.yaml#/components/schemas/TimeWindow'</w:t>
      </w:r>
    </w:p>
    <w:p w14:paraId="6705E378" w14:textId="77777777" w:rsidR="00017DBD" w:rsidRDefault="00017DBD" w:rsidP="00017DBD">
      <w:pPr>
        <w:pStyle w:val="PL"/>
      </w:pPr>
      <w:r>
        <w:t xml:space="preserve">        resUsgThrCrossTimePeriod:</w:t>
      </w:r>
    </w:p>
    <w:p w14:paraId="67F45E30" w14:textId="77777777" w:rsidR="00017DBD" w:rsidRDefault="00017DBD" w:rsidP="00017DBD">
      <w:pPr>
        <w:pStyle w:val="PL"/>
      </w:pPr>
      <w:r>
        <w:t xml:space="preserve">          type: array</w:t>
      </w:r>
    </w:p>
    <w:p w14:paraId="24CE5159" w14:textId="77777777" w:rsidR="00017DBD" w:rsidRDefault="00017DBD" w:rsidP="00017DBD">
      <w:pPr>
        <w:pStyle w:val="PL"/>
      </w:pPr>
      <w:r>
        <w:t xml:space="preserve">          items:</w:t>
      </w:r>
    </w:p>
    <w:p w14:paraId="1A138B1E" w14:textId="77777777" w:rsidR="00017DBD" w:rsidRDefault="00017DBD" w:rsidP="00017DBD">
      <w:pPr>
        <w:pStyle w:val="PL"/>
      </w:pPr>
      <w:r>
        <w:t xml:space="preserve">            $ref: 'TS29122_CommonData.yaml#/components/schemas/TimeWindow'</w:t>
      </w:r>
    </w:p>
    <w:p w14:paraId="7ACCB1D2" w14:textId="77777777" w:rsidR="00017DBD" w:rsidRDefault="00017DBD" w:rsidP="00017DBD">
      <w:pPr>
        <w:pStyle w:val="PL"/>
      </w:pPr>
      <w:r>
        <w:t xml:space="preserve">          minItems: 1</w:t>
      </w:r>
    </w:p>
    <w:p w14:paraId="19CEC0C6" w14:textId="77777777" w:rsidR="00017DBD" w:rsidRDefault="00017DBD" w:rsidP="00017DBD">
      <w:pPr>
        <w:pStyle w:val="PL"/>
        <w:rPr>
          <w:lang w:eastAsia="zh-CN"/>
        </w:rPr>
      </w:pPr>
      <w:r>
        <w:t xml:space="preserve">          description: </w:t>
      </w:r>
      <w:r>
        <w:rPr>
          <w:lang w:eastAsia="zh-CN"/>
        </w:rPr>
        <w:t>&gt;</w:t>
      </w:r>
    </w:p>
    <w:p w14:paraId="2BC62C98" w14:textId="77777777" w:rsidR="00017DBD" w:rsidRDefault="00017DBD" w:rsidP="00017DBD">
      <w:pPr>
        <w:pStyle w:val="PL"/>
      </w:pPr>
      <w:r>
        <w:t xml:space="preserve">            </w:t>
      </w:r>
      <w:r>
        <w:rPr>
          <w:rFonts w:cs="Arial"/>
          <w:szCs w:val="18"/>
        </w:rPr>
        <w:t xml:space="preserve">Each element indicates the </w:t>
      </w:r>
      <w:r>
        <w:t>time elapsed between times each threshold is met or exceeded</w:t>
      </w:r>
    </w:p>
    <w:p w14:paraId="6CA993B0" w14:textId="77777777" w:rsidR="00017DBD" w:rsidRDefault="00017DBD" w:rsidP="00017DB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093CA49" w14:textId="77777777" w:rsidR="00017DBD" w:rsidRDefault="00017DBD" w:rsidP="00017DBD">
      <w:pPr>
        <w:pStyle w:val="PL"/>
        <w:rPr>
          <w:rFonts w:cs="Arial"/>
          <w:szCs w:val="18"/>
        </w:rPr>
      </w:pPr>
      <w:r>
        <w:rPr>
          <w:rFonts w:cs="Arial"/>
          <w:szCs w:val="18"/>
        </w:rPr>
        <w:t xml:space="preserve">            threshold is reached or exceeded. May be present if the "listOfAnaSubsets" attribute is</w:t>
      </w:r>
    </w:p>
    <w:p w14:paraId="00C43C66" w14:textId="77777777" w:rsidR="00017DBD" w:rsidRDefault="00017DBD" w:rsidP="00017DBD">
      <w:pPr>
        <w:pStyle w:val="PL"/>
        <w:rPr>
          <w:rFonts w:cs="Arial"/>
          <w:szCs w:val="18"/>
        </w:rPr>
      </w:pPr>
      <w:r>
        <w:rPr>
          <w:rFonts w:cs="Arial"/>
          <w:szCs w:val="18"/>
        </w:rPr>
        <w:t xml:space="preserve">            provided and the maximum number of instances shall not exceed the value provided in the</w:t>
      </w:r>
    </w:p>
    <w:p w14:paraId="034DBB6C" w14:textId="77777777" w:rsidR="00017DBD" w:rsidRDefault="00017DBD" w:rsidP="00017DBD">
      <w:pPr>
        <w:pStyle w:val="PL"/>
      </w:pPr>
      <w:r>
        <w:rPr>
          <w:rFonts w:cs="Arial"/>
          <w:szCs w:val="18"/>
        </w:rPr>
        <w:t xml:space="preserve">            "numOfExceedLoadLevelThr" attribute.</w:t>
      </w:r>
    </w:p>
    <w:p w14:paraId="581BD1B6" w14:textId="77777777" w:rsidR="00017DBD" w:rsidRDefault="00017DBD" w:rsidP="00017DBD">
      <w:pPr>
        <w:pStyle w:val="PL"/>
      </w:pPr>
      <w:r>
        <w:t xml:space="preserve">        numOfUes:</w:t>
      </w:r>
    </w:p>
    <w:p w14:paraId="3E49104A" w14:textId="77777777" w:rsidR="00017DBD" w:rsidRDefault="00017DBD" w:rsidP="00017DBD">
      <w:pPr>
        <w:pStyle w:val="PL"/>
      </w:pPr>
      <w:r>
        <w:t xml:space="preserve">          $ref: '#/components/schemas/NumberAverage'</w:t>
      </w:r>
    </w:p>
    <w:p w14:paraId="1402B7F5" w14:textId="77777777" w:rsidR="00017DBD" w:rsidRDefault="00017DBD" w:rsidP="00017DBD">
      <w:pPr>
        <w:pStyle w:val="PL"/>
      </w:pPr>
      <w:r>
        <w:t xml:space="preserve">        numOfPduSess:</w:t>
      </w:r>
    </w:p>
    <w:p w14:paraId="4757FA03" w14:textId="77777777" w:rsidR="00017DBD" w:rsidRDefault="00017DBD" w:rsidP="00017DBD">
      <w:pPr>
        <w:pStyle w:val="PL"/>
      </w:pPr>
      <w:r>
        <w:t xml:space="preserve">          $ref: '#/components/schemas/NumberAverage'</w:t>
      </w:r>
    </w:p>
    <w:p w14:paraId="151F0DEC" w14:textId="77777777" w:rsidR="00017DBD" w:rsidRDefault="00017DBD" w:rsidP="00017DBD">
      <w:pPr>
        <w:pStyle w:val="PL"/>
      </w:pPr>
      <w:r>
        <w:t xml:space="preserve">        confidence:</w:t>
      </w:r>
    </w:p>
    <w:p w14:paraId="6365DF7D" w14:textId="77777777" w:rsidR="00017DBD" w:rsidRDefault="00017DBD" w:rsidP="00017DBD">
      <w:pPr>
        <w:pStyle w:val="PL"/>
      </w:pPr>
      <w:r>
        <w:t xml:space="preserve">          $ref: 'TS29571_CommonData.yaml#/components/schemas/Uinteger'</w:t>
      </w:r>
    </w:p>
    <w:p w14:paraId="563BA68F" w14:textId="77777777" w:rsidR="00017DBD" w:rsidRDefault="00017DBD" w:rsidP="00017DBD">
      <w:pPr>
        <w:pStyle w:val="PL"/>
      </w:pPr>
      <w:r>
        <w:t xml:space="preserve">      required:</w:t>
      </w:r>
    </w:p>
    <w:p w14:paraId="4971A838" w14:textId="77777777" w:rsidR="00017DBD" w:rsidRDefault="00017DBD" w:rsidP="00017DBD">
      <w:pPr>
        <w:pStyle w:val="PL"/>
      </w:pPr>
      <w:r>
        <w:t xml:space="preserve">        - loadLevelInformation</w:t>
      </w:r>
    </w:p>
    <w:p w14:paraId="284F583E" w14:textId="77777777" w:rsidR="00017DBD" w:rsidRDefault="00017DBD" w:rsidP="00017DBD">
      <w:pPr>
        <w:pStyle w:val="PL"/>
      </w:pPr>
      <w:r>
        <w:t xml:space="preserve">        - snssai</w:t>
      </w:r>
    </w:p>
    <w:p w14:paraId="06F90B95" w14:textId="77777777" w:rsidR="00017DBD" w:rsidRDefault="00017DBD" w:rsidP="00017DBD">
      <w:pPr>
        <w:pStyle w:val="PL"/>
      </w:pPr>
    </w:p>
    <w:p w14:paraId="1B3E0A6E" w14:textId="77777777" w:rsidR="00017DBD" w:rsidRDefault="00017DBD" w:rsidP="00017DBD">
      <w:pPr>
        <w:pStyle w:val="PL"/>
      </w:pPr>
      <w:r>
        <w:t xml:space="preserve">    NsiIdInfo:</w:t>
      </w:r>
    </w:p>
    <w:p w14:paraId="3622D363" w14:textId="77777777" w:rsidR="00017DBD" w:rsidRDefault="00017DBD" w:rsidP="00017DBD">
      <w:pPr>
        <w:pStyle w:val="PL"/>
      </w:pPr>
      <w:r>
        <w:t xml:space="preserve">      description: Represents the S-NSSAI and the optionally associated Network Slice Instance(s).</w:t>
      </w:r>
    </w:p>
    <w:p w14:paraId="711443FF" w14:textId="77777777" w:rsidR="00017DBD" w:rsidRDefault="00017DBD" w:rsidP="00017DBD">
      <w:pPr>
        <w:pStyle w:val="PL"/>
      </w:pPr>
      <w:r>
        <w:t xml:space="preserve">      type: object</w:t>
      </w:r>
    </w:p>
    <w:p w14:paraId="31816EF8" w14:textId="77777777" w:rsidR="00017DBD" w:rsidRDefault="00017DBD" w:rsidP="00017DBD">
      <w:pPr>
        <w:pStyle w:val="PL"/>
      </w:pPr>
      <w:r>
        <w:t xml:space="preserve">      properties:</w:t>
      </w:r>
    </w:p>
    <w:p w14:paraId="4D8AF822" w14:textId="77777777" w:rsidR="00017DBD" w:rsidRDefault="00017DBD" w:rsidP="00017DBD">
      <w:pPr>
        <w:pStyle w:val="PL"/>
      </w:pPr>
      <w:r>
        <w:t xml:space="preserve">        snssai:</w:t>
      </w:r>
    </w:p>
    <w:p w14:paraId="675E1A99" w14:textId="77777777" w:rsidR="00017DBD" w:rsidRDefault="00017DBD" w:rsidP="00017DBD">
      <w:pPr>
        <w:pStyle w:val="PL"/>
      </w:pPr>
      <w:r>
        <w:t xml:space="preserve">          $ref: 'TS29571_CommonData.yaml#/components/schemas/Snssai'</w:t>
      </w:r>
    </w:p>
    <w:p w14:paraId="202F4F27" w14:textId="77777777" w:rsidR="00017DBD" w:rsidRDefault="00017DBD" w:rsidP="00017DBD">
      <w:pPr>
        <w:pStyle w:val="PL"/>
      </w:pPr>
      <w:r>
        <w:t xml:space="preserve">        nsiIds:</w:t>
      </w:r>
    </w:p>
    <w:p w14:paraId="51FC5067" w14:textId="77777777" w:rsidR="00017DBD" w:rsidRDefault="00017DBD" w:rsidP="00017DBD">
      <w:pPr>
        <w:pStyle w:val="PL"/>
      </w:pPr>
      <w:r>
        <w:t xml:space="preserve">          type: array</w:t>
      </w:r>
    </w:p>
    <w:p w14:paraId="57A552F6" w14:textId="77777777" w:rsidR="00017DBD" w:rsidRDefault="00017DBD" w:rsidP="00017DBD">
      <w:pPr>
        <w:pStyle w:val="PL"/>
      </w:pPr>
      <w:r>
        <w:t xml:space="preserve">          items:</w:t>
      </w:r>
    </w:p>
    <w:p w14:paraId="7C6C9582" w14:textId="77777777" w:rsidR="00017DBD" w:rsidRDefault="00017DBD" w:rsidP="00017DBD">
      <w:pPr>
        <w:pStyle w:val="PL"/>
      </w:pPr>
      <w:r>
        <w:t xml:space="preserve">            $ref: 'TS29531_Nnssf_NSSelection.yaml#/components/schemas/NsiId'</w:t>
      </w:r>
    </w:p>
    <w:p w14:paraId="6CB09CE0" w14:textId="77777777" w:rsidR="00017DBD" w:rsidRDefault="00017DBD" w:rsidP="00017DBD">
      <w:pPr>
        <w:pStyle w:val="PL"/>
      </w:pPr>
      <w:r>
        <w:t xml:space="preserve">          minItems: 1</w:t>
      </w:r>
    </w:p>
    <w:p w14:paraId="4E7F38EE" w14:textId="77777777" w:rsidR="00017DBD" w:rsidRDefault="00017DBD" w:rsidP="00017DBD">
      <w:pPr>
        <w:pStyle w:val="PL"/>
      </w:pPr>
      <w:r>
        <w:t xml:space="preserve">      required:</w:t>
      </w:r>
    </w:p>
    <w:p w14:paraId="01B7F089" w14:textId="77777777" w:rsidR="00017DBD" w:rsidRDefault="00017DBD" w:rsidP="00017DBD">
      <w:pPr>
        <w:pStyle w:val="PL"/>
      </w:pPr>
      <w:r>
        <w:t xml:space="preserve">        - snssai</w:t>
      </w:r>
    </w:p>
    <w:p w14:paraId="089364BB" w14:textId="77777777" w:rsidR="00017DBD" w:rsidRDefault="00017DBD" w:rsidP="00017DBD">
      <w:pPr>
        <w:pStyle w:val="PL"/>
      </w:pPr>
    </w:p>
    <w:p w14:paraId="198C0CD1" w14:textId="77777777" w:rsidR="00017DBD" w:rsidRDefault="00017DBD" w:rsidP="00017DBD">
      <w:pPr>
        <w:pStyle w:val="PL"/>
      </w:pPr>
      <w:r>
        <w:t xml:space="preserve">    EventReportingRequirement:</w:t>
      </w:r>
    </w:p>
    <w:p w14:paraId="2CD45ED9" w14:textId="77777777" w:rsidR="00017DBD" w:rsidRDefault="00017DBD" w:rsidP="00017DBD">
      <w:pPr>
        <w:pStyle w:val="PL"/>
      </w:pPr>
      <w:r>
        <w:t xml:space="preserve">      description: Represents the type of reporting that the subscription requires.</w:t>
      </w:r>
    </w:p>
    <w:p w14:paraId="6A476683" w14:textId="77777777" w:rsidR="00017DBD" w:rsidRDefault="00017DBD" w:rsidP="00017DBD">
      <w:pPr>
        <w:pStyle w:val="PL"/>
      </w:pPr>
      <w:r>
        <w:t xml:space="preserve">      type: object</w:t>
      </w:r>
    </w:p>
    <w:p w14:paraId="50349036" w14:textId="77777777" w:rsidR="00017DBD" w:rsidRDefault="00017DBD" w:rsidP="00017DBD">
      <w:pPr>
        <w:pStyle w:val="PL"/>
      </w:pPr>
      <w:r>
        <w:t xml:space="preserve">      properties:</w:t>
      </w:r>
    </w:p>
    <w:p w14:paraId="0B8D36E5" w14:textId="77777777" w:rsidR="00017DBD" w:rsidRDefault="00017DBD" w:rsidP="00017DBD">
      <w:pPr>
        <w:pStyle w:val="PL"/>
      </w:pPr>
      <w:r>
        <w:t xml:space="preserve">        accuracy:</w:t>
      </w:r>
    </w:p>
    <w:p w14:paraId="437FA969" w14:textId="77777777" w:rsidR="00017DBD" w:rsidRDefault="00017DBD" w:rsidP="00017DBD">
      <w:pPr>
        <w:pStyle w:val="PL"/>
      </w:pPr>
      <w:r>
        <w:t xml:space="preserve">          $ref: '#/components/schemas/Accuracy'</w:t>
      </w:r>
    </w:p>
    <w:p w14:paraId="13930028" w14:textId="77777777" w:rsidR="00017DBD" w:rsidRDefault="00017DBD" w:rsidP="00017DBD">
      <w:pPr>
        <w:pStyle w:val="PL"/>
      </w:pPr>
      <w:r>
        <w:t xml:space="preserve">        </w:t>
      </w:r>
      <w:r>
        <w:rPr>
          <w:lang w:eastAsia="zh-CN"/>
        </w:rPr>
        <w:t>accPerSubset</w:t>
      </w:r>
      <w:r>
        <w:t>:</w:t>
      </w:r>
    </w:p>
    <w:p w14:paraId="0979BE4D" w14:textId="77777777" w:rsidR="00017DBD" w:rsidRDefault="00017DBD" w:rsidP="00017DBD">
      <w:pPr>
        <w:pStyle w:val="PL"/>
      </w:pPr>
      <w:r>
        <w:t xml:space="preserve">          type: array</w:t>
      </w:r>
    </w:p>
    <w:p w14:paraId="1E863331" w14:textId="77777777" w:rsidR="00017DBD" w:rsidRDefault="00017DBD" w:rsidP="00017DBD">
      <w:pPr>
        <w:pStyle w:val="PL"/>
      </w:pPr>
      <w:r>
        <w:lastRenderedPageBreak/>
        <w:t xml:space="preserve">          items:</w:t>
      </w:r>
    </w:p>
    <w:p w14:paraId="1D66A084" w14:textId="77777777" w:rsidR="00017DBD" w:rsidRDefault="00017DBD" w:rsidP="00017DBD">
      <w:pPr>
        <w:pStyle w:val="PL"/>
      </w:pPr>
      <w:r>
        <w:t xml:space="preserve">            $ref: '#/components/schemas/Accuracy'</w:t>
      </w:r>
    </w:p>
    <w:p w14:paraId="0528A6E6" w14:textId="77777777" w:rsidR="00017DBD" w:rsidRDefault="00017DBD" w:rsidP="00017DBD">
      <w:pPr>
        <w:pStyle w:val="PL"/>
      </w:pPr>
      <w:r>
        <w:t xml:space="preserve">          minItems: 1</w:t>
      </w:r>
    </w:p>
    <w:p w14:paraId="039768DA" w14:textId="77777777" w:rsidR="00017DBD" w:rsidRDefault="00017DBD" w:rsidP="00017DBD">
      <w:pPr>
        <w:pStyle w:val="PL"/>
        <w:rPr>
          <w:lang w:eastAsia="zh-CN"/>
        </w:rPr>
      </w:pPr>
      <w:r>
        <w:t xml:space="preserve">          description: </w:t>
      </w:r>
      <w:r>
        <w:rPr>
          <w:lang w:eastAsia="zh-CN"/>
        </w:rPr>
        <w:t>&gt;</w:t>
      </w:r>
    </w:p>
    <w:p w14:paraId="629E1583" w14:textId="77777777" w:rsidR="00017DBD" w:rsidRDefault="00017DBD" w:rsidP="00017DBD">
      <w:pPr>
        <w:pStyle w:val="PL"/>
        <w:rPr>
          <w:rFonts w:cs="Arial"/>
          <w:szCs w:val="18"/>
        </w:rPr>
      </w:pPr>
      <w:r>
        <w:t xml:space="preserve">            </w:t>
      </w:r>
      <w:r>
        <w:rPr>
          <w:rFonts w:cs="Arial"/>
          <w:szCs w:val="18"/>
        </w:rPr>
        <w:t>Each element indicates the preferred accuracy level per analytics subset. It may be</w:t>
      </w:r>
    </w:p>
    <w:p w14:paraId="65AC23C5" w14:textId="77777777" w:rsidR="00017DBD" w:rsidRDefault="00017DBD" w:rsidP="00017DB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17E52CF6" w14:textId="77777777" w:rsidR="00017DBD" w:rsidRDefault="00017DBD" w:rsidP="00017DBD">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4DFA9E87" w14:textId="77777777" w:rsidR="00017DBD" w:rsidRDefault="00017DBD" w:rsidP="00017DBD">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22A06D9F" w14:textId="77777777" w:rsidR="00017DBD" w:rsidRDefault="00017DBD" w:rsidP="00017DBD">
      <w:pPr>
        <w:pStyle w:val="PL"/>
        <w:rPr>
          <w:rFonts w:cs="Arial"/>
          <w:szCs w:val="18"/>
        </w:rPr>
      </w:pPr>
      <w:r>
        <w:t xml:space="preserve">            UE_MOBILITY, </w:t>
      </w:r>
      <w:r>
        <w:rPr>
          <w:rFonts w:cs="Arial"/>
          <w:szCs w:val="18"/>
        </w:rPr>
        <w:t>PDU_SESSION_TRAFFIC or MOVEMENT_BEHAVIOUR.</w:t>
      </w:r>
    </w:p>
    <w:p w14:paraId="7F9A38A9" w14:textId="77777777" w:rsidR="00017DBD" w:rsidRDefault="00017DBD" w:rsidP="00017DBD">
      <w:pPr>
        <w:pStyle w:val="PL"/>
      </w:pPr>
      <w:r>
        <w:t xml:space="preserve">        startTs:</w:t>
      </w:r>
    </w:p>
    <w:p w14:paraId="5A7CABAC" w14:textId="77777777" w:rsidR="00017DBD" w:rsidRDefault="00017DBD" w:rsidP="00017DBD">
      <w:pPr>
        <w:pStyle w:val="PL"/>
      </w:pPr>
      <w:r>
        <w:t xml:space="preserve">          $ref: 'TS29571_CommonData.yaml#/components/schemas/DateTime'</w:t>
      </w:r>
    </w:p>
    <w:p w14:paraId="7BD2BE1F" w14:textId="77777777" w:rsidR="00017DBD" w:rsidRDefault="00017DBD" w:rsidP="00017DBD">
      <w:pPr>
        <w:pStyle w:val="PL"/>
      </w:pPr>
      <w:r>
        <w:t xml:space="preserve">        endTs:</w:t>
      </w:r>
    </w:p>
    <w:p w14:paraId="5ED4A6E4" w14:textId="77777777" w:rsidR="00017DBD" w:rsidRDefault="00017DBD" w:rsidP="00017DBD">
      <w:pPr>
        <w:pStyle w:val="PL"/>
      </w:pPr>
      <w:r>
        <w:t xml:space="preserve">          $ref: 'TS29571_CommonData.yaml#/components/schemas/DateTime'</w:t>
      </w:r>
    </w:p>
    <w:p w14:paraId="1F136DF2" w14:textId="77777777" w:rsidR="00017DBD" w:rsidRDefault="00017DBD" w:rsidP="00017DBD">
      <w:pPr>
        <w:pStyle w:val="PL"/>
      </w:pPr>
      <w:r>
        <w:t xml:space="preserve">        offsetPeriod:</w:t>
      </w:r>
    </w:p>
    <w:p w14:paraId="476D8CB8" w14:textId="77777777" w:rsidR="00017DBD" w:rsidRDefault="00017DBD" w:rsidP="00017DBD">
      <w:pPr>
        <w:pStyle w:val="PL"/>
      </w:pPr>
      <w:r>
        <w:t xml:space="preserve">          type: integer</w:t>
      </w:r>
    </w:p>
    <w:p w14:paraId="50BC4456" w14:textId="77777777" w:rsidR="00017DBD" w:rsidRDefault="00017DBD" w:rsidP="00017DBD">
      <w:pPr>
        <w:pStyle w:val="PL"/>
      </w:pPr>
      <w:r>
        <w:t xml:space="preserve">          description: &gt;</w:t>
      </w:r>
    </w:p>
    <w:p w14:paraId="61967ABF" w14:textId="77777777" w:rsidR="00017DBD" w:rsidRDefault="00017DBD" w:rsidP="00017DBD">
      <w:pPr>
        <w:pStyle w:val="PL"/>
      </w:pPr>
      <w:r>
        <w:t xml:space="preserve">            Offset period in units of seconds to the reporting time, if the value is negative means</w:t>
      </w:r>
    </w:p>
    <w:p w14:paraId="64EFD39E" w14:textId="77777777" w:rsidR="00017DBD" w:rsidRDefault="00017DBD" w:rsidP="00017DBD">
      <w:pPr>
        <w:pStyle w:val="PL"/>
      </w:pPr>
      <w:r>
        <w:t xml:space="preserve">            statistics in the past offset period, otherwise a positive value means prediction in the</w:t>
      </w:r>
    </w:p>
    <w:p w14:paraId="5F963342" w14:textId="77777777" w:rsidR="00017DBD" w:rsidRDefault="00017DBD" w:rsidP="00017DBD">
      <w:pPr>
        <w:pStyle w:val="PL"/>
      </w:pPr>
      <w:r>
        <w:t xml:space="preserve">            future offset period. May be present if the "repPeriod" attribute is included within the</w:t>
      </w:r>
    </w:p>
    <w:p w14:paraId="2039432B" w14:textId="77777777" w:rsidR="00017DBD" w:rsidRDefault="00017DBD" w:rsidP="00017DBD">
      <w:pPr>
        <w:pStyle w:val="PL"/>
      </w:pPr>
      <w:r>
        <w:t xml:space="preserve">            "evtReq" attribute or the "repetitionPeriod" attribute is included within the</w:t>
      </w:r>
    </w:p>
    <w:p w14:paraId="4FD29A71" w14:textId="77777777" w:rsidR="00017DBD" w:rsidRDefault="00017DBD" w:rsidP="00017DBD">
      <w:pPr>
        <w:pStyle w:val="PL"/>
      </w:pPr>
      <w:r>
        <w:t xml:space="preserve">            EventSubscription type.</w:t>
      </w:r>
    </w:p>
    <w:p w14:paraId="5D7BC860" w14:textId="77777777" w:rsidR="00017DBD" w:rsidRDefault="00017DBD" w:rsidP="00017DBD">
      <w:pPr>
        <w:pStyle w:val="PL"/>
      </w:pPr>
      <w:r>
        <w:t xml:space="preserve">        sampRatio:</w:t>
      </w:r>
    </w:p>
    <w:p w14:paraId="70C2F738" w14:textId="77777777" w:rsidR="00017DBD" w:rsidRDefault="00017DBD" w:rsidP="00017DBD">
      <w:pPr>
        <w:pStyle w:val="PL"/>
      </w:pPr>
      <w:r>
        <w:t xml:space="preserve">          $ref: 'TS29571_CommonData.yaml#/components/schemas/SamplingRatio'</w:t>
      </w:r>
    </w:p>
    <w:p w14:paraId="02931237" w14:textId="77777777" w:rsidR="00017DBD" w:rsidRDefault="00017DBD" w:rsidP="00017DBD">
      <w:pPr>
        <w:pStyle w:val="PL"/>
      </w:pPr>
      <w:r>
        <w:t xml:space="preserve">        maxObjectNbr:</w:t>
      </w:r>
    </w:p>
    <w:p w14:paraId="5F2E66A0" w14:textId="77777777" w:rsidR="00017DBD" w:rsidRDefault="00017DBD" w:rsidP="00017DBD">
      <w:pPr>
        <w:pStyle w:val="PL"/>
      </w:pPr>
      <w:r>
        <w:t xml:space="preserve">          $ref: 'TS29571_CommonData.yaml#/components/schemas/Uinteger'</w:t>
      </w:r>
    </w:p>
    <w:p w14:paraId="1223ED22" w14:textId="77777777" w:rsidR="00017DBD" w:rsidRDefault="00017DBD" w:rsidP="00017DBD">
      <w:pPr>
        <w:pStyle w:val="PL"/>
      </w:pPr>
      <w:r>
        <w:t xml:space="preserve">        maxSupiNbr:</w:t>
      </w:r>
    </w:p>
    <w:p w14:paraId="074CF624" w14:textId="77777777" w:rsidR="00017DBD" w:rsidRDefault="00017DBD" w:rsidP="00017DBD">
      <w:pPr>
        <w:pStyle w:val="PL"/>
      </w:pPr>
      <w:r>
        <w:t xml:space="preserve">          $ref: 'TS29571_CommonData.yaml#/components/schemas/Uinteger'</w:t>
      </w:r>
    </w:p>
    <w:p w14:paraId="2E8B6CD1" w14:textId="77777777" w:rsidR="00017DBD" w:rsidRDefault="00017DBD" w:rsidP="00017DBD">
      <w:pPr>
        <w:pStyle w:val="PL"/>
      </w:pPr>
      <w:r>
        <w:t xml:space="preserve">        timeAnaNeeded:</w:t>
      </w:r>
    </w:p>
    <w:p w14:paraId="35DA4812" w14:textId="77777777" w:rsidR="00017DBD" w:rsidRDefault="00017DBD" w:rsidP="00017DBD">
      <w:pPr>
        <w:pStyle w:val="PL"/>
      </w:pPr>
      <w:r>
        <w:t xml:space="preserve">          $ref: 'TS29571_CommonData.yaml#/components/schemas/DateTime'</w:t>
      </w:r>
    </w:p>
    <w:p w14:paraId="120BB295" w14:textId="77777777" w:rsidR="00017DBD" w:rsidRDefault="00017DBD" w:rsidP="00017DBD">
      <w:pPr>
        <w:pStyle w:val="PL"/>
      </w:pPr>
      <w:r>
        <w:t xml:space="preserve">        anaMeta:</w:t>
      </w:r>
    </w:p>
    <w:p w14:paraId="65CEC203" w14:textId="77777777" w:rsidR="00017DBD" w:rsidRDefault="00017DBD" w:rsidP="00017DBD">
      <w:pPr>
        <w:pStyle w:val="PL"/>
      </w:pPr>
      <w:r>
        <w:t xml:space="preserve">          type: array</w:t>
      </w:r>
    </w:p>
    <w:p w14:paraId="47F5DCA8" w14:textId="77777777" w:rsidR="00017DBD" w:rsidRDefault="00017DBD" w:rsidP="00017DBD">
      <w:pPr>
        <w:pStyle w:val="PL"/>
      </w:pPr>
      <w:r>
        <w:t xml:space="preserve">          items:</w:t>
      </w:r>
    </w:p>
    <w:p w14:paraId="3E1F04A1" w14:textId="77777777" w:rsidR="00017DBD" w:rsidRDefault="00017DBD" w:rsidP="00017DBD">
      <w:pPr>
        <w:pStyle w:val="PL"/>
      </w:pPr>
      <w:r>
        <w:t xml:space="preserve">            $ref: '#/components/schemas/AnalyticsMetadata'</w:t>
      </w:r>
    </w:p>
    <w:p w14:paraId="47016809" w14:textId="77777777" w:rsidR="00017DBD" w:rsidRDefault="00017DBD" w:rsidP="00017DBD">
      <w:pPr>
        <w:pStyle w:val="PL"/>
      </w:pPr>
      <w:r>
        <w:t xml:space="preserve">          minItems: 1</w:t>
      </w:r>
    </w:p>
    <w:p w14:paraId="1C00E90E" w14:textId="77777777" w:rsidR="00017DBD" w:rsidRDefault="00017DBD" w:rsidP="00017DBD">
      <w:pPr>
        <w:pStyle w:val="PL"/>
      </w:pPr>
      <w:r>
        <w:t xml:space="preserve">        anaMetaInd:</w:t>
      </w:r>
    </w:p>
    <w:p w14:paraId="69F97202" w14:textId="77777777" w:rsidR="00017DBD" w:rsidRDefault="00017DBD" w:rsidP="00017DBD">
      <w:pPr>
        <w:pStyle w:val="PL"/>
      </w:pPr>
      <w:r>
        <w:t xml:space="preserve">          $ref: '#/components/schemas/AnalyticsMetadataIndication'</w:t>
      </w:r>
    </w:p>
    <w:p w14:paraId="2197B236" w14:textId="77777777" w:rsidR="00017DBD" w:rsidRDefault="00017DBD" w:rsidP="00017DBD">
      <w:pPr>
        <w:pStyle w:val="PL"/>
      </w:pPr>
      <w:r>
        <w:t xml:space="preserve">        </w:t>
      </w:r>
      <w:r>
        <w:rPr>
          <w:lang w:eastAsia="zh-CN"/>
        </w:rPr>
        <w:t>histAnaTimePeriod</w:t>
      </w:r>
      <w:r>
        <w:t>:</w:t>
      </w:r>
    </w:p>
    <w:p w14:paraId="539C8248" w14:textId="77777777" w:rsidR="00017DBD" w:rsidRDefault="00017DBD" w:rsidP="00017DBD">
      <w:pPr>
        <w:pStyle w:val="PL"/>
      </w:pPr>
      <w:r>
        <w:t xml:space="preserve">          $ref: 'TS29122_CommonData.yaml#/components/schemas/TimeWindow'</w:t>
      </w:r>
    </w:p>
    <w:p w14:paraId="363ED4A1" w14:textId="77777777" w:rsidR="00017DBD" w:rsidRDefault="00017DBD" w:rsidP="00017DBD">
      <w:pPr>
        <w:pStyle w:val="PL"/>
      </w:pPr>
    </w:p>
    <w:p w14:paraId="2370017A" w14:textId="77777777" w:rsidR="00017DBD" w:rsidRDefault="00017DBD" w:rsidP="00017DBD">
      <w:pPr>
        <w:pStyle w:val="PL"/>
      </w:pPr>
      <w:r>
        <w:t xml:space="preserve">    TargetUeInformation:</w:t>
      </w:r>
    </w:p>
    <w:p w14:paraId="1AF568C2" w14:textId="77777777" w:rsidR="00017DBD" w:rsidRDefault="00017DBD" w:rsidP="00017DBD">
      <w:pPr>
        <w:pStyle w:val="PL"/>
      </w:pPr>
      <w:r>
        <w:t xml:space="preserve">      description: Identifies the target UE information.</w:t>
      </w:r>
    </w:p>
    <w:p w14:paraId="53C0A03C" w14:textId="77777777" w:rsidR="00017DBD" w:rsidRDefault="00017DBD" w:rsidP="00017DBD">
      <w:pPr>
        <w:pStyle w:val="PL"/>
      </w:pPr>
      <w:r>
        <w:t xml:space="preserve">      type: object</w:t>
      </w:r>
    </w:p>
    <w:p w14:paraId="1FCFFBC2" w14:textId="77777777" w:rsidR="00017DBD" w:rsidRDefault="00017DBD" w:rsidP="00017DBD">
      <w:pPr>
        <w:pStyle w:val="PL"/>
      </w:pPr>
      <w:r>
        <w:t xml:space="preserve">      properties:</w:t>
      </w:r>
    </w:p>
    <w:p w14:paraId="08FA12C7" w14:textId="77777777" w:rsidR="00017DBD" w:rsidRDefault="00017DBD" w:rsidP="00017DBD">
      <w:pPr>
        <w:pStyle w:val="PL"/>
      </w:pPr>
      <w:r>
        <w:t xml:space="preserve">        anyUe:</w:t>
      </w:r>
    </w:p>
    <w:p w14:paraId="7CAF12D6" w14:textId="77777777" w:rsidR="00017DBD" w:rsidRDefault="00017DBD" w:rsidP="00017DBD">
      <w:pPr>
        <w:pStyle w:val="PL"/>
      </w:pPr>
      <w:r>
        <w:t xml:space="preserve">          type: boolean</w:t>
      </w:r>
    </w:p>
    <w:p w14:paraId="6372A4EF" w14:textId="77777777" w:rsidR="00017DBD" w:rsidRDefault="00017DBD" w:rsidP="00017DBD">
      <w:pPr>
        <w:pStyle w:val="PL"/>
        <w:rPr>
          <w:lang w:eastAsia="zh-CN"/>
        </w:rPr>
      </w:pPr>
      <w:r>
        <w:t xml:space="preserve">          description: </w:t>
      </w:r>
      <w:r>
        <w:rPr>
          <w:lang w:eastAsia="zh-CN"/>
        </w:rPr>
        <w:t>&gt;</w:t>
      </w:r>
    </w:p>
    <w:p w14:paraId="402E5524" w14:textId="77777777" w:rsidR="00017DBD" w:rsidRDefault="00017DBD" w:rsidP="00017DBD">
      <w:pPr>
        <w:pStyle w:val="PL"/>
      </w:pPr>
      <w:r>
        <w:t xml:space="preserve">            Identifies any UE when setting to "true". Default value is "false" if omitted.</w:t>
      </w:r>
    </w:p>
    <w:p w14:paraId="4C852AA2" w14:textId="77777777" w:rsidR="00017DBD" w:rsidRDefault="00017DBD" w:rsidP="00017DBD">
      <w:pPr>
        <w:pStyle w:val="PL"/>
      </w:pPr>
      <w:r>
        <w:t xml:space="preserve">        supis:</w:t>
      </w:r>
    </w:p>
    <w:p w14:paraId="2BC1598D" w14:textId="77777777" w:rsidR="00017DBD" w:rsidRDefault="00017DBD" w:rsidP="00017DBD">
      <w:pPr>
        <w:pStyle w:val="PL"/>
      </w:pPr>
      <w:r>
        <w:t xml:space="preserve">          type: array</w:t>
      </w:r>
    </w:p>
    <w:p w14:paraId="339541C0" w14:textId="77777777" w:rsidR="00017DBD" w:rsidRDefault="00017DBD" w:rsidP="00017DBD">
      <w:pPr>
        <w:pStyle w:val="PL"/>
      </w:pPr>
      <w:r>
        <w:t xml:space="preserve">          items:</w:t>
      </w:r>
    </w:p>
    <w:p w14:paraId="00084031" w14:textId="77777777" w:rsidR="00017DBD" w:rsidRDefault="00017DBD" w:rsidP="00017DBD">
      <w:pPr>
        <w:pStyle w:val="PL"/>
      </w:pPr>
      <w:r>
        <w:t xml:space="preserve">            $ref: 'TS29571_CommonData.yaml#/components/schemas/Supi'</w:t>
      </w:r>
    </w:p>
    <w:p w14:paraId="57933852" w14:textId="77777777" w:rsidR="00017DBD" w:rsidRDefault="00017DBD" w:rsidP="00017DBD">
      <w:pPr>
        <w:pStyle w:val="PL"/>
      </w:pPr>
      <w:r>
        <w:t xml:space="preserve">          minItems: 1</w:t>
      </w:r>
    </w:p>
    <w:p w14:paraId="45E47530" w14:textId="77777777" w:rsidR="00017DBD" w:rsidRDefault="00017DBD" w:rsidP="00017DBD">
      <w:pPr>
        <w:pStyle w:val="PL"/>
      </w:pPr>
      <w:r>
        <w:t xml:space="preserve">        gpsis:</w:t>
      </w:r>
    </w:p>
    <w:p w14:paraId="687079EB" w14:textId="77777777" w:rsidR="00017DBD" w:rsidRDefault="00017DBD" w:rsidP="00017DBD">
      <w:pPr>
        <w:pStyle w:val="PL"/>
      </w:pPr>
      <w:r>
        <w:t xml:space="preserve">          type: array</w:t>
      </w:r>
    </w:p>
    <w:p w14:paraId="3E021126" w14:textId="77777777" w:rsidR="00017DBD" w:rsidRDefault="00017DBD" w:rsidP="00017DBD">
      <w:pPr>
        <w:pStyle w:val="PL"/>
      </w:pPr>
      <w:r>
        <w:t xml:space="preserve">          items:</w:t>
      </w:r>
    </w:p>
    <w:p w14:paraId="7058C468" w14:textId="77777777" w:rsidR="00017DBD" w:rsidRDefault="00017DBD" w:rsidP="00017DBD">
      <w:pPr>
        <w:pStyle w:val="PL"/>
      </w:pPr>
      <w:r>
        <w:t xml:space="preserve">            $ref: 'TS29571_CommonData.yaml#/components/schemas/Gpsi'</w:t>
      </w:r>
    </w:p>
    <w:p w14:paraId="1873AF50" w14:textId="77777777" w:rsidR="00017DBD" w:rsidRDefault="00017DBD" w:rsidP="00017DBD">
      <w:pPr>
        <w:pStyle w:val="PL"/>
      </w:pPr>
      <w:r>
        <w:t xml:space="preserve">          minItems: 1</w:t>
      </w:r>
    </w:p>
    <w:p w14:paraId="29194856" w14:textId="77777777" w:rsidR="00017DBD" w:rsidRDefault="00017DBD" w:rsidP="00017DBD">
      <w:pPr>
        <w:pStyle w:val="PL"/>
      </w:pPr>
      <w:r>
        <w:t xml:space="preserve">        intGroupIds:</w:t>
      </w:r>
    </w:p>
    <w:p w14:paraId="49F8CE87" w14:textId="77777777" w:rsidR="00017DBD" w:rsidRDefault="00017DBD" w:rsidP="00017DBD">
      <w:pPr>
        <w:pStyle w:val="PL"/>
      </w:pPr>
      <w:r>
        <w:t xml:space="preserve">          type: array</w:t>
      </w:r>
    </w:p>
    <w:p w14:paraId="6917EF3A" w14:textId="77777777" w:rsidR="00017DBD" w:rsidRDefault="00017DBD" w:rsidP="00017DBD">
      <w:pPr>
        <w:pStyle w:val="PL"/>
      </w:pPr>
      <w:r>
        <w:t xml:space="preserve">          items:</w:t>
      </w:r>
    </w:p>
    <w:p w14:paraId="56416A45" w14:textId="77777777" w:rsidR="00017DBD" w:rsidRDefault="00017DBD" w:rsidP="00017DBD">
      <w:pPr>
        <w:pStyle w:val="PL"/>
      </w:pPr>
      <w:r>
        <w:t xml:space="preserve">            $ref: 'TS29571_CommonData.yaml#/components/schemas/GroupId'</w:t>
      </w:r>
    </w:p>
    <w:p w14:paraId="2696CFFB" w14:textId="77777777" w:rsidR="00017DBD" w:rsidRDefault="00017DBD" w:rsidP="00017DBD">
      <w:pPr>
        <w:pStyle w:val="PL"/>
      </w:pPr>
      <w:r>
        <w:t xml:space="preserve">          minItems: 1</w:t>
      </w:r>
    </w:p>
    <w:p w14:paraId="02B58DC7" w14:textId="77777777" w:rsidR="00017DBD" w:rsidRDefault="00017DBD" w:rsidP="00017DBD">
      <w:pPr>
        <w:pStyle w:val="PL"/>
      </w:pPr>
    </w:p>
    <w:p w14:paraId="0A0CCA9C" w14:textId="77777777" w:rsidR="00017DBD" w:rsidRDefault="00017DBD" w:rsidP="00017DBD">
      <w:pPr>
        <w:pStyle w:val="PL"/>
      </w:pPr>
      <w:r>
        <w:t xml:space="preserve">    UeMobility:</w:t>
      </w:r>
    </w:p>
    <w:p w14:paraId="27C588CF" w14:textId="77777777" w:rsidR="00017DBD" w:rsidRDefault="00017DBD" w:rsidP="00017DBD">
      <w:pPr>
        <w:pStyle w:val="PL"/>
      </w:pPr>
      <w:r>
        <w:t xml:space="preserve">      description: Represents UE mobility information.</w:t>
      </w:r>
    </w:p>
    <w:p w14:paraId="601E3844" w14:textId="77777777" w:rsidR="00017DBD" w:rsidRDefault="00017DBD" w:rsidP="00017DBD">
      <w:pPr>
        <w:pStyle w:val="PL"/>
      </w:pPr>
      <w:r>
        <w:t xml:space="preserve">      type: object</w:t>
      </w:r>
    </w:p>
    <w:p w14:paraId="026179D0" w14:textId="77777777" w:rsidR="00017DBD" w:rsidRDefault="00017DBD" w:rsidP="00017DBD">
      <w:pPr>
        <w:pStyle w:val="PL"/>
      </w:pPr>
      <w:r>
        <w:t xml:space="preserve">      properties:</w:t>
      </w:r>
    </w:p>
    <w:p w14:paraId="708AC7F9" w14:textId="77777777" w:rsidR="00017DBD" w:rsidRDefault="00017DBD" w:rsidP="00017DBD">
      <w:pPr>
        <w:pStyle w:val="PL"/>
      </w:pPr>
      <w:r>
        <w:t xml:space="preserve">        ts:</w:t>
      </w:r>
    </w:p>
    <w:p w14:paraId="17268A22" w14:textId="77777777" w:rsidR="00017DBD" w:rsidRDefault="00017DBD" w:rsidP="00017DBD">
      <w:pPr>
        <w:pStyle w:val="PL"/>
      </w:pPr>
      <w:r>
        <w:t xml:space="preserve">          $ref: 'TS29571_CommonData.yaml#/components/schemas/DateTime'</w:t>
      </w:r>
    </w:p>
    <w:p w14:paraId="3C8DE955" w14:textId="77777777" w:rsidR="00017DBD" w:rsidRDefault="00017DBD" w:rsidP="00017DBD">
      <w:pPr>
        <w:pStyle w:val="PL"/>
      </w:pPr>
      <w:r>
        <w:t xml:space="preserve">        recurringTime:</w:t>
      </w:r>
    </w:p>
    <w:p w14:paraId="2B3D3773" w14:textId="77777777" w:rsidR="00017DBD" w:rsidRDefault="00017DBD" w:rsidP="00017DBD">
      <w:pPr>
        <w:pStyle w:val="PL"/>
      </w:pPr>
      <w:r>
        <w:t xml:space="preserve">          $ref: 'TS29122_CpProvisioning.yaml#/components/schemas/ScheduledCommunicationTime'</w:t>
      </w:r>
    </w:p>
    <w:p w14:paraId="6684FAE3" w14:textId="77777777" w:rsidR="00017DBD" w:rsidRDefault="00017DBD" w:rsidP="00017DBD">
      <w:pPr>
        <w:pStyle w:val="PL"/>
      </w:pPr>
      <w:r>
        <w:t xml:space="preserve">        duration:</w:t>
      </w:r>
    </w:p>
    <w:p w14:paraId="1699B494" w14:textId="77777777" w:rsidR="00017DBD" w:rsidRDefault="00017DBD" w:rsidP="00017DBD">
      <w:pPr>
        <w:pStyle w:val="PL"/>
      </w:pPr>
      <w:r>
        <w:t xml:space="preserve">          $ref: 'TS29571_CommonData.yaml#/components/schemas/DurationSec'</w:t>
      </w:r>
    </w:p>
    <w:p w14:paraId="21B14AA3" w14:textId="77777777" w:rsidR="00017DBD" w:rsidRDefault="00017DBD" w:rsidP="00017DBD">
      <w:pPr>
        <w:pStyle w:val="PL"/>
      </w:pPr>
      <w:r>
        <w:t xml:space="preserve">        durationVariance:</w:t>
      </w:r>
    </w:p>
    <w:p w14:paraId="298923E3" w14:textId="77777777" w:rsidR="00017DBD" w:rsidRDefault="00017DBD" w:rsidP="00017DBD">
      <w:pPr>
        <w:pStyle w:val="PL"/>
      </w:pPr>
      <w:r>
        <w:t xml:space="preserve">          $ref: 'TS29571_CommonData.yaml#/components/schemas/Float'</w:t>
      </w:r>
    </w:p>
    <w:p w14:paraId="0D3278AF" w14:textId="77777777" w:rsidR="00017DBD" w:rsidRDefault="00017DBD" w:rsidP="00017DBD">
      <w:pPr>
        <w:pStyle w:val="PL"/>
      </w:pPr>
      <w:r>
        <w:t xml:space="preserve">        locInfos:</w:t>
      </w:r>
    </w:p>
    <w:p w14:paraId="644C9469" w14:textId="77777777" w:rsidR="00017DBD" w:rsidRDefault="00017DBD" w:rsidP="00017DBD">
      <w:pPr>
        <w:pStyle w:val="PL"/>
      </w:pPr>
      <w:r>
        <w:t xml:space="preserve">          type: array</w:t>
      </w:r>
    </w:p>
    <w:p w14:paraId="68E65AE1" w14:textId="77777777" w:rsidR="00017DBD" w:rsidRDefault="00017DBD" w:rsidP="00017DBD">
      <w:pPr>
        <w:pStyle w:val="PL"/>
      </w:pPr>
      <w:r>
        <w:t xml:space="preserve">          items:</w:t>
      </w:r>
    </w:p>
    <w:p w14:paraId="683968AA" w14:textId="77777777" w:rsidR="00017DBD" w:rsidRDefault="00017DBD" w:rsidP="00017DBD">
      <w:pPr>
        <w:pStyle w:val="PL"/>
      </w:pPr>
      <w:r>
        <w:lastRenderedPageBreak/>
        <w:t xml:space="preserve">            $ref: '#/components/schemas/LocationInfo'</w:t>
      </w:r>
    </w:p>
    <w:p w14:paraId="7D71366B" w14:textId="77777777" w:rsidR="00017DBD" w:rsidRDefault="00017DBD" w:rsidP="00017DBD">
      <w:pPr>
        <w:pStyle w:val="PL"/>
      </w:pPr>
      <w:r>
        <w:t xml:space="preserve">          minItems: 1</w:t>
      </w:r>
    </w:p>
    <w:p w14:paraId="7B419FF4" w14:textId="77777777" w:rsidR="00017DBD" w:rsidRDefault="00017DBD" w:rsidP="00017DBD">
      <w:pPr>
        <w:pStyle w:val="PL"/>
        <w:rPr>
          <w:lang w:eastAsia="zh-CN"/>
        </w:rPr>
      </w:pPr>
      <w:r>
        <w:t xml:space="preserve">        </w:t>
      </w:r>
      <w:r>
        <w:rPr>
          <w:lang w:eastAsia="zh-CN"/>
        </w:rPr>
        <w:t>directionInfos:</w:t>
      </w:r>
    </w:p>
    <w:p w14:paraId="1FA241DD" w14:textId="77777777" w:rsidR="00017DBD" w:rsidRDefault="00017DBD" w:rsidP="00017DBD">
      <w:pPr>
        <w:pStyle w:val="PL"/>
      </w:pPr>
      <w:r>
        <w:t xml:space="preserve">          type: array</w:t>
      </w:r>
    </w:p>
    <w:p w14:paraId="2EC57641" w14:textId="77777777" w:rsidR="00017DBD" w:rsidRDefault="00017DBD" w:rsidP="00017DBD">
      <w:pPr>
        <w:pStyle w:val="PL"/>
      </w:pPr>
      <w:r>
        <w:t xml:space="preserve">          items:</w:t>
      </w:r>
    </w:p>
    <w:p w14:paraId="68567394" w14:textId="77777777" w:rsidR="00017DBD" w:rsidRDefault="00017DBD" w:rsidP="00017DBD">
      <w:pPr>
        <w:pStyle w:val="PL"/>
      </w:pPr>
      <w:r>
        <w:t xml:space="preserve">            $ref: '#/components/schemas/DirectionInfo'</w:t>
      </w:r>
    </w:p>
    <w:p w14:paraId="579CD80B" w14:textId="77777777" w:rsidR="00017DBD" w:rsidRDefault="00017DBD" w:rsidP="00017DBD">
      <w:pPr>
        <w:pStyle w:val="PL"/>
      </w:pPr>
      <w:r>
        <w:t xml:space="preserve">          minItems: 1</w:t>
      </w:r>
    </w:p>
    <w:p w14:paraId="371911B0" w14:textId="77777777" w:rsidR="00017DBD" w:rsidRDefault="00017DBD" w:rsidP="00017DBD">
      <w:pPr>
        <w:pStyle w:val="PL"/>
      </w:pPr>
      <w:r>
        <w:t xml:space="preserve">      allOf:</w:t>
      </w:r>
    </w:p>
    <w:p w14:paraId="57C851CC" w14:textId="77777777" w:rsidR="00017DBD" w:rsidRDefault="00017DBD" w:rsidP="00017DBD">
      <w:pPr>
        <w:pStyle w:val="PL"/>
      </w:pPr>
      <w:r>
        <w:t xml:space="preserve">        - required: [duration]</w:t>
      </w:r>
    </w:p>
    <w:p w14:paraId="3AF6D62D" w14:textId="77777777" w:rsidR="00017DBD" w:rsidRDefault="00017DBD" w:rsidP="00017DBD">
      <w:pPr>
        <w:pStyle w:val="PL"/>
      </w:pPr>
      <w:r>
        <w:t xml:space="preserve">        - required: [locInfos]</w:t>
      </w:r>
    </w:p>
    <w:p w14:paraId="2A8358BC" w14:textId="77777777" w:rsidR="00017DBD" w:rsidRDefault="00017DBD" w:rsidP="00017D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EFFCB7" w14:textId="77777777" w:rsidR="00017DBD" w:rsidRDefault="00017DBD" w:rsidP="00017DBD">
      <w:pPr>
        <w:pStyle w:val="PL"/>
      </w:pPr>
      <w:r>
        <w:t xml:space="preserve">          - required: [ts]</w:t>
      </w:r>
    </w:p>
    <w:p w14:paraId="10BEB8D9" w14:textId="77777777" w:rsidR="00017DBD" w:rsidRDefault="00017DBD" w:rsidP="00017DBD">
      <w:pPr>
        <w:pStyle w:val="PL"/>
      </w:pPr>
      <w:r>
        <w:t xml:space="preserve">          - required: [recurringTime]</w:t>
      </w:r>
    </w:p>
    <w:p w14:paraId="7FC6116E" w14:textId="77777777" w:rsidR="00017DBD" w:rsidRDefault="00017DBD" w:rsidP="00017DBD">
      <w:pPr>
        <w:pStyle w:val="PL"/>
      </w:pPr>
    </w:p>
    <w:p w14:paraId="6C97966E" w14:textId="77777777" w:rsidR="00017DBD" w:rsidRDefault="00017DBD" w:rsidP="00017DBD">
      <w:pPr>
        <w:pStyle w:val="PL"/>
      </w:pPr>
      <w:r>
        <w:t xml:space="preserve">    LocationInfo:</w:t>
      </w:r>
    </w:p>
    <w:p w14:paraId="0E72E257" w14:textId="77777777" w:rsidR="00017DBD" w:rsidRDefault="00017DBD" w:rsidP="00017DBD">
      <w:pPr>
        <w:pStyle w:val="PL"/>
      </w:pPr>
      <w:r>
        <w:t xml:space="preserve">      description: Represents UE location information.</w:t>
      </w:r>
    </w:p>
    <w:p w14:paraId="6861D821" w14:textId="77777777" w:rsidR="00017DBD" w:rsidRDefault="00017DBD" w:rsidP="00017DBD">
      <w:pPr>
        <w:pStyle w:val="PL"/>
      </w:pPr>
      <w:r>
        <w:t xml:space="preserve">      type: object</w:t>
      </w:r>
    </w:p>
    <w:p w14:paraId="0CAD507E" w14:textId="77777777" w:rsidR="00017DBD" w:rsidRDefault="00017DBD" w:rsidP="00017DBD">
      <w:pPr>
        <w:pStyle w:val="PL"/>
      </w:pPr>
      <w:r>
        <w:t xml:space="preserve">      properties:</w:t>
      </w:r>
    </w:p>
    <w:p w14:paraId="6FF5B7D4" w14:textId="77777777" w:rsidR="00017DBD" w:rsidRDefault="00017DBD" w:rsidP="00017DBD">
      <w:pPr>
        <w:pStyle w:val="PL"/>
      </w:pPr>
      <w:r>
        <w:t xml:space="preserve">        loc:</w:t>
      </w:r>
    </w:p>
    <w:p w14:paraId="409A39D9" w14:textId="77777777" w:rsidR="00017DBD" w:rsidRDefault="00017DBD" w:rsidP="00017DBD">
      <w:pPr>
        <w:pStyle w:val="PL"/>
      </w:pPr>
      <w:r>
        <w:t xml:space="preserve">          $ref: 'TS29571_CommonData.yaml#/components/schemas/UserLocation'</w:t>
      </w:r>
    </w:p>
    <w:p w14:paraId="77AA2128" w14:textId="77777777" w:rsidR="00017DBD" w:rsidRDefault="00017DBD" w:rsidP="00017DBD">
      <w:pPr>
        <w:pStyle w:val="PL"/>
      </w:pPr>
      <w:r>
        <w:t xml:space="preserve">        </w:t>
      </w:r>
      <w:r>
        <w:rPr>
          <w:lang w:eastAsia="zh-CN"/>
        </w:rPr>
        <w:t>geoLoc</w:t>
      </w:r>
      <w:r>
        <w:t>:</w:t>
      </w:r>
    </w:p>
    <w:p w14:paraId="54C6E7E0" w14:textId="77777777" w:rsidR="00017DBD" w:rsidRDefault="00017DBD" w:rsidP="00017DBD">
      <w:pPr>
        <w:pStyle w:val="PL"/>
      </w:pPr>
      <w:r>
        <w:t xml:space="preserve">          </w:t>
      </w:r>
      <w:r>
        <w:rPr>
          <w:rFonts w:cs="Courier New"/>
          <w:szCs w:val="16"/>
        </w:rPr>
        <w:t>$ref: 'TS29522_AMPolicyAuthorization.yaml#/components/schemas/GeographicalArea'</w:t>
      </w:r>
    </w:p>
    <w:p w14:paraId="6DBA6F63" w14:textId="77777777" w:rsidR="00017DBD" w:rsidRDefault="00017DBD" w:rsidP="00017DBD">
      <w:pPr>
        <w:pStyle w:val="PL"/>
      </w:pPr>
      <w:r>
        <w:t xml:space="preserve">        ratio:</w:t>
      </w:r>
    </w:p>
    <w:p w14:paraId="24502233" w14:textId="77777777" w:rsidR="00017DBD" w:rsidRDefault="00017DBD" w:rsidP="00017DBD">
      <w:pPr>
        <w:pStyle w:val="PL"/>
      </w:pPr>
      <w:r>
        <w:t xml:space="preserve">          $ref: 'TS29571_CommonData.yaml#/components/schemas/SamplingRatio'</w:t>
      </w:r>
    </w:p>
    <w:p w14:paraId="313CD479" w14:textId="77777777" w:rsidR="00017DBD" w:rsidRDefault="00017DBD" w:rsidP="00017DBD">
      <w:pPr>
        <w:pStyle w:val="PL"/>
      </w:pPr>
      <w:r>
        <w:t xml:space="preserve">        confidence:</w:t>
      </w:r>
    </w:p>
    <w:p w14:paraId="05AFE68D" w14:textId="77777777" w:rsidR="00017DBD" w:rsidRDefault="00017DBD" w:rsidP="00017DBD">
      <w:pPr>
        <w:pStyle w:val="PL"/>
      </w:pPr>
      <w:r>
        <w:t xml:space="preserve">          $ref: 'TS29571_CommonData.yaml#/components/schemas/Uinteger'</w:t>
      </w:r>
    </w:p>
    <w:p w14:paraId="482C525D" w14:textId="77777777" w:rsidR="00017DBD" w:rsidRDefault="00017DBD" w:rsidP="00017DBD">
      <w:pPr>
        <w:pStyle w:val="PL"/>
      </w:pPr>
      <w:r>
        <w:t xml:space="preserve">        geoDistrInfos:</w:t>
      </w:r>
    </w:p>
    <w:p w14:paraId="67609AE4" w14:textId="77777777" w:rsidR="00017DBD" w:rsidRDefault="00017DBD" w:rsidP="00017DBD">
      <w:pPr>
        <w:pStyle w:val="PL"/>
      </w:pPr>
      <w:r>
        <w:t xml:space="preserve">          type: array</w:t>
      </w:r>
    </w:p>
    <w:p w14:paraId="00230642" w14:textId="77777777" w:rsidR="00017DBD" w:rsidRDefault="00017DBD" w:rsidP="00017DBD">
      <w:pPr>
        <w:pStyle w:val="PL"/>
      </w:pPr>
      <w:r>
        <w:t xml:space="preserve">          items:</w:t>
      </w:r>
    </w:p>
    <w:p w14:paraId="5AB3B4E4" w14:textId="77777777" w:rsidR="00017DBD" w:rsidRDefault="00017DBD" w:rsidP="00017DBD">
      <w:pPr>
        <w:pStyle w:val="PL"/>
      </w:pPr>
      <w:r>
        <w:t xml:space="preserve">            $ref: '#/components/schemas/</w:t>
      </w:r>
      <w:r>
        <w:rPr>
          <w:lang w:eastAsia="zh-CN"/>
        </w:rPr>
        <w:t>GeoDistributionInfo</w:t>
      </w:r>
      <w:r>
        <w:t>'</w:t>
      </w:r>
    </w:p>
    <w:p w14:paraId="3B2F8165" w14:textId="77777777" w:rsidR="00017DBD" w:rsidRDefault="00017DBD" w:rsidP="00017DBD">
      <w:pPr>
        <w:pStyle w:val="PL"/>
      </w:pPr>
      <w:r>
        <w:t xml:space="preserve">          minItems: 1</w:t>
      </w:r>
    </w:p>
    <w:p w14:paraId="2883DD81" w14:textId="77777777" w:rsidR="00017DBD" w:rsidRDefault="00017DBD" w:rsidP="00017DBD">
      <w:pPr>
        <w:pStyle w:val="PL"/>
      </w:pPr>
      <w:r>
        <w:t xml:space="preserve">      required:</w:t>
      </w:r>
    </w:p>
    <w:p w14:paraId="65D56139" w14:textId="77777777" w:rsidR="00017DBD" w:rsidRDefault="00017DBD" w:rsidP="00017DBD">
      <w:pPr>
        <w:pStyle w:val="PL"/>
      </w:pPr>
      <w:r>
        <w:t xml:space="preserve">        - loc</w:t>
      </w:r>
    </w:p>
    <w:p w14:paraId="45FFACDC" w14:textId="77777777" w:rsidR="00017DBD" w:rsidRDefault="00017DBD" w:rsidP="00017DBD">
      <w:pPr>
        <w:pStyle w:val="PL"/>
      </w:pPr>
    </w:p>
    <w:p w14:paraId="7C975600" w14:textId="77777777" w:rsidR="00017DBD" w:rsidRDefault="00017DBD" w:rsidP="00017DBD">
      <w:pPr>
        <w:pStyle w:val="PL"/>
      </w:pPr>
      <w:r>
        <w:t xml:space="preserve">    DirectionInfo:</w:t>
      </w:r>
    </w:p>
    <w:p w14:paraId="54CB3549" w14:textId="77777777" w:rsidR="00017DBD" w:rsidRDefault="00017DBD" w:rsidP="00017DBD">
      <w:pPr>
        <w:pStyle w:val="PL"/>
      </w:pPr>
      <w:r>
        <w:t xml:space="preserve">      description: Represents the </w:t>
      </w:r>
      <w:r>
        <w:rPr>
          <w:rFonts w:cs="Arial"/>
          <w:szCs w:val="18"/>
          <w:lang w:eastAsia="zh-CN"/>
        </w:rPr>
        <w:t>UE direction information</w:t>
      </w:r>
      <w:r>
        <w:t>.</w:t>
      </w:r>
    </w:p>
    <w:p w14:paraId="12C811F5" w14:textId="77777777" w:rsidR="00017DBD" w:rsidRDefault="00017DBD" w:rsidP="00017DBD">
      <w:pPr>
        <w:pStyle w:val="PL"/>
      </w:pPr>
      <w:r>
        <w:t xml:space="preserve">      type: object</w:t>
      </w:r>
    </w:p>
    <w:p w14:paraId="20658EB7" w14:textId="77777777" w:rsidR="00017DBD" w:rsidRDefault="00017DBD" w:rsidP="00017DBD">
      <w:pPr>
        <w:pStyle w:val="PL"/>
      </w:pPr>
      <w:r>
        <w:t xml:space="preserve">      properties:</w:t>
      </w:r>
    </w:p>
    <w:p w14:paraId="7320CA7C" w14:textId="77777777" w:rsidR="00017DBD" w:rsidRDefault="00017DBD" w:rsidP="00017DBD">
      <w:pPr>
        <w:pStyle w:val="PL"/>
      </w:pPr>
      <w:r>
        <w:t xml:space="preserve">        supi:</w:t>
      </w:r>
    </w:p>
    <w:p w14:paraId="4C04E63D" w14:textId="77777777" w:rsidR="00017DBD" w:rsidRDefault="00017DBD" w:rsidP="00017DBD">
      <w:pPr>
        <w:pStyle w:val="PL"/>
      </w:pPr>
      <w:r>
        <w:t xml:space="preserve">          $ref: 'TS29571_CommonData.yaml#/components/schemas/Supi'</w:t>
      </w:r>
    </w:p>
    <w:p w14:paraId="7301A147" w14:textId="77777777" w:rsidR="00017DBD" w:rsidRDefault="00017DBD" w:rsidP="00017DBD">
      <w:pPr>
        <w:pStyle w:val="PL"/>
      </w:pPr>
      <w:r>
        <w:t xml:space="preserve">        gpsi:</w:t>
      </w:r>
    </w:p>
    <w:p w14:paraId="209508F2" w14:textId="77777777" w:rsidR="00017DBD" w:rsidRDefault="00017DBD" w:rsidP="00017DBD">
      <w:pPr>
        <w:pStyle w:val="PL"/>
      </w:pPr>
      <w:r>
        <w:t xml:space="preserve">          $ref: 'TS29571_CommonData.yaml#/components/schemas/Gpsi'</w:t>
      </w:r>
    </w:p>
    <w:p w14:paraId="1084F1FA" w14:textId="77777777" w:rsidR="00017DBD" w:rsidRDefault="00017DBD" w:rsidP="00017DBD">
      <w:pPr>
        <w:pStyle w:val="PL"/>
      </w:pPr>
      <w:r>
        <w:t xml:space="preserve">        direction:</w:t>
      </w:r>
    </w:p>
    <w:p w14:paraId="5743B0ED" w14:textId="77777777" w:rsidR="00017DBD" w:rsidRDefault="00017DBD" w:rsidP="00017DBD">
      <w:pPr>
        <w:pStyle w:val="PL"/>
      </w:pPr>
      <w:r>
        <w:t xml:space="preserve">          type: string</w:t>
      </w:r>
    </w:p>
    <w:p w14:paraId="5AE75B46" w14:textId="77777777" w:rsidR="00017DBD" w:rsidRDefault="00017DBD" w:rsidP="00017DBD">
      <w:pPr>
        <w:pStyle w:val="PL"/>
      </w:pPr>
      <w:r>
        <w:t xml:space="preserve">          description: String identifying the moving direction of the UE.</w:t>
      </w:r>
    </w:p>
    <w:p w14:paraId="78A56AD6" w14:textId="77777777" w:rsidR="00017DBD" w:rsidRDefault="00017DBD" w:rsidP="00017DBD">
      <w:pPr>
        <w:pStyle w:val="PL"/>
      </w:pPr>
      <w:r>
        <w:t xml:space="preserve">      required:</w:t>
      </w:r>
    </w:p>
    <w:p w14:paraId="7D008ED9" w14:textId="77777777" w:rsidR="00017DBD" w:rsidRDefault="00017DBD" w:rsidP="00017DBD">
      <w:pPr>
        <w:pStyle w:val="PL"/>
      </w:pPr>
      <w:r>
        <w:t xml:space="preserve">        - direction</w:t>
      </w:r>
    </w:p>
    <w:p w14:paraId="19750575" w14:textId="77777777" w:rsidR="00017DBD" w:rsidRDefault="00017DBD" w:rsidP="00017DBD">
      <w:pPr>
        <w:pStyle w:val="PL"/>
      </w:pPr>
      <w:r>
        <w:t xml:space="preserve">      oneOf:</w:t>
      </w:r>
    </w:p>
    <w:p w14:paraId="395F1F43" w14:textId="77777777" w:rsidR="00017DBD" w:rsidRDefault="00017DBD" w:rsidP="00017DBD">
      <w:pPr>
        <w:pStyle w:val="PL"/>
      </w:pPr>
      <w:r>
        <w:t xml:space="preserve">        - required: [supi]</w:t>
      </w:r>
    </w:p>
    <w:p w14:paraId="113F2B4E" w14:textId="77777777" w:rsidR="00017DBD" w:rsidRDefault="00017DBD" w:rsidP="00017DBD">
      <w:pPr>
        <w:pStyle w:val="PL"/>
      </w:pPr>
      <w:r>
        <w:t xml:space="preserve">        - required: [gpsi]</w:t>
      </w:r>
    </w:p>
    <w:p w14:paraId="3F6CFA45" w14:textId="77777777" w:rsidR="00017DBD" w:rsidRDefault="00017DBD" w:rsidP="00017DBD">
      <w:pPr>
        <w:pStyle w:val="PL"/>
      </w:pPr>
    </w:p>
    <w:p w14:paraId="52CA05FA" w14:textId="77777777" w:rsidR="00017DBD" w:rsidRDefault="00017DBD" w:rsidP="00017DBD">
      <w:pPr>
        <w:pStyle w:val="PL"/>
      </w:pPr>
      <w:r>
        <w:t xml:space="preserve">    </w:t>
      </w:r>
      <w:r>
        <w:rPr>
          <w:lang w:eastAsia="zh-CN"/>
        </w:rPr>
        <w:t>GeoDistributionInfo</w:t>
      </w:r>
      <w:r>
        <w:t>:</w:t>
      </w:r>
    </w:p>
    <w:p w14:paraId="2B542AA7" w14:textId="77777777" w:rsidR="00017DBD" w:rsidRDefault="00017DBD" w:rsidP="00017DBD">
      <w:pPr>
        <w:pStyle w:val="PL"/>
      </w:pPr>
      <w:r>
        <w:t xml:space="preserve">      description: Represents the geographical distribution of the UEs.</w:t>
      </w:r>
    </w:p>
    <w:p w14:paraId="56F5128C" w14:textId="77777777" w:rsidR="00017DBD" w:rsidRDefault="00017DBD" w:rsidP="00017DBD">
      <w:pPr>
        <w:pStyle w:val="PL"/>
      </w:pPr>
      <w:r>
        <w:t xml:space="preserve">      type: object</w:t>
      </w:r>
    </w:p>
    <w:p w14:paraId="12D56273" w14:textId="77777777" w:rsidR="00017DBD" w:rsidRDefault="00017DBD" w:rsidP="00017DBD">
      <w:pPr>
        <w:pStyle w:val="PL"/>
      </w:pPr>
      <w:r>
        <w:t xml:space="preserve">      properties:</w:t>
      </w:r>
    </w:p>
    <w:p w14:paraId="1F2E843C" w14:textId="77777777" w:rsidR="00017DBD" w:rsidRDefault="00017DBD" w:rsidP="00017DBD">
      <w:pPr>
        <w:pStyle w:val="PL"/>
      </w:pPr>
      <w:r>
        <w:t xml:space="preserve">        loc:</w:t>
      </w:r>
    </w:p>
    <w:p w14:paraId="5693BCF3" w14:textId="77777777" w:rsidR="00017DBD" w:rsidRDefault="00017DBD" w:rsidP="00017DBD">
      <w:pPr>
        <w:pStyle w:val="PL"/>
      </w:pPr>
      <w:r>
        <w:t xml:space="preserve">          $ref: 'TS29571_CommonData.yaml#/components/schemas/UserLocation'</w:t>
      </w:r>
    </w:p>
    <w:p w14:paraId="7CC4973B" w14:textId="77777777" w:rsidR="00017DBD" w:rsidRDefault="00017DBD" w:rsidP="00017DBD">
      <w:pPr>
        <w:pStyle w:val="PL"/>
      </w:pPr>
      <w:r>
        <w:t xml:space="preserve">        supis:</w:t>
      </w:r>
    </w:p>
    <w:p w14:paraId="1CEAB449" w14:textId="77777777" w:rsidR="00017DBD" w:rsidRDefault="00017DBD" w:rsidP="00017DBD">
      <w:pPr>
        <w:pStyle w:val="PL"/>
      </w:pPr>
      <w:r>
        <w:t xml:space="preserve">          type: array</w:t>
      </w:r>
    </w:p>
    <w:p w14:paraId="7313261D" w14:textId="77777777" w:rsidR="00017DBD" w:rsidRDefault="00017DBD" w:rsidP="00017DBD">
      <w:pPr>
        <w:pStyle w:val="PL"/>
      </w:pPr>
      <w:r>
        <w:t xml:space="preserve">          items:</w:t>
      </w:r>
    </w:p>
    <w:p w14:paraId="40AA1F52" w14:textId="77777777" w:rsidR="00017DBD" w:rsidRDefault="00017DBD" w:rsidP="00017DBD">
      <w:pPr>
        <w:pStyle w:val="PL"/>
      </w:pPr>
      <w:r>
        <w:t xml:space="preserve">            $ref: 'TS29571_CommonData.yaml#/components/schemas/Supi'</w:t>
      </w:r>
    </w:p>
    <w:p w14:paraId="59805F22" w14:textId="77777777" w:rsidR="00017DBD" w:rsidRDefault="00017DBD" w:rsidP="00017DBD">
      <w:pPr>
        <w:pStyle w:val="PL"/>
      </w:pPr>
      <w:r>
        <w:t xml:space="preserve">          minItems: 1</w:t>
      </w:r>
    </w:p>
    <w:p w14:paraId="2CCE8D18" w14:textId="77777777" w:rsidR="00017DBD" w:rsidRDefault="00017DBD" w:rsidP="00017DBD">
      <w:pPr>
        <w:pStyle w:val="PL"/>
      </w:pPr>
      <w:r>
        <w:t xml:space="preserve">        gpsis:</w:t>
      </w:r>
    </w:p>
    <w:p w14:paraId="0B07A139" w14:textId="77777777" w:rsidR="00017DBD" w:rsidRDefault="00017DBD" w:rsidP="00017DBD">
      <w:pPr>
        <w:pStyle w:val="PL"/>
      </w:pPr>
      <w:r>
        <w:t xml:space="preserve">          type: array</w:t>
      </w:r>
    </w:p>
    <w:p w14:paraId="3EC0B078" w14:textId="77777777" w:rsidR="00017DBD" w:rsidRDefault="00017DBD" w:rsidP="00017DBD">
      <w:pPr>
        <w:pStyle w:val="PL"/>
      </w:pPr>
      <w:r>
        <w:t xml:space="preserve">          items:</w:t>
      </w:r>
    </w:p>
    <w:p w14:paraId="013EBE3E" w14:textId="77777777" w:rsidR="00017DBD" w:rsidRDefault="00017DBD" w:rsidP="00017DBD">
      <w:pPr>
        <w:pStyle w:val="PL"/>
      </w:pPr>
      <w:r>
        <w:t xml:space="preserve">            $ref: 'TS29571_CommonData.yaml#/components/schemas/Gpsi'</w:t>
      </w:r>
    </w:p>
    <w:p w14:paraId="5F151169" w14:textId="77777777" w:rsidR="00017DBD" w:rsidRDefault="00017DBD" w:rsidP="00017DBD">
      <w:pPr>
        <w:pStyle w:val="PL"/>
      </w:pPr>
      <w:r>
        <w:t xml:space="preserve">          minItems: 1</w:t>
      </w:r>
    </w:p>
    <w:p w14:paraId="4649CE86" w14:textId="77777777" w:rsidR="00017DBD" w:rsidRDefault="00017DBD" w:rsidP="00017DBD">
      <w:pPr>
        <w:pStyle w:val="PL"/>
      </w:pPr>
      <w:r>
        <w:t xml:space="preserve">      required:</w:t>
      </w:r>
    </w:p>
    <w:p w14:paraId="1884C6C5" w14:textId="77777777" w:rsidR="00017DBD" w:rsidRDefault="00017DBD" w:rsidP="00017DBD">
      <w:pPr>
        <w:pStyle w:val="PL"/>
      </w:pPr>
      <w:r>
        <w:t xml:space="preserve">        - loc</w:t>
      </w:r>
    </w:p>
    <w:p w14:paraId="38CA301C" w14:textId="77777777" w:rsidR="00017DBD" w:rsidRDefault="00017DBD" w:rsidP="00017DBD">
      <w:pPr>
        <w:pStyle w:val="PL"/>
      </w:pPr>
      <w:r>
        <w:t xml:space="preserve">      oneOf:</w:t>
      </w:r>
    </w:p>
    <w:p w14:paraId="3FA47305" w14:textId="77777777" w:rsidR="00017DBD" w:rsidRDefault="00017DBD" w:rsidP="00017DBD">
      <w:pPr>
        <w:pStyle w:val="PL"/>
      </w:pPr>
      <w:r>
        <w:t xml:space="preserve">        - required: [supis]</w:t>
      </w:r>
    </w:p>
    <w:p w14:paraId="22DD6048" w14:textId="77777777" w:rsidR="00017DBD" w:rsidRDefault="00017DBD" w:rsidP="00017DBD">
      <w:pPr>
        <w:pStyle w:val="PL"/>
      </w:pPr>
      <w:r>
        <w:t xml:space="preserve">        - required: [gpsis]</w:t>
      </w:r>
    </w:p>
    <w:p w14:paraId="21C37F5A" w14:textId="77777777" w:rsidR="00017DBD" w:rsidRDefault="00017DBD" w:rsidP="00017DBD">
      <w:pPr>
        <w:pStyle w:val="PL"/>
      </w:pPr>
    </w:p>
    <w:p w14:paraId="63F96753" w14:textId="77777777" w:rsidR="00017DBD" w:rsidRDefault="00017DBD" w:rsidP="00017DBD">
      <w:pPr>
        <w:pStyle w:val="PL"/>
      </w:pPr>
      <w:r>
        <w:t xml:space="preserve">    UeCommunication:</w:t>
      </w:r>
    </w:p>
    <w:p w14:paraId="71FDCDDD" w14:textId="77777777" w:rsidR="00017DBD" w:rsidRDefault="00017DBD" w:rsidP="00017DBD">
      <w:pPr>
        <w:pStyle w:val="PL"/>
      </w:pPr>
      <w:r>
        <w:t xml:space="preserve">      description: Represents UE communication information.</w:t>
      </w:r>
    </w:p>
    <w:p w14:paraId="30CF9B03" w14:textId="77777777" w:rsidR="00017DBD" w:rsidRDefault="00017DBD" w:rsidP="00017DBD">
      <w:pPr>
        <w:pStyle w:val="PL"/>
      </w:pPr>
      <w:r>
        <w:t xml:space="preserve">      type: object</w:t>
      </w:r>
    </w:p>
    <w:p w14:paraId="277A8228" w14:textId="77777777" w:rsidR="00017DBD" w:rsidRDefault="00017DBD" w:rsidP="00017DBD">
      <w:pPr>
        <w:pStyle w:val="PL"/>
      </w:pPr>
      <w:r>
        <w:t xml:space="preserve">      properties:</w:t>
      </w:r>
    </w:p>
    <w:p w14:paraId="21DFF79F" w14:textId="77777777" w:rsidR="00017DBD" w:rsidRDefault="00017DBD" w:rsidP="00017DBD">
      <w:pPr>
        <w:pStyle w:val="PL"/>
      </w:pPr>
      <w:r>
        <w:t xml:space="preserve">        commDur:</w:t>
      </w:r>
    </w:p>
    <w:p w14:paraId="282B665B" w14:textId="77777777" w:rsidR="00017DBD" w:rsidRDefault="00017DBD" w:rsidP="00017DBD">
      <w:pPr>
        <w:pStyle w:val="PL"/>
      </w:pPr>
      <w:r>
        <w:lastRenderedPageBreak/>
        <w:t xml:space="preserve">          $ref: 'TS29571_CommonData.yaml#/components/schemas/DurationSec'</w:t>
      </w:r>
    </w:p>
    <w:p w14:paraId="24027180" w14:textId="77777777" w:rsidR="00017DBD" w:rsidRDefault="00017DBD" w:rsidP="00017DBD">
      <w:pPr>
        <w:pStyle w:val="PL"/>
      </w:pPr>
      <w:r>
        <w:t xml:space="preserve">        commDurVariance:</w:t>
      </w:r>
    </w:p>
    <w:p w14:paraId="0CC8F712" w14:textId="77777777" w:rsidR="00017DBD" w:rsidRDefault="00017DBD" w:rsidP="00017DBD">
      <w:pPr>
        <w:pStyle w:val="PL"/>
      </w:pPr>
      <w:r>
        <w:t xml:space="preserve">          $ref: 'TS29571_CommonData.yaml#/components/schemas/Float'</w:t>
      </w:r>
    </w:p>
    <w:p w14:paraId="14BB3087" w14:textId="77777777" w:rsidR="00017DBD" w:rsidRDefault="00017DBD" w:rsidP="00017DBD">
      <w:pPr>
        <w:pStyle w:val="PL"/>
      </w:pPr>
      <w:r>
        <w:t xml:space="preserve">        perioTime:</w:t>
      </w:r>
    </w:p>
    <w:p w14:paraId="6C416D5A" w14:textId="77777777" w:rsidR="00017DBD" w:rsidRDefault="00017DBD" w:rsidP="00017DBD">
      <w:pPr>
        <w:pStyle w:val="PL"/>
      </w:pPr>
      <w:r>
        <w:t xml:space="preserve">          $ref: 'TS29571_CommonData.yaml#/components/schemas/DurationSec'</w:t>
      </w:r>
    </w:p>
    <w:p w14:paraId="250D0C62" w14:textId="77777777" w:rsidR="00017DBD" w:rsidRDefault="00017DBD" w:rsidP="00017DBD">
      <w:pPr>
        <w:pStyle w:val="PL"/>
      </w:pPr>
      <w:r>
        <w:t xml:space="preserve">        perioTimeVariance:</w:t>
      </w:r>
    </w:p>
    <w:p w14:paraId="00A0DAA8" w14:textId="77777777" w:rsidR="00017DBD" w:rsidRDefault="00017DBD" w:rsidP="00017DBD">
      <w:pPr>
        <w:pStyle w:val="PL"/>
      </w:pPr>
      <w:r>
        <w:t xml:space="preserve">          $ref: 'TS29571_CommonData.yaml#/components/schemas/Float'</w:t>
      </w:r>
    </w:p>
    <w:p w14:paraId="35F10459" w14:textId="77777777" w:rsidR="00017DBD" w:rsidRDefault="00017DBD" w:rsidP="00017DBD">
      <w:pPr>
        <w:pStyle w:val="PL"/>
      </w:pPr>
      <w:r>
        <w:t xml:space="preserve">        ts:</w:t>
      </w:r>
    </w:p>
    <w:p w14:paraId="7A408F57" w14:textId="77777777" w:rsidR="00017DBD" w:rsidRDefault="00017DBD" w:rsidP="00017DBD">
      <w:pPr>
        <w:pStyle w:val="PL"/>
      </w:pPr>
      <w:r>
        <w:t xml:space="preserve">          $ref: 'TS29571_CommonData.yaml#/components/schemas/DateTime'</w:t>
      </w:r>
    </w:p>
    <w:p w14:paraId="19C7ED13" w14:textId="77777777" w:rsidR="00017DBD" w:rsidRDefault="00017DBD" w:rsidP="00017DBD">
      <w:pPr>
        <w:pStyle w:val="PL"/>
      </w:pPr>
      <w:r>
        <w:t xml:space="preserve">        tsVariance:</w:t>
      </w:r>
    </w:p>
    <w:p w14:paraId="25DEBE1B" w14:textId="77777777" w:rsidR="00017DBD" w:rsidRDefault="00017DBD" w:rsidP="00017DBD">
      <w:pPr>
        <w:pStyle w:val="PL"/>
      </w:pPr>
      <w:r>
        <w:t xml:space="preserve">          $ref: 'TS29571_CommonData.yaml#/components/schemas/Float'</w:t>
      </w:r>
    </w:p>
    <w:p w14:paraId="6D2FE13B" w14:textId="77777777" w:rsidR="00017DBD" w:rsidRDefault="00017DBD" w:rsidP="00017DBD">
      <w:pPr>
        <w:pStyle w:val="PL"/>
      </w:pPr>
      <w:r>
        <w:t xml:space="preserve">        recurringTime:</w:t>
      </w:r>
    </w:p>
    <w:p w14:paraId="60E082F3" w14:textId="77777777" w:rsidR="00017DBD" w:rsidRDefault="00017DBD" w:rsidP="00017DBD">
      <w:pPr>
        <w:pStyle w:val="PL"/>
      </w:pPr>
      <w:r>
        <w:t xml:space="preserve">          $ref: 'TS29122_CpProvisioning.yaml#/components/schemas/ScheduledCommunicationTime'</w:t>
      </w:r>
    </w:p>
    <w:p w14:paraId="200CA17C" w14:textId="77777777" w:rsidR="00017DBD" w:rsidRDefault="00017DBD" w:rsidP="00017DBD">
      <w:pPr>
        <w:pStyle w:val="PL"/>
      </w:pPr>
      <w:r>
        <w:t xml:space="preserve">        trafChar:</w:t>
      </w:r>
    </w:p>
    <w:p w14:paraId="1F9BD988" w14:textId="77777777" w:rsidR="00017DBD" w:rsidRDefault="00017DBD" w:rsidP="00017DBD">
      <w:pPr>
        <w:pStyle w:val="PL"/>
      </w:pPr>
      <w:r>
        <w:t xml:space="preserve">          $ref: '#/components/schemas/TrafficCharacterization'</w:t>
      </w:r>
    </w:p>
    <w:p w14:paraId="38F4F4D3" w14:textId="77777777" w:rsidR="00017DBD" w:rsidRDefault="00017DBD" w:rsidP="00017DBD">
      <w:pPr>
        <w:pStyle w:val="PL"/>
      </w:pPr>
      <w:r>
        <w:t xml:space="preserve">        ratio:</w:t>
      </w:r>
    </w:p>
    <w:p w14:paraId="286101E5" w14:textId="77777777" w:rsidR="00017DBD" w:rsidRDefault="00017DBD" w:rsidP="00017DBD">
      <w:pPr>
        <w:pStyle w:val="PL"/>
      </w:pPr>
      <w:r>
        <w:t xml:space="preserve">          $ref: 'TS29571_CommonData.yaml#/components/schemas/SamplingRatio'</w:t>
      </w:r>
    </w:p>
    <w:p w14:paraId="2C926D5C" w14:textId="77777777" w:rsidR="00017DBD" w:rsidRDefault="00017DBD" w:rsidP="00017DBD">
      <w:pPr>
        <w:pStyle w:val="PL"/>
      </w:pPr>
      <w:r>
        <w:t xml:space="preserve">        </w:t>
      </w:r>
      <w:r>
        <w:rPr>
          <w:lang w:eastAsia="zh-CN"/>
        </w:rPr>
        <w:t>perioCommInd</w:t>
      </w:r>
      <w:r>
        <w:t>:</w:t>
      </w:r>
    </w:p>
    <w:p w14:paraId="087A1A9F" w14:textId="77777777" w:rsidR="00017DBD" w:rsidRDefault="00017DBD" w:rsidP="00017DBD">
      <w:pPr>
        <w:pStyle w:val="PL"/>
      </w:pPr>
      <w:r>
        <w:t xml:space="preserve">          type: boolean</w:t>
      </w:r>
    </w:p>
    <w:p w14:paraId="4F5C0214" w14:textId="77777777" w:rsidR="00017DBD" w:rsidRDefault="00017DBD" w:rsidP="00017DBD">
      <w:pPr>
        <w:pStyle w:val="PL"/>
        <w:rPr>
          <w:lang w:eastAsia="zh-CN"/>
        </w:rPr>
      </w:pPr>
      <w:r>
        <w:t xml:space="preserve">          description: </w:t>
      </w:r>
      <w:r>
        <w:rPr>
          <w:lang w:eastAsia="zh-CN"/>
        </w:rPr>
        <w:t>&gt;</w:t>
      </w:r>
    </w:p>
    <w:p w14:paraId="17C89B93" w14:textId="77777777" w:rsidR="00017DBD" w:rsidRDefault="00017DBD" w:rsidP="00017DBD">
      <w:pPr>
        <w:pStyle w:val="PL"/>
      </w:pPr>
      <w:r>
        <w:t xml:space="preserve">            This attribute indicates whether the UE communicates periodically or not. Set to "true"</w:t>
      </w:r>
    </w:p>
    <w:p w14:paraId="060515DF" w14:textId="77777777" w:rsidR="00017DBD" w:rsidRDefault="00017DBD" w:rsidP="00017DBD">
      <w:pPr>
        <w:pStyle w:val="PL"/>
      </w:pPr>
      <w:r>
        <w:t xml:space="preserve">            to indicate the UE communicates periodically, otherwise set to "false" or omitted.</w:t>
      </w:r>
    </w:p>
    <w:p w14:paraId="0C24B9B9" w14:textId="77777777" w:rsidR="00017DBD" w:rsidRDefault="00017DBD" w:rsidP="00017DBD">
      <w:pPr>
        <w:pStyle w:val="PL"/>
      </w:pPr>
      <w:r>
        <w:t xml:space="preserve">        confidence:</w:t>
      </w:r>
    </w:p>
    <w:p w14:paraId="77F59A09" w14:textId="77777777" w:rsidR="00017DBD" w:rsidRDefault="00017DBD" w:rsidP="00017DBD">
      <w:pPr>
        <w:pStyle w:val="PL"/>
      </w:pPr>
      <w:r>
        <w:t xml:space="preserve">          $ref: 'TS29571_CommonData.yaml#/components/schemas/Uinteger'</w:t>
      </w:r>
    </w:p>
    <w:p w14:paraId="24235570" w14:textId="77777777" w:rsidR="00017DBD" w:rsidRDefault="00017DBD" w:rsidP="00017DBD">
      <w:pPr>
        <w:pStyle w:val="PL"/>
      </w:pPr>
      <w:r>
        <w:t xml:space="preserve">        anaOfAppList:</w:t>
      </w:r>
    </w:p>
    <w:p w14:paraId="7A91816D" w14:textId="77777777" w:rsidR="00017DBD" w:rsidRDefault="00017DBD" w:rsidP="00017DBD">
      <w:pPr>
        <w:pStyle w:val="PL"/>
      </w:pPr>
      <w:r>
        <w:t xml:space="preserve">          $ref: '#/components/schemas/AppListForUeComm'</w:t>
      </w:r>
    </w:p>
    <w:p w14:paraId="3B1F2756" w14:textId="77777777" w:rsidR="00017DBD" w:rsidRDefault="00017DBD" w:rsidP="00017DBD">
      <w:pPr>
        <w:pStyle w:val="PL"/>
      </w:pPr>
      <w:r>
        <w:t xml:space="preserve">        </w:t>
      </w:r>
      <w:r>
        <w:rPr>
          <w:lang w:eastAsia="zh-CN"/>
        </w:rPr>
        <w:t>sessInactTimer</w:t>
      </w:r>
      <w:r>
        <w:t>:</w:t>
      </w:r>
    </w:p>
    <w:p w14:paraId="3534E815" w14:textId="77777777" w:rsidR="00017DBD" w:rsidRDefault="00017DBD" w:rsidP="00017DBD">
      <w:pPr>
        <w:pStyle w:val="PL"/>
      </w:pPr>
      <w:r>
        <w:t xml:space="preserve">          $ref: '#/components/schemas/</w:t>
      </w:r>
      <w:r>
        <w:rPr>
          <w:lang w:eastAsia="zh-CN"/>
        </w:rPr>
        <w:t>SessInactTimer</w:t>
      </w:r>
      <w:r>
        <w:t>ForUeComm'</w:t>
      </w:r>
    </w:p>
    <w:p w14:paraId="49B83F4D" w14:textId="77777777" w:rsidR="00017DBD" w:rsidRDefault="00017DBD" w:rsidP="00017DBD">
      <w:pPr>
        <w:pStyle w:val="PL"/>
      </w:pPr>
      <w:r>
        <w:t xml:space="preserve">      allOf:</w:t>
      </w:r>
    </w:p>
    <w:p w14:paraId="3C61465D" w14:textId="77777777" w:rsidR="00017DBD" w:rsidRDefault="00017DBD" w:rsidP="00017DBD">
      <w:pPr>
        <w:pStyle w:val="PL"/>
      </w:pPr>
      <w:r>
        <w:t xml:space="preserve">        - required: [commDur]</w:t>
      </w:r>
    </w:p>
    <w:p w14:paraId="7AD52C02" w14:textId="77777777" w:rsidR="00017DBD" w:rsidRDefault="00017DBD" w:rsidP="00017DBD">
      <w:pPr>
        <w:pStyle w:val="PL"/>
      </w:pPr>
      <w:r>
        <w:t xml:space="preserve">        - required: [trafChar]</w:t>
      </w:r>
    </w:p>
    <w:p w14:paraId="5F063AD7" w14:textId="77777777" w:rsidR="00017DBD" w:rsidRDefault="00017DBD" w:rsidP="00017D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D0C3C86" w14:textId="77777777" w:rsidR="00017DBD" w:rsidRDefault="00017DBD" w:rsidP="00017DBD">
      <w:pPr>
        <w:pStyle w:val="PL"/>
        <w:rPr>
          <w:lang w:eastAsia="zh-CN"/>
        </w:rPr>
      </w:pPr>
      <w:r>
        <w:rPr>
          <w:lang w:eastAsia="zh-CN"/>
        </w:rPr>
        <w:t xml:space="preserve">          - required: [</w:t>
      </w:r>
      <w:r>
        <w:t>ts</w:t>
      </w:r>
      <w:r>
        <w:rPr>
          <w:lang w:eastAsia="zh-CN"/>
        </w:rPr>
        <w:t>]</w:t>
      </w:r>
    </w:p>
    <w:p w14:paraId="297AA22B" w14:textId="77777777" w:rsidR="00017DBD" w:rsidRDefault="00017DBD" w:rsidP="00017DBD">
      <w:pPr>
        <w:pStyle w:val="PL"/>
      </w:pPr>
      <w:r>
        <w:rPr>
          <w:lang w:eastAsia="zh-CN"/>
        </w:rPr>
        <w:t xml:space="preserve">          - required: [recurringTime]</w:t>
      </w:r>
    </w:p>
    <w:p w14:paraId="60AC1C04" w14:textId="77777777" w:rsidR="00017DBD" w:rsidRDefault="00017DBD" w:rsidP="00017DBD">
      <w:pPr>
        <w:pStyle w:val="PL"/>
      </w:pPr>
      <w:r>
        <w:t xml:space="preserve">    TrafficCharacterization:</w:t>
      </w:r>
    </w:p>
    <w:p w14:paraId="45BBC1D6" w14:textId="77777777" w:rsidR="00017DBD" w:rsidRDefault="00017DBD" w:rsidP="00017DBD">
      <w:pPr>
        <w:pStyle w:val="PL"/>
      </w:pPr>
      <w:r>
        <w:t xml:space="preserve">      description: Identifies the detailed traffic characterization.</w:t>
      </w:r>
    </w:p>
    <w:p w14:paraId="4F07F64C" w14:textId="77777777" w:rsidR="00017DBD" w:rsidRDefault="00017DBD" w:rsidP="00017DBD">
      <w:pPr>
        <w:pStyle w:val="PL"/>
      </w:pPr>
      <w:r>
        <w:t xml:space="preserve">      type: object</w:t>
      </w:r>
    </w:p>
    <w:p w14:paraId="7F80AD5A" w14:textId="77777777" w:rsidR="00017DBD" w:rsidRDefault="00017DBD" w:rsidP="00017DBD">
      <w:pPr>
        <w:pStyle w:val="PL"/>
      </w:pPr>
      <w:r>
        <w:t xml:space="preserve">      properties:</w:t>
      </w:r>
    </w:p>
    <w:p w14:paraId="06875D8B" w14:textId="77777777" w:rsidR="00017DBD" w:rsidRDefault="00017DBD" w:rsidP="00017DBD">
      <w:pPr>
        <w:pStyle w:val="PL"/>
      </w:pPr>
      <w:r>
        <w:t xml:space="preserve">        dnn:</w:t>
      </w:r>
    </w:p>
    <w:p w14:paraId="121C5D1D" w14:textId="77777777" w:rsidR="00017DBD" w:rsidRDefault="00017DBD" w:rsidP="00017DBD">
      <w:pPr>
        <w:pStyle w:val="PL"/>
      </w:pPr>
      <w:r>
        <w:t xml:space="preserve">          $ref: 'TS29571_CommonData.yaml#/components/schemas/Dnn'</w:t>
      </w:r>
    </w:p>
    <w:p w14:paraId="652CDD2D" w14:textId="77777777" w:rsidR="00017DBD" w:rsidRDefault="00017DBD" w:rsidP="00017DBD">
      <w:pPr>
        <w:pStyle w:val="PL"/>
      </w:pPr>
      <w:r>
        <w:t xml:space="preserve">        snssai:</w:t>
      </w:r>
    </w:p>
    <w:p w14:paraId="052DF7AB" w14:textId="77777777" w:rsidR="00017DBD" w:rsidRDefault="00017DBD" w:rsidP="00017DBD">
      <w:pPr>
        <w:pStyle w:val="PL"/>
      </w:pPr>
      <w:r>
        <w:t xml:space="preserve">          $ref: 'TS29571_CommonData.yaml#/components/schemas/Snssai'</w:t>
      </w:r>
    </w:p>
    <w:p w14:paraId="4F831950" w14:textId="77777777" w:rsidR="00017DBD" w:rsidRDefault="00017DBD" w:rsidP="00017DBD">
      <w:pPr>
        <w:pStyle w:val="PL"/>
      </w:pPr>
      <w:r>
        <w:t xml:space="preserve">        appId:</w:t>
      </w:r>
    </w:p>
    <w:p w14:paraId="736EE2C2" w14:textId="77777777" w:rsidR="00017DBD" w:rsidRDefault="00017DBD" w:rsidP="00017DBD">
      <w:pPr>
        <w:pStyle w:val="PL"/>
      </w:pPr>
      <w:r>
        <w:t xml:space="preserve">          $ref: 'TS29571_CommonData.yaml#/components/schemas/ApplicationId'</w:t>
      </w:r>
    </w:p>
    <w:p w14:paraId="7FFE1E5D" w14:textId="77777777" w:rsidR="00017DBD" w:rsidRDefault="00017DBD" w:rsidP="00017DBD">
      <w:pPr>
        <w:pStyle w:val="PL"/>
      </w:pPr>
      <w:r>
        <w:t xml:space="preserve">        fDescs:</w:t>
      </w:r>
    </w:p>
    <w:p w14:paraId="52DFD995" w14:textId="77777777" w:rsidR="00017DBD" w:rsidRDefault="00017DBD" w:rsidP="00017DBD">
      <w:pPr>
        <w:pStyle w:val="PL"/>
      </w:pPr>
      <w:r>
        <w:t xml:space="preserve">          type: array</w:t>
      </w:r>
    </w:p>
    <w:p w14:paraId="70AB1672" w14:textId="77777777" w:rsidR="00017DBD" w:rsidRDefault="00017DBD" w:rsidP="00017DBD">
      <w:pPr>
        <w:pStyle w:val="PL"/>
      </w:pPr>
      <w:r>
        <w:t xml:space="preserve">          items:</w:t>
      </w:r>
    </w:p>
    <w:p w14:paraId="6E891423" w14:textId="77777777" w:rsidR="00017DBD" w:rsidRDefault="00017DBD" w:rsidP="00017DBD">
      <w:pPr>
        <w:pStyle w:val="PL"/>
      </w:pPr>
      <w:r>
        <w:t xml:space="preserve">            $ref: '#/components/schemas/IpEthFlowDescription'</w:t>
      </w:r>
    </w:p>
    <w:p w14:paraId="1BD68551" w14:textId="77777777" w:rsidR="00017DBD" w:rsidRDefault="00017DBD" w:rsidP="00017DBD">
      <w:pPr>
        <w:pStyle w:val="PL"/>
      </w:pPr>
      <w:r>
        <w:t xml:space="preserve">          minItems: 1</w:t>
      </w:r>
    </w:p>
    <w:p w14:paraId="0FC53EFC" w14:textId="77777777" w:rsidR="00017DBD" w:rsidRDefault="00017DBD" w:rsidP="00017DBD">
      <w:pPr>
        <w:pStyle w:val="PL"/>
      </w:pPr>
      <w:r>
        <w:t xml:space="preserve">          maxItems: 2</w:t>
      </w:r>
    </w:p>
    <w:p w14:paraId="1D0DF2C3" w14:textId="77777777" w:rsidR="00017DBD" w:rsidRDefault="00017DBD" w:rsidP="00017DBD">
      <w:pPr>
        <w:pStyle w:val="PL"/>
      </w:pPr>
      <w:r>
        <w:t xml:space="preserve">        ulVol:</w:t>
      </w:r>
    </w:p>
    <w:p w14:paraId="3B26D292" w14:textId="77777777" w:rsidR="00017DBD" w:rsidRDefault="00017DBD" w:rsidP="00017DBD">
      <w:pPr>
        <w:pStyle w:val="PL"/>
      </w:pPr>
      <w:r>
        <w:t xml:space="preserve">          $ref: 'TS29122_CommonData.yaml#/components/schemas/Volume'</w:t>
      </w:r>
    </w:p>
    <w:p w14:paraId="5B68F990" w14:textId="77777777" w:rsidR="00017DBD" w:rsidRDefault="00017DBD" w:rsidP="00017DBD">
      <w:pPr>
        <w:pStyle w:val="PL"/>
      </w:pPr>
      <w:r>
        <w:t xml:space="preserve">        ulVolVariance:</w:t>
      </w:r>
    </w:p>
    <w:p w14:paraId="653AF0F0" w14:textId="77777777" w:rsidR="00017DBD" w:rsidRDefault="00017DBD" w:rsidP="00017DBD">
      <w:pPr>
        <w:pStyle w:val="PL"/>
      </w:pPr>
      <w:r>
        <w:t xml:space="preserve">          $ref: 'TS29571_CommonData.yaml#/components/schemas/Float'</w:t>
      </w:r>
    </w:p>
    <w:p w14:paraId="213A090C" w14:textId="77777777" w:rsidR="00017DBD" w:rsidRDefault="00017DBD" w:rsidP="00017DBD">
      <w:pPr>
        <w:pStyle w:val="PL"/>
      </w:pPr>
      <w:r>
        <w:t xml:space="preserve">        dlVol:</w:t>
      </w:r>
    </w:p>
    <w:p w14:paraId="4A79CD60" w14:textId="77777777" w:rsidR="00017DBD" w:rsidRDefault="00017DBD" w:rsidP="00017DBD">
      <w:pPr>
        <w:pStyle w:val="PL"/>
      </w:pPr>
      <w:r>
        <w:t xml:space="preserve">          $ref: 'TS29122_CommonData.yaml#/components/schemas/Volume'</w:t>
      </w:r>
    </w:p>
    <w:p w14:paraId="3DC8C8AC" w14:textId="77777777" w:rsidR="00017DBD" w:rsidRDefault="00017DBD" w:rsidP="00017DBD">
      <w:pPr>
        <w:pStyle w:val="PL"/>
      </w:pPr>
      <w:r>
        <w:t xml:space="preserve">        dlVolVariance:</w:t>
      </w:r>
    </w:p>
    <w:p w14:paraId="5AC73E6E" w14:textId="77777777" w:rsidR="00017DBD" w:rsidRDefault="00017DBD" w:rsidP="00017DBD">
      <w:pPr>
        <w:pStyle w:val="PL"/>
      </w:pPr>
      <w:r>
        <w:t xml:space="preserve">          $ref: 'TS29571_CommonData.yaml#/components/schemas/Float'</w:t>
      </w:r>
    </w:p>
    <w:p w14:paraId="28B2FAE6" w14:textId="77777777" w:rsidR="00017DBD" w:rsidRDefault="00017DBD" w:rsidP="00017DBD">
      <w:pPr>
        <w:pStyle w:val="PL"/>
      </w:pPr>
      <w:r>
        <w:t xml:space="preserve">      anyOf:</w:t>
      </w:r>
    </w:p>
    <w:p w14:paraId="75500379" w14:textId="77777777" w:rsidR="00017DBD" w:rsidRDefault="00017DBD" w:rsidP="00017DBD">
      <w:pPr>
        <w:pStyle w:val="PL"/>
      </w:pPr>
      <w:r>
        <w:t xml:space="preserve">        - required: [ulVol]</w:t>
      </w:r>
    </w:p>
    <w:p w14:paraId="19A22275" w14:textId="77777777" w:rsidR="00017DBD" w:rsidRDefault="00017DBD" w:rsidP="00017DBD">
      <w:pPr>
        <w:pStyle w:val="PL"/>
      </w:pPr>
      <w:r>
        <w:t xml:space="preserve">        - required: [dlVol]</w:t>
      </w:r>
    </w:p>
    <w:p w14:paraId="7C10B2C0" w14:textId="77777777" w:rsidR="00017DBD" w:rsidRDefault="00017DBD" w:rsidP="00017DBD">
      <w:pPr>
        <w:pStyle w:val="PL"/>
      </w:pPr>
    </w:p>
    <w:p w14:paraId="27A65E32" w14:textId="77777777" w:rsidR="00017DBD" w:rsidRDefault="00017DBD" w:rsidP="00017DBD">
      <w:pPr>
        <w:pStyle w:val="PL"/>
      </w:pPr>
      <w:r>
        <w:t xml:space="preserve">    UserDataCongestionInfo:</w:t>
      </w:r>
    </w:p>
    <w:p w14:paraId="3478741D" w14:textId="77777777" w:rsidR="00017DBD" w:rsidRDefault="00017DBD" w:rsidP="00017DBD">
      <w:pPr>
        <w:pStyle w:val="PL"/>
      </w:pPr>
      <w:r>
        <w:t xml:space="preserve">      description: Represents the user data congestion information.</w:t>
      </w:r>
    </w:p>
    <w:p w14:paraId="0C0B4F1C" w14:textId="77777777" w:rsidR="00017DBD" w:rsidRDefault="00017DBD" w:rsidP="00017DBD">
      <w:pPr>
        <w:pStyle w:val="PL"/>
      </w:pPr>
      <w:r>
        <w:t xml:space="preserve">      type: object</w:t>
      </w:r>
    </w:p>
    <w:p w14:paraId="28E69F18" w14:textId="77777777" w:rsidR="00017DBD" w:rsidRDefault="00017DBD" w:rsidP="00017DBD">
      <w:pPr>
        <w:pStyle w:val="PL"/>
      </w:pPr>
      <w:r>
        <w:t xml:space="preserve">      properties:</w:t>
      </w:r>
    </w:p>
    <w:p w14:paraId="32721EDB" w14:textId="77777777" w:rsidR="00017DBD" w:rsidRDefault="00017DBD" w:rsidP="00017DBD">
      <w:pPr>
        <w:pStyle w:val="PL"/>
      </w:pPr>
      <w:r>
        <w:t xml:space="preserve">        networkArea:</w:t>
      </w:r>
    </w:p>
    <w:p w14:paraId="5F1687CE" w14:textId="77777777" w:rsidR="00017DBD" w:rsidRDefault="00017DBD" w:rsidP="00017DBD">
      <w:pPr>
        <w:pStyle w:val="PL"/>
      </w:pPr>
      <w:r>
        <w:t xml:space="preserve">          $ref: 'TS29554_Npcf_BDTPolicyControl.yaml#/components/schemas/NetworkAreaInfo'</w:t>
      </w:r>
    </w:p>
    <w:p w14:paraId="7E64D847" w14:textId="77777777" w:rsidR="00017DBD" w:rsidRDefault="00017DBD" w:rsidP="00017DBD">
      <w:pPr>
        <w:pStyle w:val="PL"/>
      </w:pPr>
      <w:r>
        <w:t xml:space="preserve">        congestionInfo:</w:t>
      </w:r>
    </w:p>
    <w:p w14:paraId="7DCA11F4" w14:textId="77777777" w:rsidR="00017DBD" w:rsidRDefault="00017DBD" w:rsidP="00017DBD">
      <w:pPr>
        <w:pStyle w:val="PL"/>
      </w:pPr>
      <w:r>
        <w:t xml:space="preserve">          $ref: '#/components/schemas/CongestionInfo'</w:t>
      </w:r>
    </w:p>
    <w:p w14:paraId="4C1FA8B6" w14:textId="77777777" w:rsidR="00017DBD" w:rsidRDefault="00017DBD" w:rsidP="00017DBD">
      <w:pPr>
        <w:pStyle w:val="PL"/>
      </w:pPr>
      <w:r>
        <w:t xml:space="preserve">        snssai:</w:t>
      </w:r>
    </w:p>
    <w:p w14:paraId="75983DAF" w14:textId="77777777" w:rsidR="00017DBD" w:rsidRDefault="00017DBD" w:rsidP="00017DBD">
      <w:pPr>
        <w:pStyle w:val="PL"/>
      </w:pPr>
      <w:r>
        <w:t xml:space="preserve">          $ref: 'TS29571_CommonData.yaml#/components/schemas/Snssai'</w:t>
      </w:r>
    </w:p>
    <w:p w14:paraId="6C834E2B" w14:textId="77777777" w:rsidR="00017DBD" w:rsidRDefault="00017DBD" w:rsidP="00017DBD">
      <w:pPr>
        <w:pStyle w:val="PL"/>
      </w:pPr>
      <w:r>
        <w:t xml:space="preserve">      required:</w:t>
      </w:r>
    </w:p>
    <w:p w14:paraId="045AC189" w14:textId="77777777" w:rsidR="00017DBD" w:rsidRDefault="00017DBD" w:rsidP="00017DBD">
      <w:pPr>
        <w:pStyle w:val="PL"/>
      </w:pPr>
      <w:r>
        <w:t xml:space="preserve">        - networkArea</w:t>
      </w:r>
    </w:p>
    <w:p w14:paraId="28BF4644" w14:textId="77777777" w:rsidR="00017DBD" w:rsidRDefault="00017DBD" w:rsidP="00017DBD">
      <w:pPr>
        <w:pStyle w:val="PL"/>
      </w:pPr>
      <w:r>
        <w:t xml:space="preserve">        - congestionInfo</w:t>
      </w:r>
    </w:p>
    <w:p w14:paraId="4CF75999" w14:textId="77777777" w:rsidR="00017DBD" w:rsidRDefault="00017DBD" w:rsidP="00017DBD">
      <w:pPr>
        <w:pStyle w:val="PL"/>
      </w:pPr>
    </w:p>
    <w:p w14:paraId="48351394" w14:textId="77777777" w:rsidR="00017DBD" w:rsidRDefault="00017DBD" w:rsidP="00017DBD">
      <w:pPr>
        <w:pStyle w:val="PL"/>
      </w:pPr>
      <w:r>
        <w:t xml:space="preserve">    CongestionInfo:</w:t>
      </w:r>
    </w:p>
    <w:p w14:paraId="373CFC2B" w14:textId="77777777" w:rsidR="00017DBD" w:rsidRDefault="00017DBD" w:rsidP="00017DBD">
      <w:pPr>
        <w:pStyle w:val="PL"/>
      </w:pPr>
      <w:r>
        <w:t xml:space="preserve">      description: Represents the congestion information.</w:t>
      </w:r>
    </w:p>
    <w:p w14:paraId="39A2CA93" w14:textId="77777777" w:rsidR="00017DBD" w:rsidRDefault="00017DBD" w:rsidP="00017DBD">
      <w:pPr>
        <w:pStyle w:val="PL"/>
      </w:pPr>
      <w:r>
        <w:lastRenderedPageBreak/>
        <w:t xml:space="preserve">      type: object</w:t>
      </w:r>
    </w:p>
    <w:p w14:paraId="354231C9" w14:textId="77777777" w:rsidR="00017DBD" w:rsidRDefault="00017DBD" w:rsidP="00017DBD">
      <w:pPr>
        <w:pStyle w:val="PL"/>
      </w:pPr>
      <w:r>
        <w:t xml:space="preserve">      properties:</w:t>
      </w:r>
    </w:p>
    <w:p w14:paraId="477CB154" w14:textId="77777777" w:rsidR="00017DBD" w:rsidRDefault="00017DBD" w:rsidP="00017DBD">
      <w:pPr>
        <w:pStyle w:val="PL"/>
      </w:pPr>
      <w:r>
        <w:t xml:space="preserve">        congType:</w:t>
      </w:r>
    </w:p>
    <w:p w14:paraId="15ABBE08" w14:textId="77777777" w:rsidR="00017DBD" w:rsidRDefault="00017DBD" w:rsidP="00017DBD">
      <w:pPr>
        <w:pStyle w:val="PL"/>
      </w:pPr>
      <w:r>
        <w:t xml:space="preserve">          $ref: '#/components/schemas/CongestionType'</w:t>
      </w:r>
    </w:p>
    <w:p w14:paraId="78A5FC90" w14:textId="77777777" w:rsidR="00017DBD" w:rsidRDefault="00017DBD" w:rsidP="00017DBD">
      <w:pPr>
        <w:pStyle w:val="PL"/>
      </w:pPr>
      <w:r>
        <w:t xml:space="preserve">        timeIntev:</w:t>
      </w:r>
    </w:p>
    <w:p w14:paraId="12D72158" w14:textId="77777777" w:rsidR="00017DBD" w:rsidRDefault="00017DBD" w:rsidP="00017DBD">
      <w:pPr>
        <w:pStyle w:val="PL"/>
      </w:pPr>
      <w:r>
        <w:t xml:space="preserve">          $ref: 'TS29122_CommonData.yaml#/components/schemas/TimeWindow'</w:t>
      </w:r>
    </w:p>
    <w:p w14:paraId="6226D85A" w14:textId="77777777" w:rsidR="00017DBD" w:rsidRDefault="00017DBD" w:rsidP="00017DBD">
      <w:pPr>
        <w:pStyle w:val="PL"/>
      </w:pPr>
      <w:r>
        <w:t xml:space="preserve">        nsi:</w:t>
      </w:r>
    </w:p>
    <w:p w14:paraId="0746D50F" w14:textId="77777777" w:rsidR="00017DBD" w:rsidRDefault="00017DBD" w:rsidP="00017DBD">
      <w:pPr>
        <w:pStyle w:val="PL"/>
      </w:pPr>
      <w:r>
        <w:t xml:space="preserve">          $ref: '#/components/schemas/ThresholdLevel'</w:t>
      </w:r>
    </w:p>
    <w:p w14:paraId="43684431" w14:textId="77777777" w:rsidR="00017DBD" w:rsidRDefault="00017DBD" w:rsidP="00017DBD">
      <w:pPr>
        <w:pStyle w:val="PL"/>
      </w:pPr>
      <w:r>
        <w:t xml:space="preserve">        confidence:</w:t>
      </w:r>
    </w:p>
    <w:p w14:paraId="120CD7EE" w14:textId="77777777" w:rsidR="00017DBD" w:rsidRDefault="00017DBD" w:rsidP="00017DBD">
      <w:pPr>
        <w:pStyle w:val="PL"/>
      </w:pPr>
      <w:r>
        <w:t xml:space="preserve">          $ref: 'TS29571_CommonData.yaml#/components/schemas/Uinteger'</w:t>
      </w:r>
    </w:p>
    <w:p w14:paraId="11C48DEB" w14:textId="77777777" w:rsidR="00017DBD" w:rsidRDefault="00017DBD" w:rsidP="00017DBD">
      <w:pPr>
        <w:pStyle w:val="PL"/>
      </w:pPr>
      <w:r>
        <w:t xml:space="preserve">        topAppListUl:</w:t>
      </w:r>
    </w:p>
    <w:p w14:paraId="3C853CA6" w14:textId="77777777" w:rsidR="00017DBD" w:rsidRDefault="00017DBD" w:rsidP="00017DBD">
      <w:pPr>
        <w:pStyle w:val="PL"/>
      </w:pPr>
      <w:r>
        <w:t xml:space="preserve">          type: array</w:t>
      </w:r>
    </w:p>
    <w:p w14:paraId="5E7482B2" w14:textId="77777777" w:rsidR="00017DBD" w:rsidRDefault="00017DBD" w:rsidP="00017DBD">
      <w:pPr>
        <w:pStyle w:val="PL"/>
      </w:pPr>
      <w:r>
        <w:t xml:space="preserve">          items:</w:t>
      </w:r>
    </w:p>
    <w:p w14:paraId="36C6D110" w14:textId="77777777" w:rsidR="00017DBD" w:rsidRDefault="00017DBD" w:rsidP="00017DBD">
      <w:pPr>
        <w:pStyle w:val="PL"/>
      </w:pPr>
      <w:r>
        <w:t xml:space="preserve">            $ref: '#/components/schemas/TopApplication'</w:t>
      </w:r>
    </w:p>
    <w:p w14:paraId="044F29F5" w14:textId="77777777" w:rsidR="00017DBD" w:rsidRDefault="00017DBD" w:rsidP="00017DBD">
      <w:pPr>
        <w:pStyle w:val="PL"/>
      </w:pPr>
      <w:r>
        <w:t xml:space="preserve">          minItems: 1</w:t>
      </w:r>
    </w:p>
    <w:p w14:paraId="6C0958FE" w14:textId="77777777" w:rsidR="00017DBD" w:rsidRDefault="00017DBD" w:rsidP="00017DBD">
      <w:pPr>
        <w:pStyle w:val="PL"/>
      </w:pPr>
      <w:r>
        <w:t xml:space="preserve">        topAppListDl:</w:t>
      </w:r>
    </w:p>
    <w:p w14:paraId="3DA802EE" w14:textId="77777777" w:rsidR="00017DBD" w:rsidRDefault="00017DBD" w:rsidP="00017DBD">
      <w:pPr>
        <w:pStyle w:val="PL"/>
      </w:pPr>
      <w:r>
        <w:t xml:space="preserve">          type: array</w:t>
      </w:r>
    </w:p>
    <w:p w14:paraId="71854BA2" w14:textId="77777777" w:rsidR="00017DBD" w:rsidRDefault="00017DBD" w:rsidP="00017DBD">
      <w:pPr>
        <w:pStyle w:val="PL"/>
      </w:pPr>
      <w:r>
        <w:t xml:space="preserve">          items:</w:t>
      </w:r>
    </w:p>
    <w:p w14:paraId="21B38AA0" w14:textId="77777777" w:rsidR="00017DBD" w:rsidRDefault="00017DBD" w:rsidP="00017DBD">
      <w:pPr>
        <w:pStyle w:val="PL"/>
      </w:pPr>
      <w:r>
        <w:t xml:space="preserve">            $ref: '#/components/schemas/TopApplication'</w:t>
      </w:r>
    </w:p>
    <w:p w14:paraId="7FD9F0DE" w14:textId="77777777" w:rsidR="00017DBD" w:rsidRDefault="00017DBD" w:rsidP="00017DBD">
      <w:pPr>
        <w:pStyle w:val="PL"/>
      </w:pPr>
      <w:r>
        <w:t xml:space="preserve">          minItems: 1</w:t>
      </w:r>
    </w:p>
    <w:p w14:paraId="66FA5F32" w14:textId="77777777" w:rsidR="00017DBD" w:rsidRDefault="00017DBD" w:rsidP="00017DBD">
      <w:pPr>
        <w:pStyle w:val="PL"/>
      </w:pPr>
      <w:r>
        <w:t xml:space="preserve">      required:</w:t>
      </w:r>
    </w:p>
    <w:p w14:paraId="2E22E665" w14:textId="77777777" w:rsidR="00017DBD" w:rsidRDefault="00017DBD" w:rsidP="00017DBD">
      <w:pPr>
        <w:pStyle w:val="PL"/>
      </w:pPr>
      <w:r>
        <w:t xml:space="preserve">        - congType</w:t>
      </w:r>
    </w:p>
    <w:p w14:paraId="0BED7362" w14:textId="77777777" w:rsidR="00017DBD" w:rsidRDefault="00017DBD" w:rsidP="00017DBD">
      <w:pPr>
        <w:pStyle w:val="PL"/>
      </w:pPr>
      <w:r>
        <w:t xml:space="preserve">        - timeIntev</w:t>
      </w:r>
    </w:p>
    <w:p w14:paraId="2F701D0B" w14:textId="77777777" w:rsidR="00017DBD" w:rsidRDefault="00017DBD" w:rsidP="00017DBD">
      <w:pPr>
        <w:pStyle w:val="PL"/>
      </w:pPr>
      <w:r>
        <w:t xml:space="preserve">        - nsi</w:t>
      </w:r>
    </w:p>
    <w:p w14:paraId="7B16E970" w14:textId="77777777" w:rsidR="00017DBD" w:rsidRDefault="00017DBD" w:rsidP="00017DBD">
      <w:pPr>
        <w:pStyle w:val="PL"/>
      </w:pPr>
    </w:p>
    <w:p w14:paraId="3906619A" w14:textId="77777777" w:rsidR="00017DBD" w:rsidRDefault="00017DBD" w:rsidP="00017DBD">
      <w:pPr>
        <w:pStyle w:val="PL"/>
      </w:pPr>
      <w:r>
        <w:t xml:space="preserve">    TopApplication:</w:t>
      </w:r>
    </w:p>
    <w:p w14:paraId="44DB2AC9" w14:textId="77777777" w:rsidR="00017DBD" w:rsidRDefault="00017DBD" w:rsidP="00017DBD">
      <w:pPr>
        <w:pStyle w:val="PL"/>
      </w:pPr>
      <w:r>
        <w:t xml:space="preserve">      description: Top application that contributes the most to the traffic.</w:t>
      </w:r>
    </w:p>
    <w:p w14:paraId="270532B1" w14:textId="77777777" w:rsidR="00017DBD" w:rsidRDefault="00017DBD" w:rsidP="00017DBD">
      <w:pPr>
        <w:pStyle w:val="PL"/>
      </w:pPr>
      <w:r>
        <w:t xml:space="preserve">      type: object</w:t>
      </w:r>
    </w:p>
    <w:p w14:paraId="0D7689B2" w14:textId="77777777" w:rsidR="00017DBD" w:rsidRDefault="00017DBD" w:rsidP="00017DBD">
      <w:pPr>
        <w:pStyle w:val="PL"/>
      </w:pPr>
      <w:r>
        <w:t xml:space="preserve">      properties:</w:t>
      </w:r>
    </w:p>
    <w:p w14:paraId="178D1987" w14:textId="77777777" w:rsidR="00017DBD" w:rsidRDefault="00017DBD" w:rsidP="00017DBD">
      <w:pPr>
        <w:pStyle w:val="PL"/>
      </w:pPr>
      <w:r>
        <w:t xml:space="preserve">        appId:</w:t>
      </w:r>
    </w:p>
    <w:p w14:paraId="1B191BCC" w14:textId="77777777" w:rsidR="00017DBD" w:rsidRDefault="00017DBD" w:rsidP="00017DBD">
      <w:pPr>
        <w:pStyle w:val="PL"/>
      </w:pPr>
      <w:r>
        <w:t xml:space="preserve">          $ref: 'TS29571_CommonData.yaml#/components/schemas/ApplicationId'</w:t>
      </w:r>
    </w:p>
    <w:p w14:paraId="2D4C2D17" w14:textId="77777777" w:rsidR="00017DBD" w:rsidRDefault="00017DBD" w:rsidP="00017DBD">
      <w:pPr>
        <w:pStyle w:val="PL"/>
      </w:pPr>
      <w:r>
        <w:t xml:space="preserve">        ipTrafficFilter:</w:t>
      </w:r>
    </w:p>
    <w:p w14:paraId="5E6A85DF" w14:textId="77777777" w:rsidR="00017DBD" w:rsidRDefault="00017DBD" w:rsidP="00017DBD">
      <w:pPr>
        <w:pStyle w:val="PL"/>
      </w:pPr>
      <w:r>
        <w:t xml:space="preserve">          $ref: 'TS29122_CommonData.yaml#/components/schemas/FlowInfo'</w:t>
      </w:r>
    </w:p>
    <w:p w14:paraId="379EB6E5" w14:textId="77777777" w:rsidR="00017DBD" w:rsidRDefault="00017DBD" w:rsidP="00017DBD">
      <w:pPr>
        <w:pStyle w:val="PL"/>
      </w:pPr>
      <w:r>
        <w:t xml:space="preserve">        ratio:</w:t>
      </w:r>
    </w:p>
    <w:p w14:paraId="5EDB44D5" w14:textId="77777777" w:rsidR="00017DBD" w:rsidRDefault="00017DBD" w:rsidP="00017DBD">
      <w:pPr>
        <w:pStyle w:val="PL"/>
      </w:pPr>
      <w:r>
        <w:t xml:space="preserve">          $ref: 'TS29571_CommonData.yaml#/components/schemas/SamplingRatio'</w:t>
      </w:r>
    </w:p>
    <w:p w14:paraId="1CEC90D3" w14:textId="77777777" w:rsidR="00017DBD" w:rsidRDefault="00017DBD" w:rsidP="00017DBD">
      <w:pPr>
        <w:pStyle w:val="PL"/>
      </w:pPr>
      <w:r>
        <w:t xml:space="preserve">      oneOf:</w:t>
      </w:r>
    </w:p>
    <w:p w14:paraId="3A7CA247" w14:textId="77777777" w:rsidR="00017DBD" w:rsidRDefault="00017DBD" w:rsidP="00017DBD">
      <w:pPr>
        <w:pStyle w:val="PL"/>
      </w:pPr>
      <w:r>
        <w:t xml:space="preserve">        - required: [appId]</w:t>
      </w:r>
    </w:p>
    <w:p w14:paraId="5A6A5D66" w14:textId="77777777" w:rsidR="00017DBD" w:rsidRDefault="00017DBD" w:rsidP="00017DBD">
      <w:pPr>
        <w:pStyle w:val="PL"/>
      </w:pPr>
      <w:r>
        <w:t xml:space="preserve">        - required: [ipTrafficFilter]</w:t>
      </w:r>
    </w:p>
    <w:p w14:paraId="3D8E0991" w14:textId="77777777" w:rsidR="00017DBD" w:rsidRDefault="00017DBD" w:rsidP="00017DBD">
      <w:pPr>
        <w:pStyle w:val="PL"/>
      </w:pPr>
    </w:p>
    <w:p w14:paraId="0D11CEA7" w14:textId="77777777" w:rsidR="00017DBD" w:rsidRDefault="00017DBD" w:rsidP="00017DBD">
      <w:pPr>
        <w:pStyle w:val="PL"/>
      </w:pPr>
      <w:r>
        <w:t xml:space="preserve">    QosSustainabilityInfo:</w:t>
      </w:r>
    </w:p>
    <w:p w14:paraId="7F31A160" w14:textId="77777777" w:rsidR="00017DBD" w:rsidRDefault="00017DBD" w:rsidP="00017DBD">
      <w:pPr>
        <w:pStyle w:val="PL"/>
      </w:pPr>
      <w:r>
        <w:t xml:space="preserve">      description: Represents the QoS Sustainability information.</w:t>
      </w:r>
    </w:p>
    <w:p w14:paraId="2E08CF5F" w14:textId="77777777" w:rsidR="00017DBD" w:rsidRDefault="00017DBD" w:rsidP="00017DBD">
      <w:pPr>
        <w:pStyle w:val="PL"/>
      </w:pPr>
      <w:r>
        <w:t xml:space="preserve">      type: object</w:t>
      </w:r>
    </w:p>
    <w:p w14:paraId="23082DC7" w14:textId="77777777" w:rsidR="00017DBD" w:rsidRDefault="00017DBD" w:rsidP="00017DBD">
      <w:pPr>
        <w:pStyle w:val="PL"/>
      </w:pPr>
      <w:r>
        <w:t xml:space="preserve">      properties:</w:t>
      </w:r>
    </w:p>
    <w:p w14:paraId="0BD102F6" w14:textId="77777777" w:rsidR="00017DBD" w:rsidRDefault="00017DBD" w:rsidP="00017DBD">
      <w:pPr>
        <w:pStyle w:val="PL"/>
      </w:pPr>
      <w:r>
        <w:t xml:space="preserve">        areaInfo:</w:t>
      </w:r>
    </w:p>
    <w:p w14:paraId="6C6B5EC5" w14:textId="77777777" w:rsidR="00017DBD" w:rsidRDefault="00017DBD" w:rsidP="00017DBD">
      <w:pPr>
        <w:pStyle w:val="PL"/>
      </w:pPr>
      <w:r>
        <w:t xml:space="preserve">          $ref: 'TS29554_Npcf_BDTPolicyControl.yaml#/components/schemas/NetworkAreaInfo'</w:t>
      </w:r>
    </w:p>
    <w:p w14:paraId="6E1FAFBD" w14:textId="77777777" w:rsidR="00017DBD" w:rsidRDefault="00017DBD" w:rsidP="00017DBD">
      <w:pPr>
        <w:pStyle w:val="PL"/>
      </w:pPr>
      <w:r>
        <w:t xml:space="preserve">        </w:t>
      </w:r>
      <w:r>
        <w:rPr>
          <w:lang w:eastAsia="zh-CN"/>
        </w:rPr>
        <w:t>fineAreaInfos</w:t>
      </w:r>
      <w:r>
        <w:t>:</w:t>
      </w:r>
    </w:p>
    <w:p w14:paraId="50A5CF62" w14:textId="77777777" w:rsidR="00017DBD" w:rsidRDefault="00017DBD" w:rsidP="00017DBD">
      <w:pPr>
        <w:pStyle w:val="PL"/>
      </w:pPr>
      <w:r>
        <w:t xml:space="preserve">          type: array</w:t>
      </w:r>
    </w:p>
    <w:p w14:paraId="0411C7D5" w14:textId="77777777" w:rsidR="00017DBD" w:rsidRDefault="00017DBD" w:rsidP="00017DBD">
      <w:pPr>
        <w:pStyle w:val="PL"/>
      </w:pPr>
      <w:r>
        <w:t xml:space="preserve">          items:</w:t>
      </w:r>
    </w:p>
    <w:p w14:paraId="392BF911" w14:textId="77777777" w:rsidR="00017DBD" w:rsidRDefault="00017DBD" w:rsidP="00017DBD">
      <w:pPr>
        <w:pStyle w:val="PL"/>
      </w:pPr>
      <w:r>
        <w:t xml:space="preserve">            </w:t>
      </w:r>
      <w:r>
        <w:rPr>
          <w:rFonts w:cs="Courier New"/>
          <w:szCs w:val="16"/>
        </w:rPr>
        <w:t>$ref: 'TS29522_AMPolicyAuthorization.yaml#/components/schemas/GeographicalArea'</w:t>
      </w:r>
    </w:p>
    <w:p w14:paraId="66FECDFA" w14:textId="77777777" w:rsidR="00017DBD" w:rsidRDefault="00017DBD" w:rsidP="00017DBD">
      <w:pPr>
        <w:pStyle w:val="PL"/>
      </w:pPr>
      <w:r>
        <w:t xml:space="preserve">          minItems: 1</w:t>
      </w:r>
    </w:p>
    <w:p w14:paraId="5830D0A0" w14:textId="77777777" w:rsidR="00017DBD" w:rsidRDefault="00017DBD" w:rsidP="00017DBD">
      <w:pPr>
        <w:pStyle w:val="PL"/>
        <w:rPr>
          <w:lang w:eastAsia="zh-CN"/>
        </w:rPr>
      </w:pPr>
      <w:r>
        <w:t xml:space="preserve">          description: </w:t>
      </w:r>
      <w:r>
        <w:rPr>
          <w:lang w:eastAsia="zh-CN"/>
        </w:rPr>
        <w:t>&gt;</w:t>
      </w:r>
    </w:p>
    <w:p w14:paraId="63C07E0A" w14:textId="77777777" w:rsidR="00017DBD" w:rsidRDefault="00017DBD" w:rsidP="00017DBD">
      <w:pPr>
        <w:pStyle w:val="PL"/>
      </w:pPr>
      <w:r>
        <w:t xml:space="preserve">            This attribute contains the geographical locations in a fine granularity.        startTs:</w:t>
      </w:r>
    </w:p>
    <w:p w14:paraId="6AB01F65" w14:textId="77777777" w:rsidR="00017DBD" w:rsidRDefault="00017DBD" w:rsidP="00017DBD">
      <w:pPr>
        <w:pStyle w:val="PL"/>
      </w:pPr>
      <w:r>
        <w:t xml:space="preserve">          $ref: 'TS29571_CommonData.yaml#/components/schemas/DateTime'</w:t>
      </w:r>
    </w:p>
    <w:p w14:paraId="01B156C3" w14:textId="77777777" w:rsidR="00017DBD" w:rsidRDefault="00017DBD" w:rsidP="00017DBD">
      <w:pPr>
        <w:pStyle w:val="PL"/>
      </w:pPr>
      <w:r>
        <w:t xml:space="preserve">        endTs:</w:t>
      </w:r>
    </w:p>
    <w:p w14:paraId="0B5A2DFE" w14:textId="77777777" w:rsidR="00017DBD" w:rsidRDefault="00017DBD" w:rsidP="00017DBD">
      <w:pPr>
        <w:pStyle w:val="PL"/>
      </w:pPr>
      <w:r>
        <w:t xml:space="preserve">          $ref: 'TS29571_CommonData.yaml#/components/schemas/DateTime'</w:t>
      </w:r>
    </w:p>
    <w:p w14:paraId="1DA310C4" w14:textId="77777777" w:rsidR="00017DBD" w:rsidRDefault="00017DBD" w:rsidP="00017DBD">
      <w:pPr>
        <w:pStyle w:val="PL"/>
      </w:pPr>
      <w:r>
        <w:t xml:space="preserve">        qosFlowRetThd:</w:t>
      </w:r>
    </w:p>
    <w:p w14:paraId="13C6EF1C" w14:textId="77777777" w:rsidR="00017DBD" w:rsidRDefault="00017DBD" w:rsidP="00017DBD">
      <w:pPr>
        <w:pStyle w:val="PL"/>
      </w:pPr>
      <w:r>
        <w:t xml:space="preserve">          $ref: '#/components/schemas/RetainabilityThreshold'</w:t>
      </w:r>
    </w:p>
    <w:p w14:paraId="51CFCD71" w14:textId="77777777" w:rsidR="00017DBD" w:rsidRDefault="00017DBD" w:rsidP="00017DBD">
      <w:pPr>
        <w:pStyle w:val="PL"/>
      </w:pPr>
      <w:r>
        <w:t xml:space="preserve">        ranUeThrouThd:</w:t>
      </w:r>
    </w:p>
    <w:p w14:paraId="2C093617" w14:textId="77777777" w:rsidR="00017DBD" w:rsidRDefault="00017DBD" w:rsidP="00017DBD">
      <w:pPr>
        <w:pStyle w:val="PL"/>
      </w:pPr>
      <w:r>
        <w:t xml:space="preserve">          $ref: 'TS29571_CommonData.yaml#/components/schemas/BitRate'</w:t>
      </w:r>
    </w:p>
    <w:p w14:paraId="786CDDD4" w14:textId="77777777" w:rsidR="00017DBD" w:rsidRDefault="00017DBD" w:rsidP="00017DBD">
      <w:pPr>
        <w:pStyle w:val="PL"/>
      </w:pPr>
      <w:r>
        <w:t xml:space="preserve">        snssai:</w:t>
      </w:r>
    </w:p>
    <w:p w14:paraId="0387072E" w14:textId="77777777" w:rsidR="00017DBD" w:rsidRDefault="00017DBD" w:rsidP="00017DBD">
      <w:pPr>
        <w:pStyle w:val="PL"/>
      </w:pPr>
      <w:r>
        <w:t xml:space="preserve">          $ref: 'TS29571_CommonData.yaml#/components/schemas/Snssai'</w:t>
      </w:r>
    </w:p>
    <w:p w14:paraId="6E2B183F" w14:textId="77777777" w:rsidR="00017DBD" w:rsidRDefault="00017DBD" w:rsidP="00017DBD">
      <w:pPr>
        <w:pStyle w:val="PL"/>
      </w:pPr>
      <w:r>
        <w:t xml:space="preserve">        confidence:</w:t>
      </w:r>
    </w:p>
    <w:p w14:paraId="064E0CFF" w14:textId="77777777" w:rsidR="00017DBD" w:rsidRDefault="00017DBD" w:rsidP="00017DBD">
      <w:pPr>
        <w:pStyle w:val="PL"/>
      </w:pPr>
      <w:r>
        <w:t xml:space="preserve">          $ref: 'TS29571_CommonData.yaml#/components/schemas/Uinteger'</w:t>
      </w:r>
    </w:p>
    <w:p w14:paraId="7B553985" w14:textId="77777777" w:rsidR="00017DBD" w:rsidRDefault="00017DBD" w:rsidP="00017DBD">
      <w:pPr>
        <w:pStyle w:val="PL"/>
      </w:pPr>
      <w:r>
        <w:t xml:space="preserve">      one</w:t>
      </w:r>
      <w:r>
        <w:rPr>
          <w:lang w:val="en-US" w:eastAsia="zh-CN"/>
        </w:rPr>
        <w:t>O</w:t>
      </w:r>
      <w:r>
        <w:t>f:</w:t>
      </w:r>
    </w:p>
    <w:p w14:paraId="0F8CADF0" w14:textId="77777777" w:rsidR="00017DBD" w:rsidRDefault="00017DBD" w:rsidP="00017DBD">
      <w:pPr>
        <w:pStyle w:val="PL"/>
      </w:pPr>
      <w:r>
        <w:t xml:space="preserve">        - required: [qosFlowRetThd]</w:t>
      </w:r>
    </w:p>
    <w:p w14:paraId="22F9852A" w14:textId="77777777" w:rsidR="00017DBD" w:rsidRDefault="00017DBD" w:rsidP="00017DBD">
      <w:pPr>
        <w:pStyle w:val="PL"/>
      </w:pPr>
      <w:r>
        <w:t xml:space="preserve">        - required: [ranUeThrouThd]</w:t>
      </w:r>
    </w:p>
    <w:p w14:paraId="59765FD8" w14:textId="77777777" w:rsidR="00017DBD" w:rsidRDefault="00017DBD" w:rsidP="00017DBD">
      <w:pPr>
        <w:pStyle w:val="PL"/>
      </w:pPr>
    </w:p>
    <w:p w14:paraId="2D47B52A" w14:textId="77777777" w:rsidR="00017DBD" w:rsidRDefault="00017DBD" w:rsidP="00017DBD">
      <w:pPr>
        <w:pStyle w:val="PL"/>
      </w:pPr>
      <w:r>
        <w:t xml:space="preserve">    QosRequirement:</w:t>
      </w:r>
    </w:p>
    <w:p w14:paraId="32FDE1FA" w14:textId="77777777" w:rsidR="00017DBD" w:rsidRDefault="00017DBD" w:rsidP="00017DBD">
      <w:pPr>
        <w:pStyle w:val="PL"/>
      </w:pPr>
      <w:r>
        <w:t xml:space="preserve">      description: Represents the QoS requirements.</w:t>
      </w:r>
    </w:p>
    <w:p w14:paraId="50D305DE" w14:textId="77777777" w:rsidR="00017DBD" w:rsidRDefault="00017DBD" w:rsidP="00017DBD">
      <w:pPr>
        <w:pStyle w:val="PL"/>
      </w:pPr>
      <w:r>
        <w:t xml:space="preserve">      type: object</w:t>
      </w:r>
    </w:p>
    <w:p w14:paraId="4A94EB84" w14:textId="77777777" w:rsidR="00017DBD" w:rsidRDefault="00017DBD" w:rsidP="00017DBD">
      <w:pPr>
        <w:pStyle w:val="PL"/>
      </w:pPr>
      <w:r>
        <w:t xml:space="preserve">      properties:</w:t>
      </w:r>
    </w:p>
    <w:p w14:paraId="4E1C06F0" w14:textId="77777777" w:rsidR="00017DBD" w:rsidRDefault="00017DBD" w:rsidP="00017DBD">
      <w:pPr>
        <w:pStyle w:val="PL"/>
      </w:pPr>
      <w:r>
        <w:t xml:space="preserve">        5qi:</w:t>
      </w:r>
    </w:p>
    <w:p w14:paraId="2442F2D1" w14:textId="77777777" w:rsidR="00017DBD" w:rsidRDefault="00017DBD" w:rsidP="00017DBD">
      <w:pPr>
        <w:pStyle w:val="PL"/>
      </w:pPr>
      <w:r>
        <w:t xml:space="preserve">          $ref: 'TS29571_CommonData.yaml#/components/schemas/5Qi'</w:t>
      </w:r>
    </w:p>
    <w:p w14:paraId="3769F64C" w14:textId="77777777" w:rsidR="00017DBD" w:rsidRDefault="00017DBD" w:rsidP="00017DBD">
      <w:pPr>
        <w:pStyle w:val="PL"/>
      </w:pPr>
      <w:r>
        <w:t xml:space="preserve">        gfbrUl:</w:t>
      </w:r>
    </w:p>
    <w:p w14:paraId="771A8830" w14:textId="77777777" w:rsidR="00017DBD" w:rsidRDefault="00017DBD" w:rsidP="00017DBD">
      <w:pPr>
        <w:pStyle w:val="PL"/>
      </w:pPr>
      <w:r>
        <w:t xml:space="preserve">          $ref: 'TS29571_CommonData.yaml#/components/schemas/BitRate'</w:t>
      </w:r>
    </w:p>
    <w:p w14:paraId="4FE79DAF" w14:textId="77777777" w:rsidR="00017DBD" w:rsidRDefault="00017DBD" w:rsidP="00017DBD">
      <w:pPr>
        <w:pStyle w:val="PL"/>
      </w:pPr>
      <w:r>
        <w:t xml:space="preserve">        gfbrDl:</w:t>
      </w:r>
    </w:p>
    <w:p w14:paraId="03993358" w14:textId="77777777" w:rsidR="00017DBD" w:rsidRDefault="00017DBD" w:rsidP="00017DBD">
      <w:pPr>
        <w:pStyle w:val="PL"/>
      </w:pPr>
      <w:r>
        <w:t xml:space="preserve">          $ref: 'TS29571_CommonData.yaml#/components/schemas/BitRate'</w:t>
      </w:r>
    </w:p>
    <w:p w14:paraId="2753789C" w14:textId="77777777" w:rsidR="00017DBD" w:rsidRDefault="00017DBD" w:rsidP="00017DBD">
      <w:pPr>
        <w:pStyle w:val="PL"/>
      </w:pPr>
      <w:r>
        <w:lastRenderedPageBreak/>
        <w:t xml:space="preserve">        resType:</w:t>
      </w:r>
    </w:p>
    <w:p w14:paraId="4846B0A5" w14:textId="77777777" w:rsidR="00017DBD" w:rsidRDefault="00017DBD" w:rsidP="00017DBD">
      <w:pPr>
        <w:pStyle w:val="PL"/>
      </w:pPr>
      <w:r>
        <w:t xml:space="preserve">          $ref: 'TS29571_CommonData.yaml#/components/schemas/QosResourceType'</w:t>
      </w:r>
    </w:p>
    <w:p w14:paraId="5AF377B7" w14:textId="77777777" w:rsidR="00017DBD" w:rsidRDefault="00017DBD" w:rsidP="00017DBD">
      <w:pPr>
        <w:pStyle w:val="PL"/>
      </w:pPr>
      <w:r>
        <w:t xml:space="preserve">        pdb:</w:t>
      </w:r>
    </w:p>
    <w:p w14:paraId="49449626" w14:textId="77777777" w:rsidR="00017DBD" w:rsidRDefault="00017DBD" w:rsidP="00017DBD">
      <w:pPr>
        <w:pStyle w:val="PL"/>
      </w:pPr>
      <w:r>
        <w:t xml:space="preserve">          $ref: 'TS29571_CommonData.yaml#/components/schemas/PacketDelBudget'</w:t>
      </w:r>
    </w:p>
    <w:p w14:paraId="67411482" w14:textId="77777777" w:rsidR="00017DBD" w:rsidRDefault="00017DBD" w:rsidP="00017DBD">
      <w:pPr>
        <w:pStyle w:val="PL"/>
      </w:pPr>
      <w:r>
        <w:t xml:space="preserve">        per:</w:t>
      </w:r>
    </w:p>
    <w:p w14:paraId="46BC9DDC" w14:textId="77777777" w:rsidR="00017DBD" w:rsidRDefault="00017DBD" w:rsidP="00017DBD">
      <w:pPr>
        <w:pStyle w:val="PL"/>
      </w:pPr>
      <w:r>
        <w:t xml:space="preserve">          $ref: 'TS29571_CommonData.yaml#/components/schemas/PacketErrRate'</w:t>
      </w:r>
    </w:p>
    <w:p w14:paraId="4D00EA92" w14:textId="77777777" w:rsidR="00017DBD" w:rsidRDefault="00017DBD" w:rsidP="00017DBD">
      <w:pPr>
        <w:pStyle w:val="PL"/>
      </w:pPr>
      <w:r>
        <w:t xml:space="preserve">        </w:t>
      </w:r>
      <w:r>
        <w:rPr>
          <w:lang w:eastAsia="zh-CN"/>
        </w:rPr>
        <w:t>deviceSpeed</w:t>
      </w:r>
      <w:r>
        <w:t>:</w:t>
      </w:r>
    </w:p>
    <w:p w14:paraId="3733C13A" w14:textId="77777777" w:rsidR="00017DBD" w:rsidRDefault="00017DBD" w:rsidP="00017DBD">
      <w:pPr>
        <w:pStyle w:val="PL"/>
      </w:pPr>
      <w:r>
        <w:t xml:space="preserve">          $ref: 'TS29572_Nlmf_Location.yaml#/components/schemas/VelocityEstimate'</w:t>
      </w:r>
    </w:p>
    <w:p w14:paraId="57888DE8" w14:textId="77777777" w:rsidR="00017DBD" w:rsidRDefault="00017DBD" w:rsidP="00017DBD">
      <w:pPr>
        <w:pStyle w:val="PL"/>
      </w:pPr>
      <w:r>
        <w:t xml:space="preserve">        </w:t>
      </w:r>
      <w:r>
        <w:rPr>
          <w:rFonts w:hint="eastAsia"/>
          <w:lang w:eastAsia="zh-CN"/>
        </w:rPr>
        <w:t>d</w:t>
      </w:r>
      <w:r>
        <w:rPr>
          <w:lang w:eastAsia="zh-CN"/>
        </w:rPr>
        <w:t>eviceType</w:t>
      </w:r>
      <w:r>
        <w:t>:</w:t>
      </w:r>
    </w:p>
    <w:p w14:paraId="2CB8F432" w14:textId="77777777" w:rsidR="00017DBD" w:rsidRDefault="00017DBD" w:rsidP="00017DBD">
      <w:pPr>
        <w:pStyle w:val="PL"/>
      </w:pPr>
      <w:r>
        <w:t xml:space="preserve">          $ref: '#/components/schemas/</w:t>
      </w:r>
      <w:r>
        <w:rPr>
          <w:rFonts w:hint="eastAsia"/>
          <w:lang w:eastAsia="zh-CN"/>
        </w:rPr>
        <w:t>D</w:t>
      </w:r>
      <w:r>
        <w:rPr>
          <w:lang w:eastAsia="zh-CN"/>
        </w:rPr>
        <w:t>eviceType</w:t>
      </w:r>
      <w:r>
        <w:t>'</w:t>
      </w:r>
    </w:p>
    <w:p w14:paraId="4E7CDFC1" w14:textId="77777777" w:rsidR="00017DBD" w:rsidRDefault="00017DBD" w:rsidP="00017DBD">
      <w:pPr>
        <w:pStyle w:val="PL"/>
      </w:pPr>
      <w:r>
        <w:t xml:space="preserve">      oneOf:</w:t>
      </w:r>
    </w:p>
    <w:p w14:paraId="27A0D4CB" w14:textId="77777777" w:rsidR="00017DBD" w:rsidRDefault="00017DBD" w:rsidP="00017DBD">
      <w:pPr>
        <w:pStyle w:val="PL"/>
      </w:pPr>
      <w:r>
        <w:t xml:space="preserve">        - required: [5qi]</w:t>
      </w:r>
    </w:p>
    <w:p w14:paraId="601035E1" w14:textId="77777777" w:rsidR="00017DBD" w:rsidRDefault="00017DBD" w:rsidP="00017DBD">
      <w:pPr>
        <w:pStyle w:val="PL"/>
      </w:pPr>
      <w:r>
        <w:t xml:space="preserve">        - required: [resType]</w:t>
      </w:r>
    </w:p>
    <w:p w14:paraId="68EFD32D" w14:textId="77777777" w:rsidR="00017DBD" w:rsidRDefault="00017DBD" w:rsidP="00017DBD">
      <w:pPr>
        <w:pStyle w:val="PL"/>
      </w:pPr>
    </w:p>
    <w:p w14:paraId="53854867" w14:textId="77777777" w:rsidR="00017DBD" w:rsidRDefault="00017DBD" w:rsidP="00017DBD">
      <w:pPr>
        <w:pStyle w:val="PL"/>
      </w:pPr>
      <w:r>
        <w:t xml:space="preserve">    ThresholdLevel:</w:t>
      </w:r>
    </w:p>
    <w:p w14:paraId="3B377634" w14:textId="77777777" w:rsidR="00017DBD" w:rsidRDefault="00017DBD" w:rsidP="00017DBD">
      <w:pPr>
        <w:pStyle w:val="PL"/>
      </w:pPr>
      <w:r>
        <w:t xml:space="preserve">      description: Represents a threshold level.</w:t>
      </w:r>
    </w:p>
    <w:p w14:paraId="59BE7A1D" w14:textId="77777777" w:rsidR="00017DBD" w:rsidRDefault="00017DBD" w:rsidP="00017DBD">
      <w:pPr>
        <w:pStyle w:val="PL"/>
      </w:pPr>
      <w:r>
        <w:t xml:space="preserve">      type: object</w:t>
      </w:r>
    </w:p>
    <w:p w14:paraId="7B5F807A" w14:textId="77777777" w:rsidR="00017DBD" w:rsidRDefault="00017DBD" w:rsidP="00017DBD">
      <w:pPr>
        <w:pStyle w:val="PL"/>
      </w:pPr>
      <w:r>
        <w:t xml:space="preserve">      properties:</w:t>
      </w:r>
    </w:p>
    <w:p w14:paraId="19D0AF46" w14:textId="77777777" w:rsidR="00017DBD" w:rsidRDefault="00017DBD" w:rsidP="00017DBD">
      <w:pPr>
        <w:pStyle w:val="PL"/>
      </w:pPr>
      <w:r>
        <w:t xml:space="preserve">        congLevel:</w:t>
      </w:r>
    </w:p>
    <w:p w14:paraId="75E0DA15" w14:textId="77777777" w:rsidR="00017DBD" w:rsidRDefault="00017DBD" w:rsidP="00017DBD">
      <w:pPr>
        <w:pStyle w:val="PL"/>
      </w:pPr>
      <w:r>
        <w:t xml:space="preserve">          type: integer</w:t>
      </w:r>
    </w:p>
    <w:p w14:paraId="4E1B46AC" w14:textId="77777777" w:rsidR="00017DBD" w:rsidRDefault="00017DBD" w:rsidP="00017DBD">
      <w:pPr>
        <w:pStyle w:val="PL"/>
      </w:pPr>
      <w:r>
        <w:t xml:space="preserve">        nfLoadLevel:</w:t>
      </w:r>
    </w:p>
    <w:p w14:paraId="077315D2" w14:textId="77777777" w:rsidR="00017DBD" w:rsidRDefault="00017DBD" w:rsidP="00017DBD">
      <w:pPr>
        <w:pStyle w:val="PL"/>
      </w:pPr>
      <w:r>
        <w:t xml:space="preserve">          type: integer</w:t>
      </w:r>
    </w:p>
    <w:p w14:paraId="6518CAE4" w14:textId="77777777" w:rsidR="00017DBD" w:rsidRDefault="00017DBD" w:rsidP="00017DBD">
      <w:pPr>
        <w:pStyle w:val="PL"/>
      </w:pPr>
      <w:r>
        <w:t xml:space="preserve">        nfCpuUsage:</w:t>
      </w:r>
    </w:p>
    <w:p w14:paraId="032C701D" w14:textId="77777777" w:rsidR="00017DBD" w:rsidRDefault="00017DBD" w:rsidP="00017DBD">
      <w:pPr>
        <w:pStyle w:val="PL"/>
      </w:pPr>
      <w:r>
        <w:t xml:space="preserve">          type: integer</w:t>
      </w:r>
    </w:p>
    <w:p w14:paraId="5AD5AF7F" w14:textId="77777777" w:rsidR="00017DBD" w:rsidRDefault="00017DBD" w:rsidP="00017DBD">
      <w:pPr>
        <w:pStyle w:val="PL"/>
      </w:pPr>
      <w:r>
        <w:t xml:space="preserve">        nfMemoryUsage:</w:t>
      </w:r>
    </w:p>
    <w:p w14:paraId="52BA865C" w14:textId="77777777" w:rsidR="00017DBD" w:rsidRDefault="00017DBD" w:rsidP="00017DBD">
      <w:pPr>
        <w:pStyle w:val="PL"/>
      </w:pPr>
      <w:r>
        <w:t xml:space="preserve">          type: integer</w:t>
      </w:r>
    </w:p>
    <w:p w14:paraId="58C1657E" w14:textId="77777777" w:rsidR="00017DBD" w:rsidRDefault="00017DBD" w:rsidP="00017DBD">
      <w:pPr>
        <w:pStyle w:val="PL"/>
      </w:pPr>
      <w:r>
        <w:t xml:space="preserve">        nfStorageUsage:</w:t>
      </w:r>
    </w:p>
    <w:p w14:paraId="0E5F6619" w14:textId="77777777" w:rsidR="00017DBD" w:rsidRDefault="00017DBD" w:rsidP="00017DBD">
      <w:pPr>
        <w:pStyle w:val="PL"/>
      </w:pPr>
      <w:r>
        <w:t xml:space="preserve">          type: integer</w:t>
      </w:r>
    </w:p>
    <w:p w14:paraId="7CDC7FF4" w14:textId="77777777" w:rsidR="00017DBD" w:rsidRDefault="00017DBD" w:rsidP="00017DBD">
      <w:pPr>
        <w:pStyle w:val="PL"/>
      </w:pPr>
      <w:r>
        <w:t xml:space="preserve">        </w:t>
      </w:r>
      <w:r>
        <w:rPr>
          <w:lang w:eastAsia="zh-CN"/>
        </w:rPr>
        <w:t>avgTrafficRate</w:t>
      </w:r>
      <w:r>
        <w:t>:</w:t>
      </w:r>
    </w:p>
    <w:p w14:paraId="3225C0A8" w14:textId="77777777" w:rsidR="00017DBD" w:rsidRDefault="00017DBD" w:rsidP="00017DBD">
      <w:pPr>
        <w:pStyle w:val="PL"/>
      </w:pPr>
      <w:r>
        <w:t xml:space="preserve">          $ref: 'TS29571_CommonData.yaml#/components/schemas/BitRate'</w:t>
      </w:r>
    </w:p>
    <w:p w14:paraId="6D5CC12C" w14:textId="77777777" w:rsidR="00017DBD" w:rsidRDefault="00017DBD" w:rsidP="00017DBD">
      <w:pPr>
        <w:pStyle w:val="PL"/>
      </w:pPr>
      <w:r>
        <w:t xml:space="preserve">        maxTrafficRate:</w:t>
      </w:r>
    </w:p>
    <w:p w14:paraId="1A6BB484" w14:textId="77777777" w:rsidR="00017DBD" w:rsidRDefault="00017DBD" w:rsidP="00017DBD">
      <w:pPr>
        <w:pStyle w:val="PL"/>
      </w:pPr>
      <w:r>
        <w:rPr>
          <w:lang w:val="en-US"/>
        </w:rPr>
        <w:t xml:space="preserve">          </w:t>
      </w:r>
      <w:r>
        <w:t>$ref: 'TS29571_CommonData.yaml#/components/schemas/BitRate'</w:t>
      </w:r>
    </w:p>
    <w:p w14:paraId="30F8E56D" w14:textId="77777777" w:rsidR="00017DBD" w:rsidRDefault="00017DBD" w:rsidP="00017DBD">
      <w:pPr>
        <w:pStyle w:val="PL"/>
      </w:pPr>
      <w:r>
        <w:t xml:space="preserve">        </w:t>
      </w:r>
      <w:r>
        <w:rPr>
          <w:lang w:eastAsia="zh-CN"/>
        </w:rPr>
        <w:t>minTrafficRate</w:t>
      </w:r>
      <w:r>
        <w:t>:</w:t>
      </w:r>
    </w:p>
    <w:p w14:paraId="57864649" w14:textId="77777777" w:rsidR="00017DBD" w:rsidRDefault="00017DBD" w:rsidP="00017DBD">
      <w:pPr>
        <w:pStyle w:val="PL"/>
      </w:pPr>
      <w:r>
        <w:t xml:space="preserve">          $ref: 'TS29571_CommonData.yaml#/components/schemas/BitRate'</w:t>
      </w:r>
    </w:p>
    <w:p w14:paraId="5543477E" w14:textId="77777777" w:rsidR="00017DBD" w:rsidRDefault="00017DBD" w:rsidP="00017DBD">
      <w:pPr>
        <w:pStyle w:val="PL"/>
      </w:pPr>
      <w:r>
        <w:t xml:space="preserve">        aggTrafficRate:</w:t>
      </w:r>
    </w:p>
    <w:p w14:paraId="111A98F9" w14:textId="77777777" w:rsidR="00017DBD" w:rsidRDefault="00017DBD" w:rsidP="00017DBD">
      <w:pPr>
        <w:pStyle w:val="PL"/>
      </w:pPr>
      <w:r>
        <w:rPr>
          <w:lang w:val="en-US"/>
        </w:rPr>
        <w:t xml:space="preserve">          </w:t>
      </w:r>
      <w:r>
        <w:t>$ref: 'TS29571_CommonData.yaml#/components/schemas/BitRate'</w:t>
      </w:r>
    </w:p>
    <w:p w14:paraId="446B4706" w14:textId="77777777" w:rsidR="00017DBD" w:rsidRDefault="00017DBD" w:rsidP="00017DBD">
      <w:pPr>
        <w:pStyle w:val="PL"/>
      </w:pPr>
      <w:r>
        <w:t xml:space="preserve">        </w:t>
      </w:r>
      <w:r>
        <w:rPr>
          <w:lang w:eastAsia="zh-CN"/>
        </w:rPr>
        <w:t>varTrafficRate</w:t>
      </w:r>
      <w:r>
        <w:t>:</w:t>
      </w:r>
    </w:p>
    <w:p w14:paraId="62907E5B" w14:textId="77777777" w:rsidR="00017DBD" w:rsidRDefault="00017DBD" w:rsidP="00017DBD">
      <w:pPr>
        <w:pStyle w:val="PL"/>
      </w:pPr>
      <w:r>
        <w:t xml:space="preserve">          $ref: 'TS29571_CommonData.yaml#/components/schemas/Float'</w:t>
      </w:r>
    </w:p>
    <w:p w14:paraId="5C4C4658" w14:textId="77777777" w:rsidR="00017DBD" w:rsidRDefault="00017DBD" w:rsidP="00017DBD">
      <w:pPr>
        <w:pStyle w:val="PL"/>
      </w:pPr>
      <w:r>
        <w:t xml:space="preserve">        </w:t>
      </w:r>
      <w:r>
        <w:rPr>
          <w:lang w:eastAsia="zh-CN"/>
        </w:rPr>
        <w:t>avgPacketDelay</w:t>
      </w:r>
      <w:r>
        <w:t>:</w:t>
      </w:r>
    </w:p>
    <w:p w14:paraId="75337D46"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5359E86E" w14:textId="77777777" w:rsidR="00017DBD" w:rsidRDefault="00017DBD" w:rsidP="00017DBD">
      <w:pPr>
        <w:pStyle w:val="PL"/>
      </w:pPr>
      <w:r>
        <w:t xml:space="preserve">        </w:t>
      </w:r>
      <w:r>
        <w:rPr>
          <w:lang w:eastAsia="zh-CN"/>
        </w:rPr>
        <w:t>maxPacketDelay</w:t>
      </w:r>
      <w:r>
        <w:t>:</w:t>
      </w:r>
    </w:p>
    <w:p w14:paraId="3B36A37F" w14:textId="77777777" w:rsidR="00017DBD" w:rsidRDefault="00017DBD" w:rsidP="00017DB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2B0951" w14:textId="77777777" w:rsidR="00017DBD" w:rsidRDefault="00017DBD" w:rsidP="00017DBD">
      <w:pPr>
        <w:pStyle w:val="PL"/>
      </w:pPr>
      <w:r>
        <w:t xml:space="preserve">        </w:t>
      </w:r>
      <w:r>
        <w:rPr>
          <w:lang w:eastAsia="zh-CN"/>
        </w:rPr>
        <w:t>varPacketDelay</w:t>
      </w:r>
      <w:r>
        <w:t>:</w:t>
      </w:r>
    </w:p>
    <w:p w14:paraId="20113B86" w14:textId="77777777" w:rsidR="00017DBD" w:rsidRDefault="00017DBD" w:rsidP="00017DBD">
      <w:pPr>
        <w:pStyle w:val="PL"/>
      </w:pPr>
      <w:r>
        <w:t xml:space="preserve">          $ref: 'TS29571_CommonData.yaml#/components/schemas/Float'</w:t>
      </w:r>
    </w:p>
    <w:p w14:paraId="50254803" w14:textId="77777777" w:rsidR="00017DBD" w:rsidRDefault="00017DBD" w:rsidP="00017DBD">
      <w:pPr>
        <w:pStyle w:val="PL"/>
      </w:pPr>
      <w:r>
        <w:t xml:space="preserve">        </w:t>
      </w:r>
      <w:r>
        <w:rPr>
          <w:lang w:eastAsia="zh-CN"/>
        </w:rPr>
        <w:t>avgPacketLossRate</w:t>
      </w:r>
      <w:r>
        <w:t>:</w:t>
      </w:r>
    </w:p>
    <w:p w14:paraId="41488E1B"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178074AF" w14:textId="77777777" w:rsidR="00017DBD" w:rsidRDefault="00017DBD" w:rsidP="00017DBD">
      <w:pPr>
        <w:pStyle w:val="PL"/>
      </w:pPr>
      <w:r>
        <w:t xml:space="preserve">        </w:t>
      </w:r>
      <w:r>
        <w:rPr>
          <w:lang w:eastAsia="zh-CN"/>
        </w:rPr>
        <w:t>maxPacketLossRate</w:t>
      </w:r>
      <w:r>
        <w:t>:</w:t>
      </w:r>
    </w:p>
    <w:p w14:paraId="36090D01"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1444B862" w14:textId="77777777" w:rsidR="00017DBD" w:rsidRDefault="00017DBD" w:rsidP="00017DBD">
      <w:pPr>
        <w:pStyle w:val="PL"/>
      </w:pPr>
      <w:r>
        <w:t xml:space="preserve">        </w:t>
      </w:r>
      <w:r>
        <w:rPr>
          <w:lang w:eastAsia="zh-CN"/>
        </w:rPr>
        <w:t>varPacketLossRate</w:t>
      </w:r>
      <w:r>
        <w:t>:</w:t>
      </w:r>
    </w:p>
    <w:p w14:paraId="2B6232FD" w14:textId="77777777" w:rsidR="00017DBD" w:rsidRDefault="00017DBD" w:rsidP="00017DBD">
      <w:pPr>
        <w:pStyle w:val="PL"/>
      </w:pPr>
      <w:r>
        <w:t xml:space="preserve">          $ref: 'TS29571_CommonData.yaml#/components/schemas/Float'</w:t>
      </w:r>
    </w:p>
    <w:p w14:paraId="714ACDE7" w14:textId="77777777" w:rsidR="00017DBD" w:rsidRDefault="00017DBD" w:rsidP="00017DBD">
      <w:pPr>
        <w:pStyle w:val="PL"/>
      </w:pPr>
      <w:r>
        <w:t xml:space="preserve">        svcExpLevel:</w:t>
      </w:r>
    </w:p>
    <w:p w14:paraId="5DCA0762" w14:textId="77777777" w:rsidR="00017DBD" w:rsidRDefault="00017DBD" w:rsidP="00017DBD">
      <w:pPr>
        <w:pStyle w:val="PL"/>
      </w:pPr>
      <w:r>
        <w:t xml:space="preserve">          $ref: 'TS29571_CommonData.yaml#/components/schemas/Float'</w:t>
      </w:r>
    </w:p>
    <w:p w14:paraId="2A8A2D2B" w14:textId="77777777" w:rsidR="00017DBD" w:rsidRDefault="00017DBD" w:rsidP="00017DBD">
      <w:pPr>
        <w:pStyle w:val="PL"/>
      </w:pPr>
      <w:r>
        <w:t xml:space="preserve">        speed:</w:t>
      </w:r>
    </w:p>
    <w:p w14:paraId="11F39A0C" w14:textId="77777777" w:rsidR="00017DBD" w:rsidRDefault="00017DBD" w:rsidP="00017DBD">
      <w:pPr>
        <w:pStyle w:val="PL"/>
      </w:pPr>
      <w:r>
        <w:t xml:space="preserve">          $ref: 'TS29571_CommonData.yaml#/components/schemas/Float'</w:t>
      </w:r>
    </w:p>
    <w:p w14:paraId="49698684" w14:textId="77777777" w:rsidR="00017DBD" w:rsidRPr="000F4C80" w:rsidRDefault="00017DBD" w:rsidP="00017DBD">
      <w:pPr>
        <w:pStyle w:val="PL"/>
      </w:pPr>
    </w:p>
    <w:p w14:paraId="705A4CB8" w14:textId="77777777" w:rsidR="00017DBD" w:rsidRDefault="00017DBD" w:rsidP="00017DBD">
      <w:pPr>
        <w:pStyle w:val="PL"/>
      </w:pPr>
      <w:r>
        <w:t xml:space="preserve">    NfLoadLevelInformation:</w:t>
      </w:r>
    </w:p>
    <w:p w14:paraId="533E15B8" w14:textId="77777777" w:rsidR="00017DBD" w:rsidRDefault="00017DBD" w:rsidP="00017DBD">
      <w:pPr>
        <w:pStyle w:val="PL"/>
      </w:pPr>
      <w:r>
        <w:t xml:space="preserve">      description: Represents load level information of a given NF instance.</w:t>
      </w:r>
    </w:p>
    <w:p w14:paraId="0FD41CD2" w14:textId="77777777" w:rsidR="00017DBD" w:rsidRDefault="00017DBD" w:rsidP="00017DBD">
      <w:pPr>
        <w:pStyle w:val="PL"/>
      </w:pPr>
      <w:r>
        <w:t xml:space="preserve">      type: object</w:t>
      </w:r>
    </w:p>
    <w:p w14:paraId="57626A1F" w14:textId="77777777" w:rsidR="00017DBD" w:rsidRDefault="00017DBD" w:rsidP="00017DBD">
      <w:pPr>
        <w:pStyle w:val="PL"/>
      </w:pPr>
      <w:r>
        <w:t xml:space="preserve">      properties:</w:t>
      </w:r>
    </w:p>
    <w:p w14:paraId="758E0C30" w14:textId="77777777" w:rsidR="00017DBD" w:rsidRDefault="00017DBD" w:rsidP="00017DBD">
      <w:pPr>
        <w:pStyle w:val="PL"/>
      </w:pPr>
      <w:r>
        <w:t xml:space="preserve">        nfType:</w:t>
      </w:r>
    </w:p>
    <w:p w14:paraId="657680FA" w14:textId="77777777" w:rsidR="00017DBD" w:rsidRDefault="00017DBD" w:rsidP="00017DBD">
      <w:pPr>
        <w:pStyle w:val="PL"/>
      </w:pPr>
      <w:r>
        <w:t xml:space="preserve">          $ref: 'TS29510_Nnrf_NFManagement.yaml#/components/schemas/NFType'</w:t>
      </w:r>
    </w:p>
    <w:p w14:paraId="0E3ED442" w14:textId="77777777" w:rsidR="00017DBD" w:rsidRDefault="00017DBD" w:rsidP="00017DBD">
      <w:pPr>
        <w:pStyle w:val="PL"/>
      </w:pPr>
      <w:r>
        <w:t xml:space="preserve">        nfInstanceId:</w:t>
      </w:r>
    </w:p>
    <w:p w14:paraId="1B61AEDC" w14:textId="77777777" w:rsidR="00017DBD" w:rsidRDefault="00017DBD" w:rsidP="00017DBD">
      <w:pPr>
        <w:pStyle w:val="PL"/>
      </w:pPr>
      <w:r>
        <w:t xml:space="preserve">          $ref: 'TS29571_CommonData.yaml#/components/schemas/NfInstanceId'</w:t>
      </w:r>
    </w:p>
    <w:p w14:paraId="0D7E0152" w14:textId="77777777" w:rsidR="00017DBD" w:rsidRDefault="00017DBD" w:rsidP="00017DBD">
      <w:pPr>
        <w:pStyle w:val="PL"/>
      </w:pPr>
      <w:r>
        <w:t xml:space="preserve">        nfSetId:</w:t>
      </w:r>
    </w:p>
    <w:p w14:paraId="360560A2" w14:textId="77777777" w:rsidR="00017DBD" w:rsidRDefault="00017DBD" w:rsidP="00017DBD">
      <w:pPr>
        <w:pStyle w:val="PL"/>
      </w:pPr>
      <w:r>
        <w:t xml:space="preserve">          $ref: 'TS29571_CommonData.yaml#/components/schemas/NfSetId'</w:t>
      </w:r>
    </w:p>
    <w:p w14:paraId="07590963" w14:textId="77777777" w:rsidR="00017DBD" w:rsidRDefault="00017DBD" w:rsidP="00017DBD">
      <w:pPr>
        <w:pStyle w:val="PL"/>
      </w:pPr>
      <w:r>
        <w:t xml:space="preserve">        nfStatus:</w:t>
      </w:r>
    </w:p>
    <w:p w14:paraId="7DC9C8F8" w14:textId="77777777" w:rsidR="00017DBD" w:rsidRDefault="00017DBD" w:rsidP="00017DBD">
      <w:pPr>
        <w:pStyle w:val="PL"/>
      </w:pPr>
      <w:r>
        <w:t xml:space="preserve">          $ref: '#/components/schemas/NfStatus'</w:t>
      </w:r>
    </w:p>
    <w:p w14:paraId="412FC02A" w14:textId="77777777" w:rsidR="00017DBD" w:rsidRDefault="00017DBD" w:rsidP="00017DBD">
      <w:pPr>
        <w:pStyle w:val="PL"/>
      </w:pPr>
      <w:r>
        <w:t xml:space="preserve">        nfCpuUsage:</w:t>
      </w:r>
    </w:p>
    <w:p w14:paraId="5FEBDEA7" w14:textId="77777777" w:rsidR="00017DBD" w:rsidRDefault="00017DBD" w:rsidP="00017DBD">
      <w:pPr>
        <w:pStyle w:val="PL"/>
      </w:pPr>
      <w:r>
        <w:t xml:space="preserve">          type: integer</w:t>
      </w:r>
    </w:p>
    <w:p w14:paraId="76C98CDF" w14:textId="77777777" w:rsidR="00017DBD" w:rsidRDefault="00017DBD" w:rsidP="00017DBD">
      <w:pPr>
        <w:pStyle w:val="PL"/>
      </w:pPr>
      <w:r>
        <w:t xml:space="preserve">        nfMemoryUsage:</w:t>
      </w:r>
    </w:p>
    <w:p w14:paraId="2D2E4FE8" w14:textId="77777777" w:rsidR="00017DBD" w:rsidRDefault="00017DBD" w:rsidP="00017DBD">
      <w:pPr>
        <w:pStyle w:val="PL"/>
      </w:pPr>
      <w:r>
        <w:t xml:space="preserve">          type: integer</w:t>
      </w:r>
    </w:p>
    <w:p w14:paraId="64BC4BB9" w14:textId="77777777" w:rsidR="00017DBD" w:rsidRDefault="00017DBD" w:rsidP="00017DBD">
      <w:pPr>
        <w:pStyle w:val="PL"/>
      </w:pPr>
      <w:r>
        <w:t xml:space="preserve">        nfStorageUsage:</w:t>
      </w:r>
    </w:p>
    <w:p w14:paraId="26B1ED3F" w14:textId="77777777" w:rsidR="00017DBD" w:rsidRDefault="00017DBD" w:rsidP="00017DBD">
      <w:pPr>
        <w:pStyle w:val="PL"/>
      </w:pPr>
      <w:r>
        <w:t xml:space="preserve">          type: integer</w:t>
      </w:r>
    </w:p>
    <w:p w14:paraId="12E75917" w14:textId="77777777" w:rsidR="00017DBD" w:rsidRDefault="00017DBD" w:rsidP="00017DBD">
      <w:pPr>
        <w:pStyle w:val="PL"/>
      </w:pPr>
      <w:r>
        <w:t xml:space="preserve">        nfLoadLevelAverage:</w:t>
      </w:r>
    </w:p>
    <w:p w14:paraId="50517A9B" w14:textId="77777777" w:rsidR="00017DBD" w:rsidRDefault="00017DBD" w:rsidP="00017DBD">
      <w:pPr>
        <w:pStyle w:val="PL"/>
      </w:pPr>
      <w:r>
        <w:t xml:space="preserve">          type: integer</w:t>
      </w:r>
    </w:p>
    <w:p w14:paraId="60D96F70" w14:textId="77777777" w:rsidR="00017DBD" w:rsidRDefault="00017DBD" w:rsidP="00017DBD">
      <w:pPr>
        <w:pStyle w:val="PL"/>
      </w:pPr>
      <w:r>
        <w:t xml:space="preserve">        nfLoadLevelpeak:</w:t>
      </w:r>
    </w:p>
    <w:p w14:paraId="10950171" w14:textId="77777777" w:rsidR="00017DBD" w:rsidRDefault="00017DBD" w:rsidP="00017DBD">
      <w:pPr>
        <w:pStyle w:val="PL"/>
      </w:pPr>
      <w:r>
        <w:t xml:space="preserve">          type: integer</w:t>
      </w:r>
    </w:p>
    <w:p w14:paraId="3F651927" w14:textId="77777777" w:rsidR="00017DBD" w:rsidRDefault="00017DBD" w:rsidP="00017DBD">
      <w:pPr>
        <w:pStyle w:val="PL"/>
      </w:pPr>
      <w:r>
        <w:t xml:space="preserve">        nfLoadAvgInAoi:</w:t>
      </w:r>
    </w:p>
    <w:p w14:paraId="2482C37D" w14:textId="77777777" w:rsidR="00017DBD" w:rsidRDefault="00017DBD" w:rsidP="00017DBD">
      <w:pPr>
        <w:pStyle w:val="PL"/>
      </w:pPr>
      <w:r>
        <w:lastRenderedPageBreak/>
        <w:t xml:space="preserve">          type: integer</w:t>
      </w:r>
    </w:p>
    <w:p w14:paraId="47924F7A" w14:textId="77777777" w:rsidR="00017DBD" w:rsidRDefault="00017DBD" w:rsidP="00017DBD">
      <w:pPr>
        <w:pStyle w:val="PL"/>
      </w:pPr>
      <w:r>
        <w:t xml:space="preserve">        snssai:</w:t>
      </w:r>
    </w:p>
    <w:p w14:paraId="52FFD695" w14:textId="77777777" w:rsidR="00017DBD" w:rsidRDefault="00017DBD" w:rsidP="00017DBD">
      <w:pPr>
        <w:pStyle w:val="PL"/>
      </w:pPr>
      <w:r>
        <w:t xml:space="preserve">          $ref: 'TS29571_CommonData.yaml#/components/schemas/Snssai'</w:t>
      </w:r>
    </w:p>
    <w:p w14:paraId="3BD7F51C" w14:textId="77777777" w:rsidR="00017DBD" w:rsidRDefault="00017DBD" w:rsidP="00017DBD">
      <w:pPr>
        <w:pStyle w:val="PL"/>
      </w:pPr>
      <w:r>
        <w:t xml:space="preserve">        confidence:</w:t>
      </w:r>
    </w:p>
    <w:p w14:paraId="66E30AFC" w14:textId="77777777" w:rsidR="00017DBD" w:rsidRDefault="00017DBD" w:rsidP="00017DBD">
      <w:pPr>
        <w:pStyle w:val="PL"/>
      </w:pPr>
      <w:r>
        <w:t xml:space="preserve">          $ref: 'TS29571_CommonData.yaml#/components/schemas/Uinteger'</w:t>
      </w:r>
    </w:p>
    <w:p w14:paraId="2F296141" w14:textId="77777777" w:rsidR="00017DBD" w:rsidRDefault="00017DBD" w:rsidP="00017DBD">
      <w:pPr>
        <w:pStyle w:val="PL"/>
      </w:pPr>
      <w:r>
        <w:t xml:space="preserve">      allOf:</w:t>
      </w:r>
    </w:p>
    <w:p w14:paraId="6184D02E" w14:textId="77777777" w:rsidR="00017DBD" w:rsidRDefault="00017DBD" w:rsidP="00017DBD">
      <w:pPr>
        <w:pStyle w:val="PL"/>
      </w:pPr>
      <w:r>
        <w:t xml:space="preserve">        - required: [nfType]</w:t>
      </w:r>
    </w:p>
    <w:p w14:paraId="3F335F2F" w14:textId="77777777" w:rsidR="00017DBD" w:rsidRDefault="00017DBD" w:rsidP="00017DBD">
      <w:pPr>
        <w:pStyle w:val="PL"/>
      </w:pPr>
      <w:r>
        <w:t xml:space="preserve">        - required: [nfInstanceId]</w:t>
      </w:r>
    </w:p>
    <w:p w14:paraId="30D76C2F" w14:textId="77777777" w:rsidR="00017DBD" w:rsidRDefault="00017DBD" w:rsidP="00017DBD">
      <w:pPr>
        <w:pStyle w:val="PL"/>
      </w:pPr>
      <w:r>
        <w:t xml:space="preserve">        - anyOf:</w:t>
      </w:r>
    </w:p>
    <w:p w14:paraId="535E264F" w14:textId="77777777" w:rsidR="00017DBD" w:rsidRDefault="00017DBD" w:rsidP="00017DBD">
      <w:pPr>
        <w:pStyle w:val="PL"/>
      </w:pPr>
      <w:r>
        <w:t xml:space="preserve">          - required: [nfStatus]</w:t>
      </w:r>
    </w:p>
    <w:p w14:paraId="5DF0795E" w14:textId="77777777" w:rsidR="00017DBD" w:rsidRDefault="00017DBD" w:rsidP="00017DBD">
      <w:pPr>
        <w:pStyle w:val="PL"/>
      </w:pPr>
      <w:r>
        <w:t xml:space="preserve">          - required: [nfCpuUsage]</w:t>
      </w:r>
    </w:p>
    <w:p w14:paraId="6D6CEEBA" w14:textId="77777777" w:rsidR="00017DBD" w:rsidRDefault="00017DBD" w:rsidP="00017DBD">
      <w:pPr>
        <w:pStyle w:val="PL"/>
      </w:pPr>
      <w:r>
        <w:t xml:space="preserve">          - required: [nfMemoryUsage]</w:t>
      </w:r>
    </w:p>
    <w:p w14:paraId="070F3EC6" w14:textId="77777777" w:rsidR="00017DBD" w:rsidRDefault="00017DBD" w:rsidP="00017DBD">
      <w:pPr>
        <w:pStyle w:val="PL"/>
      </w:pPr>
      <w:r>
        <w:t xml:space="preserve">          - required: [nfStorageUsage]</w:t>
      </w:r>
    </w:p>
    <w:p w14:paraId="6EE7E64D" w14:textId="77777777" w:rsidR="00017DBD" w:rsidRDefault="00017DBD" w:rsidP="00017DBD">
      <w:pPr>
        <w:pStyle w:val="PL"/>
      </w:pPr>
      <w:r>
        <w:t xml:space="preserve">          - required: [nfLoadLevelAverage]</w:t>
      </w:r>
    </w:p>
    <w:p w14:paraId="517B16E7" w14:textId="77777777" w:rsidR="00017DBD" w:rsidRDefault="00017DBD" w:rsidP="00017DBD">
      <w:pPr>
        <w:pStyle w:val="PL"/>
      </w:pPr>
      <w:r>
        <w:t xml:space="preserve">          - required: [nfLoadLevelPeak]</w:t>
      </w:r>
    </w:p>
    <w:p w14:paraId="7A2A6A5D" w14:textId="77777777" w:rsidR="00017DBD" w:rsidRDefault="00017DBD" w:rsidP="00017DBD">
      <w:pPr>
        <w:pStyle w:val="PL"/>
      </w:pPr>
    </w:p>
    <w:p w14:paraId="483F78CE" w14:textId="77777777" w:rsidR="00017DBD" w:rsidRDefault="00017DBD" w:rsidP="00017DBD">
      <w:pPr>
        <w:pStyle w:val="PL"/>
      </w:pPr>
      <w:r>
        <w:t xml:space="preserve">    NfStatus:</w:t>
      </w:r>
    </w:p>
    <w:p w14:paraId="460A5CF7" w14:textId="77777777" w:rsidR="00017DBD" w:rsidRDefault="00017DBD" w:rsidP="00017DBD">
      <w:pPr>
        <w:pStyle w:val="PL"/>
      </w:pPr>
      <w:r>
        <w:t xml:space="preserve">      description: Contains the percentage of time spent on various NF states.</w:t>
      </w:r>
    </w:p>
    <w:p w14:paraId="169D3950" w14:textId="77777777" w:rsidR="00017DBD" w:rsidRDefault="00017DBD" w:rsidP="00017DBD">
      <w:pPr>
        <w:pStyle w:val="PL"/>
      </w:pPr>
      <w:r>
        <w:t xml:space="preserve">      type: object</w:t>
      </w:r>
    </w:p>
    <w:p w14:paraId="28AC73C7" w14:textId="77777777" w:rsidR="00017DBD" w:rsidRDefault="00017DBD" w:rsidP="00017DBD">
      <w:pPr>
        <w:pStyle w:val="PL"/>
      </w:pPr>
      <w:r>
        <w:t xml:space="preserve">      properties:</w:t>
      </w:r>
    </w:p>
    <w:p w14:paraId="7AE2583B" w14:textId="77777777" w:rsidR="00017DBD" w:rsidRDefault="00017DBD" w:rsidP="00017DBD">
      <w:pPr>
        <w:pStyle w:val="PL"/>
      </w:pPr>
      <w:r>
        <w:t xml:space="preserve">        statusRegistered:</w:t>
      </w:r>
    </w:p>
    <w:p w14:paraId="585FBF73" w14:textId="77777777" w:rsidR="00017DBD" w:rsidRDefault="00017DBD" w:rsidP="00017DBD">
      <w:pPr>
        <w:pStyle w:val="PL"/>
      </w:pPr>
      <w:r>
        <w:t xml:space="preserve">          $ref: 'TS29571_CommonData.yaml#/components/schemas/SamplingRatio'</w:t>
      </w:r>
    </w:p>
    <w:p w14:paraId="6C408DE5" w14:textId="77777777" w:rsidR="00017DBD" w:rsidRDefault="00017DBD" w:rsidP="00017DBD">
      <w:pPr>
        <w:pStyle w:val="PL"/>
      </w:pPr>
      <w:r>
        <w:t xml:space="preserve">        statusUnregistered:</w:t>
      </w:r>
    </w:p>
    <w:p w14:paraId="03907259" w14:textId="77777777" w:rsidR="00017DBD" w:rsidRDefault="00017DBD" w:rsidP="00017DBD">
      <w:pPr>
        <w:pStyle w:val="PL"/>
      </w:pPr>
      <w:r>
        <w:t xml:space="preserve">          $ref: 'TS29571_CommonData.yaml#/components/schemas/SamplingRatio'</w:t>
      </w:r>
    </w:p>
    <w:p w14:paraId="577F6007" w14:textId="77777777" w:rsidR="00017DBD" w:rsidRDefault="00017DBD" w:rsidP="00017DBD">
      <w:pPr>
        <w:pStyle w:val="PL"/>
      </w:pPr>
      <w:r>
        <w:t xml:space="preserve">        statusUndiscoverable:</w:t>
      </w:r>
    </w:p>
    <w:p w14:paraId="4C93C003" w14:textId="77777777" w:rsidR="00017DBD" w:rsidRDefault="00017DBD" w:rsidP="00017DBD">
      <w:pPr>
        <w:pStyle w:val="PL"/>
      </w:pPr>
      <w:r>
        <w:t xml:space="preserve">          $ref: 'TS29571_CommonData.yaml#/components/schemas/SamplingRatio'</w:t>
      </w:r>
    </w:p>
    <w:p w14:paraId="5B3A1A44" w14:textId="77777777" w:rsidR="00017DBD" w:rsidRDefault="00017DBD" w:rsidP="00017DBD">
      <w:pPr>
        <w:pStyle w:val="PL"/>
      </w:pPr>
      <w:r>
        <w:t xml:space="preserve">      anyOf:</w:t>
      </w:r>
    </w:p>
    <w:p w14:paraId="5F0E811C" w14:textId="77777777" w:rsidR="00017DBD" w:rsidRDefault="00017DBD" w:rsidP="00017DBD">
      <w:pPr>
        <w:pStyle w:val="PL"/>
      </w:pPr>
      <w:r>
        <w:t xml:space="preserve">        - required: [statusRegistered]</w:t>
      </w:r>
    </w:p>
    <w:p w14:paraId="4A7C0A47" w14:textId="77777777" w:rsidR="00017DBD" w:rsidRDefault="00017DBD" w:rsidP="00017DBD">
      <w:pPr>
        <w:pStyle w:val="PL"/>
      </w:pPr>
      <w:r>
        <w:t xml:space="preserve">        - required: [statusUnregistered]</w:t>
      </w:r>
    </w:p>
    <w:p w14:paraId="13A33058" w14:textId="77777777" w:rsidR="00017DBD" w:rsidRDefault="00017DBD" w:rsidP="00017DBD">
      <w:pPr>
        <w:pStyle w:val="PL"/>
      </w:pPr>
      <w:r>
        <w:t xml:space="preserve">        - required: [statusUndiscoverable]</w:t>
      </w:r>
    </w:p>
    <w:p w14:paraId="76825EAE" w14:textId="77777777" w:rsidR="00017DBD" w:rsidRDefault="00017DBD" w:rsidP="00017DBD">
      <w:pPr>
        <w:pStyle w:val="PL"/>
      </w:pPr>
    </w:p>
    <w:p w14:paraId="02773AB1" w14:textId="77777777" w:rsidR="00017DBD" w:rsidRDefault="00017DBD" w:rsidP="00017DBD">
      <w:pPr>
        <w:pStyle w:val="PL"/>
      </w:pPr>
      <w:r>
        <w:t xml:space="preserve">    AnySlice:</w:t>
      </w:r>
    </w:p>
    <w:p w14:paraId="331346FB" w14:textId="77777777" w:rsidR="00017DBD" w:rsidRDefault="00017DBD" w:rsidP="00017DBD">
      <w:pPr>
        <w:pStyle w:val="PL"/>
      </w:pPr>
      <w:r>
        <w:t xml:space="preserve">      type: boolean</w:t>
      </w:r>
    </w:p>
    <w:p w14:paraId="0596EB3F" w14:textId="77777777" w:rsidR="00017DBD" w:rsidRDefault="00017DBD" w:rsidP="00017DBD">
      <w:pPr>
        <w:pStyle w:val="PL"/>
      </w:pPr>
      <w:r>
        <w:t xml:space="preserve">      description: &gt;</w:t>
      </w:r>
    </w:p>
    <w:p w14:paraId="09CB9520" w14:textId="77777777" w:rsidR="00017DBD" w:rsidRDefault="00017DBD" w:rsidP="00017DBD">
      <w:pPr>
        <w:pStyle w:val="PL"/>
      </w:pPr>
      <w:r>
        <w:t xml:space="preserve">        "false" represents not applicable for all slices. "true" represents applicable for all slices.</w:t>
      </w:r>
    </w:p>
    <w:p w14:paraId="622499CE" w14:textId="77777777" w:rsidR="00017DBD" w:rsidRDefault="00017DBD" w:rsidP="00017DBD">
      <w:pPr>
        <w:pStyle w:val="PL"/>
      </w:pPr>
    </w:p>
    <w:p w14:paraId="312D61FB" w14:textId="77777777" w:rsidR="00017DBD" w:rsidRDefault="00017DBD" w:rsidP="00017DBD">
      <w:pPr>
        <w:pStyle w:val="PL"/>
      </w:pPr>
      <w:r>
        <w:t xml:space="preserve">    LoadLevelInformation:</w:t>
      </w:r>
    </w:p>
    <w:p w14:paraId="3514B479" w14:textId="77777777" w:rsidR="00017DBD" w:rsidRDefault="00017DBD" w:rsidP="00017DBD">
      <w:pPr>
        <w:pStyle w:val="PL"/>
      </w:pPr>
      <w:r>
        <w:t xml:space="preserve">      type: integer</w:t>
      </w:r>
    </w:p>
    <w:p w14:paraId="765C5B13" w14:textId="77777777" w:rsidR="00017DBD" w:rsidRDefault="00017DBD" w:rsidP="00017DBD">
      <w:pPr>
        <w:pStyle w:val="PL"/>
      </w:pPr>
      <w:r>
        <w:t xml:space="preserve">      description: &gt;</w:t>
      </w:r>
    </w:p>
    <w:p w14:paraId="501ECEEE" w14:textId="77777777" w:rsidR="00017DBD" w:rsidRDefault="00017DBD" w:rsidP="00017DBD">
      <w:pPr>
        <w:pStyle w:val="PL"/>
      </w:pPr>
      <w:r>
        <w:t xml:space="preserve">        Load level information of the network slice and the optionally associated network slice</w:t>
      </w:r>
    </w:p>
    <w:p w14:paraId="48F55102" w14:textId="77777777" w:rsidR="00017DBD" w:rsidRDefault="00017DBD" w:rsidP="00017DBD">
      <w:pPr>
        <w:pStyle w:val="PL"/>
      </w:pPr>
      <w:r>
        <w:t xml:space="preserve">        instance.</w:t>
      </w:r>
    </w:p>
    <w:p w14:paraId="06319DAF" w14:textId="77777777" w:rsidR="00017DBD" w:rsidRDefault="00017DBD" w:rsidP="00017DBD">
      <w:pPr>
        <w:pStyle w:val="PL"/>
      </w:pPr>
    </w:p>
    <w:p w14:paraId="387B01E4" w14:textId="77777777" w:rsidR="00017DBD" w:rsidRDefault="00017DBD" w:rsidP="00017DBD">
      <w:pPr>
        <w:pStyle w:val="PL"/>
      </w:pPr>
      <w:r>
        <w:t xml:space="preserve">    AbnormalBehaviour:</w:t>
      </w:r>
    </w:p>
    <w:p w14:paraId="62044DF6" w14:textId="77777777" w:rsidR="00017DBD" w:rsidRDefault="00017DBD" w:rsidP="00017DBD">
      <w:pPr>
        <w:pStyle w:val="PL"/>
      </w:pPr>
      <w:r>
        <w:t xml:space="preserve">      description: Represents the abnormal behaviour information.</w:t>
      </w:r>
    </w:p>
    <w:p w14:paraId="5A2FB0CE" w14:textId="77777777" w:rsidR="00017DBD" w:rsidRDefault="00017DBD" w:rsidP="00017DBD">
      <w:pPr>
        <w:pStyle w:val="PL"/>
      </w:pPr>
      <w:r>
        <w:t xml:space="preserve">      type: object</w:t>
      </w:r>
    </w:p>
    <w:p w14:paraId="729EB1E3" w14:textId="77777777" w:rsidR="00017DBD" w:rsidRDefault="00017DBD" w:rsidP="00017DBD">
      <w:pPr>
        <w:pStyle w:val="PL"/>
      </w:pPr>
      <w:r>
        <w:t xml:space="preserve">      properties:</w:t>
      </w:r>
    </w:p>
    <w:p w14:paraId="4D1B569D" w14:textId="77777777" w:rsidR="00017DBD" w:rsidRDefault="00017DBD" w:rsidP="00017DBD">
      <w:pPr>
        <w:pStyle w:val="PL"/>
      </w:pPr>
      <w:r>
        <w:t xml:space="preserve">        supis:</w:t>
      </w:r>
    </w:p>
    <w:p w14:paraId="2CD69655" w14:textId="77777777" w:rsidR="00017DBD" w:rsidRDefault="00017DBD" w:rsidP="00017DBD">
      <w:pPr>
        <w:pStyle w:val="PL"/>
      </w:pPr>
      <w:r>
        <w:t xml:space="preserve">          type: array</w:t>
      </w:r>
    </w:p>
    <w:p w14:paraId="3F5217CA" w14:textId="77777777" w:rsidR="00017DBD" w:rsidRDefault="00017DBD" w:rsidP="00017DBD">
      <w:pPr>
        <w:pStyle w:val="PL"/>
      </w:pPr>
      <w:r>
        <w:t xml:space="preserve">          items:</w:t>
      </w:r>
    </w:p>
    <w:p w14:paraId="4B678336" w14:textId="77777777" w:rsidR="00017DBD" w:rsidRDefault="00017DBD" w:rsidP="00017DBD">
      <w:pPr>
        <w:pStyle w:val="PL"/>
      </w:pPr>
      <w:r>
        <w:t xml:space="preserve">            $ref: 'TS29571_CommonData.yaml#/components/schemas/Supi'</w:t>
      </w:r>
    </w:p>
    <w:p w14:paraId="5D219EDC" w14:textId="77777777" w:rsidR="00017DBD" w:rsidRDefault="00017DBD" w:rsidP="00017DBD">
      <w:pPr>
        <w:pStyle w:val="PL"/>
      </w:pPr>
      <w:r>
        <w:t xml:space="preserve">          minItems: 1</w:t>
      </w:r>
    </w:p>
    <w:p w14:paraId="6DD83B81" w14:textId="77777777" w:rsidR="00017DBD" w:rsidRDefault="00017DBD" w:rsidP="00017DBD">
      <w:pPr>
        <w:pStyle w:val="PL"/>
      </w:pPr>
      <w:r>
        <w:t xml:space="preserve">        excep:</w:t>
      </w:r>
    </w:p>
    <w:p w14:paraId="1B6FBF0C" w14:textId="77777777" w:rsidR="00017DBD" w:rsidRDefault="00017DBD" w:rsidP="00017DBD">
      <w:pPr>
        <w:pStyle w:val="PL"/>
      </w:pPr>
      <w:r>
        <w:t xml:space="preserve">          $ref: '#/components/schemas/Exception'</w:t>
      </w:r>
    </w:p>
    <w:p w14:paraId="2900FA84" w14:textId="77777777" w:rsidR="00017DBD" w:rsidRDefault="00017DBD" w:rsidP="00017DBD">
      <w:pPr>
        <w:pStyle w:val="PL"/>
      </w:pPr>
      <w:r>
        <w:t xml:space="preserve">        dnn:</w:t>
      </w:r>
    </w:p>
    <w:p w14:paraId="2597548D" w14:textId="77777777" w:rsidR="00017DBD" w:rsidRDefault="00017DBD" w:rsidP="00017DBD">
      <w:pPr>
        <w:pStyle w:val="PL"/>
      </w:pPr>
      <w:r>
        <w:t xml:space="preserve">          $ref: 'TS29571_CommonData.yaml#/components/schemas/Dnn'</w:t>
      </w:r>
    </w:p>
    <w:p w14:paraId="39935A59" w14:textId="77777777" w:rsidR="00017DBD" w:rsidRDefault="00017DBD" w:rsidP="00017DBD">
      <w:pPr>
        <w:pStyle w:val="PL"/>
      </w:pPr>
      <w:r>
        <w:t xml:space="preserve">        snssai:</w:t>
      </w:r>
    </w:p>
    <w:p w14:paraId="64FDD9DA" w14:textId="77777777" w:rsidR="00017DBD" w:rsidRDefault="00017DBD" w:rsidP="00017DBD">
      <w:pPr>
        <w:pStyle w:val="PL"/>
      </w:pPr>
      <w:r>
        <w:t xml:space="preserve">          $ref: 'TS29571_CommonData.yaml#/components/schemas/Snssai'</w:t>
      </w:r>
    </w:p>
    <w:p w14:paraId="799B7202" w14:textId="77777777" w:rsidR="00017DBD" w:rsidRDefault="00017DBD" w:rsidP="00017DBD">
      <w:pPr>
        <w:pStyle w:val="PL"/>
      </w:pPr>
      <w:r>
        <w:t xml:space="preserve">        ratio:</w:t>
      </w:r>
    </w:p>
    <w:p w14:paraId="5B71B38E" w14:textId="77777777" w:rsidR="00017DBD" w:rsidRDefault="00017DBD" w:rsidP="00017DBD">
      <w:pPr>
        <w:pStyle w:val="PL"/>
      </w:pPr>
      <w:r>
        <w:t xml:space="preserve">          $ref: 'TS29571_CommonData.yaml#/components/schemas/SamplingRatio'</w:t>
      </w:r>
    </w:p>
    <w:p w14:paraId="3402401A" w14:textId="77777777" w:rsidR="00017DBD" w:rsidRDefault="00017DBD" w:rsidP="00017DBD">
      <w:pPr>
        <w:pStyle w:val="PL"/>
      </w:pPr>
      <w:r>
        <w:t xml:space="preserve">        confidence:</w:t>
      </w:r>
    </w:p>
    <w:p w14:paraId="55620667" w14:textId="77777777" w:rsidR="00017DBD" w:rsidRDefault="00017DBD" w:rsidP="00017DBD">
      <w:pPr>
        <w:pStyle w:val="PL"/>
      </w:pPr>
      <w:r>
        <w:t xml:space="preserve">          $ref: 'TS29571_CommonData.yaml#/components/schemas/Uinteger'</w:t>
      </w:r>
    </w:p>
    <w:p w14:paraId="2C9C78E8" w14:textId="77777777" w:rsidR="00017DBD" w:rsidRDefault="00017DBD" w:rsidP="00017DBD">
      <w:pPr>
        <w:pStyle w:val="PL"/>
      </w:pPr>
      <w:r>
        <w:t xml:space="preserve">        addtMeasInfo:</w:t>
      </w:r>
    </w:p>
    <w:p w14:paraId="09D72DCF" w14:textId="77777777" w:rsidR="00017DBD" w:rsidRDefault="00017DBD" w:rsidP="00017DBD">
      <w:pPr>
        <w:pStyle w:val="PL"/>
      </w:pPr>
      <w:r>
        <w:t xml:space="preserve">          $ref: '#/components/schemas/AdditionalMeasurement'</w:t>
      </w:r>
    </w:p>
    <w:p w14:paraId="1F05034B" w14:textId="77777777" w:rsidR="00017DBD" w:rsidRDefault="00017DBD" w:rsidP="00017DBD">
      <w:pPr>
        <w:pStyle w:val="PL"/>
      </w:pPr>
      <w:r>
        <w:t xml:space="preserve">      required:</w:t>
      </w:r>
    </w:p>
    <w:p w14:paraId="1E5C045A" w14:textId="77777777" w:rsidR="00017DBD" w:rsidRDefault="00017DBD" w:rsidP="00017DBD">
      <w:pPr>
        <w:pStyle w:val="PL"/>
      </w:pPr>
      <w:r>
        <w:t xml:space="preserve">        - excep</w:t>
      </w:r>
    </w:p>
    <w:p w14:paraId="4B1FBBB3" w14:textId="77777777" w:rsidR="00017DBD" w:rsidRDefault="00017DBD" w:rsidP="00017DBD">
      <w:pPr>
        <w:pStyle w:val="PL"/>
      </w:pPr>
    </w:p>
    <w:p w14:paraId="1B70950D" w14:textId="77777777" w:rsidR="00017DBD" w:rsidRDefault="00017DBD" w:rsidP="00017DBD">
      <w:pPr>
        <w:pStyle w:val="PL"/>
      </w:pPr>
      <w:r>
        <w:t xml:space="preserve">    Exception:</w:t>
      </w:r>
    </w:p>
    <w:p w14:paraId="4912D117" w14:textId="77777777" w:rsidR="00017DBD" w:rsidRDefault="00017DBD" w:rsidP="00017DBD">
      <w:pPr>
        <w:pStyle w:val="PL"/>
      </w:pPr>
      <w:r>
        <w:t xml:space="preserve">      description: Represents the Exception information.</w:t>
      </w:r>
    </w:p>
    <w:p w14:paraId="71EC3020" w14:textId="77777777" w:rsidR="00017DBD" w:rsidRDefault="00017DBD" w:rsidP="00017DBD">
      <w:pPr>
        <w:pStyle w:val="PL"/>
      </w:pPr>
      <w:r>
        <w:t xml:space="preserve">      type: object</w:t>
      </w:r>
    </w:p>
    <w:p w14:paraId="0CFF347D" w14:textId="77777777" w:rsidR="00017DBD" w:rsidRDefault="00017DBD" w:rsidP="00017DBD">
      <w:pPr>
        <w:pStyle w:val="PL"/>
      </w:pPr>
      <w:r>
        <w:t xml:space="preserve">      properties:</w:t>
      </w:r>
    </w:p>
    <w:p w14:paraId="358D5270" w14:textId="77777777" w:rsidR="00017DBD" w:rsidRDefault="00017DBD" w:rsidP="00017DBD">
      <w:pPr>
        <w:pStyle w:val="PL"/>
      </w:pPr>
      <w:r>
        <w:t xml:space="preserve">        excepId:</w:t>
      </w:r>
    </w:p>
    <w:p w14:paraId="09A060EB" w14:textId="77777777" w:rsidR="00017DBD" w:rsidRDefault="00017DBD" w:rsidP="00017DBD">
      <w:pPr>
        <w:pStyle w:val="PL"/>
      </w:pPr>
      <w:r>
        <w:t xml:space="preserve">          $ref: '#/components/schemas/ExceptionId'</w:t>
      </w:r>
    </w:p>
    <w:p w14:paraId="68B2BCC2" w14:textId="77777777" w:rsidR="00017DBD" w:rsidRDefault="00017DBD" w:rsidP="00017DBD">
      <w:pPr>
        <w:pStyle w:val="PL"/>
      </w:pPr>
      <w:r>
        <w:t xml:space="preserve">        excepLevel:</w:t>
      </w:r>
    </w:p>
    <w:p w14:paraId="2C0050D2" w14:textId="77777777" w:rsidR="00017DBD" w:rsidRDefault="00017DBD" w:rsidP="00017DBD">
      <w:pPr>
        <w:pStyle w:val="PL"/>
      </w:pPr>
      <w:r>
        <w:t xml:space="preserve">          type: integer</w:t>
      </w:r>
    </w:p>
    <w:p w14:paraId="232942CF" w14:textId="77777777" w:rsidR="00017DBD" w:rsidRDefault="00017DBD" w:rsidP="00017DBD">
      <w:pPr>
        <w:pStyle w:val="PL"/>
      </w:pPr>
      <w:r>
        <w:t xml:space="preserve">        excepTrend:</w:t>
      </w:r>
    </w:p>
    <w:p w14:paraId="00F4D3B9" w14:textId="77777777" w:rsidR="00017DBD" w:rsidRDefault="00017DBD" w:rsidP="00017DBD">
      <w:pPr>
        <w:pStyle w:val="PL"/>
      </w:pPr>
      <w:r>
        <w:t xml:space="preserve">          $ref: '#/components/schemas/ExceptionTrend'</w:t>
      </w:r>
    </w:p>
    <w:p w14:paraId="4B6B0F7D" w14:textId="77777777" w:rsidR="00017DBD" w:rsidRDefault="00017DBD" w:rsidP="00017DBD">
      <w:pPr>
        <w:pStyle w:val="PL"/>
      </w:pPr>
      <w:r>
        <w:t xml:space="preserve">      required:</w:t>
      </w:r>
    </w:p>
    <w:p w14:paraId="653DF97D" w14:textId="77777777" w:rsidR="00017DBD" w:rsidRDefault="00017DBD" w:rsidP="00017DBD">
      <w:pPr>
        <w:pStyle w:val="PL"/>
      </w:pPr>
      <w:r>
        <w:lastRenderedPageBreak/>
        <w:t xml:space="preserve">        - excepId</w:t>
      </w:r>
    </w:p>
    <w:p w14:paraId="159915DE" w14:textId="77777777" w:rsidR="00017DBD" w:rsidRDefault="00017DBD" w:rsidP="00017DBD">
      <w:pPr>
        <w:pStyle w:val="PL"/>
      </w:pPr>
    </w:p>
    <w:p w14:paraId="2CE896E1" w14:textId="77777777" w:rsidR="00017DBD" w:rsidRDefault="00017DBD" w:rsidP="00017DBD">
      <w:pPr>
        <w:pStyle w:val="PL"/>
      </w:pPr>
      <w:r>
        <w:t xml:space="preserve">    AdditionalMeasurement:</w:t>
      </w:r>
    </w:p>
    <w:p w14:paraId="71F0F62D" w14:textId="77777777" w:rsidR="00017DBD" w:rsidRDefault="00017DBD" w:rsidP="00017DBD">
      <w:pPr>
        <w:pStyle w:val="PL"/>
      </w:pPr>
      <w:r>
        <w:t xml:space="preserve">      description: Represents additional measurement information.</w:t>
      </w:r>
    </w:p>
    <w:p w14:paraId="4420FE47" w14:textId="77777777" w:rsidR="00017DBD" w:rsidRDefault="00017DBD" w:rsidP="00017DBD">
      <w:pPr>
        <w:pStyle w:val="PL"/>
      </w:pPr>
      <w:r>
        <w:t xml:space="preserve">      type: object</w:t>
      </w:r>
    </w:p>
    <w:p w14:paraId="40C7D338" w14:textId="77777777" w:rsidR="00017DBD" w:rsidRDefault="00017DBD" w:rsidP="00017DBD">
      <w:pPr>
        <w:pStyle w:val="PL"/>
      </w:pPr>
      <w:r>
        <w:t xml:space="preserve">      properties:</w:t>
      </w:r>
    </w:p>
    <w:p w14:paraId="4CFED4A0" w14:textId="77777777" w:rsidR="00017DBD" w:rsidRDefault="00017DBD" w:rsidP="00017DBD">
      <w:pPr>
        <w:pStyle w:val="PL"/>
      </w:pPr>
      <w:r>
        <w:t xml:space="preserve">        unexpLoc:</w:t>
      </w:r>
    </w:p>
    <w:p w14:paraId="672FCA53" w14:textId="77777777" w:rsidR="00017DBD" w:rsidRDefault="00017DBD" w:rsidP="00017DBD">
      <w:pPr>
        <w:pStyle w:val="PL"/>
      </w:pPr>
      <w:r>
        <w:t xml:space="preserve">          $ref: 'TS29554_Npcf_BDTPolicyControl.yaml#/components/schemas/NetworkAreaInfo'</w:t>
      </w:r>
    </w:p>
    <w:p w14:paraId="2F71C7F1" w14:textId="77777777" w:rsidR="00017DBD" w:rsidRDefault="00017DBD" w:rsidP="00017DBD">
      <w:pPr>
        <w:pStyle w:val="PL"/>
      </w:pPr>
      <w:r>
        <w:t xml:space="preserve">        unexpFlowTeps:</w:t>
      </w:r>
    </w:p>
    <w:p w14:paraId="3B1030B5" w14:textId="77777777" w:rsidR="00017DBD" w:rsidRDefault="00017DBD" w:rsidP="00017DBD">
      <w:pPr>
        <w:pStyle w:val="PL"/>
      </w:pPr>
      <w:r>
        <w:t xml:space="preserve">          type: array</w:t>
      </w:r>
    </w:p>
    <w:p w14:paraId="77296685" w14:textId="77777777" w:rsidR="00017DBD" w:rsidRDefault="00017DBD" w:rsidP="00017DBD">
      <w:pPr>
        <w:pStyle w:val="PL"/>
      </w:pPr>
      <w:r>
        <w:t xml:space="preserve">          items:</w:t>
      </w:r>
    </w:p>
    <w:p w14:paraId="0A4EE332" w14:textId="77777777" w:rsidR="00017DBD" w:rsidRDefault="00017DBD" w:rsidP="00017DBD">
      <w:pPr>
        <w:pStyle w:val="PL"/>
      </w:pPr>
      <w:r>
        <w:t xml:space="preserve">            $ref: '#/components/schemas/IpEthFlowDescription'</w:t>
      </w:r>
    </w:p>
    <w:p w14:paraId="0F6EB7C7" w14:textId="77777777" w:rsidR="00017DBD" w:rsidRDefault="00017DBD" w:rsidP="00017DBD">
      <w:pPr>
        <w:pStyle w:val="PL"/>
      </w:pPr>
      <w:r>
        <w:t xml:space="preserve">          minItems: 1</w:t>
      </w:r>
    </w:p>
    <w:p w14:paraId="258D1321" w14:textId="77777777" w:rsidR="00017DBD" w:rsidRDefault="00017DBD" w:rsidP="00017DBD">
      <w:pPr>
        <w:pStyle w:val="PL"/>
      </w:pPr>
      <w:r>
        <w:t xml:space="preserve">        unexpWakes:</w:t>
      </w:r>
    </w:p>
    <w:p w14:paraId="3023978E" w14:textId="77777777" w:rsidR="00017DBD" w:rsidRDefault="00017DBD" w:rsidP="00017DBD">
      <w:pPr>
        <w:pStyle w:val="PL"/>
      </w:pPr>
      <w:r>
        <w:t xml:space="preserve">          type: array</w:t>
      </w:r>
    </w:p>
    <w:p w14:paraId="6079EFC3" w14:textId="77777777" w:rsidR="00017DBD" w:rsidRDefault="00017DBD" w:rsidP="00017DBD">
      <w:pPr>
        <w:pStyle w:val="PL"/>
      </w:pPr>
      <w:r>
        <w:t xml:space="preserve">          items:</w:t>
      </w:r>
    </w:p>
    <w:p w14:paraId="40EFE920" w14:textId="77777777" w:rsidR="00017DBD" w:rsidRDefault="00017DBD" w:rsidP="00017DBD">
      <w:pPr>
        <w:pStyle w:val="PL"/>
      </w:pPr>
      <w:r>
        <w:t xml:space="preserve">            $ref: 'TS29571_CommonData.yaml#/components/schemas/DateTime'</w:t>
      </w:r>
    </w:p>
    <w:p w14:paraId="4ECF4FEF" w14:textId="77777777" w:rsidR="00017DBD" w:rsidRDefault="00017DBD" w:rsidP="00017DBD">
      <w:pPr>
        <w:pStyle w:val="PL"/>
      </w:pPr>
      <w:r>
        <w:t xml:space="preserve">          minItems: 1</w:t>
      </w:r>
    </w:p>
    <w:p w14:paraId="023A5F77" w14:textId="77777777" w:rsidR="00017DBD" w:rsidRDefault="00017DBD" w:rsidP="00017DBD">
      <w:pPr>
        <w:pStyle w:val="PL"/>
      </w:pPr>
      <w:r>
        <w:t xml:space="preserve">        ddosAttack:</w:t>
      </w:r>
    </w:p>
    <w:p w14:paraId="146D1154" w14:textId="77777777" w:rsidR="00017DBD" w:rsidRDefault="00017DBD" w:rsidP="00017DBD">
      <w:pPr>
        <w:pStyle w:val="PL"/>
      </w:pPr>
      <w:r>
        <w:t xml:space="preserve">          $ref: '#/components/schemas/AddressList'</w:t>
      </w:r>
    </w:p>
    <w:p w14:paraId="373E86BB" w14:textId="77777777" w:rsidR="00017DBD" w:rsidRDefault="00017DBD" w:rsidP="00017DBD">
      <w:pPr>
        <w:pStyle w:val="PL"/>
      </w:pPr>
      <w:r>
        <w:t xml:space="preserve">        wrgDest:</w:t>
      </w:r>
    </w:p>
    <w:p w14:paraId="74C37BC9" w14:textId="77777777" w:rsidR="00017DBD" w:rsidRDefault="00017DBD" w:rsidP="00017DBD">
      <w:pPr>
        <w:pStyle w:val="PL"/>
      </w:pPr>
      <w:r>
        <w:t xml:space="preserve">          $ref: '#/components/schemas/AddressList'</w:t>
      </w:r>
    </w:p>
    <w:p w14:paraId="0A70D5A5" w14:textId="77777777" w:rsidR="00017DBD" w:rsidRDefault="00017DBD" w:rsidP="00017DBD">
      <w:pPr>
        <w:pStyle w:val="PL"/>
      </w:pPr>
      <w:r>
        <w:t xml:space="preserve">        circums:</w:t>
      </w:r>
    </w:p>
    <w:p w14:paraId="25C0C5BA" w14:textId="77777777" w:rsidR="00017DBD" w:rsidRDefault="00017DBD" w:rsidP="00017DBD">
      <w:pPr>
        <w:pStyle w:val="PL"/>
      </w:pPr>
      <w:r>
        <w:t xml:space="preserve">          type: array</w:t>
      </w:r>
    </w:p>
    <w:p w14:paraId="6F6E3F8B" w14:textId="77777777" w:rsidR="00017DBD" w:rsidRDefault="00017DBD" w:rsidP="00017DBD">
      <w:pPr>
        <w:pStyle w:val="PL"/>
      </w:pPr>
      <w:r>
        <w:t xml:space="preserve">          items:</w:t>
      </w:r>
    </w:p>
    <w:p w14:paraId="7388A291" w14:textId="77777777" w:rsidR="00017DBD" w:rsidRDefault="00017DBD" w:rsidP="00017DBD">
      <w:pPr>
        <w:pStyle w:val="PL"/>
      </w:pPr>
      <w:r>
        <w:t xml:space="preserve">            $ref: '#/components/schemas/CircumstanceDescription'</w:t>
      </w:r>
    </w:p>
    <w:p w14:paraId="5BD1843E" w14:textId="77777777" w:rsidR="00017DBD" w:rsidRDefault="00017DBD" w:rsidP="00017DBD">
      <w:pPr>
        <w:pStyle w:val="PL"/>
      </w:pPr>
      <w:r>
        <w:t xml:space="preserve">          minItems: 1</w:t>
      </w:r>
    </w:p>
    <w:p w14:paraId="0FCB2A33" w14:textId="77777777" w:rsidR="00017DBD" w:rsidRDefault="00017DBD" w:rsidP="00017DBD">
      <w:pPr>
        <w:pStyle w:val="PL"/>
      </w:pPr>
    </w:p>
    <w:p w14:paraId="001E9AAF" w14:textId="77777777" w:rsidR="00017DBD" w:rsidRDefault="00017DBD" w:rsidP="00017DBD">
      <w:pPr>
        <w:pStyle w:val="PL"/>
      </w:pPr>
      <w:r>
        <w:t xml:space="preserve">    IpEthFlowDescription:</w:t>
      </w:r>
    </w:p>
    <w:p w14:paraId="3120C8DF" w14:textId="77777777" w:rsidR="00017DBD" w:rsidRDefault="00017DBD" w:rsidP="00017DBD">
      <w:pPr>
        <w:pStyle w:val="PL"/>
      </w:pPr>
      <w:r>
        <w:t xml:space="preserve">      description: Contains the description of an Uplink and/or Downlink Ethernet flow.</w:t>
      </w:r>
    </w:p>
    <w:p w14:paraId="51C6EDAD" w14:textId="77777777" w:rsidR="00017DBD" w:rsidRDefault="00017DBD" w:rsidP="00017DBD">
      <w:pPr>
        <w:pStyle w:val="PL"/>
      </w:pPr>
      <w:r>
        <w:t xml:space="preserve">      type: object</w:t>
      </w:r>
    </w:p>
    <w:p w14:paraId="5798E5D4" w14:textId="77777777" w:rsidR="00017DBD" w:rsidRDefault="00017DBD" w:rsidP="00017DBD">
      <w:pPr>
        <w:pStyle w:val="PL"/>
      </w:pPr>
      <w:r>
        <w:t xml:space="preserve">      properties:</w:t>
      </w:r>
    </w:p>
    <w:p w14:paraId="1FB5EA02" w14:textId="77777777" w:rsidR="00017DBD" w:rsidRDefault="00017DBD" w:rsidP="00017DBD">
      <w:pPr>
        <w:pStyle w:val="PL"/>
      </w:pPr>
      <w:r>
        <w:t xml:space="preserve">        ipTrafficFilter:</w:t>
      </w:r>
    </w:p>
    <w:p w14:paraId="20DF0919" w14:textId="77777777" w:rsidR="00017DBD" w:rsidRDefault="00017DBD" w:rsidP="00017DBD">
      <w:pPr>
        <w:pStyle w:val="PL"/>
      </w:pPr>
      <w:r>
        <w:t xml:space="preserve">          $ref: 'TS29514_Npcf_PolicyAuthorization.yaml#/components/schemas/FlowDescription'</w:t>
      </w:r>
    </w:p>
    <w:p w14:paraId="276CCAAB" w14:textId="77777777" w:rsidR="00017DBD" w:rsidRDefault="00017DBD" w:rsidP="00017DBD">
      <w:pPr>
        <w:pStyle w:val="PL"/>
      </w:pPr>
      <w:r>
        <w:t xml:space="preserve">        ethTrafficFilter:</w:t>
      </w:r>
    </w:p>
    <w:p w14:paraId="13A7B9A5" w14:textId="77777777" w:rsidR="00017DBD" w:rsidRDefault="00017DBD" w:rsidP="00017DBD">
      <w:pPr>
        <w:pStyle w:val="PL"/>
      </w:pPr>
      <w:r>
        <w:t xml:space="preserve">          $ref: 'TS29514_Npcf_PolicyAuthorization.yaml#/components/schemas/EthFlowDescription'</w:t>
      </w:r>
    </w:p>
    <w:p w14:paraId="2489B946" w14:textId="77777777" w:rsidR="00017DBD" w:rsidRDefault="00017DBD" w:rsidP="00017DBD">
      <w:pPr>
        <w:pStyle w:val="PL"/>
      </w:pPr>
      <w:r>
        <w:t xml:space="preserve">      oneOf:</w:t>
      </w:r>
    </w:p>
    <w:p w14:paraId="52956D19" w14:textId="77777777" w:rsidR="00017DBD" w:rsidRDefault="00017DBD" w:rsidP="00017DBD">
      <w:pPr>
        <w:pStyle w:val="PL"/>
      </w:pPr>
      <w:r>
        <w:t xml:space="preserve">        - required: [ipTrafficFilter]</w:t>
      </w:r>
    </w:p>
    <w:p w14:paraId="49873A8A" w14:textId="77777777" w:rsidR="00017DBD" w:rsidRDefault="00017DBD" w:rsidP="00017DBD">
      <w:pPr>
        <w:pStyle w:val="PL"/>
      </w:pPr>
      <w:r>
        <w:t xml:space="preserve">        - required: [ethTrafficFilter]</w:t>
      </w:r>
    </w:p>
    <w:p w14:paraId="63DD8D88" w14:textId="77777777" w:rsidR="00017DBD" w:rsidRDefault="00017DBD" w:rsidP="00017DBD">
      <w:pPr>
        <w:pStyle w:val="PL"/>
      </w:pPr>
    </w:p>
    <w:p w14:paraId="458B8C99" w14:textId="77777777" w:rsidR="00017DBD" w:rsidRDefault="00017DBD" w:rsidP="00017DBD">
      <w:pPr>
        <w:pStyle w:val="PL"/>
      </w:pPr>
      <w:r>
        <w:t xml:space="preserve">    AddressList:</w:t>
      </w:r>
    </w:p>
    <w:p w14:paraId="159D9C88" w14:textId="77777777" w:rsidR="00017DBD" w:rsidRDefault="00017DBD" w:rsidP="00017DBD">
      <w:pPr>
        <w:pStyle w:val="PL"/>
      </w:pPr>
      <w:r>
        <w:t xml:space="preserve">      description: Represents a list of IPv4 and/or IPv6 addresses.</w:t>
      </w:r>
    </w:p>
    <w:p w14:paraId="5A8AC3CE" w14:textId="77777777" w:rsidR="00017DBD" w:rsidRDefault="00017DBD" w:rsidP="00017DBD">
      <w:pPr>
        <w:pStyle w:val="PL"/>
      </w:pPr>
      <w:r>
        <w:t xml:space="preserve">      type: object</w:t>
      </w:r>
    </w:p>
    <w:p w14:paraId="18868ABC" w14:textId="77777777" w:rsidR="00017DBD" w:rsidRDefault="00017DBD" w:rsidP="00017DBD">
      <w:pPr>
        <w:pStyle w:val="PL"/>
      </w:pPr>
      <w:r>
        <w:t xml:space="preserve">      properties:</w:t>
      </w:r>
    </w:p>
    <w:p w14:paraId="7C84FA0D" w14:textId="77777777" w:rsidR="00017DBD" w:rsidRDefault="00017DBD" w:rsidP="00017DBD">
      <w:pPr>
        <w:pStyle w:val="PL"/>
      </w:pPr>
      <w:r>
        <w:t xml:space="preserve">        ipv4Addrs:</w:t>
      </w:r>
    </w:p>
    <w:p w14:paraId="1479C7ED" w14:textId="77777777" w:rsidR="00017DBD" w:rsidRDefault="00017DBD" w:rsidP="00017DBD">
      <w:pPr>
        <w:pStyle w:val="PL"/>
      </w:pPr>
      <w:r>
        <w:t xml:space="preserve">          type: array</w:t>
      </w:r>
    </w:p>
    <w:p w14:paraId="1EF784AC" w14:textId="77777777" w:rsidR="00017DBD" w:rsidRDefault="00017DBD" w:rsidP="00017DBD">
      <w:pPr>
        <w:pStyle w:val="PL"/>
      </w:pPr>
      <w:r>
        <w:t xml:space="preserve">          items:</w:t>
      </w:r>
    </w:p>
    <w:p w14:paraId="18A98F75" w14:textId="77777777" w:rsidR="00017DBD" w:rsidRDefault="00017DBD" w:rsidP="00017DBD">
      <w:pPr>
        <w:pStyle w:val="PL"/>
      </w:pPr>
      <w:r>
        <w:t xml:space="preserve">            $ref: 'TS29571_CommonData.yaml#/components/schemas/Ipv4Addr'</w:t>
      </w:r>
    </w:p>
    <w:p w14:paraId="3BF12E3B" w14:textId="77777777" w:rsidR="00017DBD" w:rsidRDefault="00017DBD" w:rsidP="00017DBD">
      <w:pPr>
        <w:pStyle w:val="PL"/>
      </w:pPr>
      <w:r>
        <w:t xml:space="preserve">          minItems: 1</w:t>
      </w:r>
    </w:p>
    <w:p w14:paraId="2E876626" w14:textId="77777777" w:rsidR="00017DBD" w:rsidRDefault="00017DBD" w:rsidP="00017DBD">
      <w:pPr>
        <w:pStyle w:val="PL"/>
      </w:pPr>
      <w:r>
        <w:t xml:space="preserve">        ipv6Addrs:</w:t>
      </w:r>
    </w:p>
    <w:p w14:paraId="1B669C0B" w14:textId="77777777" w:rsidR="00017DBD" w:rsidRDefault="00017DBD" w:rsidP="00017DBD">
      <w:pPr>
        <w:pStyle w:val="PL"/>
      </w:pPr>
      <w:r>
        <w:t xml:space="preserve">          type: array</w:t>
      </w:r>
    </w:p>
    <w:p w14:paraId="4A7D1C79" w14:textId="77777777" w:rsidR="00017DBD" w:rsidRDefault="00017DBD" w:rsidP="00017DBD">
      <w:pPr>
        <w:pStyle w:val="PL"/>
      </w:pPr>
      <w:r>
        <w:t xml:space="preserve">          items:</w:t>
      </w:r>
    </w:p>
    <w:p w14:paraId="3CBA3CED" w14:textId="77777777" w:rsidR="00017DBD" w:rsidRDefault="00017DBD" w:rsidP="00017DBD">
      <w:pPr>
        <w:pStyle w:val="PL"/>
      </w:pPr>
      <w:r>
        <w:t xml:space="preserve">            $ref: 'TS29571_CommonData.yaml#/components/schemas/Ipv6Addr'</w:t>
      </w:r>
    </w:p>
    <w:p w14:paraId="4FC02A50" w14:textId="77777777" w:rsidR="00017DBD" w:rsidRDefault="00017DBD" w:rsidP="00017DBD">
      <w:pPr>
        <w:pStyle w:val="PL"/>
      </w:pPr>
      <w:r>
        <w:t xml:space="preserve">          minItems: 1</w:t>
      </w:r>
    </w:p>
    <w:p w14:paraId="1A240D37" w14:textId="77777777" w:rsidR="00017DBD" w:rsidRDefault="00017DBD" w:rsidP="00017DBD">
      <w:pPr>
        <w:pStyle w:val="PL"/>
      </w:pPr>
    </w:p>
    <w:p w14:paraId="741BBBC3" w14:textId="77777777" w:rsidR="00017DBD" w:rsidRDefault="00017DBD" w:rsidP="00017DBD">
      <w:pPr>
        <w:pStyle w:val="PL"/>
      </w:pPr>
      <w:r>
        <w:t xml:space="preserve">    CircumstanceDescription:</w:t>
      </w:r>
    </w:p>
    <w:p w14:paraId="66FF1E4D" w14:textId="77777777" w:rsidR="00017DBD" w:rsidRDefault="00017DBD" w:rsidP="00017DBD">
      <w:pPr>
        <w:pStyle w:val="PL"/>
      </w:pPr>
      <w:r>
        <w:t xml:space="preserve">      description: Contains the description of a circumstance.</w:t>
      </w:r>
    </w:p>
    <w:p w14:paraId="643A508E" w14:textId="77777777" w:rsidR="00017DBD" w:rsidRDefault="00017DBD" w:rsidP="00017DBD">
      <w:pPr>
        <w:pStyle w:val="PL"/>
      </w:pPr>
      <w:r>
        <w:t xml:space="preserve">      type: object</w:t>
      </w:r>
    </w:p>
    <w:p w14:paraId="2C313699" w14:textId="77777777" w:rsidR="00017DBD" w:rsidRDefault="00017DBD" w:rsidP="00017DBD">
      <w:pPr>
        <w:pStyle w:val="PL"/>
      </w:pPr>
      <w:r>
        <w:t xml:space="preserve">      properties:</w:t>
      </w:r>
    </w:p>
    <w:p w14:paraId="77084B58" w14:textId="77777777" w:rsidR="00017DBD" w:rsidRDefault="00017DBD" w:rsidP="00017DBD">
      <w:pPr>
        <w:pStyle w:val="PL"/>
      </w:pPr>
      <w:r>
        <w:t xml:space="preserve">        freq:</w:t>
      </w:r>
    </w:p>
    <w:p w14:paraId="143F5EEA" w14:textId="77777777" w:rsidR="00017DBD" w:rsidRDefault="00017DBD" w:rsidP="00017DBD">
      <w:pPr>
        <w:pStyle w:val="PL"/>
      </w:pPr>
      <w:r>
        <w:t xml:space="preserve">          $ref: 'TS29571_CommonData.yaml#/components/schemas/Float'</w:t>
      </w:r>
    </w:p>
    <w:p w14:paraId="5E28F8DE" w14:textId="77777777" w:rsidR="00017DBD" w:rsidRDefault="00017DBD" w:rsidP="00017DBD">
      <w:pPr>
        <w:pStyle w:val="PL"/>
      </w:pPr>
      <w:r>
        <w:t xml:space="preserve">        tm:</w:t>
      </w:r>
    </w:p>
    <w:p w14:paraId="64E04FE3" w14:textId="77777777" w:rsidR="00017DBD" w:rsidRDefault="00017DBD" w:rsidP="00017DBD">
      <w:pPr>
        <w:pStyle w:val="PL"/>
      </w:pPr>
      <w:r>
        <w:t xml:space="preserve">          $ref: 'TS29571_CommonData.yaml#/components/schemas/DateTime'</w:t>
      </w:r>
    </w:p>
    <w:p w14:paraId="0C659F3E" w14:textId="77777777" w:rsidR="00017DBD" w:rsidRDefault="00017DBD" w:rsidP="00017DBD">
      <w:pPr>
        <w:pStyle w:val="PL"/>
      </w:pPr>
      <w:r>
        <w:t xml:space="preserve">        locArea:</w:t>
      </w:r>
    </w:p>
    <w:p w14:paraId="319AD6F4" w14:textId="77777777" w:rsidR="00017DBD" w:rsidRDefault="00017DBD" w:rsidP="00017DBD">
      <w:pPr>
        <w:pStyle w:val="PL"/>
      </w:pPr>
      <w:r>
        <w:t xml:space="preserve">          $ref: 'TS29554_Npcf_BDTPolicyControl.yaml#/components/schemas/NetworkAreaInfo'</w:t>
      </w:r>
    </w:p>
    <w:p w14:paraId="1C3528C8" w14:textId="77777777" w:rsidR="00017DBD" w:rsidRDefault="00017DBD" w:rsidP="00017DBD">
      <w:pPr>
        <w:pStyle w:val="PL"/>
      </w:pPr>
      <w:r>
        <w:t xml:space="preserve">        vol:</w:t>
      </w:r>
    </w:p>
    <w:p w14:paraId="3E6A47D7" w14:textId="77777777" w:rsidR="00017DBD" w:rsidRDefault="00017DBD" w:rsidP="00017DBD">
      <w:pPr>
        <w:pStyle w:val="PL"/>
      </w:pPr>
      <w:r>
        <w:t xml:space="preserve">          $ref: 'TS29122_CommonData.yaml#/components/schemas/Volume'</w:t>
      </w:r>
    </w:p>
    <w:p w14:paraId="0E52CC04" w14:textId="77777777" w:rsidR="00017DBD" w:rsidRDefault="00017DBD" w:rsidP="00017DBD">
      <w:pPr>
        <w:pStyle w:val="PL"/>
      </w:pPr>
    </w:p>
    <w:p w14:paraId="19695ED1" w14:textId="77777777" w:rsidR="00017DBD" w:rsidRDefault="00017DBD" w:rsidP="00017DBD">
      <w:pPr>
        <w:pStyle w:val="PL"/>
      </w:pPr>
      <w:r>
        <w:t xml:space="preserve">    RetainabilityThreshold:</w:t>
      </w:r>
    </w:p>
    <w:p w14:paraId="7A673597" w14:textId="77777777" w:rsidR="00017DBD" w:rsidRDefault="00017DBD" w:rsidP="00017DBD">
      <w:pPr>
        <w:pStyle w:val="PL"/>
      </w:pPr>
      <w:r>
        <w:t xml:space="preserve">      description: Represents a QoS flow retainability threshold.</w:t>
      </w:r>
    </w:p>
    <w:p w14:paraId="647FCE80" w14:textId="77777777" w:rsidR="00017DBD" w:rsidRDefault="00017DBD" w:rsidP="00017DBD">
      <w:pPr>
        <w:pStyle w:val="PL"/>
      </w:pPr>
      <w:r>
        <w:t xml:space="preserve">      type: object</w:t>
      </w:r>
    </w:p>
    <w:p w14:paraId="1621ED07" w14:textId="77777777" w:rsidR="00017DBD" w:rsidRDefault="00017DBD" w:rsidP="00017DBD">
      <w:pPr>
        <w:pStyle w:val="PL"/>
      </w:pPr>
      <w:r>
        <w:t xml:space="preserve">      properties:</w:t>
      </w:r>
    </w:p>
    <w:p w14:paraId="2E8EE7EE" w14:textId="77777777" w:rsidR="00017DBD" w:rsidRDefault="00017DBD" w:rsidP="00017DBD">
      <w:pPr>
        <w:pStyle w:val="PL"/>
      </w:pPr>
      <w:r>
        <w:t xml:space="preserve">        relFlowNum:</w:t>
      </w:r>
    </w:p>
    <w:p w14:paraId="3B646CC1" w14:textId="77777777" w:rsidR="00017DBD" w:rsidRDefault="00017DBD" w:rsidP="00017DBD">
      <w:pPr>
        <w:pStyle w:val="PL"/>
      </w:pPr>
      <w:r>
        <w:t xml:space="preserve">          $ref: 'TS29571_CommonData.yaml#/components/schemas/Uinteger'</w:t>
      </w:r>
    </w:p>
    <w:p w14:paraId="16ACF30B" w14:textId="77777777" w:rsidR="00017DBD" w:rsidRDefault="00017DBD" w:rsidP="00017DBD">
      <w:pPr>
        <w:pStyle w:val="PL"/>
      </w:pPr>
      <w:r>
        <w:t xml:space="preserve">        relTimeUnit:</w:t>
      </w:r>
    </w:p>
    <w:p w14:paraId="03F4B90D" w14:textId="77777777" w:rsidR="00017DBD" w:rsidRDefault="00017DBD" w:rsidP="00017DBD">
      <w:pPr>
        <w:pStyle w:val="PL"/>
      </w:pPr>
      <w:r>
        <w:t xml:space="preserve">          $ref: '#/components/schemas/TimeUnit'</w:t>
      </w:r>
    </w:p>
    <w:p w14:paraId="5E6BE935" w14:textId="77777777" w:rsidR="00017DBD" w:rsidRDefault="00017DBD" w:rsidP="00017DBD">
      <w:pPr>
        <w:pStyle w:val="PL"/>
      </w:pPr>
      <w:r>
        <w:t xml:space="preserve">        relFlowRatio:</w:t>
      </w:r>
    </w:p>
    <w:p w14:paraId="6CDE8D03" w14:textId="77777777" w:rsidR="00017DBD" w:rsidRDefault="00017DBD" w:rsidP="00017DBD">
      <w:pPr>
        <w:pStyle w:val="PL"/>
      </w:pPr>
      <w:r>
        <w:t xml:space="preserve">          $ref: 'TS29571_CommonData.yaml#/components/schemas/SamplingRatio'</w:t>
      </w:r>
    </w:p>
    <w:p w14:paraId="30D4A879" w14:textId="77777777" w:rsidR="00017DBD" w:rsidRDefault="00017DBD" w:rsidP="00017DBD">
      <w:pPr>
        <w:pStyle w:val="PL"/>
      </w:pPr>
      <w:r>
        <w:lastRenderedPageBreak/>
        <w:t xml:space="preserve">      oneOf:</w:t>
      </w:r>
    </w:p>
    <w:p w14:paraId="694FF183" w14:textId="77777777" w:rsidR="00017DBD" w:rsidRDefault="00017DBD" w:rsidP="00017DBD">
      <w:pPr>
        <w:pStyle w:val="PL"/>
      </w:pPr>
      <w:r>
        <w:t xml:space="preserve">        - allOf:</w:t>
      </w:r>
    </w:p>
    <w:p w14:paraId="3AF11A56" w14:textId="77777777" w:rsidR="00017DBD" w:rsidRDefault="00017DBD" w:rsidP="00017DBD">
      <w:pPr>
        <w:pStyle w:val="PL"/>
      </w:pPr>
      <w:r>
        <w:t xml:space="preserve">          - required: [relFlowNum]</w:t>
      </w:r>
    </w:p>
    <w:p w14:paraId="4E8C36B9" w14:textId="77777777" w:rsidR="00017DBD" w:rsidRDefault="00017DBD" w:rsidP="00017DBD">
      <w:pPr>
        <w:pStyle w:val="PL"/>
      </w:pPr>
      <w:r>
        <w:t xml:space="preserve">          - required: [relTimeUnit]</w:t>
      </w:r>
    </w:p>
    <w:p w14:paraId="741C3D1B" w14:textId="77777777" w:rsidR="00017DBD" w:rsidRDefault="00017DBD" w:rsidP="00017DBD">
      <w:pPr>
        <w:pStyle w:val="PL"/>
      </w:pPr>
      <w:r>
        <w:t xml:space="preserve">        - required: [relFlowRatio]</w:t>
      </w:r>
    </w:p>
    <w:p w14:paraId="7A613635" w14:textId="77777777" w:rsidR="00017DBD" w:rsidRDefault="00017DBD" w:rsidP="00017DBD">
      <w:pPr>
        <w:pStyle w:val="PL"/>
      </w:pPr>
    </w:p>
    <w:p w14:paraId="7E6983C4" w14:textId="77777777" w:rsidR="00017DBD" w:rsidRDefault="00017DBD" w:rsidP="00017DBD">
      <w:pPr>
        <w:pStyle w:val="PL"/>
      </w:pPr>
      <w:r>
        <w:t xml:space="preserve">    NetworkPerfRequirement:</w:t>
      </w:r>
    </w:p>
    <w:p w14:paraId="30F0E16D" w14:textId="77777777" w:rsidR="00017DBD" w:rsidRDefault="00017DBD" w:rsidP="00017DBD">
      <w:pPr>
        <w:pStyle w:val="PL"/>
      </w:pPr>
      <w:r>
        <w:t xml:space="preserve">      description: Represents a network performance requirement.</w:t>
      </w:r>
    </w:p>
    <w:p w14:paraId="2404E9BE" w14:textId="77777777" w:rsidR="00017DBD" w:rsidRDefault="00017DBD" w:rsidP="00017DBD">
      <w:pPr>
        <w:pStyle w:val="PL"/>
      </w:pPr>
      <w:r>
        <w:t xml:space="preserve">      type: object</w:t>
      </w:r>
    </w:p>
    <w:p w14:paraId="6B87DB03" w14:textId="77777777" w:rsidR="00017DBD" w:rsidRDefault="00017DBD" w:rsidP="00017DBD">
      <w:pPr>
        <w:pStyle w:val="PL"/>
      </w:pPr>
      <w:r>
        <w:t xml:space="preserve">      properties:</w:t>
      </w:r>
    </w:p>
    <w:p w14:paraId="55E9FCBF" w14:textId="77777777" w:rsidR="00017DBD" w:rsidRDefault="00017DBD" w:rsidP="00017DBD">
      <w:pPr>
        <w:pStyle w:val="PL"/>
      </w:pPr>
      <w:r>
        <w:t xml:space="preserve">        nwPerfType:</w:t>
      </w:r>
    </w:p>
    <w:p w14:paraId="0C921291" w14:textId="77777777" w:rsidR="00017DBD" w:rsidRDefault="00017DBD" w:rsidP="00017DBD">
      <w:pPr>
        <w:pStyle w:val="PL"/>
      </w:pPr>
      <w:r>
        <w:t xml:space="preserve">          $ref: '#/components/schemas/NetworkPerfType'</w:t>
      </w:r>
    </w:p>
    <w:p w14:paraId="5ADEFCB9" w14:textId="77777777" w:rsidR="00017DBD" w:rsidRDefault="00017DBD" w:rsidP="00017DBD">
      <w:pPr>
        <w:pStyle w:val="PL"/>
      </w:pPr>
      <w:r>
        <w:t xml:space="preserve">        relativeRatio:</w:t>
      </w:r>
    </w:p>
    <w:p w14:paraId="379219F4" w14:textId="77777777" w:rsidR="00017DBD" w:rsidRDefault="00017DBD" w:rsidP="00017DBD">
      <w:pPr>
        <w:pStyle w:val="PL"/>
      </w:pPr>
      <w:r>
        <w:t xml:space="preserve">          $ref: 'TS29571_CommonData.yaml#/components/schemas/SamplingRatio'</w:t>
      </w:r>
    </w:p>
    <w:p w14:paraId="7AFA69D2" w14:textId="77777777" w:rsidR="00017DBD" w:rsidRDefault="00017DBD" w:rsidP="00017DBD">
      <w:pPr>
        <w:pStyle w:val="PL"/>
      </w:pPr>
      <w:r>
        <w:t xml:space="preserve">        absoluteNum:</w:t>
      </w:r>
    </w:p>
    <w:p w14:paraId="73BAA8BA" w14:textId="77777777" w:rsidR="00017DBD" w:rsidRDefault="00017DBD" w:rsidP="00017DBD">
      <w:pPr>
        <w:pStyle w:val="PL"/>
      </w:pPr>
      <w:r>
        <w:t xml:space="preserve">          $ref: 'TS29571_CommonData.yaml#/components/schemas/Uinteger'</w:t>
      </w:r>
    </w:p>
    <w:p w14:paraId="5AE7E91F" w14:textId="77777777" w:rsidR="00017DBD" w:rsidRDefault="00017DBD" w:rsidP="00017DBD">
      <w:pPr>
        <w:pStyle w:val="PL"/>
      </w:pPr>
      <w:r>
        <w:t xml:space="preserve">        orderCriterion:</w:t>
      </w:r>
    </w:p>
    <w:p w14:paraId="0DE7265A" w14:textId="77777777" w:rsidR="00017DBD" w:rsidRDefault="00017DBD" w:rsidP="00017DBD">
      <w:pPr>
        <w:pStyle w:val="PL"/>
      </w:pPr>
      <w:r>
        <w:t xml:space="preserve">          $ref: '#/components/schemas/NetworkPerfOrderCriterion'</w:t>
      </w:r>
    </w:p>
    <w:p w14:paraId="77B7073C" w14:textId="77777777" w:rsidR="00017DBD" w:rsidRDefault="00017DBD" w:rsidP="00017DBD">
      <w:pPr>
        <w:pStyle w:val="PL"/>
      </w:pPr>
      <w:r>
        <w:t xml:space="preserve">        </w:t>
      </w:r>
      <w:r>
        <w:rPr>
          <w:lang w:eastAsia="zh-CN"/>
        </w:rPr>
        <w:t>rscUsgReq</w:t>
      </w:r>
      <w:r>
        <w:t>:</w:t>
      </w:r>
    </w:p>
    <w:p w14:paraId="439D8002" w14:textId="77777777" w:rsidR="00017DBD" w:rsidRDefault="00017DBD" w:rsidP="00017DBD">
      <w:pPr>
        <w:pStyle w:val="PL"/>
      </w:pPr>
      <w:r>
        <w:t xml:space="preserve">          $ref: '#/components/schemas/</w:t>
      </w:r>
      <w:r>
        <w:rPr>
          <w:lang w:eastAsia="zh-CN"/>
        </w:rPr>
        <w:t>ResourceUsageRequirement</w:t>
      </w:r>
      <w:r>
        <w:t>'</w:t>
      </w:r>
    </w:p>
    <w:p w14:paraId="0C44A645" w14:textId="77777777" w:rsidR="00017DBD" w:rsidRDefault="00017DBD" w:rsidP="00017DBD">
      <w:pPr>
        <w:pStyle w:val="PL"/>
      </w:pPr>
      <w:r>
        <w:t xml:space="preserve">      required:</w:t>
      </w:r>
    </w:p>
    <w:p w14:paraId="40AB5ADD" w14:textId="77777777" w:rsidR="00017DBD" w:rsidRDefault="00017DBD" w:rsidP="00017DBD">
      <w:pPr>
        <w:pStyle w:val="PL"/>
      </w:pPr>
      <w:r>
        <w:t xml:space="preserve">        - nwPerfType</w:t>
      </w:r>
    </w:p>
    <w:p w14:paraId="08C9BA2A" w14:textId="77777777" w:rsidR="00017DBD" w:rsidRDefault="00017DBD" w:rsidP="00017DBD">
      <w:pPr>
        <w:pStyle w:val="PL"/>
      </w:pPr>
      <w:r>
        <w:t xml:space="preserve">      not:</w:t>
      </w:r>
    </w:p>
    <w:p w14:paraId="3DF7839F" w14:textId="77777777" w:rsidR="00017DBD" w:rsidRDefault="00017DBD" w:rsidP="00017DBD">
      <w:pPr>
        <w:pStyle w:val="PL"/>
      </w:pPr>
      <w:r>
        <w:t xml:space="preserve">        required: [relativeRatio, absoluteNum]</w:t>
      </w:r>
    </w:p>
    <w:p w14:paraId="5B814499" w14:textId="77777777" w:rsidR="00017DBD" w:rsidRDefault="00017DBD" w:rsidP="00017DBD">
      <w:pPr>
        <w:pStyle w:val="PL"/>
      </w:pPr>
    </w:p>
    <w:p w14:paraId="0931999F" w14:textId="77777777" w:rsidR="00017DBD" w:rsidRDefault="00017DBD" w:rsidP="00017DBD">
      <w:pPr>
        <w:pStyle w:val="PL"/>
      </w:pPr>
      <w:r>
        <w:t xml:space="preserve">    NetworkPerfInfo:</w:t>
      </w:r>
    </w:p>
    <w:p w14:paraId="4EDF1BCA" w14:textId="77777777" w:rsidR="00017DBD" w:rsidRDefault="00017DBD" w:rsidP="00017DBD">
      <w:pPr>
        <w:pStyle w:val="PL"/>
      </w:pPr>
      <w:r>
        <w:t xml:space="preserve">      description: Represents the network performance information.</w:t>
      </w:r>
    </w:p>
    <w:p w14:paraId="6039E29B" w14:textId="77777777" w:rsidR="00017DBD" w:rsidRDefault="00017DBD" w:rsidP="00017DBD">
      <w:pPr>
        <w:pStyle w:val="PL"/>
      </w:pPr>
      <w:r>
        <w:t xml:space="preserve">      type: object</w:t>
      </w:r>
    </w:p>
    <w:p w14:paraId="27B7466D" w14:textId="77777777" w:rsidR="00017DBD" w:rsidRDefault="00017DBD" w:rsidP="00017DBD">
      <w:pPr>
        <w:pStyle w:val="PL"/>
      </w:pPr>
      <w:r>
        <w:t xml:space="preserve">      properties:</w:t>
      </w:r>
    </w:p>
    <w:p w14:paraId="3D158F93" w14:textId="77777777" w:rsidR="00017DBD" w:rsidRDefault="00017DBD" w:rsidP="00017DBD">
      <w:pPr>
        <w:pStyle w:val="PL"/>
      </w:pPr>
      <w:r>
        <w:t xml:space="preserve">        networkArea:</w:t>
      </w:r>
    </w:p>
    <w:p w14:paraId="7F31DB48" w14:textId="77777777" w:rsidR="00017DBD" w:rsidRDefault="00017DBD" w:rsidP="00017DBD">
      <w:pPr>
        <w:pStyle w:val="PL"/>
      </w:pPr>
      <w:r>
        <w:t xml:space="preserve">          $ref: 'TS29554_Npcf_BDTPolicyControl.yaml#/components/schemas/NetworkAreaInfo'</w:t>
      </w:r>
    </w:p>
    <w:p w14:paraId="36B6540A" w14:textId="77777777" w:rsidR="00017DBD" w:rsidRDefault="00017DBD" w:rsidP="00017DBD">
      <w:pPr>
        <w:pStyle w:val="PL"/>
      </w:pPr>
      <w:r>
        <w:t xml:space="preserve">        nwPerfType:</w:t>
      </w:r>
    </w:p>
    <w:p w14:paraId="0BC2D948" w14:textId="77777777" w:rsidR="00017DBD" w:rsidRDefault="00017DBD" w:rsidP="00017DBD">
      <w:pPr>
        <w:pStyle w:val="PL"/>
      </w:pPr>
      <w:r>
        <w:t xml:space="preserve">          $ref: '#/components/schemas/NetworkPerfType'</w:t>
      </w:r>
    </w:p>
    <w:p w14:paraId="4D1643DF" w14:textId="77777777" w:rsidR="00017DBD" w:rsidRDefault="00017DBD" w:rsidP="00017DBD">
      <w:pPr>
        <w:pStyle w:val="PL"/>
      </w:pPr>
      <w:r>
        <w:t xml:space="preserve">        anaPeriod:</w:t>
      </w:r>
    </w:p>
    <w:p w14:paraId="6A369C00" w14:textId="77777777" w:rsidR="00017DBD" w:rsidRDefault="00017DBD" w:rsidP="00017DBD">
      <w:pPr>
        <w:pStyle w:val="PL"/>
      </w:pPr>
      <w:r>
        <w:t xml:space="preserve">          $ref: 'TS29122_CommonData.yaml#/components/schemas/TimeWindow'</w:t>
      </w:r>
    </w:p>
    <w:p w14:paraId="4C0B8B9C" w14:textId="77777777" w:rsidR="00017DBD" w:rsidRDefault="00017DBD" w:rsidP="00017DBD">
      <w:pPr>
        <w:pStyle w:val="PL"/>
      </w:pPr>
      <w:r>
        <w:t xml:space="preserve">        relativeRatio:</w:t>
      </w:r>
    </w:p>
    <w:p w14:paraId="71F7B0D1" w14:textId="77777777" w:rsidR="00017DBD" w:rsidRDefault="00017DBD" w:rsidP="00017DBD">
      <w:pPr>
        <w:pStyle w:val="PL"/>
      </w:pPr>
      <w:r>
        <w:t xml:space="preserve">          $ref: 'TS29571_CommonData.yaml#/components/schemas/SamplingRatio'</w:t>
      </w:r>
    </w:p>
    <w:p w14:paraId="46473743" w14:textId="77777777" w:rsidR="00017DBD" w:rsidRDefault="00017DBD" w:rsidP="00017DBD">
      <w:pPr>
        <w:pStyle w:val="PL"/>
      </w:pPr>
      <w:r>
        <w:t xml:space="preserve">        absoluteNum:</w:t>
      </w:r>
    </w:p>
    <w:p w14:paraId="351FF090" w14:textId="77777777" w:rsidR="00017DBD" w:rsidRDefault="00017DBD" w:rsidP="00017DBD">
      <w:pPr>
        <w:pStyle w:val="PL"/>
      </w:pPr>
      <w:r>
        <w:t xml:space="preserve">          $ref: 'TS29571_CommonData.yaml#/components/schemas/Uinteger'</w:t>
      </w:r>
    </w:p>
    <w:p w14:paraId="255C9B62" w14:textId="77777777" w:rsidR="00017DBD" w:rsidRDefault="00017DBD" w:rsidP="00017DBD">
      <w:pPr>
        <w:pStyle w:val="PL"/>
      </w:pPr>
      <w:r>
        <w:t xml:space="preserve">        </w:t>
      </w:r>
      <w:r>
        <w:rPr>
          <w:lang w:eastAsia="zh-CN"/>
        </w:rPr>
        <w:t>rscUsgReq</w:t>
      </w:r>
      <w:r>
        <w:t>:</w:t>
      </w:r>
    </w:p>
    <w:p w14:paraId="6CC1B49F" w14:textId="77777777" w:rsidR="00017DBD" w:rsidRDefault="00017DBD" w:rsidP="00017DBD">
      <w:pPr>
        <w:pStyle w:val="PL"/>
      </w:pPr>
      <w:r>
        <w:t xml:space="preserve">          $ref: '#/components/schemas/</w:t>
      </w:r>
      <w:r>
        <w:rPr>
          <w:lang w:eastAsia="zh-CN"/>
        </w:rPr>
        <w:t>ResourceUsageRequirement</w:t>
      </w:r>
      <w:r>
        <w:t>'</w:t>
      </w:r>
    </w:p>
    <w:p w14:paraId="5E3B368A" w14:textId="77777777" w:rsidR="00017DBD" w:rsidRDefault="00017DBD" w:rsidP="00017DBD">
      <w:pPr>
        <w:pStyle w:val="PL"/>
      </w:pPr>
      <w:r>
        <w:t xml:space="preserve">        confidence:</w:t>
      </w:r>
    </w:p>
    <w:p w14:paraId="20A832DD" w14:textId="77777777" w:rsidR="00017DBD" w:rsidRDefault="00017DBD" w:rsidP="00017DBD">
      <w:pPr>
        <w:pStyle w:val="PL"/>
      </w:pPr>
      <w:r>
        <w:t xml:space="preserve">          $ref: 'TS29571_CommonData.yaml#/components/schemas/Uinteger'</w:t>
      </w:r>
    </w:p>
    <w:p w14:paraId="6FB3FCE2" w14:textId="77777777" w:rsidR="00017DBD" w:rsidRDefault="00017DBD" w:rsidP="00017DBD">
      <w:pPr>
        <w:pStyle w:val="PL"/>
      </w:pPr>
      <w:r>
        <w:t xml:space="preserve">      allOf:</w:t>
      </w:r>
    </w:p>
    <w:p w14:paraId="66F95792" w14:textId="77777777" w:rsidR="00017DBD" w:rsidRDefault="00017DBD" w:rsidP="00017DBD">
      <w:pPr>
        <w:pStyle w:val="PL"/>
      </w:pPr>
      <w:r>
        <w:t xml:space="preserve">        - required: [networkArea]</w:t>
      </w:r>
    </w:p>
    <w:p w14:paraId="06A1646B" w14:textId="77777777" w:rsidR="00017DBD" w:rsidRDefault="00017DBD" w:rsidP="00017DBD">
      <w:pPr>
        <w:pStyle w:val="PL"/>
      </w:pPr>
      <w:r>
        <w:t xml:space="preserve">        - required: [nwPerfType]</w:t>
      </w:r>
    </w:p>
    <w:p w14:paraId="78961151" w14:textId="77777777" w:rsidR="00017DBD" w:rsidRDefault="00017DBD" w:rsidP="00017D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0235653" w14:textId="77777777" w:rsidR="00017DBD" w:rsidRDefault="00017DBD" w:rsidP="00017DBD">
      <w:pPr>
        <w:pStyle w:val="PL"/>
        <w:rPr>
          <w:lang w:eastAsia="zh-CN"/>
        </w:rPr>
      </w:pPr>
      <w:r>
        <w:rPr>
          <w:lang w:eastAsia="zh-CN"/>
        </w:rPr>
        <w:t xml:space="preserve">          - required: [</w:t>
      </w:r>
      <w:r>
        <w:t>relativeRatio</w:t>
      </w:r>
      <w:r>
        <w:rPr>
          <w:lang w:eastAsia="zh-CN"/>
        </w:rPr>
        <w:t>]</w:t>
      </w:r>
    </w:p>
    <w:p w14:paraId="56B37868" w14:textId="77777777" w:rsidR="00017DBD" w:rsidRDefault="00017DBD" w:rsidP="00017DBD">
      <w:pPr>
        <w:pStyle w:val="PL"/>
        <w:rPr>
          <w:lang w:eastAsia="zh-CN"/>
        </w:rPr>
      </w:pPr>
      <w:r>
        <w:rPr>
          <w:lang w:eastAsia="zh-CN"/>
        </w:rPr>
        <w:t xml:space="preserve">          - required: [</w:t>
      </w:r>
      <w:r>
        <w:t>absoluteNum</w:t>
      </w:r>
      <w:r>
        <w:rPr>
          <w:lang w:eastAsia="zh-CN"/>
        </w:rPr>
        <w:t>]</w:t>
      </w:r>
    </w:p>
    <w:p w14:paraId="3E1F07D8" w14:textId="77777777" w:rsidR="00017DBD" w:rsidRDefault="00017DBD" w:rsidP="00017DBD">
      <w:pPr>
        <w:pStyle w:val="PL"/>
      </w:pPr>
    </w:p>
    <w:p w14:paraId="477CD00C" w14:textId="77777777" w:rsidR="00017DBD" w:rsidRDefault="00017DBD" w:rsidP="00017DBD">
      <w:pPr>
        <w:pStyle w:val="PL"/>
      </w:pPr>
      <w:r>
        <w:t xml:space="preserve">    FailureEventInfo:</w:t>
      </w:r>
    </w:p>
    <w:p w14:paraId="1A462963" w14:textId="77777777" w:rsidR="00017DBD" w:rsidRDefault="00017DBD" w:rsidP="00017DBD">
      <w:pPr>
        <w:pStyle w:val="PL"/>
      </w:pPr>
      <w:r>
        <w:t xml:space="preserve">      description: Contains information on the event for which the subscription is not successful.</w:t>
      </w:r>
    </w:p>
    <w:p w14:paraId="10AE8A51" w14:textId="77777777" w:rsidR="00017DBD" w:rsidRDefault="00017DBD" w:rsidP="00017DBD">
      <w:pPr>
        <w:pStyle w:val="PL"/>
      </w:pPr>
      <w:r>
        <w:t xml:space="preserve">      type: object</w:t>
      </w:r>
    </w:p>
    <w:p w14:paraId="12FD069E" w14:textId="77777777" w:rsidR="00017DBD" w:rsidRDefault="00017DBD" w:rsidP="00017DBD">
      <w:pPr>
        <w:pStyle w:val="PL"/>
      </w:pPr>
      <w:r>
        <w:t xml:space="preserve">      properties:</w:t>
      </w:r>
    </w:p>
    <w:p w14:paraId="0FF38FED" w14:textId="77777777" w:rsidR="00017DBD" w:rsidRDefault="00017DBD" w:rsidP="00017DBD">
      <w:pPr>
        <w:pStyle w:val="PL"/>
      </w:pPr>
      <w:r>
        <w:t xml:space="preserve">        event:</w:t>
      </w:r>
    </w:p>
    <w:p w14:paraId="0DE5373D" w14:textId="77777777" w:rsidR="00017DBD" w:rsidRDefault="00017DBD" w:rsidP="00017DBD">
      <w:pPr>
        <w:pStyle w:val="PL"/>
      </w:pPr>
      <w:r>
        <w:t xml:space="preserve">          $ref: '#/components/schemas/NwdafEvent'</w:t>
      </w:r>
    </w:p>
    <w:p w14:paraId="2D84E538" w14:textId="77777777" w:rsidR="00017DBD" w:rsidRDefault="00017DBD" w:rsidP="00017DBD">
      <w:pPr>
        <w:pStyle w:val="PL"/>
      </w:pPr>
      <w:r>
        <w:t xml:space="preserve">        failureCode:</w:t>
      </w:r>
    </w:p>
    <w:p w14:paraId="5E5A68D0" w14:textId="77777777" w:rsidR="00017DBD" w:rsidRDefault="00017DBD" w:rsidP="00017DBD">
      <w:pPr>
        <w:pStyle w:val="PL"/>
      </w:pPr>
      <w:r>
        <w:t xml:space="preserve">          $ref: '#/components/schemas/NwdafFailureCode'</w:t>
      </w:r>
    </w:p>
    <w:p w14:paraId="4D73DABD" w14:textId="77777777" w:rsidR="00017DBD" w:rsidRDefault="00017DBD" w:rsidP="00017DBD">
      <w:pPr>
        <w:pStyle w:val="PL"/>
      </w:pPr>
      <w:r>
        <w:t xml:space="preserve">      required:</w:t>
      </w:r>
    </w:p>
    <w:p w14:paraId="709B6311" w14:textId="77777777" w:rsidR="00017DBD" w:rsidRDefault="00017DBD" w:rsidP="00017DBD">
      <w:pPr>
        <w:pStyle w:val="PL"/>
      </w:pPr>
      <w:r>
        <w:t xml:space="preserve">        - event</w:t>
      </w:r>
    </w:p>
    <w:p w14:paraId="14347E49" w14:textId="77777777" w:rsidR="00017DBD" w:rsidRDefault="00017DBD" w:rsidP="00017DBD">
      <w:pPr>
        <w:pStyle w:val="PL"/>
      </w:pPr>
      <w:r>
        <w:t xml:space="preserve">        - failureCode</w:t>
      </w:r>
    </w:p>
    <w:p w14:paraId="3CDD7AC8" w14:textId="77777777" w:rsidR="00017DBD" w:rsidRDefault="00017DBD" w:rsidP="00017DBD">
      <w:pPr>
        <w:pStyle w:val="PL"/>
      </w:pPr>
    </w:p>
    <w:p w14:paraId="17BC1058" w14:textId="77777777" w:rsidR="00017DBD" w:rsidRDefault="00017DBD" w:rsidP="00017DBD">
      <w:pPr>
        <w:pStyle w:val="PL"/>
      </w:pPr>
      <w:r>
        <w:t xml:space="preserve">    AnalyticsMetadataIndication:</w:t>
      </w:r>
    </w:p>
    <w:p w14:paraId="24CBB099" w14:textId="77777777" w:rsidR="00017DBD" w:rsidRDefault="00017DBD" w:rsidP="00017DBD">
      <w:pPr>
        <w:pStyle w:val="PL"/>
      </w:pPr>
      <w:r>
        <w:t xml:space="preserve">      description: &gt;</w:t>
      </w:r>
    </w:p>
    <w:p w14:paraId="3542B300" w14:textId="77777777" w:rsidR="00017DBD" w:rsidRDefault="00017DBD" w:rsidP="00017DBD">
      <w:pPr>
        <w:pStyle w:val="PL"/>
      </w:pPr>
      <w:r>
        <w:t xml:space="preserve">        Contains analytics metadata information requested to be used during analytics generation.</w:t>
      </w:r>
    </w:p>
    <w:p w14:paraId="5AD9E389" w14:textId="77777777" w:rsidR="00017DBD" w:rsidRDefault="00017DBD" w:rsidP="00017DBD">
      <w:pPr>
        <w:pStyle w:val="PL"/>
      </w:pPr>
      <w:r>
        <w:t xml:space="preserve">      type: object</w:t>
      </w:r>
    </w:p>
    <w:p w14:paraId="73FAE51E" w14:textId="77777777" w:rsidR="00017DBD" w:rsidRDefault="00017DBD" w:rsidP="00017DBD">
      <w:pPr>
        <w:pStyle w:val="PL"/>
      </w:pPr>
      <w:r>
        <w:t xml:space="preserve">      properties:</w:t>
      </w:r>
    </w:p>
    <w:p w14:paraId="7B34B4BE" w14:textId="77777777" w:rsidR="00017DBD" w:rsidRDefault="00017DBD" w:rsidP="00017DBD">
      <w:pPr>
        <w:pStyle w:val="PL"/>
      </w:pPr>
      <w:r>
        <w:t xml:space="preserve">        dataWindow:</w:t>
      </w:r>
    </w:p>
    <w:p w14:paraId="3006DF2D" w14:textId="77777777" w:rsidR="00017DBD" w:rsidRDefault="00017DBD" w:rsidP="00017DBD">
      <w:pPr>
        <w:pStyle w:val="PL"/>
      </w:pPr>
      <w:r>
        <w:t xml:space="preserve">          $ref: 'TS29122_CommonData.yaml#/components/schemas/TimeWindow'</w:t>
      </w:r>
    </w:p>
    <w:p w14:paraId="12AC8875" w14:textId="77777777" w:rsidR="00017DBD" w:rsidRDefault="00017DBD" w:rsidP="00017DBD">
      <w:pPr>
        <w:pStyle w:val="PL"/>
      </w:pPr>
      <w:r>
        <w:t xml:space="preserve">        dataStatProps:</w:t>
      </w:r>
    </w:p>
    <w:p w14:paraId="7FFBB270" w14:textId="77777777" w:rsidR="00017DBD" w:rsidRDefault="00017DBD" w:rsidP="00017DBD">
      <w:pPr>
        <w:pStyle w:val="PL"/>
      </w:pPr>
      <w:r>
        <w:t xml:space="preserve">          type: array</w:t>
      </w:r>
    </w:p>
    <w:p w14:paraId="75F96CE5" w14:textId="77777777" w:rsidR="00017DBD" w:rsidRDefault="00017DBD" w:rsidP="00017DBD">
      <w:pPr>
        <w:pStyle w:val="PL"/>
      </w:pPr>
      <w:r>
        <w:t xml:space="preserve">          items:</w:t>
      </w:r>
    </w:p>
    <w:p w14:paraId="7CD370EB" w14:textId="77777777" w:rsidR="00017DBD" w:rsidRDefault="00017DBD" w:rsidP="00017DBD">
      <w:pPr>
        <w:pStyle w:val="PL"/>
      </w:pPr>
      <w:r>
        <w:t xml:space="preserve">            $ref: '#/components/schemas/DatasetStatisticalProperty'</w:t>
      </w:r>
    </w:p>
    <w:p w14:paraId="569FDE95" w14:textId="77777777" w:rsidR="00017DBD" w:rsidRDefault="00017DBD" w:rsidP="00017DBD">
      <w:pPr>
        <w:pStyle w:val="PL"/>
      </w:pPr>
      <w:r>
        <w:t xml:space="preserve">          minItems: 1</w:t>
      </w:r>
    </w:p>
    <w:p w14:paraId="4E2AD3AB" w14:textId="77777777" w:rsidR="00017DBD" w:rsidRDefault="00017DBD" w:rsidP="00017DBD">
      <w:pPr>
        <w:pStyle w:val="PL"/>
      </w:pPr>
      <w:r>
        <w:t xml:space="preserve">        strategy:</w:t>
      </w:r>
    </w:p>
    <w:p w14:paraId="5C072348" w14:textId="77777777" w:rsidR="00017DBD" w:rsidRDefault="00017DBD" w:rsidP="00017DBD">
      <w:pPr>
        <w:pStyle w:val="PL"/>
      </w:pPr>
      <w:r>
        <w:t xml:space="preserve">          $ref: '#/components/schemas/OutputStrategy'</w:t>
      </w:r>
    </w:p>
    <w:p w14:paraId="18E16B08" w14:textId="77777777" w:rsidR="00017DBD" w:rsidRDefault="00017DBD" w:rsidP="00017DBD">
      <w:pPr>
        <w:pStyle w:val="PL"/>
      </w:pPr>
      <w:r>
        <w:t xml:space="preserve">        aggrNwdafIds:</w:t>
      </w:r>
    </w:p>
    <w:p w14:paraId="1AD3DEA3" w14:textId="77777777" w:rsidR="00017DBD" w:rsidRDefault="00017DBD" w:rsidP="00017DBD">
      <w:pPr>
        <w:pStyle w:val="PL"/>
      </w:pPr>
      <w:r>
        <w:t xml:space="preserve">          type: array</w:t>
      </w:r>
    </w:p>
    <w:p w14:paraId="4D10C6B1" w14:textId="77777777" w:rsidR="00017DBD" w:rsidRDefault="00017DBD" w:rsidP="00017DBD">
      <w:pPr>
        <w:pStyle w:val="PL"/>
      </w:pPr>
      <w:r>
        <w:lastRenderedPageBreak/>
        <w:t xml:space="preserve">          items:</w:t>
      </w:r>
    </w:p>
    <w:p w14:paraId="17A345FA" w14:textId="77777777" w:rsidR="00017DBD" w:rsidRDefault="00017DBD" w:rsidP="00017DBD">
      <w:pPr>
        <w:pStyle w:val="PL"/>
      </w:pPr>
      <w:r>
        <w:t xml:space="preserve">            $ref: 'TS29571_CommonData.yaml#/components/schemas/NfInstanceId'</w:t>
      </w:r>
    </w:p>
    <w:p w14:paraId="6DC03AD8" w14:textId="77777777" w:rsidR="00017DBD" w:rsidRDefault="00017DBD" w:rsidP="00017DBD">
      <w:pPr>
        <w:pStyle w:val="PL"/>
      </w:pPr>
      <w:r>
        <w:t xml:space="preserve">          minItems: 1</w:t>
      </w:r>
    </w:p>
    <w:p w14:paraId="029E6510" w14:textId="77777777" w:rsidR="00017DBD" w:rsidRDefault="00017DBD" w:rsidP="00017DBD">
      <w:pPr>
        <w:pStyle w:val="PL"/>
      </w:pPr>
    </w:p>
    <w:p w14:paraId="1197BC34" w14:textId="77777777" w:rsidR="00017DBD" w:rsidRDefault="00017DBD" w:rsidP="00017DBD">
      <w:pPr>
        <w:pStyle w:val="PL"/>
      </w:pPr>
      <w:r>
        <w:t xml:space="preserve">    AnalyticsMetadataInfo:</w:t>
      </w:r>
    </w:p>
    <w:p w14:paraId="051BE2E0" w14:textId="77777777" w:rsidR="00017DBD" w:rsidRDefault="00017DBD" w:rsidP="00017DBD">
      <w:pPr>
        <w:pStyle w:val="PL"/>
      </w:pPr>
      <w:r>
        <w:t xml:space="preserve">      description: Contains analytics metadata information required for analytics aggregation.</w:t>
      </w:r>
    </w:p>
    <w:p w14:paraId="19DB5689" w14:textId="77777777" w:rsidR="00017DBD" w:rsidRDefault="00017DBD" w:rsidP="00017DBD">
      <w:pPr>
        <w:pStyle w:val="PL"/>
      </w:pPr>
      <w:r>
        <w:t xml:space="preserve">      type: object</w:t>
      </w:r>
    </w:p>
    <w:p w14:paraId="0E93913A" w14:textId="77777777" w:rsidR="00017DBD" w:rsidRDefault="00017DBD" w:rsidP="00017DBD">
      <w:pPr>
        <w:pStyle w:val="PL"/>
      </w:pPr>
      <w:r>
        <w:t xml:space="preserve">      properties:</w:t>
      </w:r>
    </w:p>
    <w:p w14:paraId="4E370E2C" w14:textId="77777777" w:rsidR="00017DBD" w:rsidRDefault="00017DBD" w:rsidP="00017DBD">
      <w:pPr>
        <w:pStyle w:val="PL"/>
      </w:pPr>
      <w:r>
        <w:t xml:space="preserve">        numSamples:</w:t>
      </w:r>
    </w:p>
    <w:p w14:paraId="31279F5A" w14:textId="77777777" w:rsidR="00017DBD" w:rsidRDefault="00017DBD" w:rsidP="00017DBD">
      <w:pPr>
        <w:pStyle w:val="PL"/>
      </w:pPr>
      <w:r>
        <w:t xml:space="preserve">          $ref: 'TS29571_CommonData.yaml#/components/schemas/Uinteger'</w:t>
      </w:r>
    </w:p>
    <w:p w14:paraId="581912B7" w14:textId="77777777" w:rsidR="00017DBD" w:rsidRDefault="00017DBD" w:rsidP="00017DBD">
      <w:pPr>
        <w:pStyle w:val="PL"/>
      </w:pPr>
      <w:r>
        <w:t xml:space="preserve">        dataWindow:</w:t>
      </w:r>
    </w:p>
    <w:p w14:paraId="54EFDA36" w14:textId="77777777" w:rsidR="00017DBD" w:rsidRDefault="00017DBD" w:rsidP="00017DBD">
      <w:pPr>
        <w:pStyle w:val="PL"/>
      </w:pPr>
      <w:r>
        <w:t xml:space="preserve">          $ref: 'TS29122_CommonData.yaml#/components/schemas/TimeWindow'</w:t>
      </w:r>
    </w:p>
    <w:p w14:paraId="10931A65" w14:textId="77777777" w:rsidR="00017DBD" w:rsidRDefault="00017DBD" w:rsidP="00017DBD">
      <w:pPr>
        <w:pStyle w:val="PL"/>
      </w:pPr>
      <w:r>
        <w:t xml:space="preserve">        dataStatProps:</w:t>
      </w:r>
    </w:p>
    <w:p w14:paraId="766840D2" w14:textId="77777777" w:rsidR="00017DBD" w:rsidRDefault="00017DBD" w:rsidP="00017DBD">
      <w:pPr>
        <w:pStyle w:val="PL"/>
      </w:pPr>
      <w:r>
        <w:t xml:space="preserve">          type: array</w:t>
      </w:r>
    </w:p>
    <w:p w14:paraId="188BB7F8" w14:textId="77777777" w:rsidR="00017DBD" w:rsidRDefault="00017DBD" w:rsidP="00017DBD">
      <w:pPr>
        <w:pStyle w:val="PL"/>
      </w:pPr>
      <w:r>
        <w:t xml:space="preserve">          items:</w:t>
      </w:r>
    </w:p>
    <w:p w14:paraId="431D6C5A" w14:textId="77777777" w:rsidR="00017DBD" w:rsidRDefault="00017DBD" w:rsidP="00017DBD">
      <w:pPr>
        <w:pStyle w:val="PL"/>
      </w:pPr>
      <w:r>
        <w:t xml:space="preserve">            $ref: '#/components/schemas/DatasetStatisticalProperty'</w:t>
      </w:r>
    </w:p>
    <w:p w14:paraId="5AD28891" w14:textId="77777777" w:rsidR="00017DBD" w:rsidRDefault="00017DBD" w:rsidP="00017DBD">
      <w:pPr>
        <w:pStyle w:val="PL"/>
      </w:pPr>
      <w:r>
        <w:t xml:space="preserve">          minItems: 1</w:t>
      </w:r>
    </w:p>
    <w:p w14:paraId="59CE14A4" w14:textId="77777777" w:rsidR="00017DBD" w:rsidRDefault="00017DBD" w:rsidP="00017DBD">
      <w:pPr>
        <w:pStyle w:val="PL"/>
      </w:pPr>
      <w:r>
        <w:t xml:space="preserve">        strategy:</w:t>
      </w:r>
    </w:p>
    <w:p w14:paraId="51FABBFB" w14:textId="77777777" w:rsidR="00017DBD" w:rsidRDefault="00017DBD" w:rsidP="00017DBD">
      <w:pPr>
        <w:pStyle w:val="PL"/>
      </w:pPr>
      <w:r>
        <w:t xml:space="preserve">          $ref: '#/components/schemas/OutputStrategy'</w:t>
      </w:r>
    </w:p>
    <w:p w14:paraId="1B0A7550" w14:textId="77777777" w:rsidR="00017DBD" w:rsidRDefault="00017DBD" w:rsidP="00017DBD">
      <w:pPr>
        <w:pStyle w:val="PL"/>
      </w:pPr>
      <w:r>
        <w:t xml:space="preserve">        accuracy:</w:t>
      </w:r>
    </w:p>
    <w:p w14:paraId="7B432B77" w14:textId="77777777" w:rsidR="00017DBD" w:rsidRDefault="00017DBD" w:rsidP="00017DBD">
      <w:pPr>
        <w:pStyle w:val="PL"/>
      </w:pPr>
      <w:r>
        <w:t xml:space="preserve">          $ref: '#/components/schemas/Accuracy'</w:t>
      </w:r>
    </w:p>
    <w:p w14:paraId="5AE77747" w14:textId="77777777" w:rsidR="00017DBD" w:rsidRDefault="00017DBD" w:rsidP="00017DBD">
      <w:pPr>
        <w:pStyle w:val="PL"/>
      </w:pPr>
      <w:r>
        <w:t xml:space="preserve">    NumberAverage:</w:t>
      </w:r>
    </w:p>
    <w:p w14:paraId="7CD7D327" w14:textId="77777777" w:rsidR="00017DBD" w:rsidRDefault="00017DBD" w:rsidP="00017DBD">
      <w:pPr>
        <w:pStyle w:val="PL"/>
      </w:pPr>
      <w:r>
        <w:t xml:space="preserve">      description: Represents average and variance information.</w:t>
      </w:r>
    </w:p>
    <w:p w14:paraId="7ECC82BD" w14:textId="77777777" w:rsidR="00017DBD" w:rsidRDefault="00017DBD" w:rsidP="00017DBD">
      <w:pPr>
        <w:pStyle w:val="PL"/>
      </w:pPr>
      <w:r>
        <w:t xml:space="preserve">      type: object</w:t>
      </w:r>
    </w:p>
    <w:p w14:paraId="06C08B5E" w14:textId="77777777" w:rsidR="00017DBD" w:rsidRDefault="00017DBD" w:rsidP="00017DBD">
      <w:pPr>
        <w:pStyle w:val="PL"/>
      </w:pPr>
      <w:r>
        <w:t xml:space="preserve">      properties:</w:t>
      </w:r>
    </w:p>
    <w:p w14:paraId="23AF4E9F" w14:textId="77777777" w:rsidR="00017DBD" w:rsidRDefault="00017DBD" w:rsidP="00017DBD">
      <w:pPr>
        <w:pStyle w:val="PL"/>
      </w:pPr>
      <w:r>
        <w:t xml:space="preserve">        number:</w:t>
      </w:r>
    </w:p>
    <w:p w14:paraId="1767E974" w14:textId="77777777" w:rsidR="00017DBD" w:rsidRDefault="00017DBD" w:rsidP="00017DBD">
      <w:pPr>
        <w:pStyle w:val="PL"/>
      </w:pPr>
      <w:r>
        <w:t xml:space="preserve">          $ref: 'TS29571_CommonData.yaml#/components/schemas/Float'</w:t>
      </w:r>
    </w:p>
    <w:p w14:paraId="0873C9C1" w14:textId="77777777" w:rsidR="00017DBD" w:rsidRDefault="00017DBD" w:rsidP="00017DBD">
      <w:pPr>
        <w:pStyle w:val="PL"/>
        <w:rPr>
          <w:lang w:val="en-US"/>
        </w:rPr>
      </w:pPr>
      <w:r>
        <w:t xml:space="preserve">        variance</w:t>
      </w:r>
      <w:r>
        <w:rPr>
          <w:lang w:val="en-US"/>
        </w:rPr>
        <w:t>:</w:t>
      </w:r>
    </w:p>
    <w:p w14:paraId="5D0FB6F2" w14:textId="77777777" w:rsidR="00017DBD" w:rsidRDefault="00017DBD" w:rsidP="00017DBD">
      <w:pPr>
        <w:pStyle w:val="PL"/>
      </w:pPr>
      <w:r>
        <w:t xml:space="preserve">          $ref: 'TS29571_CommonData.yaml#/components/schemas/Float'</w:t>
      </w:r>
    </w:p>
    <w:p w14:paraId="3EEA46D8" w14:textId="77777777" w:rsidR="00017DBD" w:rsidRDefault="00017DBD" w:rsidP="00017DBD">
      <w:pPr>
        <w:pStyle w:val="PL"/>
      </w:pPr>
      <w:r>
        <w:t xml:space="preserve">        skewness:</w:t>
      </w:r>
    </w:p>
    <w:p w14:paraId="3CAC99A5" w14:textId="77777777" w:rsidR="00017DBD" w:rsidRDefault="00017DBD" w:rsidP="00017DBD">
      <w:pPr>
        <w:pStyle w:val="PL"/>
      </w:pPr>
      <w:r>
        <w:t xml:space="preserve">          $ref: 'TS29571_CommonData.yaml#/components/schemas/Float'</w:t>
      </w:r>
    </w:p>
    <w:p w14:paraId="448F2C3A" w14:textId="77777777" w:rsidR="00017DBD" w:rsidRDefault="00017DBD" w:rsidP="00017DBD">
      <w:pPr>
        <w:pStyle w:val="PL"/>
      </w:pPr>
      <w:r>
        <w:t xml:space="preserve">      required:</w:t>
      </w:r>
    </w:p>
    <w:p w14:paraId="43A08C61" w14:textId="77777777" w:rsidR="00017DBD" w:rsidRDefault="00017DBD" w:rsidP="00017DBD">
      <w:pPr>
        <w:pStyle w:val="PL"/>
      </w:pPr>
      <w:r>
        <w:t xml:space="preserve">        - number</w:t>
      </w:r>
    </w:p>
    <w:p w14:paraId="013640E1" w14:textId="77777777" w:rsidR="00017DBD" w:rsidRDefault="00017DBD" w:rsidP="00017DBD">
      <w:pPr>
        <w:pStyle w:val="PL"/>
      </w:pPr>
      <w:r>
        <w:t xml:space="preserve">        - variance</w:t>
      </w:r>
    </w:p>
    <w:p w14:paraId="1963B0D6" w14:textId="77777777" w:rsidR="00017DBD" w:rsidRDefault="00017DBD" w:rsidP="00017DBD">
      <w:pPr>
        <w:pStyle w:val="PL"/>
      </w:pPr>
    </w:p>
    <w:p w14:paraId="2083C4F5" w14:textId="77777777" w:rsidR="00017DBD" w:rsidRDefault="00017DBD" w:rsidP="00017DBD">
      <w:pPr>
        <w:pStyle w:val="PL"/>
      </w:pPr>
      <w:r>
        <w:t xml:space="preserve">    AnalyticsSubscriptionsTransfer:</w:t>
      </w:r>
    </w:p>
    <w:p w14:paraId="7A27A75B" w14:textId="77777777" w:rsidR="00017DBD" w:rsidRDefault="00017DBD" w:rsidP="00017DBD">
      <w:pPr>
        <w:pStyle w:val="PL"/>
      </w:pPr>
      <w:r>
        <w:t xml:space="preserve">      description: </w:t>
      </w:r>
      <w:r>
        <w:rPr>
          <w:lang w:eastAsia="ko-KR"/>
        </w:rPr>
        <w:t>Contains information about a request to transfer analytics subscriptions</w:t>
      </w:r>
      <w:r>
        <w:t>.</w:t>
      </w:r>
    </w:p>
    <w:p w14:paraId="5E4C4707" w14:textId="77777777" w:rsidR="00017DBD" w:rsidRDefault="00017DBD" w:rsidP="00017DBD">
      <w:pPr>
        <w:pStyle w:val="PL"/>
      </w:pPr>
      <w:r>
        <w:t xml:space="preserve">      type: object</w:t>
      </w:r>
    </w:p>
    <w:p w14:paraId="2F4DCE9B" w14:textId="77777777" w:rsidR="00017DBD" w:rsidRDefault="00017DBD" w:rsidP="00017DBD">
      <w:pPr>
        <w:pStyle w:val="PL"/>
      </w:pPr>
      <w:r>
        <w:t xml:space="preserve">      properties:</w:t>
      </w:r>
    </w:p>
    <w:p w14:paraId="56FBDBD6" w14:textId="77777777" w:rsidR="00017DBD" w:rsidRDefault="00017DBD" w:rsidP="00017DBD">
      <w:pPr>
        <w:pStyle w:val="PL"/>
      </w:pPr>
      <w:r>
        <w:t xml:space="preserve">        subsTransInfos:</w:t>
      </w:r>
    </w:p>
    <w:p w14:paraId="172D7E2E" w14:textId="77777777" w:rsidR="00017DBD" w:rsidRDefault="00017DBD" w:rsidP="00017DBD">
      <w:pPr>
        <w:pStyle w:val="PL"/>
      </w:pPr>
      <w:r>
        <w:t xml:space="preserve">          type: array</w:t>
      </w:r>
    </w:p>
    <w:p w14:paraId="474E7198" w14:textId="77777777" w:rsidR="00017DBD" w:rsidRDefault="00017DBD" w:rsidP="00017DBD">
      <w:pPr>
        <w:pStyle w:val="PL"/>
      </w:pPr>
      <w:r>
        <w:t xml:space="preserve">          items:</w:t>
      </w:r>
    </w:p>
    <w:p w14:paraId="2768A79E" w14:textId="77777777" w:rsidR="00017DBD" w:rsidRDefault="00017DBD" w:rsidP="00017DBD">
      <w:pPr>
        <w:pStyle w:val="PL"/>
      </w:pPr>
      <w:r>
        <w:t xml:space="preserve">            $ref: '#/components/schemas/SubscriptionTransferInfo'</w:t>
      </w:r>
    </w:p>
    <w:p w14:paraId="74F3123D" w14:textId="77777777" w:rsidR="00017DBD" w:rsidRDefault="00017DBD" w:rsidP="00017DBD">
      <w:pPr>
        <w:pStyle w:val="PL"/>
      </w:pPr>
      <w:r>
        <w:t xml:space="preserve">          minItems: 1</w:t>
      </w:r>
    </w:p>
    <w:p w14:paraId="2C0FB70E" w14:textId="77777777" w:rsidR="00017DBD" w:rsidRDefault="00017DBD" w:rsidP="00017DBD">
      <w:pPr>
        <w:pStyle w:val="PL"/>
      </w:pPr>
      <w:r>
        <w:t xml:space="preserve">        failTransEventReports:</w:t>
      </w:r>
    </w:p>
    <w:p w14:paraId="71EE6887" w14:textId="77777777" w:rsidR="00017DBD" w:rsidRDefault="00017DBD" w:rsidP="00017DBD">
      <w:pPr>
        <w:pStyle w:val="PL"/>
      </w:pPr>
      <w:r>
        <w:t xml:space="preserve">          type: array</w:t>
      </w:r>
    </w:p>
    <w:p w14:paraId="622CF814" w14:textId="77777777" w:rsidR="00017DBD" w:rsidRDefault="00017DBD" w:rsidP="00017DBD">
      <w:pPr>
        <w:pStyle w:val="PL"/>
      </w:pPr>
      <w:r>
        <w:t xml:space="preserve">          items:</w:t>
      </w:r>
    </w:p>
    <w:p w14:paraId="72360CFA" w14:textId="77777777" w:rsidR="00017DBD" w:rsidRDefault="00017DBD" w:rsidP="00017DBD">
      <w:pPr>
        <w:pStyle w:val="PL"/>
      </w:pPr>
      <w:r>
        <w:t xml:space="preserve">            $ref: '#/components/schemas/NwdafEvent'</w:t>
      </w:r>
    </w:p>
    <w:p w14:paraId="1E9CBA60" w14:textId="77777777" w:rsidR="00017DBD" w:rsidRDefault="00017DBD" w:rsidP="00017DBD">
      <w:pPr>
        <w:pStyle w:val="PL"/>
      </w:pPr>
      <w:r>
        <w:t xml:space="preserve">          minItems: 1</w:t>
      </w:r>
    </w:p>
    <w:p w14:paraId="7DA6A98C" w14:textId="77777777" w:rsidR="00017DBD" w:rsidRDefault="00017DBD" w:rsidP="00017DBD">
      <w:pPr>
        <w:pStyle w:val="PL"/>
      </w:pPr>
      <w:r>
        <w:t xml:space="preserve">      required:</w:t>
      </w:r>
    </w:p>
    <w:p w14:paraId="7DC3544B" w14:textId="77777777" w:rsidR="00017DBD" w:rsidRDefault="00017DBD" w:rsidP="00017DBD">
      <w:pPr>
        <w:pStyle w:val="PL"/>
      </w:pPr>
      <w:r>
        <w:t xml:space="preserve">        - subsTransInfos</w:t>
      </w:r>
    </w:p>
    <w:p w14:paraId="4985CBF0" w14:textId="77777777" w:rsidR="00017DBD" w:rsidRDefault="00017DBD" w:rsidP="00017DBD">
      <w:pPr>
        <w:pStyle w:val="PL"/>
      </w:pPr>
    </w:p>
    <w:p w14:paraId="2CED986C" w14:textId="77777777" w:rsidR="00017DBD" w:rsidRDefault="00017DBD" w:rsidP="00017DBD">
      <w:pPr>
        <w:pStyle w:val="PL"/>
      </w:pPr>
      <w:r>
        <w:t xml:space="preserve">    SubscriptionTransferInfo:</w:t>
      </w:r>
    </w:p>
    <w:p w14:paraId="31FD1FBB" w14:textId="77777777" w:rsidR="00017DBD" w:rsidRDefault="00017DBD" w:rsidP="00017DBD">
      <w:pPr>
        <w:pStyle w:val="PL"/>
      </w:pPr>
      <w:r>
        <w:t xml:space="preserve">      description: </w:t>
      </w:r>
      <w:r>
        <w:rPr>
          <w:lang w:eastAsia="ko-KR"/>
        </w:rPr>
        <w:t>Contains information about subscriptions that are requested to be transferred</w:t>
      </w:r>
      <w:r>
        <w:t>.</w:t>
      </w:r>
    </w:p>
    <w:p w14:paraId="56B72120" w14:textId="77777777" w:rsidR="00017DBD" w:rsidRDefault="00017DBD" w:rsidP="00017DBD">
      <w:pPr>
        <w:pStyle w:val="PL"/>
      </w:pPr>
      <w:r>
        <w:t xml:space="preserve">      type: object</w:t>
      </w:r>
    </w:p>
    <w:p w14:paraId="4A7E9A72" w14:textId="77777777" w:rsidR="00017DBD" w:rsidRDefault="00017DBD" w:rsidP="00017DBD">
      <w:pPr>
        <w:pStyle w:val="PL"/>
      </w:pPr>
      <w:r>
        <w:t xml:space="preserve">      properties:</w:t>
      </w:r>
    </w:p>
    <w:p w14:paraId="75F7EEBD" w14:textId="77777777" w:rsidR="00017DBD" w:rsidRDefault="00017DBD" w:rsidP="00017DBD">
      <w:pPr>
        <w:pStyle w:val="PL"/>
      </w:pPr>
      <w:r>
        <w:t xml:space="preserve">        transReqType:</w:t>
      </w:r>
    </w:p>
    <w:p w14:paraId="438EB502" w14:textId="77777777" w:rsidR="00017DBD" w:rsidRDefault="00017DBD" w:rsidP="00017DBD">
      <w:pPr>
        <w:pStyle w:val="PL"/>
      </w:pPr>
      <w:r>
        <w:t xml:space="preserve">          $ref: '#/components/schemas/TransferRequestType'</w:t>
      </w:r>
    </w:p>
    <w:p w14:paraId="54C2DA61" w14:textId="77777777" w:rsidR="00017DBD" w:rsidRDefault="00017DBD" w:rsidP="00017DBD">
      <w:pPr>
        <w:pStyle w:val="PL"/>
      </w:pPr>
      <w:r>
        <w:t xml:space="preserve">        nwdafEvSub:</w:t>
      </w:r>
    </w:p>
    <w:p w14:paraId="52408E1C" w14:textId="77777777" w:rsidR="00017DBD" w:rsidRDefault="00017DBD" w:rsidP="00017DBD">
      <w:pPr>
        <w:pStyle w:val="PL"/>
      </w:pPr>
      <w:r>
        <w:t xml:space="preserve">          $ref: '#/components/schemas/NnwdafEventsSubscription'</w:t>
      </w:r>
    </w:p>
    <w:p w14:paraId="11989DF8" w14:textId="77777777" w:rsidR="00017DBD" w:rsidRDefault="00017DBD" w:rsidP="00017DBD">
      <w:pPr>
        <w:pStyle w:val="PL"/>
      </w:pPr>
      <w:r>
        <w:t xml:space="preserve">        consumerId:</w:t>
      </w:r>
    </w:p>
    <w:p w14:paraId="26F0E5BF" w14:textId="77777777" w:rsidR="00017DBD" w:rsidRDefault="00017DBD" w:rsidP="00017DBD">
      <w:pPr>
        <w:pStyle w:val="PL"/>
      </w:pPr>
      <w:r>
        <w:t xml:space="preserve">          $ref: 'TS29571_CommonData.yaml#/components/schemas/NfInstanceId'</w:t>
      </w:r>
    </w:p>
    <w:p w14:paraId="02AAA223" w14:textId="77777777" w:rsidR="00017DBD" w:rsidRDefault="00017DBD" w:rsidP="00017DBD">
      <w:pPr>
        <w:pStyle w:val="PL"/>
      </w:pPr>
      <w:r>
        <w:t xml:space="preserve">        contextId:</w:t>
      </w:r>
    </w:p>
    <w:p w14:paraId="671AD2B5" w14:textId="77777777" w:rsidR="00017DBD" w:rsidRDefault="00017DBD" w:rsidP="00017DBD">
      <w:pPr>
        <w:pStyle w:val="PL"/>
      </w:pPr>
      <w:r>
        <w:t xml:space="preserve">          $ref: '#/components/schemas/AnalyticsContextIdentifier'</w:t>
      </w:r>
    </w:p>
    <w:p w14:paraId="0B125A3A" w14:textId="77777777" w:rsidR="00017DBD" w:rsidRDefault="00017DBD" w:rsidP="00017DBD">
      <w:pPr>
        <w:pStyle w:val="PL"/>
      </w:pPr>
      <w:r>
        <w:t xml:space="preserve">        sourceNfIds:</w:t>
      </w:r>
    </w:p>
    <w:p w14:paraId="5A1C1FD6" w14:textId="77777777" w:rsidR="00017DBD" w:rsidRDefault="00017DBD" w:rsidP="00017DBD">
      <w:pPr>
        <w:pStyle w:val="PL"/>
      </w:pPr>
      <w:r>
        <w:t xml:space="preserve">          type: array</w:t>
      </w:r>
    </w:p>
    <w:p w14:paraId="03FE3A80" w14:textId="77777777" w:rsidR="00017DBD" w:rsidRDefault="00017DBD" w:rsidP="00017DBD">
      <w:pPr>
        <w:pStyle w:val="PL"/>
      </w:pPr>
      <w:r>
        <w:t xml:space="preserve">          items:</w:t>
      </w:r>
    </w:p>
    <w:p w14:paraId="4B16E73D" w14:textId="77777777" w:rsidR="00017DBD" w:rsidRDefault="00017DBD" w:rsidP="00017DBD">
      <w:pPr>
        <w:pStyle w:val="PL"/>
      </w:pPr>
      <w:r>
        <w:t xml:space="preserve">            $ref: 'TS29571_CommonData.yaml#/components/schemas/NfInstanceId'</w:t>
      </w:r>
    </w:p>
    <w:p w14:paraId="48B1E57A" w14:textId="77777777" w:rsidR="00017DBD" w:rsidRDefault="00017DBD" w:rsidP="00017DBD">
      <w:pPr>
        <w:pStyle w:val="PL"/>
      </w:pPr>
      <w:r>
        <w:t xml:space="preserve">          minItems: 1</w:t>
      </w:r>
    </w:p>
    <w:p w14:paraId="6BBD5CBF" w14:textId="77777777" w:rsidR="00017DBD" w:rsidRDefault="00017DBD" w:rsidP="00017DBD">
      <w:pPr>
        <w:pStyle w:val="PL"/>
      </w:pPr>
      <w:r>
        <w:t xml:space="preserve">        sourceSetIds:</w:t>
      </w:r>
    </w:p>
    <w:p w14:paraId="5A9C0D03" w14:textId="77777777" w:rsidR="00017DBD" w:rsidRDefault="00017DBD" w:rsidP="00017DBD">
      <w:pPr>
        <w:pStyle w:val="PL"/>
      </w:pPr>
      <w:r>
        <w:t xml:space="preserve">          type: array</w:t>
      </w:r>
    </w:p>
    <w:p w14:paraId="2FAC0F39" w14:textId="77777777" w:rsidR="00017DBD" w:rsidRDefault="00017DBD" w:rsidP="00017DBD">
      <w:pPr>
        <w:pStyle w:val="PL"/>
      </w:pPr>
      <w:r>
        <w:t xml:space="preserve">          items:</w:t>
      </w:r>
    </w:p>
    <w:p w14:paraId="76D0BD18" w14:textId="77777777" w:rsidR="00017DBD" w:rsidRDefault="00017DBD" w:rsidP="00017DBD">
      <w:pPr>
        <w:pStyle w:val="PL"/>
      </w:pPr>
      <w:r>
        <w:t xml:space="preserve">            $ref: 'TS29571_CommonData.yaml#/components/schemas/NfSetId'</w:t>
      </w:r>
    </w:p>
    <w:p w14:paraId="40F3352F" w14:textId="77777777" w:rsidR="00017DBD" w:rsidRDefault="00017DBD" w:rsidP="00017DBD">
      <w:pPr>
        <w:pStyle w:val="PL"/>
      </w:pPr>
      <w:r>
        <w:t xml:space="preserve">          minItems: 1</w:t>
      </w:r>
    </w:p>
    <w:p w14:paraId="4D4C2277" w14:textId="77777777" w:rsidR="00017DBD" w:rsidRDefault="00017DBD" w:rsidP="00017DBD">
      <w:pPr>
        <w:pStyle w:val="PL"/>
      </w:pPr>
      <w:r>
        <w:t xml:space="preserve">        modelInfo:</w:t>
      </w:r>
    </w:p>
    <w:p w14:paraId="7CD319A0" w14:textId="77777777" w:rsidR="00017DBD" w:rsidRDefault="00017DBD" w:rsidP="00017DBD">
      <w:pPr>
        <w:pStyle w:val="PL"/>
      </w:pPr>
      <w:r>
        <w:t xml:space="preserve">          type: array</w:t>
      </w:r>
    </w:p>
    <w:p w14:paraId="498B0CA1" w14:textId="77777777" w:rsidR="00017DBD" w:rsidRDefault="00017DBD" w:rsidP="00017DBD">
      <w:pPr>
        <w:pStyle w:val="PL"/>
      </w:pPr>
      <w:r>
        <w:t xml:space="preserve">          items:</w:t>
      </w:r>
    </w:p>
    <w:p w14:paraId="76705FEA" w14:textId="77777777" w:rsidR="00017DBD" w:rsidRDefault="00017DBD" w:rsidP="00017DBD">
      <w:pPr>
        <w:pStyle w:val="PL"/>
      </w:pPr>
      <w:r>
        <w:t xml:space="preserve">            $ref: '#/components/schemas/ModelInfo'</w:t>
      </w:r>
    </w:p>
    <w:p w14:paraId="501C95A2" w14:textId="77777777" w:rsidR="00017DBD" w:rsidRDefault="00017DBD" w:rsidP="00017DBD">
      <w:pPr>
        <w:pStyle w:val="PL"/>
      </w:pPr>
      <w:r>
        <w:lastRenderedPageBreak/>
        <w:t xml:space="preserve">          minItems: 1</w:t>
      </w:r>
    </w:p>
    <w:p w14:paraId="73A54AFB" w14:textId="77777777" w:rsidR="00017DBD" w:rsidRDefault="00017DBD" w:rsidP="00017DBD">
      <w:pPr>
        <w:pStyle w:val="PL"/>
      </w:pPr>
      <w:r>
        <w:t xml:space="preserve">      required:</w:t>
      </w:r>
    </w:p>
    <w:p w14:paraId="273A64F0" w14:textId="77777777" w:rsidR="00017DBD" w:rsidRDefault="00017DBD" w:rsidP="00017DBD">
      <w:pPr>
        <w:pStyle w:val="PL"/>
      </w:pPr>
      <w:r>
        <w:t xml:space="preserve">        - transReqType</w:t>
      </w:r>
    </w:p>
    <w:p w14:paraId="063F1871" w14:textId="77777777" w:rsidR="00017DBD" w:rsidRDefault="00017DBD" w:rsidP="00017DBD">
      <w:pPr>
        <w:pStyle w:val="PL"/>
      </w:pPr>
      <w:r>
        <w:t xml:space="preserve">        - nwdafEvSub</w:t>
      </w:r>
    </w:p>
    <w:p w14:paraId="3D9964F1" w14:textId="77777777" w:rsidR="00017DBD" w:rsidRDefault="00017DBD" w:rsidP="00017DBD">
      <w:pPr>
        <w:pStyle w:val="PL"/>
      </w:pPr>
      <w:r>
        <w:t xml:space="preserve">        - consumerId</w:t>
      </w:r>
    </w:p>
    <w:p w14:paraId="40C24CBD" w14:textId="77777777" w:rsidR="00017DBD" w:rsidRDefault="00017DBD" w:rsidP="00017DBD">
      <w:pPr>
        <w:pStyle w:val="PL"/>
      </w:pPr>
    </w:p>
    <w:p w14:paraId="7906CAAB" w14:textId="77777777" w:rsidR="00017DBD" w:rsidRDefault="00017DBD" w:rsidP="00017DBD">
      <w:pPr>
        <w:pStyle w:val="PL"/>
      </w:pPr>
      <w:r>
        <w:t xml:space="preserve">    ModelInfo:</w:t>
      </w:r>
    </w:p>
    <w:p w14:paraId="149A046D" w14:textId="77777777" w:rsidR="00017DBD" w:rsidRDefault="00017DBD" w:rsidP="00017DBD">
      <w:pPr>
        <w:pStyle w:val="PL"/>
      </w:pPr>
      <w:r>
        <w:t xml:space="preserve">      description: </w:t>
      </w:r>
      <w:r>
        <w:rPr>
          <w:lang w:eastAsia="zh-CN"/>
        </w:rPr>
        <w:t>Contains information about an ML model.</w:t>
      </w:r>
    </w:p>
    <w:p w14:paraId="73A87846" w14:textId="77777777" w:rsidR="00017DBD" w:rsidRDefault="00017DBD" w:rsidP="00017DBD">
      <w:pPr>
        <w:pStyle w:val="PL"/>
      </w:pPr>
      <w:r>
        <w:t xml:space="preserve">      type: object</w:t>
      </w:r>
    </w:p>
    <w:p w14:paraId="211B1BDA" w14:textId="77777777" w:rsidR="00017DBD" w:rsidRDefault="00017DBD" w:rsidP="00017DBD">
      <w:pPr>
        <w:pStyle w:val="PL"/>
      </w:pPr>
      <w:r>
        <w:t xml:space="preserve">      properties:</w:t>
      </w:r>
    </w:p>
    <w:p w14:paraId="28084EF1" w14:textId="77777777" w:rsidR="00017DBD" w:rsidRDefault="00017DBD" w:rsidP="00017DBD">
      <w:pPr>
        <w:pStyle w:val="PL"/>
      </w:pPr>
      <w:r>
        <w:t xml:space="preserve">        analyticsId:</w:t>
      </w:r>
    </w:p>
    <w:p w14:paraId="61C937BC" w14:textId="77777777" w:rsidR="00017DBD" w:rsidRDefault="00017DBD" w:rsidP="00017DBD">
      <w:pPr>
        <w:pStyle w:val="PL"/>
      </w:pPr>
      <w:r>
        <w:t xml:space="preserve">          $ref: '#/components/schemas/NwdafEvent'</w:t>
      </w:r>
    </w:p>
    <w:p w14:paraId="7F6C0C5F" w14:textId="77777777" w:rsidR="00017DBD" w:rsidRDefault="00017DBD" w:rsidP="00017DBD">
      <w:pPr>
        <w:pStyle w:val="PL"/>
      </w:pPr>
      <w:r>
        <w:t xml:space="preserve">        </w:t>
      </w:r>
      <w:r>
        <w:rPr>
          <w:lang w:eastAsia="zh-CN"/>
        </w:rPr>
        <w:t>mlModelInfos</w:t>
      </w:r>
      <w:r>
        <w:t>:</w:t>
      </w:r>
    </w:p>
    <w:p w14:paraId="6F2399FC" w14:textId="77777777" w:rsidR="00017DBD" w:rsidRDefault="00017DBD" w:rsidP="00017DBD">
      <w:pPr>
        <w:pStyle w:val="PL"/>
      </w:pPr>
      <w:r>
        <w:t xml:space="preserve">          type: array</w:t>
      </w:r>
    </w:p>
    <w:p w14:paraId="43D753F4" w14:textId="77777777" w:rsidR="00017DBD" w:rsidRDefault="00017DBD" w:rsidP="00017DBD">
      <w:pPr>
        <w:pStyle w:val="PL"/>
      </w:pPr>
      <w:r>
        <w:t xml:space="preserve">          items:</w:t>
      </w:r>
    </w:p>
    <w:p w14:paraId="36BC97C6" w14:textId="77777777" w:rsidR="00017DBD" w:rsidRDefault="00017DBD" w:rsidP="00017DBD">
      <w:pPr>
        <w:pStyle w:val="PL"/>
      </w:pPr>
      <w:r>
        <w:t xml:space="preserve">            $ref: '#/components/schemas/MLModelInfo'</w:t>
      </w:r>
    </w:p>
    <w:p w14:paraId="7C17627D" w14:textId="77777777" w:rsidR="00017DBD" w:rsidRDefault="00017DBD" w:rsidP="00017DBD">
      <w:pPr>
        <w:pStyle w:val="PL"/>
      </w:pPr>
      <w:r>
        <w:t xml:space="preserve">          minItems: 1</w:t>
      </w:r>
    </w:p>
    <w:p w14:paraId="282A5444" w14:textId="77777777" w:rsidR="00017DBD" w:rsidRDefault="00017DBD" w:rsidP="00017DBD">
      <w:pPr>
        <w:pStyle w:val="PL"/>
      </w:pPr>
      <w:r>
        <w:t xml:space="preserve">      required:</w:t>
      </w:r>
    </w:p>
    <w:p w14:paraId="7AEF7C1B" w14:textId="77777777" w:rsidR="00017DBD" w:rsidRDefault="00017DBD" w:rsidP="00017DBD">
      <w:pPr>
        <w:pStyle w:val="PL"/>
      </w:pPr>
      <w:r>
        <w:t xml:space="preserve">        - analyticsId</w:t>
      </w:r>
    </w:p>
    <w:p w14:paraId="50791BFB" w14:textId="77777777" w:rsidR="00017DBD" w:rsidRDefault="00017DBD" w:rsidP="00017DBD">
      <w:pPr>
        <w:pStyle w:val="PL"/>
      </w:pPr>
      <w:r>
        <w:t xml:space="preserve">        - </w:t>
      </w:r>
      <w:r>
        <w:rPr>
          <w:lang w:eastAsia="zh-CN"/>
        </w:rPr>
        <w:t>mlModelInfos</w:t>
      </w:r>
    </w:p>
    <w:p w14:paraId="513355E8" w14:textId="77777777" w:rsidR="00017DBD" w:rsidRDefault="00017DBD" w:rsidP="00017DBD">
      <w:pPr>
        <w:pStyle w:val="PL"/>
      </w:pPr>
      <w:r>
        <w:t xml:space="preserve">    </w:t>
      </w:r>
      <w:r>
        <w:rPr>
          <w:lang w:eastAsia="zh-CN"/>
        </w:rPr>
        <w:t>MLModelInfo</w:t>
      </w:r>
      <w:r>
        <w:t>:</w:t>
      </w:r>
    </w:p>
    <w:p w14:paraId="39738A6F" w14:textId="77777777" w:rsidR="00017DBD" w:rsidRDefault="00017DBD" w:rsidP="00017DBD">
      <w:pPr>
        <w:pStyle w:val="PL"/>
      </w:pPr>
      <w:r>
        <w:t xml:space="preserve">      description: </w:t>
      </w:r>
      <w:r>
        <w:rPr>
          <w:lang w:eastAsia="zh-CN"/>
        </w:rPr>
        <w:t>Contains information about an ML models.</w:t>
      </w:r>
    </w:p>
    <w:p w14:paraId="2092A668" w14:textId="77777777" w:rsidR="00017DBD" w:rsidRDefault="00017DBD" w:rsidP="00017DBD">
      <w:pPr>
        <w:pStyle w:val="PL"/>
      </w:pPr>
      <w:r>
        <w:t xml:space="preserve">      type: object</w:t>
      </w:r>
    </w:p>
    <w:p w14:paraId="3506B4B4" w14:textId="77777777" w:rsidR="00017DBD" w:rsidRDefault="00017DBD" w:rsidP="00017DBD">
      <w:pPr>
        <w:pStyle w:val="PL"/>
      </w:pPr>
      <w:r>
        <w:t xml:space="preserve">      properties:</w:t>
      </w:r>
    </w:p>
    <w:p w14:paraId="5D4F3DD2" w14:textId="77777777" w:rsidR="00017DBD" w:rsidRDefault="00017DBD" w:rsidP="00017DBD">
      <w:pPr>
        <w:pStyle w:val="PL"/>
      </w:pPr>
      <w:r>
        <w:t xml:space="preserve">        </w:t>
      </w:r>
      <w:r>
        <w:rPr>
          <w:lang w:val="en-US" w:eastAsia="zh-CN"/>
        </w:rPr>
        <w:t>mlFileAddrs</w:t>
      </w:r>
      <w:r>
        <w:t>:</w:t>
      </w:r>
    </w:p>
    <w:p w14:paraId="440398BA" w14:textId="77777777" w:rsidR="00017DBD" w:rsidRDefault="00017DBD" w:rsidP="00017DBD">
      <w:pPr>
        <w:pStyle w:val="PL"/>
      </w:pPr>
      <w:r>
        <w:t xml:space="preserve">          type: array</w:t>
      </w:r>
    </w:p>
    <w:p w14:paraId="5906DF93" w14:textId="77777777" w:rsidR="00017DBD" w:rsidRDefault="00017DBD" w:rsidP="00017DBD">
      <w:pPr>
        <w:pStyle w:val="PL"/>
      </w:pPr>
      <w:r>
        <w:t xml:space="preserve">          items:</w:t>
      </w:r>
    </w:p>
    <w:p w14:paraId="77BBF998" w14:textId="77777777" w:rsidR="00017DBD" w:rsidRDefault="00017DBD" w:rsidP="00017DBD">
      <w:pPr>
        <w:pStyle w:val="PL"/>
      </w:pPr>
      <w:r>
        <w:t xml:space="preserve">            $ref: 'TS29520_Nnwdaf_MLModelProvision.yaml#/components/schemas/MLModelAddr'</w:t>
      </w:r>
    </w:p>
    <w:p w14:paraId="01632B57" w14:textId="77777777" w:rsidR="00017DBD" w:rsidRDefault="00017DBD" w:rsidP="00017DBD">
      <w:pPr>
        <w:pStyle w:val="PL"/>
      </w:pPr>
      <w:r>
        <w:t xml:space="preserve">          minItems: 1</w:t>
      </w:r>
    </w:p>
    <w:p w14:paraId="54826A77" w14:textId="77777777" w:rsidR="00017DBD" w:rsidRDefault="00017DBD" w:rsidP="00017DBD">
      <w:pPr>
        <w:pStyle w:val="PL"/>
      </w:pPr>
      <w:r>
        <w:t xml:space="preserve">        modelProvId:</w:t>
      </w:r>
    </w:p>
    <w:p w14:paraId="2A3B4A79" w14:textId="77777777" w:rsidR="00017DBD" w:rsidRDefault="00017DBD" w:rsidP="00017DBD">
      <w:pPr>
        <w:pStyle w:val="PL"/>
      </w:pPr>
      <w:r>
        <w:t xml:space="preserve">          $ref: 'TS29571_CommonData.yaml#/components/schemas/NfInstanceId'</w:t>
      </w:r>
    </w:p>
    <w:p w14:paraId="3FA4D0D5" w14:textId="77777777" w:rsidR="00017DBD" w:rsidRDefault="00017DBD" w:rsidP="00017DBD">
      <w:pPr>
        <w:pStyle w:val="PL"/>
      </w:pPr>
      <w:r>
        <w:t xml:space="preserve">        </w:t>
      </w:r>
      <w:r>
        <w:rPr>
          <w:lang w:eastAsia="zh-CN"/>
        </w:rPr>
        <w:t>modelProvSetId</w:t>
      </w:r>
      <w:r>
        <w:t>:</w:t>
      </w:r>
    </w:p>
    <w:p w14:paraId="30EC6328" w14:textId="77777777" w:rsidR="00017DBD" w:rsidRDefault="00017DBD" w:rsidP="00017DBD">
      <w:pPr>
        <w:pStyle w:val="PL"/>
      </w:pPr>
      <w:r>
        <w:t xml:space="preserve">          $ref: 'TS29571_CommonData.yaml#/components/schemas/NfSetId'</w:t>
      </w:r>
    </w:p>
    <w:p w14:paraId="77A4BEF5" w14:textId="77777777" w:rsidR="00017DBD" w:rsidRDefault="00017DBD" w:rsidP="00017DBD">
      <w:pPr>
        <w:pStyle w:val="PL"/>
      </w:pPr>
      <w:r>
        <w:t xml:space="preserve">      oneOf:</w:t>
      </w:r>
    </w:p>
    <w:p w14:paraId="063EBD83" w14:textId="77777777" w:rsidR="00017DBD" w:rsidRDefault="00017DBD" w:rsidP="00017DBD">
      <w:pPr>
        <w:pStyle w:val="PL"/>
      </w:pPr>
      <w:r>
        <w:t xml:space="preserve">        - required: [modelProvId]</w:t>
      </w:r>
    </w:p>
    <w:p w14:paraId="2FF8EB7C" w14:textId="77777777" w:rsidR="00017DBD" w:rsidRDefault="00017DBD" w:rsidP="00017DBD">
      <w:pPr>
        <w:pStyle w:val="PL"/>
      </w:pPr>
      <w:r>
        <w:t xml:space="preserve">        - required: [</w:t>
      </w:r>
      <w:r>
        <w:rPr>
          <w:lang w:eastAsia="zh-CN"/>
        </w:rPr>
        <w:t>modelProvSetId</w:t>
      </w:r>
      <w:r>
        <w:t>]</w:t>
      </w:r>
    </w:p>
    <w:p w14:paraId="7B6EC3EB" w14:textId="77777777" w:rsidR="00017DBD" w:rsidRDefault="00017DBD" w:rsidP="00017DBD">
      <w:pPr>
        <w:pStyle w:val="PL"/>
      </w:pPr>
    </w:p>
    <w:p w14:paraId="635F0056" w14:textId="77777777" w:rsidR="00017DBD" w:rsidRDefault="00017DBD" w:rsidP="00017DBD">
      <w:pPr>
        <w:pStyle w:val="PL"/>
      </w:pPr>
      <w:r>
        <w:t xml:space="preserve">    AnalyticsContextIdentifier:</w:t>
      </w:r>
    </w:p>
    <w:p w14:paraId="4E9CC7B8" w14:textId="77777777" w:rsidR="00017DBD" w:rsidRDefault="00017DBD" w:rsidP="00017DBD">
      <w:pPr>
        <w:pStyle w:val="PL"/>
      </w:pPr>
      <w:r>
        <w:t xml:space="preserve">      description: </w:t>
      </w:r>
      <w:r>
        <w:rPr>
          <w:lang w:eastAsia="zh-CN"/>
        </w:rPr>
        <w:t>Contains information about available analytics contexts.</w:t>
      </w:r>
    </w:p>
    <w:p w14:paraId="6FA6CDEF" w14:textId="77777777" w:rsidR="00017DBD" w:rsidRDefault="00017DBD" w:rsidP="00017DBD">
      <w:pPr>
        <w:pStyle w:val="PL"/>
      </w:pPr>
      <w:r>
        <w:t xml:space="preserve">      type: object</w:t>
      </w:r>
    </w:p>
    <w:p w14:paraId="6D373FD5" w14:textId="77777777" w:rsidR="00017DBD" w:rsidRDefault="00017DBD" w:rsidP="00017DBD">
      <w:pPr>
        <w:pStyle w:val="PL"/>
      </w:pPr>
      <w:r>
        <w:t xml:space="preserve">      properties:</w:t>
      </w:r>
    </w:p>
    <w:p w14:paraId="7B98D1E0" w14:textId="77777777" w:rsidR="00017DBD" w:rsidRDefault="00017DBD" w:rsidP="00017DBD">
      <w:pPr>
        <w:pStyle w:val="PL"/>
      </w:pPr>
      <w:r>
        <w:t xml:space="preserve">        subscriptionId:</w:t>
      </w:r>
    </w:p>
    <w:p w14:paraId="30B87630" w14:textId="77777777" w:rsidR="00017DBD" w:rsidRDefault="00017DBD" w:rsidP="00017DBD">
      <w:pPr>
        <w:pStyle w:val="PL"/>
      </w:pPr>
      <w:r>
        <w:t xml:space="preserve">          type: string</w:t>
      </w:r>
    </w:p>
    <w:p w14:paraId="2F9AD400" w14:textId="77777777" w:rsidR="00017DBD" w:rsidRDefault="00017DBD" w:rsidP="00017DBD">
      <w:pPr>
        <w:pStyle w:val="PL"/>
      </w:pPr>
      <w:r>
        <w:t xml:space="preserve">          description: The identifier of a subscription.</w:t>
      </w:r>
    </w:p>
    <w:p w14:paraId="61C3BF31" w14:textId="77777777" w:rsidR="00017DBD" w:rsidRDefault="00017DBD" w:rsidP="00017DBD">
      <w:pPr>
        <w:pStyle w:val="PL"/>
      </w:pPr>
      <w:r>
        <w:t xml:space="preserve">        nfAnaCtxts:</w:t>
      </w:r>
    </w:p>
    <w:p w14:paraId="2D8AA7AC" w14:textId="77777777" w:rsidR="00017DBD" w:rsidRDefault="00017DBD" w:rsidP="00017DBD">
      <w:pPr>
        <w:pStyle w:val="PL"/>
      </w:pPr>
      <w:r>
        <w:t xml:space="preserve">          type: array</w:t>
      </w:r>
    </w:p>
    <w:p w14:paraId="3B4F4867" w14:textId="77777777" w:rsidR="00017DBD" w:rsidRDefault="00017DBD" w:rsidP="00017DBD">
      <w:pPr>
        <w:pStyle w:val="PL"/>
      </w:pPr>
      <w:r>
        <w:t xml:space="preserve">          items:</w:t>
      </w:r>
    </w:p>
    <w:p w14:paraId="6B9965DE" w14:textId="77777777" w:rsidR="00017DBD" w:rsidRDefault="00017DBD" w:rsidP="00017DBD">
      <w:pPr>
        <w:pStyle w:val="PL"/>
      </w:pPr>
      <w:r>
        <w:t xml:space="preserve">            $ref: '#/components/schemas/NwdafEvent'</w:t>
      </w:r>
    </w:p>
    <w:p w14:paraId="76E5D64E" w14:textId="77777777" w:rsidR="00017DBD" w:rsidRDefault="00017DBD" w:rsidP="00017DBD">
      <w:pPr>
        <w:pStyle w:val="PL"/>
      </w:pPr>
      <w:r>
        <w:t xml:space="preserve">          minItems: 1</w:t>
      </w:r>
    </w:p>
    <w:p w14:paraId="6A5B5476" w14:textId="77777777" w:rsidR="00017DBD" w:rsidRDefault="00017DBD" w:rsidP="00017DBD">
      <w:pPr>
        <w:pStyle w:val="PL"/>
      </w:pPr>
      <w:r>
        <w:t xml:space="preserve">          description: &gt;</w:t>
      </w:r>
    </w:p>
    <w:p w14:paraId="4CC422E2" w14:textId="77777777" w:rsidR="00017DBD" w:rsidRDefault="00017DBD" w:rsidP="00017DBD">
      <w:pPr>
        <w:pStyle w:val="PL"/>
      </w:pPr>
      <w:r>
        <w:t xml:space="preserve">            List of analytics types for which NF related analytics contexts can be retrieved.</w:t>
      </w:r>
    </w:p>
    <w:p w14:paraId="1B7B2726" w14:textId="77777777" w:rsidR="00017DBD" w:rsidRDefault="00017DBD" w:rsidP="00017DBD">
      <w:pPr>
        <w:pStyle w:val="PL"/>
      </w:pPr>
      <w:r>
        <w:t xml:space="preserve">        ueAnaCtxts:</w:t>
      </w:r>
    </w:p>
    <w:p w14:paraId="5E99979F" w14:textId="77777777" w:rsidR="00017DBD" w:rsidRDefault="00017DBD" w:rsidP="00017DBD">
      <w:pPr>
        <w:pStyle w:val="PL"/>
      </w:pPr>
      <w:r>
        <w:t xml:space="preserve">          type: array</w:t>
      </w:r>
    </w:p>
    <w:p w14:paraId="455A9F27" w14:textId="77777777" w:rsidR="00017DBD" w:rsidRDefault="00017DBD" w:rsidP="00017DBD">
      <w:pPr>
        <w:pStyle w:val="PL"/>
      </w:pPr>
      <w:r>
        <w:t xml:space="preserve">          items:</w:t>
      </w:r>
    </w:p>
    <w:p w14:paraId="409886B1" w14:textId="77777777" w:rsidR="00017DBD" w:rsidRDefault="00017DBD" w:rsidP="00017DBD">
      <w:pPr>
        <w:pStyle w:val="PL"/>
      </w:pPr>
      <w:r>
        <w:t xml:space="preserve">            $ref: '#/components/schemas/UeAnalyticsContextDescriptor'</w:t>
      </w:r>
    </w:p>
    <w:p w14:paraId="367400E1" w14:textId="77777777" w:rsidR="00017DBD" w:rsidRDefault="00017DBD" w:rsidP="00017DBD">
      <w:pPr>
        <w:pStyle w:val="PL"/>
      </w:pPr>
      <w:r>
        <w:t xml:space="preserve">          minItems: 1</w:t>
      </w:r>
    </w:p>
    <w:p w14:paraId="1B5283A5" w14:textId="77777777" w:rsidR="00017DBD" w:rsidRDefault="00017DBD" w:rsidP="00017DBD">
      <w:pPr>
        <w:pStyle w:val="PL"/>
      </w:pPr>
      <w:r>
        <w:t xml:space="preserve">          description: &gt;</w:t>
      </w:r>
    </w:p>
    <w:p w14:paraId="4791047E" w14:textId="77777777" w:rsidR="00017DBD" w:rsidRDefault="00017DBD" w:rsidP="00017DBD">
      <w:pPr>
        <w:pStyle w:val="PL"/>
      </w:pPr>
      <w:r>
        <w:t xml:space="preserve">            List of objects that indicate for which SUPI and analytics types combinations analytics</w:t>
      </w:r>
    </w:p>
    <w:p w14:paraId="21662E6A" w14:textId="77777777" w:rsidR="00017DBD" w:rsidRDefault="00017DBD" w:rsidP="00017DBD">
      <w:pPr>
        <w:pStyle w:val="PL"/>
      </w:pPr>
      <w:r>
        <w:t xml:space="preserve">            context can be retrieved.</w:t>
      </w:r>
    </w:p>
    <w:p w14:paraId="680F6DC6" w14:textId="77777777" w:rsidR="00017DBD" w:rsidRDefault="00017DBD" w:rsidP="00017DBD">
      <w:pPr>
        <w:pStyle w:val="PL"/>
      </w:pPr>
      <w:r>
        <w:t xml:space="preserve">      allOf:</w:t>
      </w:r>
    </w:p>
    <w:p w14:paraId="32F339E5" w14:textId="77777777" w:rsidR="00017DBD" w:rsidRDefault="00017DBD" w:rsidP="00017DBD">
      <w:pPr>
        <w:pStyle w:val="PL"/>
      </w:pPr>
      <w:r>
        <w:t xml:space="preserve">        - anyOf:</w:t>
      </w:r>
    </w:p>
    <w:p w14:paraId="3800CE6C" w14:textId="77777777" w:rsidR="00017DBD" w:rsidRDefault="00017DBD" w:rsidP="00017DBD">
      <w:pPr>
        <w:pStyle w:val="PL"/>
      </w:pPr>
      <w:r>
        <w:t xml:space="preserve">          - required: [nfAnaCtxts]</w:t>
      </w:r>
    </w:p>
    <w:p w14:paraId="11FBE2F9" w14:textId="77777777" w:rsidR="00017DBD" w:rsidRDefault="00017DBD" w:rsidP="00017DBD">
      <w:pPr>
        <w:pStyle w:val="PL"/>
      </w:pPr>
      <w:r>
        <w:t xml:space="preserve">          - required: [ueAnaCtxts]</w:t>
      </w:r>
    </w:p>
    <w:p w14:paraId="073F26DA" w14:textId="77777777" w:rsidR="00017DBD" w:rsidRDefault="00017DBD" w:rsidP="00017DBD">
      <w:pPr>
        <w:pStyle w:val="PL"/>
      </w:pPr>
      <w:r>
        <w:t xml:space="preserve">        - required: [subscriptionId]</w:t>
      </w:r>
    </w:p>
    <w:p w14:paraId="1CC23C1C" w14:textId="77777777" w:rsidR="00017DBD" w:rsidRDefault="00017DBD" w:rsidP="00017DBD">
      <w:pPr>
        <w:pStyle w:val="PL"/>
      </w:pPr>
    </w:p>
    <w:p w14:paraId="6288B983" w14:textId="77777777" w:rsidR="00017DBD" w:rsidRDefault="00017DBD" w:rsidP="00017DBD">
      <w:pPr>
        <w:pStyle w:val="PL"/>
      </w:pPr>
      <w:r>
        <w:t xml:space="preserve">    UeAnalyticsContextDescriptor:</w:t>
      </w:r>
    </w:p>
    <w:p w14:paraId="3241D166" w14:textId="77777777" w:rsidR="00017DBD" w:rsidRDefault="00017DBD" w:rsidP="00017DBD">
      <w:pPr>
        <w:pStyle w:val="PL"/>
      </w:pPr>
      <w:r>
        <w:t xml:space="preserve">      description: </w:t>
      </w:r>
      <w:r>
        <w:rPr>
          <w:lang w:eastAsia="zh-CN"/>
        </w:rPr>
        <w:t>Contains information about available UE related analytics contexts.</w:t>
      </w:r>
    </w:p>
    <w:p w14:paraId="220B04BB" w14:textId="77777777" w:rsidR="00017DBD" w:rsidRDefault="00017DBD" w:rsidP="00017DBD">
      <w:pPr>
        <w:pStyle w:val="PL"/>
      </w:pPr>
      <w:r>
        <w:t xml:space="preserve">      type: object</w:t>
      </w:r>
    </w:p>
    <w:p w14:paraId="1BC14923" w14:textId="77777777" w:rsidR="00017DBD" w:rsidRDefault="00017DBD" w:rsidP="00017DBD">
      <w:pPr>
        <w:pStyle w:val="PL"/>
      </w:pPr>
      <w:r>
        <w:t xml:space="preserve">      properties:</w:t>
      </w:r>
    </w:p>
    <w:p w14:paraId="611F76F7" w14:textId="77777777" w:rsidR="00017DBD" w:rsidRDefault="00017DBD" w:rsidP="00017DBD">
      <w:pPr>
        <w:pStyle w:val="PL"/>
      </w:pPr>
      <w:r>
        <w:t xml:space="preserve">        supi:</w:t>
      </w:r>
    </w:p>
    <w:p w14:paraId="0F23C4DD" w14:textId="77777777" w:rsidR="00017DBD" w:rsidRDefault="00017DBD" w:rsidP="00017DBD">
      <w:pPr>
        <w:pStyle w:val="PL"/>
      </w:pPr>
      <w:r>
        <w:t xml:space="preserve">          $ref: 'TS29571_CommonData.yaml#/components/schemas/Supi'</w:t>
      </w:r>
    </w:p>
    <w:p w14:paraId="6A4411AC" w14:textId="77777777" w:rsidR="00017DBD" w:rsidRDefault="00017DBD" w:rsidP="00017DBD">
      <w:pPr>
        <w:pStyle w:val="PL"/>
      </w:pPr>
      <w:r>
        <w:t xml:space="preserve">        anaTypes:</w:t>
      </w:r>
    </w:p>
    <w:p w14:paraId="5066E6F3" w14:textId="77777777" w:rsidR="00017DBD" w:rsidRDefault="00017DBD" w:rsidP="00017DBD">
      <w:pPr>
        <w:pStyle w:val="PL"/>
      </w:pPr>
      <w:r>
        <w:t xml:space="preserve">          type: array</w:t>
      </w:r>
    </w:p>
    <w:p w14:paraId="16B6CE99" w14:textId="77777777" w:rsidR="00017DBD" w:rsidRDefault="00017DBD" w:rsidP="00017DBD">
      <w:pPr>
        <w:pStyle w:val="PL"/>
      </w:pPr>
      <w:r>
        <w:t xml:space="preserve">          items:</w:t>
      </w:r>
    </w:p>
    <w:p w14:paraId="7E2080A5" w14:textId="77777777" w:rsidR="00017DBD" w:rsidRDefault="00017DBD" w:rsidP="00017DBD">
      <w:pPr>
        <w:pStyle w:val="PL"/>
      </w:pPr>
      <w:r>
        <w:t xml:space="preserve">            $ref: '#/components/schemas/NwdafEvent'</w:t>
      </w:r>
    </w:p>
    <w:p w14:paraId="3FF43B91" w14:textId="77777777" w:rsidR="00017DBD" w:rsidRDefault="00017DBD" w:rsidP="00017DBD">
      <w:pPr>
        <w:pStyle w:val="PL"/>
      </w:pPr>
      <w:r>
        <w:t xml:space="preserve">          minItems: 1</w:t>
      </w:r>
    </w:p>
    <w:p w14:paraId="179E0CCF" w14:textId="77777777" w:rsidR="00017DBD" w:rsidRDefault="00017DBD" w:rsidP="00017DBD">
      <w:pPr>
        <w:pStyle w:val="PL"/>
      </w:pPr>
      <w:r>
        <w:t xml:space="preserve">          description: &gt;</w:t>
      </w:r>
    </w:p>
    <w:p w14:paraId="255E2097" w14:textId="77777777" w:rsidR="00017DBD" w:rsidRDefault="00017DBD" w:rsidP="00017DBD">
      <w:pPr>
        <w:pStyle w:val="PL"/>
      </w:pPr>
      <w:r>
        <w:t xml:space="preserve">            List of analytics types for which UE related analytics contexts can be retrieved.</w:t>
      </w:r>
    </w:p>
    <w:p w14:paraId="27150DF5" w14:textId="77777777" w:rsidR="00017DBD" w:rsidRDefault="00017DBD" w:rsidP="00017DBD">
      <w:pPr>
        <w:pStyle w:val="PL"/>
      </w:pPr>
      <w:r>
        <w:lastRenderedPageBreak/>
        <w:t xml:space="preserve">      required:</w:t>
      </w:r>
    </w:p>
    <w:p w14:paraId="6DC54652" w14:textId="77777777" w:rsidR="00017DBD" w:rsidRDefault="00017DBD" w:rsidP="00017DBD">
      <w:pPr>
        <w:pStyle w:val="PL"/>
      </w:pPr>
      <w:r>
        <w:t xml:space="preserve">        - supi</w:t>
      </w:r>
    </w:p>
    <w:p w14:paraId="44279B38" w14:textId="77777777" w:rsidR="00017DBD" w:rsidRDefault="00017DBD" w:rsidP="00017DBD">
      <w:pPr>
        <w:pStyle w:val="PL"/>
      </w:pPr>
      <w:r>
        <w:t xml:space="preserve">        - anaTypes</w:t>
      </w:r>
    </w:p>
    <w:p w14:paraId="3E7A8EAF" w14:textId="77777777" w:rsidR="00017DBD" w:rsidRDefault="00017DBD" w:rsidP="00017DBD">
      <w:pPr>
        <w:pStyle w:val="PL"/>
      </w:pPr>
    </w:p>
    <w:p w14:paraId="7EC09328" w14:textId="77777777" w:rsidR="00017DBD" w:rsidRDefault="00017DBD" w:rsidP="00017DBD">
      <w:pPr>
        <w:pStyle w:val="PL"/>
      </w:pPr>
      <w:r>
        <w:t xml:space="preserve">    DnPerfInfo:</w:t>
      </w:r>
    </w:p>
    <w:p w14:paraId="3CDA5F97" w14:textId="77777777" w:rsidR="00017DBD" w:rsidRDefault="00017DBD" w:rsidP="00017DBD">
      <w:pPr>
        <w:pStyle w:val="PL"/>
      </w:pPr>
      <w:r>
        <w:t xml:space="preserve">      description: Represents DN performance information.</w:t>
      </w:r>
    </w:p>
    <w:p w14:paraId="2091F9A7" w14:textId="77777777" w:rsidR="00017DBD" w:rsidRDefault="00017DBD" w:rsidP="00017DBD">
      <w:pPr>
        <w:pStyle w:val="PL"/>
      </w:pPr>
      <w:r>
        <w:t xml:space="preserve">      type: object</w:t>
      </w:r>
    </w:p>
    <w:p w14:paraId="1B232E52" w14:textId="77777777" w:rsidR="00017DBD" w:rsidRDefault="00017DBD" w:rsidP="00017DBD">
      <w:pPr>
        <w:pStyle w:val="PL"/>
      </w:pPr>
      <w:r>
        <w:t xml:space="preserve">      properties:</w:t>
      </w:r>
    </w:p>
    <w:p w14:paraId="2FB4D18A" w14:textId="77777777" w:rsidR="00017DBD" w:rsidRDefault="00017DBD" w:rsidP="00017DBD">
      <w:pPr>
        <w:pStyle w:val="PL"/>
      </w:pPr>
      <w:r>
        <w:t xml:space="preserve">        appId:</w:t>
      </w:r>
    </w:p>
    <w:p w14:paraId="46D75521" w14:textId="77777777" w:rsidR="00017DBD" w:rsidRDefault="00017DBD" w:rsidP="00017DBD">
      <w:pPr>
        <w:pStyle w:val="PL"/>
      </w:pPr>
      <w:r>
        <w:t xml:space="preserve">          $ref: 'TS29571_CommonData.yaml#/components/schemas/ApplicationId'</w:t>
      </w:r>
    </w:p>
    <w:p w14:paraId="4DE99D18" w14:textId="77777777" w:rsidR="00017DBD" w:rsidRDefault="00017DBD" w:rsidP="00017DBD">
      <w:pPr>
        <w:pStyle w:val="PL"/>
      </w:pPr>
      <w:r>
        <w:t xml:space="preserve">        dnn:</w:t>
      </w:r>
    </w:p>
    <w:p w14:paraId="163C6DD9" w14:textId="77777777" w:rsidR="00017DBD" w:rsidRDefault="00017DBD" w:rsidP="00017DBD">
      <w:pPr>
        <w:pStyle w:val="PL"/>
      </w:pPr>
      <w:r>
        <w:t xml:space="preserve">          $ref: 'TS29571_CommonData.yaml#/components/schemas/Dnn'</w:t>
      </w:r>
    </w:p>
    <w:p w14:paraId="274EE64A" w14:textId="77777777" w:rsidR="00017DBD" w:rsidRDefault="00017DBD" w:rsidP="00017DBD">
      <w:pPr>
        <w:pStyle w:val="PL"/>
      </w:pPr>
      <w:r>
        <w:t xml:space="preserve">        snssai:</w:t>
      </w:r>
    </w:p>
    <w:p w14:paraId="18E5712A" w14:textId="77777777" w:rsidR="00017DBD" w:rsidRDefault="00017DBD" w:rsidP="00017DBD">
      <w:pPr>
        <w:pStyle w:val="PL"/>
      </w:pPr>
      <w:r>
        <w:t xml:space="preserve">          $ref: 'TS29571_CommonData.yaml#/components/schemas/Snssai'</w:t>
      </w:r>
    </w:p>
    <w:p w14:paraId="3533084A" w14:textId="77777777" w:rsidR="00017DBD" w:rsidRDefault="00017DBD" w:rsidP="00017DBD">
      <w:pPr>
        <w:pStyle w:val="PL"/>
      </w:pPr>
      <w:r>
        <w:t xml:space="preserve">        </w:t>
      </w:r>
      <w:r>
        <w:rPr>
          <w:rFonts w:hint="eastAsia"/>
          <w:lang w:eastAsia="zh-CN"/>
        </w:rPr>
        <w:t>d</w:t>
      </w:r>
      <w:r>
        <w:rPr>
          <w:lang w:eastAsia="zh-CN"/>
        </w:rPr>
        <w:t>nPerf</w:t>
      </w:r>
      <w:r>
        <w:t>:</w:t>
      </w:r>
    </w:p>
    <w:p w14:paraId="01D1C2EC" w14:textId="77777777" w:rsidR="00017DBD" w:rsidRDefault="00017DBD" w:rsidP="00017DBD">
      <w:pPr>
        <w:pStyle w:val="PL"/>
      </w:pPr>
      <w:r>
        <w:t xml:space="preserve">          type: array</w:t>
      </w:r>
    </w:p>
    <w:p w14:paraId="672F8883" w14:textId="77777777" w:rsidR="00017DBD" w:rsidRDefault="00017DBD" w:rsidP="00017DBD">
      <w:pPr>
        <w:pStyle w:val="PL"/>
      </w:pPr>
      <w:r>
        <w:t xml:space="preserve">          items:</w:t>
      </w:r>
    </w:p>
    <w:p w14:paraId="2594ECF3" w14:textId="77777777" w:rsidR="00017DBD" w:rsidRDefault="00017DBD" w:rsidP="00017DBD">
      <w:pPr>
        <w:pStyle w:val="PL"/>
      </w:pPr>
      <w:r>
        <w:t xml:space="preserve">            $ref: '#/components/schemas/DnPerf'</w:t>
      </w:r>
    </w:p>
    <w:p w14:paraId="5D52EB36" w14:textId="77777777" w:rsidR="00017DBD" w:rsidRDefault="00017DBD" w:rsidP="00017DBD">
      <w:pPr>
        <w:pStyle w:val="PL"/>
      </w:pPr>
      <w:r>
        <w:t xml:space="preserve">          minItems: 1</w:t>
      </w:r>
    </w:p>
    <w:p w14:paraId="511654A7" w14:textId="77777777" w:rsidR="00017DBD" w:rsidRDefault="00017DBD" w:rsidP="00017DBD">
      <w:pPr>
        <w:pStyle w:val="PL"/>
      </w:pPr>
      <w:r>
        <w:t xml:space="preserve">        confidence:</w:t>
      </w:r>
    </w:p>
    <w:p w14:paraId="60BA62EF" w14:textId="77777777" w:rsidR="00017DBD" w:rsidRDefault="00017DBD" w:rsidP="00017DBD">
      <w:pPr>
        <w:pStyle w:val="PL"/>
      </w:pPr>
      <w:r>
        <w:t xml:space="preserve">          $ref: 'TS29571_CommonData.yaml#/components/schemas/Uinteger'</w:t>
      </w:r>
    </w:p>
    <w:p w14:paraId="6972439D" w14:textId="77777777" w:rsidR="00017DBD" w:rsidRDefault="00017DBD" w:rsidP="00017DBD">
      <w:pPr>
        <w:pStyle w:val="PL"/>
      </w:pPr>
      <w:r>
        <w:t xml:space="preserve">      required:</w:t>
      </w:r>
    </w:p>
    <w:p w14:paraId="5F98C13D" w14:textId="77777777" w:rsidR="00017DBD" w:rsidRDefault="00017DBD" w:rsidP="00017DBD">
      <w:pPr>
        <w:pStyle w:val="PL"/>
      </w:pPr>
      <w:r>
        <w:t xml:space="preserve">        - </w:t>
      </w:r>
      <w:r>
        <w:rPr>
          <w:rFonts w:hint="eastAsia"/>
          <w:lang w:eastAsia="zh-CN"/>
        </w:rPr>
        <w:t>d</w:t>
      </w:r>
      <w:r>
        <w:rPr>
          <w:lang w:eastAsia="zh-CN"/>
        </w:rPr>
        <w:t>nPerf</w:t>
      </w:r>
    </w:p>
    <w:p w14:paraId="023A2DE3" w14:textId="77777777" w:rsidR="00017DBD" w:rsidRDefault="00017DBD" w:rsidP="00017DBD">
      <w:pPr>
        <w:pStyle w:val="PL"/>
      </w:pPr>
    </w:p>
    <w:p w14:paraId="0CFF0016" w14:textId="77777777" w:rsidR="00017DBD" w:rsidRDefault="00017DBD" w:rsidP="00017DBD">
      <w:pPr>
        <w:pStyle w:val="PL"/>
      </w:pPr>
      <w:r>
        <w:t xml:space="preserve">    DnPerf:</w:t>
      </w:r>
    </w:p>
    <w:p w14:paraId="2DB2FC53" w14:textId="77777777" w:rsidR="00017DBD" w:rsidRDefault="00017DBD" w:rsidP="00017DBD">
      <w:pPr>
        <w:pStyle w:val="PL"/>
      </w:pPr>
      <w:r>
        <w:t xml:space="preserve">      description: Represents DN performance for the application.</w:t>
      </w:r>
    </w:p>
    <w:p w14:paraId="4686CCB1" w14:textId="77777777" w:rsidR="00017DBD" w:rsidRDefault="00017DBD" w:rsidP="00017DBD">
      <w:pPr>
        <w:pStyle w:val="PL"/>
      </w:pPr>
      <w:r>
        <w:t xml:space="preserve">      type: object</w:t>
      </w:r>
    </w:p>
    <w:p w14:paraId="3C677702" w14:textId="77777777" w:rsidR="00017DBD" w:rsidRDefault="00017DBD" w:rsidP="00017DBD">
      <w:pPr>
        <w:pStyle w:val="PL"/>
      </w:pPr>
      <w:r>
        <w:t xml:space="preserve">      properties:</w:t>
      </w:r>
    </w:p>
    <w:p w14:paraId="684D5BA5" w14:textId="77777777" w:rsidR="00017DBD" w:rsidRDefault="00017DBD" w:rsidP="00017DBD">
      <w:pPr>
        <w:pStyle w:val="PL"/>
      </w:pPr>
      <w:r>
        <w:t xml:space="preserve">        </w:t>
      </w:r>
      <w:r>
        <w:rPr>
          <w:lang w:eastAsia="zh-CN"/>
        </w:rPr>
        <w:t>appServerInsAddr</w:t>
      </w:r>
      <w:r>
        <w:t>:</w:t>
      </w:r>
    </w:p>
    <w:p w14:paraId="7AC1B390" w14:textId="77777777" w:rsidR="00017DBD" w:rsidRDefault="00017DBD" w:rsidP="00017DBD">
      <w:pPr>
        <w:pStyle w:val="PL"/>
      </w:pPr>
      <w:r>
        <w:t xml:space="preserve">          $ref: 'TS29517_Naf_EventExposure.yaml#/components/schemas/</w:t>
      </w:r>
      <w:r>
        <w:rPr>
          <w:lang w:eastAsia="zh-CN"/>
        </w:rPr>
        <w:t>AddrFqdn</w:t>
      </w:r>
      <w:r>
        <w:t>'</w:t>
      </w:r>
    </w:p>
    <w:p w14:paraId="7412875B" w14:textId="77777777" w:rsidR="00017DBD" w:rsidRDefault="00017DBD" w:rsidP="00017DBD">
      <w:pPr>
        <w:pStyle w:val="PL"/>
      </w:pPr>
      <w:r>
        <w:t xml:space="preserve">        upfInfo:</w:t>
      </w:r>
    </w:p>
    <w:p w14:paraId="05DFAB91" w14:textId="77777777" w:rsidR="00017DBD" w:rsidRDefault="00017DBD" w:rsidP="00017DBD">
      <w:pPr>
        <w:pStyle w:val="PL"/>
      </w:pPr>
      <w:r>
        <w:rPr>
          <w:lang w:val="en-US"/>
        </w:rPr>
        <w:t xml:space="preserve">          $ref: 'TS29508_Nsmf_EventExposure.yaml#/components/schemas/UpfInformation'</w:t>
      </w:r>
    </w:p>
    <w:p w14:paraId="70C596BD" w14:textId="77777777" w:rsidR="00017DBD" w:rsidRDefault="00017DBD" w:rsidP="00017DBD">
      <w:pPr>
        <w:pStyle w:val="PL"/>
      </w:pPr>
      <w:r>
        <w:t xml:space="preserve">        </w:t>
      </w:r>
      <w:r>
        <w:rPr>
          <w:lang w:eastAsia="zh-CN"/>
        </w:rPr>
        <w:t>dnai</w:t>
      </w:r>
      <w:r>
        <w:t>:</w:t>
      </w:r>
    </w:p>
    <w:p w14:paraId="6734D249" w14:textId="77777777" w:rsidR="00017DBD" w:rsidRDefault="00017DBD" w:rsidP="00017DBD">
      <w:pPr>
        <w:pStyle w:val="PL"/>
      </w:pPr>
      <w:r>
        <w:t xml:space="preserve">          $ref: 'TS29571_CommonData.yaml#/components/schemas/Dnai'</w:t>
      </w:r>
    </w:p>
    <w:p w14:paraId="70741DA6" w14:textId="77777777" w:rsidR="00017DBD" w:rsidRDefault="00017DBD" w:rsidP="00017DBD">
      <w:pPr>
        <w:pStyle w:val="PL"/>
      </w:pPr>
      <w:r>
        <w:t xml:space="preserve">        </w:t>
      </w:r>
      <w:r>
        <w:rPr>
          <w:lang w:eastAsia="zh-CN"/>
        </w:rPr>
        <w:t>perfData</w:t>
      </w:r>
      <w:r>
        <w:t>:</w:t>
      </w:r>
    </w:p>
    <w:p w14:paraId="31A24F0F" w14:textId="77777777" w:rsidR="00017DBD" w:rsidRDefault="00017DBD" w:rsidP="00017DBD">
      <w:pPr>
        <w:pStyle w:val="PL"/>
      </w:pPr>
      <w:r>
        <w:t xml:space="preserve">          $ref: '#/components/schemas/Perf</w:t>
      </w:r>
      <w:r>
        <w:rPr>
          <w:rFonts w:hint="eastAsia"/>
          <w:lang w:eastAsia="zh-CN"/>
        </w:rPr>
        <w:t>Data</w:t>
      </w:r>
      <w:r>
        <w:t>'</w:t>
      </w:r>
    </w:p>
    <w:p w14:paraId="3ABFBFB3" w14:textId="77777777" w:rsidR="00017DBD" w:rsidRDefault="00017DBD" w:rsidP="00017DB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92A1A47" w14:textId="77777777" w:rsidR="00017DBD" w:rsidRDefault="00017DBD" w:rsidP="00017DBD">
      <w:pPr>
        <w:pStyle w:val="PL"/>
      </w:pPr>
      <w:r>
        <w:t xml:space="preserve">          $ref: 'TS29554_Npcf_BDTPolicyControl.yaml#/components/schemas/NetworkAreaInfo'</w:t>
      </w:r>
    </w:p>
    <w:p w14:paraId="0F3F1759" w14:textId="77777777" w:rsidR="00017DBD" w:rsidRDefault="00017DBD" w:rsidP="00017DBD">
      <w:pPr>
        <w:pStyle w:val="PL"/>
      </w:pPr>
      <w:r>
        <w:t xml:space="preserve">        </w:t>
      </w:r>
      <w:r>
        <w:rPr>
          <w:lang w:eastAsia="zh-CN"/>
        </w:rPr>
        <w:t>temporalValidCon</w:t>
      </w:r>
      <w:r>
        <w:t>:</w:t>
      </w:r>
    </w:p>
    <w:p w14:paraId="026F66FC" w14:textId="77777777" w:rsidR="00017DBD" w:rsidRDefault="00017DBD" w:rsidP="00017DBD">
      <w:pPr>
        <w:pStyle w:val="PL"/>
      </w:pPr>
      <w:r>
        <w:t xml:space="preserve">          $ref: 'TS29122_CommonData.yaml#/components/schemas/TimeWindow'</w:t>
      </w:r>
    </w:p>
    <w:p w14:paraId="06CE8720" w14:textId="77777777" w:rsidR="00017DBD" w:rsidRDefault="00017DBD" w:rsidP="00017DBD">
      <w:pPr>
        <w:pStyle w:val="PL"/>
      </w:pPr>
      <w:r>
        <w:t xml:space="preserve">      required:</w:t>
      </w:r>
    </w:p>
    <w:p w14:paraId="3C22853C" w14:textId="77777777" w:rsidR="00017DBD" w:rsidRDefault="00017DBD" w:rsidP="00017DBD">
      <w:pPr>
        <w:pStyle w:val="PL"/>
      </w:pPr>
      <w:r>
        <w:t xml:space="preserve">        - perfData</w:t>
      </w:r>
    </w:p>
    <w:p w14:paraId="135E1885" w14:textId="77777777" w:rsidR="00017DBD" w:rsidRDefault="00017DBD" w:rsidP="00017DBD">
      <w:pPr>
        <w:pStyle w:val="PL"/>
      </w:pPr>
    </w:p>
    <w:p w14:paraId="1BDF66AF" w14:textId="77777777" w:rsidR="00017DBD" w:rsidRDefault="00017DBD" w:rsidP="00017DBD">
      <w:pPr>
        <w:pStyle w:val="PL"/>
      </w:pPr>
      <w:r>
        <w:t xml:space="preserve">    Perf</w:t>
      </w:r>
      <w:r>
        <w:rPr>
          <w:rFonts w:hint="eastAsia"/>
          <w:lang w:eastAsia="zh-CN"/>
        </w:rPr>
        <w:t>Data</w:t>
      </w:r>
      <w:r>
        <w:t>:</w:t>
      </w:r>
    </w:p>
    <w:p w14:paraId="6472FC2C" w14:textId="77777777" w:rsidR="00017DBD" w:rsidRDefault="00017DBD" w:rsidP="00017DBD">
      <w:pPr>
        <w:pStyle w:val="PL"/>
      </w:pPr>
      <w:r>
        <w:t xml:space="preserve">      description: Represents DN performance data.</w:t>
      </w:r>
    </w:p>
    <w:p w14:paraId="2A411175" w14:textId="77777777" w:rsidR="00017DBD" w:rsidRDefault="00017DBD" w:rsidP="00017DBD">
      <w:pPr>
        <w:pStyle w:val="PL"/>
      </w:pPr>
      <w:r>
        <w:t xml:space="preserve">      type: object</w:t>
      </w:r>
    </w:p>
    <w:p w14:paraId="1D477771" w14:textId="77777777" w:rsidR="00017DBD" w:rsidRDefault="00017DBD" w:rsidP="00017DBD">
      <w:pPr>
        <w:pStyle w:val="PL"/>
      </w:pPr>
      <w:r>
        <w:t xml:space="preserve">      properties:</w:t>
      </w:r>
    </w:p>
    <w:p w14:paraId="59BDFDE5" w14:textId="77777777" w:rsidR="00017DBD" w:rsidRDefault="00017DBD" w:rsidP="00017DBD">
      <w:pPr>
        <w:pStyle w:val="PL"/>
      </w:pPr>
      <w:r>
        <w:t xml:space="preserve">        </w:t>
      </w:r>
      <w:r>
        <w:rPr>
          <w:lang w:eastAsia="zh-CN"/>
        </w:rPr>
        <w:t>avgTrafficRate</w:t>
      </w:r>
      <w:r>
        <w:t>:</w:t>
      </w:r>
    </w:p>
    <w:p w14:paraId="68C21DD8" w14:textId="77777777" w:rsidR="00017DBD" w:rsidRDefault="00017DBD" w:rsidP="00017DBD">
      <w:pPr>
        <w:pStyle w:val="PL"/>
      </w:pPr>
      <w:r>
        <w:t xml:space="preserve">          $ref: 'TS29571_CommonData.yaml#/components/schemas/BitRate'</w:t>
      </w:r>
    </w:p>
    <w:p w14:paraId="79FFD7A2" w14:textId="77777777" w:rsidR="00017DBD" w:rsidRDefault="00017DBD" w:rsidP="00017DBD">
      <w:pPr>
        <w:pStyle w:val="PL"/>
      </w:pPr>
      <w:r>
        <w:t xml:space="preserve">        maxTrafficRate:</w:t>
      </w:r>
    </w:p>
    <w:p w14:paraId="67005ED4" w14:textId="77777777" w:rsidR="00017DBD" w:rsidRDefault="00017DBD" w:rsidP="00017DBD">
      <w:pPr>
        <w:pStyle w:val="PL"/>
      </w:pPr>
      <w:r>
        <w:rPr>
          <w:lang w:val="en-US"/>
        </w:rPr>
        <w:t xml:space="preserve">          </w:t>
      </w:r>
      <w:r>
        <w:t>$ref: 'TS29571_CommonData.yaml#/components/schemas/BitRate'</w:t>
      </w:r>
    </w:p>
    <w:p w14:paraId="1442EA52" w14:textId="77777777" w:rsidR="00017DBD" w:rsidRDefault="00017DBD" w:rsidP="00017DBD">
      <w:pPr>
        <w:pStyle w:val="PL"/>
      </w:pPr>
      <w:r>
        <w:t xml:space="preserve">        </w:t>
      </w:r>
      <w:r>
        <w:rPr>
          <w:lang w:eastAsia="zh-CN"/>
        </w:rPr>
        <w:t>minTrafficRate</w:t>
      </w:r>
      <w:r>
        <w:t>:</w:t>
      </w:r>
    </w:p>
    <w:p w14:paraId="66241691" w14:textId="77777777" w:rsidR="00017DBD" w:rsidRDefault="00017DBD" w:rsidP="00017DBD">
      <w:pPr>
        <w:pStyle w:val="PL"/>
      </w:pPr>
      <w:r>
        <w:t xml:space="preserve">          $ref: 'TS29571_CommonData.yaml#/components/schemas/BitRate'</w:t>
      </w:r>
    </w:p>
    <w:p w14:paraId="11829D28" w14:textId="77777777" w:rsidR="00017DBD" w:rsidRDefault="00017DBD" w:rsidP="00017DBD">
      <w:pPr>
        <w:pStyle w:val="PL"/>
      </w:pPr>
      <w:r>
        <w:t xml:space="preserve">        aggTrafficRate:</w:t>
      </w:r>
    </w:p>
    <w:p w14:paraId="5AD3D142" w14:textId="77777777" w:rsidR="00017DBD" w:rsidRDefault="00017DBD" w:rsidP="00017DBD">
      <w:pPr>
        <w:pStyle w:val="PL"/>
      </w:pPr>
      <w:r>
        <w:rPr>
          <w:lang w:val="en-US"/>
        </w:rPr>
        <w:t xml:space="preserve">          </w:t>
      </w:r>
      <w:r>
        <w:t>$ref: 'TS29571_CommonData.yaml#/components/schemas/BitRate'</w:t>
      </w:r>
    </w:p>
    <w:p w14:paraId="0B0FC6FE" w14:textId="77777777" w:rsidR="00017DBD" w:rsidRDefault="00017DBD" w:rsidP="00017DBD">
      <w:pPr>
        <w:pStyle w:val="PL"/>
      </w:pPr>
      <w:r>
        <w:t xml:space="preserve">        </w:t>
      </w:r>
      <w:r>
        <w:rPr>
          <w:lang w:eastAsia="zh-CN"/>
        </w:rPr>
        <w:t>varTrafficRate</w:t>
      </w:r>
      <w:r>
        <w:t>:</w:t>
      </w:r>
    </w:p>
    <w:p w14:paraId="7751B4F8" w14:textId="77777777" w:rsidR="00017DBD" w:rsidRDefault="00017DBD" w:rsidP="00017DBD">
      <w:pPr>
        <w:pStyle w:val="PL"/>
      </w:pPr>
      <w:r>
        <w:t xml:space="preserve">          $ref: 'TS29571_CommonData.yaml#/components/schemas/Float'</w:t>
      </w:r>
    </w:p>
    <w:p w14:paraId="14987EDD" w14:textId="77777777" w:rsidR="00017DBD" w:rsidRDefault="00017DBD" w:rsidP="00017DBD">
      <w:pPr>
        <w:pStyle w:val="PL"/>
      </w:pPr>
      <w:r>
        <w:t xml:space="preserve">        t</w:t>
      </w:r>
      <w:r>
        <w:rPr>
          <w:lang w:eastAsia="zh-CN"/>
        </w:rPr>
        <w:t>rafRateUeIds</w:t>
      </w:r>
      <w:r>
        <w:t>:</w:t>
      </w:r>
    </w:p>
    <w:p w14:paraId="3947A5FF" w14:textId="77777777" w:rsidR="00017DBD" w:rsidRDefault="00017DBD" w:rsidP="00017DBD">
      <w:pPr>
        <w:pStyle w:val="PL"/>
      </w:pPr>
      <w:r>
        <w:t xml:space="preserve">          type: array</w:t>
      </w:r>
    </w:p>
    <w:p w14:paraId="0CB80CF1" w14:textId="77777777" w:rsidR="00017DBD" w:rsidRDefault="00017DBD" w:rsidP="00017DBD">
      <w:pPr>
        <w:pStyle w:val="PL"/>
      </w:pPr>
      <w:r>
        <w:t xml:space="preserve">          items:</w:t>
      </w:r>
    </w:p>
    <w:p w14:paraId="0BD54335" w14:textId="77777777" w:rsidR="00017DBD" w:rsidRDefault="00017DBD" w:rsidP="00017DBD">
      <w:pPr>
        <w:pStyle w:val="PL"/>
      </w:pPr>
      <w:r>
        <w:t xml:space="preserve">            $ref: 'TS29571_CommonData.yaml#/components/schemas/Supi'</w:t>
      </w:r>
    </w:p>
    <w:p w14:paraId="0F8010F0" w14:textId="77777777" w:rsidR="00017DBD" w:rsidRDefault="00017DBD" w:rsidP="00017DBD">
      <w:pPr>
        <w:pStyle w:val="PL"/>
      </w:pPr>
      <w:r>
        <w:t xml:space="preserve">          minItems: 1</w:t>
      </w:r>
    </w:p>
    <w:p w14:paraId="3F168202" w14:textId="77777777" w:rsidR="00017DBD" w:rsidRDefault="00017DBD" w:rsidP="00017DBD">
      <w:pPr>
        <w:pStyle w:val="PL"/>
      </w:pPr>
      <w:r>
        <w:t xml:space="preserve">        </w:t>
      </w:r>
      <w:r>
        <w:rPr>
          <w:lang w:eastAsia="zh-CN"/>
        </w:rPr>
        <w:t>avePacketDelay</w:t>
      </w:r>
      <w:r>
        <w:t>:</w:t>
      </w:r>
    </w:p>
    <w:p w14:paraId="5D8650C1"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04D4E7A4" w14:textId="77777777" w:rsidR="00017DBD" w:rsidRDefault="00017DBD" w:rsidP="00017DBD">
      <w:pPr>
        <w:pStyle w:val="PL"/>
      </w:pPr>
      <w:r>
        <w:t xml:space="preserve">        </w:t>
      </w:r>
      <w:r>
        <w:rPr>
          <w:lang w:eastAsia="zh-CN"/>
        </w:rPr>
        <w:t>maxPacketDelay</w:t>
      </w:r>
      <w:r>
        <w:t>:</w:t>
      </w:r>
    </w:p>
    <w:p w14:paraId="76C724CA" w14:textId="77777777" w:rsidR="00017DBD" w:rsidRDefault="00017DBD" w:rsidP="00017DBD">
      <w:pPr>
        <w:pStyle w:val="PL"/>
        <w:rPr>
          <w:lang w:val="en-US" w:eastAsia="es-ES"/>
        </w:rPr>
      </w:pPr>
      <w:r>
        <w:t xml:space="preserve">          </w:t>
      </w:r>
      <w:r>
        <w:rPr>
          <w:lang w:val="en-US" w:eastAsia="es-ES"/>
        </w:rPr>
        <w:t>$ref: 'TS29571_CommonData.yaml#/components/schemas/</w:t>
      </w:r>
      <w:r>
        <w:t>PacketDelBudget</w:t>
      </w:r>
      <w:r>
        <w:rPr>
          <w:lang w:val="en-US" w:eastAsia="es-ES"/>
        </w:rPr>
        <w:t>'</w:t>
      </w:r>
    </w:p>
    <w:p w14:paraId="50DB4BA6" w14:textId="77777777" w:rsidR="00017DBD" w:rsidRDefault="00017DBD" w:rsidP="00017DBD">
      <w:pPr>
        <w:pStyle w:val="PL"/>
      </w:pPr>
      <w:r>
        <w:t xml:space="preserve">        </w:t>
      </w:r>
      <w:r>
        <w:rPr>
          <w:lang w:eastAsia="zh-CN"/>
        </w:rPr>
        <w:t>varPacketDelay</w:t>
      </w:r>
      <w:r>
        <w:t>:</w:t>
      </w:r>
    </w:p>
    <w:p w14:paraId="07F1F94C" w14:textId="77777777" w:rsidR="00017DBD" w:rsidRDefault="00017DBD" w:rsidP="00017DBD">
      <w:pPr>
        <w:pStyle w:val="PL"/>
      </w:pPr>
      <w:r>
        <w:t xml:space="preserve">          $ref: 'TS29571_CommonData.yaml#/components/schemas/Float'</w:t>
      </w:r>
    </w:p>
    <w:p w14:paraId="68F591DA" w14:textId="77777777" w:rsidR="00017DBD" w:rsidRDefault="00017DBD" w:rsidP="00017DBD">
      <w:pPr>
        <w:pStyle w:val="PL"/>
      </w:pPr>
      <w:r>
        <w:t xml:space="preserve">        p</w:t>
      </w:r>
      <w:r>
        <w:rPr>
          <w:lang w:eastAsia="zh-CN"/>
        </w:rPr>
        <w:t>ackDelayUeIds</w:t>
      </w:r>
      <w:r>
        <w:t>:</w:t>
      </w:r>
    </w:p>
    <w:p w14:paraId="2FE94FB5" w14:textId="77777777" w:rsidR="00017DBD" w:rsidRDefault="00017DBD" w:rsidP="00017DBD">
      <w:pPr>
        <w:pStyle w:val="PL"/>
      </w:pPr>
      <w:r>
        <w:t xml:space="preserve">          type: array</w:t>
      </w:r>
    </w:p>
    <w:p w14:paraId="24A3A1BB" w14:textId="77777777" w:rsidR="00017DBD" w:rsidRDefault="00017DBD" w:rsidP="00017DBD">
      <w:pPr>
        <w:pStyle w:val="PL"/>
      </w:pPr>
      <w:r>
        <w:t xml:space="preserve">          items:</w:t>
      </w:r>
    </w:p>
    <w:p w14:paraId="348047A5" w14:textId="77777777" w:rsidR="00017DBD" w:rsidRDefault="00017DBD" w:rsidP="00017DBD">
      <w:pPr>
        <w:pStyle w:val="PL"/>
      </w:pPr>
      <w:r>
        <w:t xml:space="preserve">            $ref: 'TS29571_CommonData.yaml#/components/schemas/Supi'</w:t>
      </w:r>
    </w:p>
    <w:p w14:paraId="38494E12" w14:textId="77777777" w:rsidR="00017DBD" w:rsidRDefault="00017DBD" w:rsidP="00017DBD">
      <w:pPr>
        <w:pStyle w:val="PL"/>
      </w:pPr>
      <w:r>
        <w:t xml:space="preserve">          minItems: 1</w:t>
      </w:r>
    </w:p>
    <w:p w14:paraId="6F44ED2A" w14:textId="77777777" w:rsidR="00017DBD" w:rsidRDefault="00017DBD" w:rsidP="00017DBD">
      <w:pPr>
        <w:pStyle w:val="PL"/>
      </w:pPr>
      <w:r>
        <w:t xml:space="preserve">        </w:t>
      </w:r>
      <w:r>
        <w:rPr>
          <w:lang w:eastAsia="zh-CN"/>
        </w:rPr>
        <w:t>avgPacketLossRate</w:t>
      </w:r>
      <w:r>
        <w:t>:</w:t>
      </w:r>
    </w:p>
    <w:p w14:paraId="424B624A"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61067870" w14:textId="77777777" w:rsidR="00017DBD" w:rsidRDefault="00017DBD" w:rsidP="00017DBD">
      <w:pPr>
        <w:pStyle w:val="PL"/>
      </w:pPr>
      <w:r>
        <w:t xml:space="preserve">        </w:t>
      </w:r>
      <w:r>
        <w:rPr>
          <w:lang w:eastAsia="zh-CN"/>
        </w:rPr>
        <w:t>maxPacketLossRate</w:t>
      </w:r>
      <w:r>
        <w:t>:</w:t>
      </w:r>
    </w:p>
    <w:p w14:paraId="50474C6F" w14:textId="77777777" w:rsidR="00017DBD" w:rsidRDefault="00017DBD" w:rsidP="00017DBD">
      <w:pPr>
        <w:pStyle w:val="PL"/>
      </w:pPr>
      <w:r>
        <w:t xml:space="preserve">          </w:t>
      </w:r>
      <w:r>
        <w:rPr>
          <w:lang w:val="en-US" w:eastAsia="es-ES"/>
        </w:rPr>
        <w:t>$ref: 'TS29571_CommonData.yaml#/components/schemas/</w:t>
      </w:r>
      <w:r>
        <w:t>PacketLossRate</w:t>
      </w:r>
      <w:r>
        <w:rPr>
          <w:lang w:val="en-US" w:eastAsia="es-ES"/>
        </w:rPr>
        <w:t>'</w:t>
      </w:r>
    </w:p>
    <w:p w14:paraId="5A4C1FCE" w14:textId="77777777" w:rsidR="00017DBD" w:rsidRDefault="00017DBD" w:rsidP="00017DBD">
      <w:pPr>
        <w:pStyle w:val="PL"/>
      </w:pPr>
      <w:r>
        <w:t xml:space="preserve">        </w:t>
      </w:r>
      <w:r>
        <w:rPr>
          <w:lang w:eastAsia="zh-CN"/>
        </w:rPr>
        <w:t>varPacketLossRate</w:t>
      </w:r>
      <w:r>
        <w:t>:</w:t>
      </w:r>
    </w:p>
    <w:p w14:paraId="356D07BD" w14:textId="77777777" w:rsidR="00017DBD" w:rsidRDefault="00017DBD" w:rsidP="00017DBD">
      <w:pPr>
        <w:pStyle w:val="PL"/>
      </w:pPr>
      <w:r>
        <w:lastRenderedPageBreak/>
        <w:t xml:space="preserve">          $ref: 'TS29571_CommonData.yaml#/components/schemas/Float'</w:t>
      </w:r>
    </w:p>
    <w:p w14:paraId="32CEB8B3" w14:textId="77777777" w:rsidR="00017DBD" w:rsidRDefault="00017DBD" w:rsidP="00017DBD">
      <w:pPr>
        <w:pStyle w:val="PL"/>
      </w:pPr>
      <w:r>
        <w:t xml:space="preserve">        p</w:t>
      </w:r>
      <w:r>
        <w:rPr>
          <w:lang w:eastAsia="zh-CN"/>
        </w:rPr>
        <w:t>ackLossUeIds</w:t>
      </w:r>
      <w:r>
        <w:t>:</w:t>
      </w:r>
    </w:p>
    <w:p w14:paraId="3F90791A" w14:textId="77777777" w:rsidR="00017DBD" w:rsidRDefault="00017DBD" w:rsidP="00017DBD">
      <w:pPr>
        <w:pStyle w:val="PL"/>
      </w:pPr>
      <w:r>
        <w:t xml:space="preserve">          type: array</w:t>
      </w:r>
    </w:p>
    <w:p w14:paraId="2482BEA0" w14:textId="77777777" w:rsidR="00017DBD" w:rsidRDefault="00017DBD" w:rsidP="00017DBD">
      <w:pPr>
        <w:pStyle w:val="PL"/>
      </w:pPr>
      <w:r>
        <w:t xml:space="preserve">          items:</w:t>
      </w:r>
    </w:p>
    <w:p w14:paraId="46D7D458" w14:textId="77777777" w:rsidR="00017DBD" w:rsidRDefault="00017DBD" w:rsidP="00017DBD">
      <w:pPr>
        <w:pStyle w:val="PL"/>
      </w:pPr>
      <w:r>
        <w:t xml:space="preserve">            $ref: 'TS29571_CommonData.yaml#/components/schemas/Supi'</w:t>
      </w:r>
    </w:p>
    <w:p w14:paraId="60FA141A" w14:textId="77777777" w:rsidR="00017DBD" w:rsidRDefault="00017DBD" w:rsidP="00017DBD">
      <w:pPr>
        <w:pStyle w:val="PL"/>
      </w:pPr>
      <w:r>
        <w:t xml:space="preserve">          minItems: 1</w:t>
      </w:r>
    </w:p>
    <w:p w14:paraId="74E20501" w14:textId="77777777" w:rsidR="00017DBD" w:rsidRDefault="00017DBD" w:rsidP="00017DBD">
      <w:pPr>
        <w:pStyle w:val="PL"/>
      </w:pPr>
      <w:r>
        <w:t xml:space="preserve">        numOf</w:t>
      </w:r>
      <w:r>
        <w:rPr>
          <w:lang w:eastAsia="zh-CN"/>
        </w:rPr>
        <w:t>Ue</w:t>
      </w:r>
      <w:r>
        <w:t>:</w:t>
      </w:r>
    </w:p>
    <w:p w14:paraId="1DE6F638" w14:textId="77777777" w:rsidR="00017DBD" w:rsidRDefault="00017DBD" w:rsidP="00017DBD">
      <w:pPr>
        <w:pStyle w:val="PL"/>
      </w:pPr>
      <w:r>
        <w:t xml:space="preserve">          $ref: 'TS29571_CommonData.yaml#/components/schemas/Uinteger'</w:t>
      </w:r>
    </w:p>
    <w:p w14:paraId="408089C0" w14:textId="77777777" w:rsidR="00017DBD" w:rsidRDefault="00017DBD" w:rsidP="00017DBD">
      <w:pPr>
        <w:pStyle w:val="PL"/>
      </w:pPr>
    </w:p>
    <w:p w14:paraId="1E316890" w14:textId="77777777" w:rsidR="00017DBD" w:rsidRDefault="00017DBD" w:rsidP="00017DBD">
      <w:pPr>
        <w:pStyle w:val="PL"/>
      </w:pPr>
      <w:r>
        <w:t xml:space="preserve">    DispersionRequirement:</w:t>
      </w:r>
    </w:p>
    <w:p w14:paraId="68851FAC" w14:textId="77777777" w:rsidR="00017DBD" w:rsidRDefault="00017DBD" w:rsidP="00017DBD">
      <w:pPr>
        <w:pStyle w:val="PL"/>
      </w:pPr>
      <w:r>
        <w:t xml:space="preserve">      description: Represents the dispersion analytics requirements.</w:t>
      </w:r>
    </w:p>
    <w:p w14:paraId="561CEEA3" w14:textId="77777777" w:rsidR="00017DBD" w:rsidRDefault="00017DBD" w:rsidP="00017DBD">
      <w:pPr>
        <w:pStyle w:val="PL"/>
      </w:pPr>
      <w:r>
        <w:t xml:space="preserve">      type: object</w:t>
      </w:r>
    </w:p>
    <w:p w14:paraId="2EFBC54C" w14:textId="77777777" w:rsidR="00017DBD" w:rsidRDefault="00017DBD" w:rsidP="00017DBD">
      <w:pPr>
        <w:pStyle w:val="PL"/>
      </w:pPr>
      <w:r>
        <w:t xml:space="preserve">      properties:</w:t>
      </w:r>
    </w:p>
    <w:p w14:paraId="0BCCC589" w14:textId="77777777" w:rsidR="00017DBD" w:rsidRDefault="00017DBD" w:rsidP="00017DBD">
      <w:pPr>
        <w:pStyle w:val="PL"/>
      </w:pPr>
      <w:r>
        <w:t xml:space="preserve">        disperType:</w:t>
      </w:r>
    </w:p>
    <w:p w14:paraId="49C2D2D7" w14:textId="77777777" w:rsidR="00017DBD" w:rsidRDefault="00017DBD" w:rsidP="00017DBD">
      <w:pPr>
        <w:pStyle w:val="PL"/>
      </w:pPr>
      <w:r>
        <w:t xml:space="preserve">          $ref: '#/components/schemas/DispersionType'</w:t>
      </w:r>
    </w:p>
    <w:p w14:paraId="521F532D" w14:textId="77777777" w:rsidR="00017DBD" w:rsidRDefault="00017DBD" w:rsidP="00017DBD">
      <w:pPr>
        <w:pStyle w:val="PL"/>
      </w:pPr>
      <w:r>
        <w:t xml:space="preserve">        classCriters:</w:t>
      </w:r>
    </w:p>
    <w:p w14:paraId="16C6D3B8" w14:textId="77777777" w:rsidR="00017DBD" w:rsidRDefault="00017DBD" w:rsidP="00017DBD">
      <w:pPr>
        <w:pStyle w:val="PL"/>
      </w:pPr>
      <w:r>
        <w:t xml:space="preserve">          type: array</w:t>
      </w:r>
    </w:p>
    <w:p w14:paraId="64B502AC" w14:textId="77777777" w:rsidR="00017DBD" w:rsidRDefault="00017DBD" w:rsidP="00017DBD">
      <w:pPr>
        <w:pStyle w:val="PL"/>
      </w:pPr>
      <w:r>
        <w:t xml:space="preserve">          items:</w:t>
      </w:r>
    </w:p>
    <w:p w14:paraId="0F346F9B" w14:textId="77777777" w:rsidR="00017DBD" w:rsidRDefault="00017DBD" w:rsidP="00017DBD">
      <w:pPr>
        <w:pStyle w:val="PL"/>
      </w:pPr>
      <w:r>
        <w:t xml:space="preserve">            $ref: '#/components/schemas/ClassCriterion'</w:t>
      </w:r>
    </w:p>
    <w:p w14:paraId="69AA4F18" w14:textId="77777777" w:rsidR="00017DBD" w:rsidRDefault="00017DBD" w:rsidP="00017DBD">
      <w:pPr>
        <w:pStyle w:val="PL"/>
      </w:pPr>
      <w:r>
        <w:t xml:space="preserve">          minItems: 1</w:t>
      </w:r>
    </w:p>
    <w:p w14:paraId="45A937FD" w14:textId="77777777" w:rsidR="00017DBD" w:rsidRDefault="00017DBD" w:rsidP="00017DBD">
      <w:pPr>
        <w:pStyle w:val="PL"/>
      </w:pPr>
      <w:r>
        <w:t xml:space="preserve">        rankCriters:</w:t>
      </w:r>
    </w:p>
    <w:p w14:paraId="07D5D0D0" w14:textId="77777777" w:rsidR="00017DBD" w:rsidRDefault="00017DBD" w:rsidP="00017DBD">
      <w:pPr>
        <w:pStyle w:val="PL"/>
      </w:pPr>
      <w:r>
        <w:t xml:space="preserve">          type: array</w:t>
      </w:r>
    </w:p>
    <w:p w14:paraId="30B85E41" w14:textId="77777777" w:rsidR="00017DBD" w:rsidRDefault="00017DBD" w:rsidP="00017DBD">
      <w:pPr>
        <w:pStyle w:val="PL"/>
      </w:pPr>
      <w:r>
        <w:t xml:space="preserve">          items:</w:t>
      </w:r>
    </w:p>
    <w:p w14:paraId="2C04C146" w14:textId="77777777" w:rsidR="00017DBD" w:rsidRDefault="00017DBD" w:rsidP="00017DBD">
      <w:pPr>
        <w:pStyle w:val="PL"/>
      </w:pPr>
      <w:r>
        <w:t xml:space="preserve">            $ref: '#/components/schemas/RankingCriterion'</w:t>
      </w:r>
    </w:p>
    <w:p w14:paraId="4D777637" w14:textId="77777777" w:rsidR="00017DBD" w:rsidRDefault="00017DBD" w:rsidP="00017DBD">
      <w:pPr>
        <w:pStyle w:val="PL"/>
      </w:pPr>
      <w:r>
        <w:t xml:space="preserve">          minItems: 1</w:t>
      </w:r>
    </w:p>
    <w:p w14:paraId="7AFF095F" w14:textId="77777777" w:rsidR="00017DBD" w:rsidRDefault="00017DBD" w:rsidP="00017DBD">
      <w:pPr>
        <w:pStyle w:val="PL"/>
      </w:pPr>
      <w:r>
        <w:t xml:space="preserve">        dispOrderCriter:</w:t>
      </w:r>
    </w:p>
    <w:p w14:paraId="25178935" w14:textId="77777777" w:rsidR="00017DBD" w:rsidRDefault="00017DBD" w:rsidP="00017DBD">
      <w:pPr>
        <w:pStyle w:val="PL"/>
      </w:pPr>
      <w:r>
        <w:t xml:space="preserve">          $ref: '#/components/schemas/DispersionOrderingCriterion'</w:t>
      </w:r>
    </w:p>
    <w:p w14:paraId="12F78E4C" w14:textId="77777777" w:rsidR="00017DBD" w:rsidRDefault="00017DBD" w:rsidP="00017DBD">
      <w:pPr>
        <w:pStyle w:val="PL"/>
      </w:pPr>
      <w:r>
        <w:t xml:space="preserve">        order:</w:t>
      </w:r>
    </w:p>
    <w:p w14:paraId="3E1ABD7F" w14:textId="77777777" w:rsidR="00017DBD" w:rsidRDefault="00017DBD" w:rsidP="00017DBD">
      <w:pPr>
        <w:pStyle w:val="PL"/>
      </w:pPr>
      <w:r>
        <w:t xml:space="preserve">          $ref: '#/components/schemas/MatchingDirection'</w:t>
      </w:r>
    </w:p>
    <w:p w14:paraId="22E47A58" w14:textId="77777777" w:rsidR="00017DBD" w:rsidRDefault="00017DBD" w:rsidP="00017DBD">
      <w:pPr>
        <w:pStyle w:val="PL"/>
      </w:pPr>
      <w:r>
        <w:t xml:space="preserve">      required:</w:t>
      </w:r>
    </w:p>
    <w:p w14:paraId="32364734" w14:textId="77777777" w:rsidR="00017DBD" w:rsidRDefault="00017DBD" w:rsidP="00017DBD">
      <w:pPr>
        <w:pStyle w:val="PL"/>
      </w:pPr>
      <w:r>
        <w:t xml:space="preserve">        - disperType</w:t>
      </w:r>
    </w:p>
    <w:p w14:paraId="6756696F" w14:textId="77777777" w:rsidR="00017DBD" w:rsidRDefault="00017DBD" w:rsidP="00017DBD">
      <w:pPr>
        <w:pStyle w:val="PL"/>
      </w:pPr>
    </w:p>
    <w:p w14:paraId="7917B577" w14:textId="77777777" w:rsidR="00017DBD" w:rsidRDefault="00017DBD" w:rsidP="00017DBD">
      <w:pPr>
        <w:pStyle w:val="PL"/>
      </w:pPr>
      <w:r>
        <w:t xml:space="preserve">    ClassCriterion:</w:t>
      </w:r>
    </w:p>
    <w:p w14:paraId="1D9996E3" w14:textId="77777777" w:rsidR="00017DBD" w:rsidRDefault="00017DBD" w:rsidP="00017DBD">
      <w:pPr>
        <w:pStyle w:val="PL"/>
      </w:pPr>
      <w:r>
        <w:t xml:space="preserve">      description: &gt;</w:t>
      </w:r>
    </w:p>
    <w:p w14:paraId="283E314C" w14:textId="77777777" w:rsidR="00017DBD" w:rsidRDefault="00017DBD" w:rsidP="00017DBD">
      <w:pPr>
        <w:pStyle w:val="PL"/>
      </w:pPr>
      <w:r>
        <w:t xml:space="preserve">        Indicates the dispersion class criterion for fixed, camper and/or traveller UE, and/or the</w:t>
      </w:r>
    </w:p>
    <w:p w14:paraId="74F5F83D" w14:textId="77777777" w:rsidR="00017DBD" w:rsidRDefault="00017DBD" w:rsidP="00017DBD">
      <w:pPr>
        <w:pStyle w:val="PL"/>
      </w:pPr>
      <w:r>
        <w:t xml:space="preserve">        top-heavy UE dispersion class criterion.</w:t>
      </w:r>
    </w:p>
    <w:p w14:paraId="1B412EE1" w14:textId="77777777" w:rsidR="00017DBD" w:rsidRDefault="00017DBD" w:rsidP="00017DBD">
      <w:pPr>
        <w:pStyle w:val="PL"/>
      </w:pPr>
      <w:r>
        <w:t xml:space="preserve">      type: object</w:t>
      </w:r>
    </w:p>
    <w:p w14:paraId="2EB024D0" w14:textId="77777777" w:rsidR="00017DBD" w:rsidRDefault="00017DBD" w:rsidP="00017DBD">
      <w:pPr>
        <w:pStyle w:val="PL"/>
      </w:pPr>
      <w:r>
        <w:t xml:space="preserve">      properties:</w:t>
      </w:r>
    </w:p>
    <w:p w14:paraId="36810672" w14:textId="77777777" w:rsidR="00017DBD" w:rsidRDefault="00017DBD" w:rsidP="00017DBD">
      <w:pPr>
        <w:pStyle w:val="PL"/>
      </w:pPr>
      <w:r>
        <w:t xml:space="preserve">        disperClass:</w:t>
      </w:r>
    </w:p>
    <w:p w14:paraId="0EE116D0" w14:textId="77777777" w:rsidR="00017DBD" w:rsidRDefault="00017DBD" w:rsidP="00017DBD">
      <w:pPr>
        <w:pStyle w:val="PL"/>
      </w:pPr>
      <w:r>
        <w:t xml:space="preserve">          $ref: '#/components/schemas/DispersionClass'</w:t>
      </w:r>
    </w:p>
    <w:p w14:paraId="6C34E368" w14:textId="77777777" w:rsidR="00017DBD" w:rsidRDefault="00017DBD" w:rsidP="00017DBD">
      <w:pPr>
        <w:pStyle w:val="PL"/>
      </w:pPr>
      <w:r>
        <w:t xml:space="preserve">        classThreshold:</w:t>
      </w:r>
    </w:p>
    <w:p w14:paraId="4404EF50" w14:textId="77777777" w:rsidR="00017DBD" w:rsidRDefault="00017DBD" w:rsidP="00017DBD">
      <w:pPr>
        <w:pStyle w:val="PL"/>
      </w:pPr>
      <w:r>
        <w:t xml:space="preserve">          $ref: 'TS29571_CommonData.yaml#/components/schemas/SamplingRatio'</w:t>
      </w:r>
    </w:p>
    <w:p w14:paraId="0C5DA483" w14:textId="77777777" w:rsidR="00017DBD" w:rsidRDefault="00017DBD" w:rsidP="00017DBD">
      <w:pPr>
        <w:pStyle w:val="PL"/>
      </w:pPr>
      <w:r>
        <w:t xml:space="preserve">        thresMatch:</w:t>
      </w:r>
    </w:p>
    <w:p w14:paraId="7F7CDDE6" w14:textId="77777777" w:rsidR="00017DBD" w:rsidRDefault="00017DBD" w:rsidP="00017DBD">
      <w:pPr>
        <w:pStyle w:val="PL"/>
      </w:pPr>
      <w:r>
        <w:t xml:space="preserve">          $ref: '#/components/schemas/MatchingDirection'</w:t>
      </w:r>
    </w:p>
    <w:p w14:paraId="7459B61D" w14:textId="77777777" w:rsidR="00017DBD" w:rsidRDefault="00017DBD" w:rsidP="00017DBD">
      <w:pPr>
        <w:pStyle w:val="PL"/>
      </w:pPr>
      <w:r>
        <w:t xml:space="preserve">      required:</w:t>
      </w:r>
    </w:p>
    <w:p w14:paraId="30AC7697" w14:textId="77777777" w:rsidR="00017DBD" w:rsidRDefault="00017DBD" w:rsidP="00017DBD">
      <w:pPr>
        <w:pStyle w:val="PL"/>
      </w:pPr>
      <w:r>
        <w:t xml:space="preserve">        - disperClass</w:t>
      </w:r>
    </w:p>
    <w:p w14:paraId="634E42AA" w14:textId="77777777" w:rsidR="00017DBD" w:rsidRDefault="00017DBD" w:rsidP="00017DBD">
      <w:pPr>
        <w:pStyle w:val="PL"/>
      </w:pPr>
      <w:r>
        <w:t xml:space="preserve">        - classThreshold</w:t>
      </w:r>
    </w:p>
    <w:p w14:paraId="4C605C5B" w14:textId="77777777" w:rsidR="00017DBD" w:rsidRDefault="00017DBD" w:rsidP="00017DBD">
      <w:pPr>
        <w:pStyle w:val="PL"/>
      </w:pPr>
      <w:r>
        <w:t xml:space="preserve">        - thresMatch</w:t>
      </w:r>
    </w:p>
    <w:p w14:paraId="27C3FEC7" w14:textId="77777777" w:rsidR="00017DBD" w:rsidRDefault="00017DBD" w:rsidP="00017DBD">
      <w:pPr>
        <w:pStyle w:val="PL"/>
      </w:pPr>
    </w:p>
    <w:p w14:paraId="2511EB77" w14:textId="77777777" w:rsidR="00017DBD" w:rsidRDefault="00017DBD" w:rsidP="00017DBD">
      <w:pPr>
        <w:pStyle w:val="PL"/>
      </w:pPr>
      <w:r>
        <w:t xml:space="preserve">    RankingCriterion:</w:t>
      </w:r>
    </w:p>
    <w:p w14:paraId="3B82FF89" w14:textId="77777777" w:rsidR="00017DBD" w:rsidRDefault="00017DBD" w:rsidP="00017DBD">
      <w:pPr>
        <w:pStyle w:val="PL"/>
      </w:pPr>
      <w:r>
        <w:t xml:space="preserve">      description: Indicates the usage ranking criterion between the high, medium and low usage UE.</w:t>
      </w:r>
    </w:p>
    <w:p w14:paraId="2B91F34D" w14:textId="77777777" w:rsidR="00017DBD" w:rsidRDefault="00017DBD" w:rsidP="00017DBD">
      <w:pPr>
        <w:pStyle w:val="PL"/>
      </w:pPr>
      <w:r>
        <w:t xml:space="preserve">      type: object</w:t>
      </w:r>
    </w:p>
    <w:p w14:paraId="192FA438" w14:textId="77777777" w:rsidR="00017DBD" w:rsidRDefault="00017DBD" w:rsidP="00017DBD">
      <w:pPr>
        <w:pStyle w:val="PL"/>
      </w:pPr>
      <w:r>
        <w:t xml:space="preserve">      properties:</w:t>
      </w:r>
    </w:p>
    <w:p w14:paraId="53BBCA9D" w14:textId="77777777" w:rsidR="00017DBD" w:rsidRDefault="00017DBD" w:rsidP="00017DBD">
      <w:pPr>
        <w:pStyle w:val="PL"/>
      </w:pPr>
      <w:r>
        <w:t xml:space="preserve">        highBase:</w:t>
      </w:r>
    </w:p>
    <w:p w14:paraId="6658D3CE" w14:textId="77777777" w:rsidR="00017DBD" w:rsidRDefault="00017DBD" w:rsidP="00017DBD">
      <w:pPr>
        <w:pStyle w:val="PL"/>
      </w:pPr>
      <w:r>
        <w:t xml:space="preserve">          $ref: 'TS29571_CommonData.yaml#/components/schemas/SamplingRatio'</w:t>
      </w:r>
    </w:p>
    <w:p w14:paraId="78C27FD1" w14:textId="77777777" w:rsidR="00017DBD" w:rsidRDefault="00017DBD" w:rsidP="00017DBD">
      <w:pPr>
        <w:pStyle w:val="PL"/>
      </w:pPr>
      <w:r>
        <w:t xml:space="preserve">        lowBase:</w:t>
      </w:r>
    </w:p>
    <w:p w14:paraId="58AE6A0A" w14:textId="77777777" w:rsidR="00017DBD" w:rsidRDefault="00017DBD" w:rsidP="00017DBD">
      <w:pPr>
        <w:pStyle w:val="PL"/>
      </w:pPr>
      <w:r>
        <w:t xml:space="preserve">          $ref: 'TS29571_CommonData.yaml#/components/schemas/SamplingRatio'</w:t>
      </w:r>
    </w:p>
    <w:p w14:paraId="3626D7E0" w14:textId="77777777" w:rsidR="00017DBD" w:rsidRDefault="00017DBD" w:rsidP="00017DBD">
      <w:pPr>
        <w:pStyle w:val="PL"/>
      </w:pPr>
      <w:r>
        <w:t xml:space="preserve">      required:</w:t>
      </w:r>
    </w:p>
    <w:p w14:paraId="0B3488D7" w14:textId="77777777" w:rsidR="00017DBD" w:rsidRDefault="00017DBD" w:rsidP="00017DBD">
      <w:pPr>
        <w:pStyle w:val="PL"/>
      </w:pPr>
      <w:r>
        <w:t xml:space="preserve">        - highBase</w:t>
      </w:r>
    </w:p>
    <w:p w14:paraId="7972591F" w14:textId="77777777" w:rsidR="00017DBD" w:rsidRDefault="00017DBD" w:rsidP="00017DBD">
      <w:pPr>
        <w:pStyle w:val="PL"/>
      </w:pPr>
      <w:r>
        <w:t xml:space="preserve">        - lowBase</w:t>
      </w:r>
    </w:p>
    <w:p w14:paraId="32D2033B" w14:textId="77777777" w:rsidR="00017DBD" w:rsidRDefault="00017DBD" w:rsidP="00017DBD">
      <w:pPr>
        <w:pStyle w:val="PL"/>
      </w:pPr>
    </w:p>
    <w:p w14:paraId="3DD2C9C6" w14:textId="77777777" w:rsidR="00017DBD" w:rsidRDefault="00017DBD" w:rsidP="00017DBD">
      <w:pPr>
        <w:pStyle w:val="PL"/>
      </w:pPr>
      <w:r>
        <w:t xml:space="preserve">    DispersionInfo:</w:t>
      </w:r>
    </w:p>
    <w:p w14:paraId="5A937484" w14:textId="77777777" w:rsidR="00017DBD" w:rsidRDefault="00017DBD" w:rsidP="00017DBD">
      <w:pPr>
        <w:pStyle w:val="PL"/>
      </w:pPr>
      <w:r>
        <w:t xml:space="preserve">      description: &gt;</w:t>
      </w:r>
    </w:p>
    <w:p w14:paraId="65E9BFA5" w14:textId="77777777" w:rsidR="00017DBD" w:rsidRDefault="00017DBD" w:rsidP="00017DBD">
      <w:pPr>
        <w:pStyle w:val="PL"/>
      </w:pPr>
      <w:r>
        <w:t xml:space="preserve">        Represents the Dispersion information. When subscribed event is "DISPERSION", the</w:t>
      </w:r>
    </w:p>
    <w:p w14:paraId="536A1906" w14:textId="77777777" w:rsidR="00017DBD" w:rsidRDefault="00017DBD" w:rsidP="00017DBD">
      <w:pPr>
        <w:pStyle w:val="PL"/>
      </w:pPr>
      <w:r>
        <w:t xml:space="preserve">        "disperInfos" attribute shall be included.</w:t>
      </w:r>
    </w:p>
    <w:p w14:paraId="284ECD3A" w14:textId="77777777" w:rsidR="00017DBD" w:rsidRDefault="00017DBD" w:rsidP="00017DBD">
      <w:pPr>
        <w:pStyle w:val="PL"/>
      </w:pPr>
      <w:r>
        <w:t xml:space="preserve">      type: object</w:t>
      </w:r>
    </w:p>
    <w:p w14:paraId="7223FFEF" w14:textId="77777777" w:rsidR="00017DBD" w:rsidRDefault="00017DBD" w:rsidP="00017DBD">
      <w:pPr>
        <w:pStyle w:val="PL"/>
      </w:pPr>
      <w:r>
        <w:t xml:space="preserve">      properties:</w:t>
      </w:r>
    </w:p>
    <w:p w14:paraId="6A1E7A2B" w14:textId="77777777" w:rsidR="00017DBD" w:rsidRDefault="00017DBD" w:rsidP="00017DBD">
      <w:pPr>
        <w:pStyle w:val="PL"/>
      </w:pPr>
      <w:r>
        <w:t xml:space="preserve">        tsStart:</w:t>
      </w:r>
    </w:p>
    <w:p w14:paraId="2E41B7B0" w14:textId="77777777" w:rsidR="00017DBD" w:rsidRDefault="00017DBD" w:rsidP="00017DBD">
      <w:pPr>
        <w:pStyle w:val="PL"/>
      </w:pPr>
      <w:r>
        <w:t xml:space="preserve">          $ref: 'TS29571_CommonData.yaml#/components/schemas/DateTime'</w:t>
      </w:r>
    </w:p>
    <w:p w14:paraId="2A309C47" w14:textId="77777777" w:rsidR="00017DBD" w:rsidRDefault="00017DBD" w:rsidP="00017DBD">
      <w:pPr>
        <w:pStyle w:val="PL"/>
      </w:pPr>
      <w:r>
        <w:t xml:space="preserve">        tsDuration:</w:t>
      </w:r>
    </w:p>
    <w:p w14:paraId="25E81242" w14:textId="77777777" w:rsidR="00017DBD" w:rsidRDefault="00017DBD" w:rsidP="00017DBD">
      <w:pPr>
        <w:pStyle w:val="PL"/>
      </w:pPr>
      <w:r>
        <w:t xml:space="preserve">          $ref: 'TS29571_CommonData.yaml#/components/schemas/DurationSec'</w:t>
      </w:r>
    </w:p>
    <w:p w14:paraId="531125DF" w14:textId="77777777" w:rsidR="00017DBD" w:rsidRDefault="00017DBD" w:rsidP="00017DBD">
      <w:pPr>
        <w:pStyle w:val="PL"/>
      </w:pPr>
      <w:r>
        <w:t xml:space="preserve">        disperCollects:</w:t>
      </w:r>
    </w:p>
    <w:p w14:paraId="53E6C92E" w14:textId="77777777" w:rsidR="00017DBD" w:rsidRDefault="00017DBD" w:rsidP="00017DBD">
      <w:pPr>
        <w:pStyle w:val="PL"/>
      </w:pPr>
      <w:r>
        <w:t xml:space="preserve">          type: array</w:t>
      </w:r>
    </w:p>
    <w:p w14:paraId="57C0DC80" w14:textId="77777777" w:rsidR="00017DBD" w:rsidRDefault="00017DBD" w:rsidP="00017DBD">
      <w:pPr>
        <w:pStyle w:val="PL"/>
      </w:pPr>
      <w:r>
        <w:t xml:space="preserve">          items:</w:t>
      </w:r>
    </w:p>
    <w:p w14:paraId="1CD7FED5" w14:textId="77777777" w:rsidR="00017DBD" w:rsidRDefault="00017DBD" w:rsidP="00017DBD">
      <w:pPr>
        <w:pStyle w:val="PL"/>
      </w:pPr>
      <w:r>
        <w:t xml:space="preserve">            $ref: '#/components/schemas/DispersionCollection'</w:t>
      </w:r>
    </w:p>
    <w:p w14:paraId="2557ED2C" w14:textId="77777777" w:rsidR="00017DBD" w:rsidRDefault="00017DBD" w:rsidP="00017DBD">
      <w:pPr>
        <w:pStyle w:val="PL"/>
      </w:pPr>
      <w:r>
        <w:t xml:space="preserve">          minItems: 1</w:t>
      </w:r>
    </w:p>
    <w:p w14:paraId="393288E0" w14:textId="77777777" w:rsidR="00017DBD" w:rsidRDefault="00017DBD" w:rsidP="00017DBD">
      <w:pPr>
        <w:pStyle w:val="PL"/>
      </w:pPr>
      <w:r>
        <w:t xml:space="preserve">        disperType:</w:t>
      </w:r>
    </w:p>
    <w:p w14:paraId="62B9D5AF" w14:textId="77777777" w:rsidR="00017DBD" w:rsidRDefault="00017DBD" w:rsidP="00017DBD">
      <w:pPr>
        <w:pStyle w:val="PL"/>
      </w:pPr>
      <w:r>
        <w:t xml:space="preserve">          $ref: '#/components/schemas/DispersionType'</w:t>
      </w:r>
    </w:p>
    <w:p w14:paraId="0E479263" w14:textId="77777777" w:rsidR="00017DBD" w:rsidRDefault="00017DBD" w:rsidP="00017DBD">
      <w:pPr>
        <w:pStyle w:val="PL"/>
      </w:pPr>
      <w:r>
        <w:lastRenderedPageBreak/>
        <w:t xml:space="preserve">      required:</w:t>
      </w:r>
    </w:p>
    <w:p w14:paraId="6AC7A472" w14:textId="77777777" w:rsidR="00017DBD" w:rsidRDefault="00017DBD" w:rsidP="00017DBD">
      <w:pPr>
        <w:pStyle w:val="PL"/>
      </w:pPr>
      <w:r>
        <w:t xml:space="preserve">        - tsStart</w:t>
      </w:r>
    </w:p>
    <w:p w14:paraId="07FCAA5F" w14:textId="77777777" w:rsidR="00017DBD" w:rsidRDefault="00017DBD" w:rsidP="00017DBD">
      <w:pPr>
        <w:pStyle w:val="PL"/>
      </w:pPr>
      <w:r>
        <w:t xml:space="preserve">        - tsDuration</w:t>
      </w:r>
    </w:p>
    <w:p w14:paraId="0320A2DB" w14:textId="77777777" w:rsidR="00017DBD" w:rsidRDefault="00017DBD" w:rsidP="00017DBD">
      <w:pPr>
        <w:pStyle w:val="PL"/>
      </w:pPr>
      <w:r>
        <w:t xml:space="preserve">        - disperCollects</w:t>
      </w:r>
    </w:p>
    <w:p w14:paraId="161462B5" w14:textId="77777777" w:rsidR="00017DBD" w:rsidRDefault="00017DBD" w:rsidP="00017DBD">
      <w:pPr>
        <w:pStyle w:val="PL"/>
      </w:pPr>
      <w:r>
        <w:t xml:space="preserve">        - disperType</w:t>
      </w:r>
    </w:p>
    <w:p w14:paraId="271B879C" w14:textId="77777777" w:rsidR="00017DBD" w:rsidRDefault="00017DBD" w:rsidP="00017DBD">
      <w:pPr>
        <w:pStyle w:val="PL"/>
      </w:pPr>
    </w:p>
    <w:p w14:paraId="662E2B95" w14:textId="77777777" w:rsidR="00017DBD" w:rsidRDefault="00017DBD" w:rsidP="00017DBD">
      <w:pPr>
        <w:pStyle w:val="PL"/>
      </w:pPr>
      <w:r>
        <w:t xml:space="preserve">    DispersionCollection:</w:t>
      </w:r>
    </w:p>
    <w:p w14:paraId="144AF103" w14:textId="77777777" w:rsidR="00017DBD" w:rsidRDefault="00017DBD" w:rsidP="00017DBD">
      <w:pPr>
        <w:pStyle w:val="PL"/>
      </w:pPr>
      <w:r>
        <w:t xml:space="preserve">      description: Dispersion collection per UE location or per slice.</w:t>
      </w:r>
    </w:p>
    <w:p w14:paraId="1A0CB990" w14:textId="77777777" w:rsidR="00017DBD" w:rsidRDefault="00017DBD" w:rsidP="00017DBD">
      <w:pPr>
        <w:pStyle w:val="PL"/>
      </w:pPr>
      <w:r>
        <w:t xml:space="preserve">      type: object</w:t>
      </w:r>
    </w:p>
    <w:p w14:paraId="75378900" w14:textId="77777777" w:rsidR="00017DBD" w:rsidRDefault="00017DBD" w:rsidP="00017DBD">
      <w:pPr>
        <w:pStyle w:val="PL"/>
      </w:pPr>
      <w:r>
        <w:t xml:space="preserve">      properties:</w:t>
      </w:r>
    </w:p>
    <w:p w14:paraId="6E8FADF9" w14:textId="77777777" w:rsidR="00017DBD" w:rsidRDefault="00017DBD" w:rsidP="00017DBD">
      <w:pPr>
        <w:pStyle w:val="PL"/>
      </w:pPr>
      <w:r>
        <w:t xml:space="preserve">        ueLoc:</w:t>
      </w:r>
    </w:p>
    <w:p w14:paraId="191215BB" w14:textId="77777777" w:rsidR="00017DBD" w:rsidRDefault="00017DBD" w:rsidP="00017DBD">
      <w:pPr>
        <w:pStyle w:val="PL"/>
      </w:pPr>
      <w:r>
        <w:t xml:space="preserve">          $ref: 'TS29571_CommonData.yaml#/components/schemas/UserLocation'</w:t>
      </w:r>
    </w:p>
    <w:p w14:paraId="65D86C8A" w14:textId="77777777" w:rsidR="00017DBD" w:rsidRDefault="00017DBD" w:rsidP="00017DBD">
      <w:pPr>
        <w:pStyle w:val="PL"/>
      </w:pPr>
      <w:r>
        <w:t xml:space="preserve">        snssai:</w:t>
      </w:r>
    </w:p>
    <w:p w14:paraId="3AC8E085" w14:textId="77777777" w:rsidR="00017DBD" w:rsidRDefault="00017DBD" w:rsidP="00017DBD">
      <w:pPr>
        <w:pStyle w:val="PL"/>
      </w:pPr>
      <w:r>
        <w:t xml:space="preserve">          $ref: 'TS29571_CommonData.yaml#/components/schemas/Snssai'</w:t>
      </w:r>
    </w:p>
    <w:p w14:paraId="475A27DB" w14:textId="77777777" w:rsidR="00017DBD" w:rsidRDefault="00017DBD" w:rsidP="00017DBD">
      <w:pPr>
        <w:pStyle w:val="PL"/>
      </w:pPr>
      <w:r>
        <w:t xml:space="preserve">        supis:</w:t>
      </w:r>
    </w:p>
    <w:p w14:paraId="68B7D8B8" w14:textId="77777777" w:rsidR="00017DBD" w:rsidRDefault="00017DBD" w:rsidP="00017DBD">
      <w:pPr>
        <w:pStyle w:val="PL"/>
      </w:pPr>
      <w:r>
        <w:t xml:space="preserve">          type: array</w:t>
      </w:r>
    </w:p>
    <w:p w14:paraId="7001F4B7" w14:textId="77777777" w:rsidR="00017DBD" w:rsidRDefault="00017DBD" w:rsidP="00017DBD">
      <w:pPr>
        <w:pStyle w:val="PL"/>
      </w:pPr>
      <w:r>
        <w:t xml:space="preserve">          items:</w:t>
      </w:r>
    </w:p>
    <w:p w14:paraId="16160393" w14:textId="77777777" w:rsidR="00017DBD" w:rsidRDefault="00017DBD" w:rsidP="00017DBD">
      <w:pPr>
        <w:pStyle w:val="PL"/>
      </w:pPr>
      <w:r>
        <w:t xml:space="preserve">            $ref: 'TS29571_CommonData.yaml#/components/schemas/Supi'</w:t>
      </w:r>
    </w:p>
    <w:p w14:paraId="6593D1E0" w14:textId="77777777" w:rsidR="00017DBD" w:rsidRDefault="00017DBD" w:rsidP="00017DBD">
      <w:pPr>
        <w:pStyle w:val="PL"/>
      </w:pPr>
      <w:r>
        <w:t xml:space="preserve">          minItems: 1</w:t>
      </w:r>
    </w:p>
    <w:p w14:paraId="72E77668" w14:textId="77777777" w:rsidR="00017DBD" w:rsidRDefault="00017DBD" w:rsidP="00017DBD">
      <w:pPr>
        <w:pStyle w:val="PL"/>
      </w:pPr>
      <w:r>
        <w:t xml:space="preserve">        gpsis:</w:t>
      </w:r>
    </w:p>
    <w:p w14:paraId="34B67389" w14:textId="77777777" w:rsidR="00017DBD" w:rsidRDefault="00017DBD" w:rsidP="00017DBD">
      <w:pPr>
        <w:pStyle w:val="PL"/>
      </w:pPr>
      <w:r>
        <w:t xml:space="preserve">          type: array</w:t>
      </w:r>
    </w:p>
    <w:p w14:paraId="567B1D12" w14:textId="77777777" w:rsidR="00017DBD" w:rsidRDefault="00017DBD" w:rsidP="00017DBD">
      <w:pPr>
        <w:pStyle w:val="PL"/>
      </w:pPr>
      <w:r>
        <w:t xml:space="preserve">          items:</w:t>
      </w:r>
    </w:p>
    <w:p w14:paraId="4C170E42" w14:textId="77777777" w:rsidR="00017DBD" w:rsidRDefault="00017DBD" w:rsidP="00017DBD">
      <w:pPr>
        <w:pStyle w:val="PL"/>
      </w:pPr>
      <w:r>
        <w:t xml:space="preserve">            $ref: 'TS29571_CommonData.yaml#/components/schemas/Gpsi'</w:t>
      </w:r>
    </w:p>
    <w:p w14:paraId="2B8AE833" w14:textId="77777777" w:rsidR="00017DBD" w:rsidRDefault="00017DBD" w:rsidP="00017DBD">
      <w:pPr>
        <w:pStyle w:val="PL"/>
      </w:pPr>
      <w:r>
        <w:t xml:space="preserve">          minItems: 1</w:t>
      </w:r>
    </w:p>
    <w:p w14:paraId="0AFAA76D" w14:textId="77777777" w:rsidR="00017DBD" w:rsidRDefault="00017DBD" w:rsidP="00017DBD">
      <w:pPr>
        <w:pStyle w:val="PL"/>
      </w:pPr>
      <w:r>
        <w:t xml:space="preserve">        appVolumes:</w:t>
      </w:r>
    </w:p>
    <w:p w14:paraId="4CF5AB3B" w14:textId="77777777" w:rsidR="00017DBD" w:rsidRDefault="00017DBD" w:rsidP="00017DBD">
      <w:pPr>
        <w:pStyle w:val="PL"/>
      </w:pPr>
      <w:r>
        <w:t xml:space="preserve">          type: array</w:t>
      </w:r>
    </w:p>
    <w:p w14:paraId="07B6DDD7" w14:textId="77777777" w:rsidR="00017DBD" w:rsidRDefault="00017DBD" w:rsidP="00017DBD">
      <w:pPr>
        <w:pStyle w:val="PL"/>
      </w:pPr>
      <w:r>
        <w:t xml:space="preserve">          items:</w:t>
      </w:r>
    </w:p>
    <w:p w14:paraId="0D6927B2" w14:textId="77777777" w:rsidR="00017DBD" w:rsidRDefault="00017DBD" w:rsidP="00017DBD">
      <w:pPr>
        <w:pStyle w:val="PL"/>
      </w:pPr>
      <w:r>
        <w:t xml:space="preserve">            $ref: '#/components/schemas/ApplicationVolume'</w:t>
      </w:r>
    </w:p>
    <w:p w14:paraId="1624A00C" w14:textId="77777777" w:rsidR="00017DBD" w:rsidRDefault="00017DBD" w:rsidP="00017DBD">
      <w:pPr>
        <w:pStyle w:val="PL"/>
      </w:pPr>
      <w:r>
        <w:t xml:space="preserve">          minItems: 1</w:t>
      </w:r>
    </w:p>
    <w:p w14:paraId="161CB1AC" w14:textId="77777777" w:rsidR="00017DBD" w:rsidRDefault="00017DBD" w:rsidP="00017DBD">
      <w:pPr>
        <w:pStyle w:val="PL"/>
      </w:pPr>
      <w:r>
        <w:t xml:space="preserve">        disperAmount:</w:t>
      </w:r>
    </w:p>
    <w:p w14:paraId="65D8C7A2" w14:textId="77777777" w:rsidR="00017DBD" w:rsidRDefault="00017DBD" w:rsidP="00017DBD">
      <w:pPr>
        <w:pStyle w:val="PL"/>
      </w:pPr>
      <w:r>
        <w:t xml:space="preserve">          $ref: 'TS29571_CommonData.yaml#/components/schemas/Uinteger'</w:t>
      </w:r>
    </w:p>
    <w:p w14:paraId="486F7BE0" w14:textId="77777777" w:rsidR="00017DBD" w:rsidRDefault="00017DBD" w:rsidP="00017DBD">
      <w:pPr>
        <w:pStyle w:val="PL"/>
      </w:pPr>
      <w:r>
        <w:t xml:space="preserve">        disperClass:</w:t>
      </w:r>
    </w:p>
    <w:p w14:paraId="77F01B09" w14:textId="77777777" w:rsidR="00017DBD" w:rsidRDefault="00017DBD" w:rsidP="00017DBD">
      <w:pPr>
        <w:pStyle w:val="PL"/>
      </w:pPr>
      <w:r>
        <w:t xml:space="preserve">          $ref: '#/components/schemas/DispersionClass'</w:t>
      </w:r>
    </w:p>
    <w:p w14:paraId="514A203B" w14:textId="77777777" w:rsidR="00017DBD" w:rsidRDefault="00017DBD" w:rsidP="00017DBD">
      <w:pPr>
        <w:pStyle w:val="PL"/>
      </w:pPr>
      <w:r>
        <w:t xml:space="preserve">        usageRank:</w:t>
      </w:r>
    </w:p>
    <w:p w14:paraId="23C349EF" w14:textId="77777777" w:rsidR="00017DBD" w:rsidRDefault="00017DBD" w:rsidP="00017DBD">
      <w:pPr>
        <w:pStyle w:val="PL"/>
      </w:pPr>
      <w:r>
        <w:t xml:space="preserve">          type: integer</w:t>
      </w:r>
    </w:p>
    <w:p w14:paraId="15F808C7" w14:textId="77777777" w:rsidR="00017DBD" w:rsidRDefault="00017DBD" w:rsidP="00017DBD">
      <w:pPr>
        <w:pStyle w:val="PL"/>
      </w:pPr>
      <w:r>
        <w:t xml:space="preserve">          description: </w:t>
      </w:r>
      <w:r>
        <w:rPr>
          <w:lang w:val="en-IN"/>
        </w:rPr>
        <w:t>Integer where the allowed values correspond to 1, 2, 3 only.</w:t>
      </w:r>
    </w:p>
    <w:p w14:paraId="6775818C" w14:textId="77777777" w:rsidR="00017DBD" w:rsidRDefault="00017DBD" w:rsidP="00017DBD">
      <w:pPr>
        <w:pStyle w:val="PL"/>
      </w:pPr>
      <w:r>
        <w:t xml:space="preserve">          minimum: 1</w:t>
      </w:r>
    </w:p>
    <w:p w14:paraId="21F7CE19" w14:textId="77777777" w:rsidR="00017DBD" w:rsidRDefault="00017DBD" w:rsidP="00017DBD">
      <w:pPr>
        <w:pStyle w:val="PL"/>
      </w:pPr>
      <w:r>
        <w:t xml:space="preserve">          maximum: 3</w:t>
      </w:r>
    </w:p>
    <w:p w14:paraId="3AAA60AF" w14:textId="77777777" w:rsidR="00017DBD" w:rsidRDefault="00017DBD" w:rsidP="00017DBD">
      <w:pPr>
        <w:pStyle w:val="PL"/>
      </w:pPr>
      <w:r>
        <w:t xml:space="preserve">        percentileRank:</w:t>
      </w:r>
    </w:p>
    <w:p w14:paraId="354BFDFB" w14:textId="77777777" w:rsidR="00017DBD" w:rsidRDefault="00017DBD" w:rsidP="00017DBD">
      <w:pPr>
        <w:pStyle w:val="PL"/>
      </w:pPr>
      <w:r>
        <w:t xml:space="preserve">          $ref: 'TS29571_CommonData.yaml#/components/schemas/SamplingRatio'</w:t>
      </w:r>
    </w:p>
    <w:p w14:paraId="3F5B48F2" w14:textId="77777777" w:rsidR="00017DBD" w:rsidRDefault="00017DBD" w:rsidP="00017DBD">
      <w:pPr>
        <w:pStyle w:val="PL"/>
      </w:pPr>
      <w:r>
        <w:t xml:space="preserve">        ueRatio:</w:t>
      </w:r>
    </w:p>
    <w:p w14:paraId="2C0A3FAF" w14:textId="77777777" w:rsidR="00017DBD" w:rsidRDefault="00017DBD" w:rsidP="00017DBD">
      <w:pPr>
        <w:pStyle w:val="PL"/>
      </w:pPr>
      <w:r>
        <w:t xml:space="preserve">          $ref: 'TS29571_CommonData.yaml#/components/schemas/SamplingRatio'</w:t>
      </w:r>
    </w:p>
    <w:p w14:paraId="2039F943" w14:textId="77777777" w:rsidR="00017DBD" w:rsidRDefault="00017DBD" w:rsidP="00017DBD">
      <w:pPr>
        <w:pStyle w:val="PL"/>
      </w:pPr>
      <w:r>
        <w:t xml:space="preserve">        confidence:</w:t>
      </w:r>
    </w:p>
    <w:p w14:paraId="6B1C4D43" w14:textId="77777777" w:rsidR="00017DBD" w:rsidRDefault="00017DBD" w:rsidP="00017DBD">
      <w:pPr>
        <w:pStyle w:val="PL"/>
      </w:pPr>
      <w:r>
        <w:t xml:space="preserve">          $ref: 'TS29571_CommonData.yaml#/components/schemas/Uinteger'</w:t>
      </w:r>
    </w:p>
    <w:p w14:paraId="37CCFFF2" w14:textId="77777777" w:rsidR="00017DBD" w:rsidRDefault="00017DBD" w:rsidP="00017DBD">
      <w:pPr>
        <w:pStyle w:val="PL"/>
      </w:pPr>
      <w:r>
        <w:t xml:space="preserve">      allOf:</w:t>
      </w:r>
    </w:p>
    <w:p w14:paraId="4E83C373" w14:textId="77777777" w:rsidR="00017DBD" w:rsidRDefault="00017DBD" w:rsidP="00017DBD">
      <w:pPr>
        <w:pStyle w:val="PL"/>
      </w:pPr>
      <w:r>
        <w:t xml:space="preserve">        - oneOf:</w:t>
      </w:r>
    </w:p>
    <w:p w14:paraId="2FEDF921" w14:textId="77777777" w:rsidR="00017DBD" w:rsidRDefault="00017DBD" w:rsidP="00017DBD">
      <w:pPr>
        <w:pStyle w:val="PL"/>
      </w:pPr>
      <w:r>
        <w:t xml:space="preserve">          - required: [ueLoc]</w:t>
      </w:r>
    </w:p>
    <w:p w14:paraId="577B4579" w14:textId="77777777" w:rsidR="00017DBD" w:rsidRDefault="00017DBD" w:rsidP="00017DBD">
      <w:pPr>
        <w:pStyle w:val="PL"/>
      </w:pPr>
      <w:r>
        <w:t xml:space="preserve">          - required: [snssai]</w:t>
      </w:r>
    </w:p>
    <w:p w14:paraId="2F250EAC" w14:textId="77777777" w:rsidR="00017DBD" w:rsidRDefault="00017DBD" w:rsidP="00017DBD">
      <w:pPr>
        <w:pStyle w:val="PL"/>
      </w:pPr>
      <w:r>
        <w:t xml:space="preserve">        - anyOf:</w:t>
      </w:r>
    </w:p>
    <w:p w14:paraId="3BB09C8C" w14:textId="77777777" w:rsidR="00017DBD" w:rsidRDefault="00017DBD" w:rsidP="00017DBD">
      <w:pPr>
        <w:pStyle w:val="PL"/>
      </w:pPr>
      <w:r>
        <w:t xml:space="preserve">          - required: [disperAmount]</w:t>
      </w:r>
    </w:p>
    <w:p w14:paraId="01728C51" w14:textId="77777777" w:rsidR="00017DBD" w:rsidRDefault="00017DBD" w:rsidP="00017DBD">
      <w:pPr>
        <w:pStyle w:val="PL"/>
      </w:pPr>
      <w:r>
        <w:t xml:space="preserve">          - required: [disperClass]</w:t>
      </w:r>
    </w:p>
    <w:p w14:paraId="227DB0A8" w14:textId="77777777" w:rsidR="00017DBD" w:rsidRDefault="00017DBD" w:rsidP="00017DBD">
      <w:pPr>
        <w:pStyle w:val="PL"/>
      </w:pPr>
      <w:r>
        <w:t xml:space="preserve">          - required: [usageRank]</w:t>
      </w:r>
    </w:p>
    <w:p w14:paraId="4AEEDD78" w14:textId="77777777" w:rsidR="00017DBD" w:rsidRDefault="00017DBD" w:rsidP="00017DBD">
      <w:pPr>
        <w:pStyle w:val="PL"/>
      </w:pPr>
      <w:r>
        <w:t xml:space="preserve">          - required: [percentileRank]</w:t>
      </w:r>
    </w:p>
    <w:p w14:paraId="48B33207" w14:textId="77777777" w:rsidR="00017DBD" w:rsidRDefault="00017DBD" w:rsidP="00017DBD">
      <w:pPr>
        <w:pStyle w:val="PL"/>
      </w:pPr>
    </w:p>
    <w:p w14:paraId="1D930838" w14:textId="77777777" w:rsidR="00017DBD" w:rsidRDefault="00017DBD" w:rsidP="00017DBD">
      <w:pPr>
        <w:pStyle w:val="PL"/>
      </w:pPr>
      <w:r>
        <w:t xml:space="preserve">    ApplicationVolume:</w:t>
      </w:r>
    </w:p>
    <w:p w14:paraId="2CAEFF5F" w14:textId="77777777" w:rsidR="00017DBD" w:rsidRDefault="00017DBD" w:rsidP="00017DBD">
      <w:pPr>
        <w:pStyle w:val="PL"/>
      </w:pPr>
      <w:r>
        <w:t xml:space="preserve">      description: Application data volume per Application Id.</w:t>
      </w:r>
    </w:p>
    <w:p w14:paraId="5087ADBC" w14:textId="77777777" w:rsidR="00017DBD" w:rsidRDefault="00017DBD" w:rsidP="00017DBD">
      <w:pPr>
        <w:pStyle w:val="PL"/>
      </w:pPr>
      <w:r>
        <w:t xml:space="preserve">      type: object</w:t>
      </w:r>
    </w:p>
    <w:p w14:paraId="0020F76B" w14:textId="77777777" w:rsidR="00017DBD" w:rsidRDefault="00017DBD" w:rsidP="00017DBD">
      <w:pPr>
        <w:pStyle w:val="PL"/>
      </w:pPr>
      <w:r>
        <w:t xml:space="preserve">      properties:</w:t>
      </w:r>
    </w:p>
    <w:p w14:paraId="0BC0697D" w14:textId="77777777" w:rsidR="00017DBD" w:rsidRDefault="00017DBD" w:rsidP="00017DBD">
      <w:pPr>
        <w:pStyle w:val="PL"/>
      </w:pPr>
      <w:r>
        <w:t xml:space="preserve">        appId:</w:t>
      </w:r>
    </w:p>
    <w:p w14:paraId="6F9B9AEE" w14:textId="77777777" w:rsidR="00017DBD" w:rsidRDefault="00017DBD" w:rsidP="00017DBD">
      <w:pPr>
        <w:pStyle w:val="PL"/>
      </w:pPr>
      <w:r>
        <w:t xml:space="preserve">          $ref: 'TS29571_CommonData.yaml#/components/schemas/ApplicationId'</w:t>
      </w:r>
    </w:p>
    <w:p w14:paraId="3F937F5B" w14:textId="77777777" w:rsidR="00017DBD" w:rsidRDefault="00017DBD" w:rsidP="00017DBD">
      <w:pPr>
        <w:pStyle w:val="PL"/>
      </w:pPr>
      <w:r>
        <w:t xml:space="preserve">        appVolume:</w:t>
      </w:r>
    </w:p>
    <w:p w14:paraId="1889AE23" w14:textId="77777777" w:rsidR="00017DBD" w:rsidRDefault="00017DBD" w:rsidP="00017DBD">
      <w:pPr>
        <w:pStyle w:val="PL"/>
      </w:pPr>
      <w:r>
        <w:t xml:space="preserve">          $ref: 'TS29122_CommonData.yaml#/components/schemas/Volume'</w:t>
      </w:r>
    </w:p>
    <w:p w14:paraId="74EA33A7" w14:textId="77777777" w:rsidR="00017DBD" w:rsidRDefault="00017DBD" w:rsidP="00017DBD">
      <w:pPr>
        <w:pStyle w:val="PL"/>
      </w:pPr>
      <w:r>
        <w:t xml:space="preserve">      required:</w:t>
      </w:r>
    </w:p>
    <w:p w14:paraId="57CC7DAF" w14:textId="77777777" w:rsidR="00017DBD" w:rsidRDefault="00017DBD" w:rsidP="00017DBD">
      <w:pPr>
        <w:pStyle w:val="PL"/>
      </w:pPr>
      <w:r>
        <w:t xml:space="preserve">        - appId</w:t>
      </w:r>
    </w:p>
    <w:p w14:paraId="5AFE91B1" w14:textId="77777777" w:rsidR="00017DBD" w:rsidRDefault="00017DBD" w:rsidP="00017DBD">
      <w:pPr>
        <w:pStyle w:val="PL"/>
        <w:rPr>
          <w:rFonts w:cs="Courier New"/>
          <w:szCs w:val="16"/>
        </w:rPr>
      </w:pPr>
      <w:r>
        <w:t xml:space="preserve">        - appVolume</w:t>
      </w:r>
    </w:p>
    <w:p w14:paraId="73281B73" w14:textId="77777777" w:rsidR="00017DBD" w:rsidRDefault="00017DBD" w:rsidP="00017DBD">
      <w:pPr>
        <w:pStyle w:val="PL"/>
      </w:pPr>
    </w:p>
    <w:p w14:paraId="64B1F70C" w14:textId="77777777" w:rsidR="00017DBD" w:rsidRDefault="00017DBD" w:rsidP="00017DBD">
      <w:pPr>
        <w:pStyle w:val="PL"/>
      </w:pPr>
      <w:r>
        <w:t xml:space="preserve">    RedundantTransmissionExpReq:</w:t>
      </w:r>
    </w:p>
    <w:p w14:paraId="1A5F7355" w14:textId="77777777" w:rsidR="00017DBD" w:rsidRDefault="00017DBD" w:rsidP="00017DBD">
      <w:pPr>
        <w:pStyle w:val="PL"/>
      </w:pPr>
      <w:r>
        <w:t xml:space="preserve">      description: Represents other redundant transmission experience analytics requirements.</w:t>
      </w:r>
    </w:p>
    <w:p w14:paraId="5AD853E7" w14:textId="77777777" w:rsidR="00017DBD" w:rsidRDefault="00017DBD" w:rsidP="00017DBD">
      <w:pPr>
        <w:pStyle w:val="PL"/>
      </w:pPr>
      <w:r>
        <w:t xml:space="preserve">      type: object</w:t>
      </w:r>
    </w:p>
    <w:p w14:paraId="38179E75" w14:textId="77777777" w:rsidR="00017DBD" w:rsidRDefault="00017DBD" w:rsidP="00017DBD">
      <w:pPr>
        <w:pStyle w:val="PL"/>
      </w:pPr>
      <w:r>
        <w:t xml:space="preserve">      properties:</w:t>
      </w:r>
    </w:p>
    <w:p w14:paraId="7D26CAAA" w14:textId="77777777" w:rsidR="00017DBD" w:rsidRDefault="00017DBD" w:rsidP="00017DBD">
      <w:pPr>
        <w:pStyle w:val="PL"/>
      </w:pPr>
      <w:r>
        <w:t xml:space="preserve">        redTOrderCriter:</w:t>
      </w:r>
    </w:p>
    <w:p w14:paraId="5439C5A1" w14:textId="77777777" w:rsidR="00017DBD" w:rsidRDefault="00017DBD" w:rsidP="00017DBD">
      <w:pPr>
        <w:pStyle w:val="PL"/>
      </w:pPr>
      <w:r>
        <w:t xml:space="preserve">          $ref: '#/components/schemas/RedTransExpOrderingCriterion'</w:t>
      </w:r>
    </w:p>
    <w:p w14:paraId="475FA4A7" w14:textId="77777777" w:rsidR="00017DBD" w:rsidRDefault="00017DBD" w:rsidP="00017DBD">
      <w:pPr>
        <w:pStyle w:val="PL"/>
      </w:pPr>
      <w:r>
        <w:t xml:space="preserve">        order:</w:t>
      </w:r>
    </w:p>
    <w:p w14:paraId="3B3C7B7A" w14:textId="77777777" w:rsidR="00017DBD" w:rsidRDefault="00017DBD" w:rsidP="00017DBD">
      <w:pPr>
        <w:pStyle w:val="PL"/>
      </w:pPr>
      <w:r>
        <w:t xml:space="preserve">          $ref: '#/components/schemas/MatchingDirection'</w:t>
      </w:r>
    </w:p>
    <w:p w14:paraId="1A59C4E0" w14:textId="77777777" w:rsidR="00017DBD" w:rsidRDefault="00017DBD" w:rsidP="00017DBD">
      <w:pPr>
        <w:pStyle w:val="PL"/>
      </w:pPr>
    </w:p>
    <w:p w14:paraId="00E278C8" w14:textId="77777777" w:rsidR="00017DBD" w:rsidRDefault="00017DBD" w:rsidP="00017DBD">
      <w:pPr>
        <w:pStyle w:val="PL"/>
      </w:pPr>
      <w:r>
        <w:t xml:space="preserve">    RedundantTransmissionExpInfo:</w:t>
      </w:r>
    </w:p>
    <w:p w14:paraId="0B403500" w14:textId="77777777" w:rsidR="00017DBD" w:rsidRDefault="00017DBD" w:rsidP="00017DBD">
      <w:pPr>
        <w:pStyle w:val="PL"/>
      </w:pPr>
      <w:r>
        <w:t xml:space="preserve">      description: &gt;</w:t>
      </w:r>
    </w:p>
    <w:p w14:paraId="393DF826" w14:textId="77777777" w:rsidR="00017DBD" w:rsidRDefault="00017DBD" w:rsidP="00017DBD">
      <w:pPr>
        <w:pStyle w:val="PL"/>
      </w:pPr>
      <w:r>
        <w:t xml:space="preserve">        The redundant transmission experience related information. When subscribed event is</w:t>
      </w:r>
    </w:p>
    <w:p w14:paraId="1965A329" w14:textId="77777777" w:rsidR="00017DBD" w:rsidRDefault="00017DBD" w:rsidP="00017DBD">
      <w:pPr>
        <w:pStyle w:val="PL"/>
      </w:pPr>
      <w:r>
        <w:lastRenderedPageBreak/>
        <w:t xml:space="preserve">        "RED_TRANS_EXP", the "redTransInfos" attribute shall be included.</w:t>
      </w:r>
    </w:p>
    <w:p w14:paraId="6B31137D" w14:textId="77777777" w:rsidR="00017DBD" w:rsidRDefault="00017DBD" w:rsidP="00017DBD">
      <w:pPr>
        <w:pStyle w:val="PL"/>
      </w:pPr>
      <w:r>
        <w:t xml:space="preserve">      type: object</w:t>
      </w:r>
    </w:p>
    <w:p w14:paraId="54C59A12" w14:textId="77777777" w:rsidR="00017DBD" w:rsidRDefault="00017DBD" w:rsidP="00017DBD">
      <w:pPr>
        <w:pStyle w:val="PL"/>
      </w:pPr>
      <w:r>
        <w:t xml:space="preserve">      properties:</w:t>
      </w:r>
    </w:p>
    <w:p w14:paraId="3BB48187" w14:textId="77777777" w:rsidR="00017DBD" w:rsidRDefault="00017DBD" w:rsidP="00017DBD">
      <w:pPr>
        <w:pStyle w:val="PL"/>
      </w:pPr>
      <w:r>
        <w:t xml:space="preserve">        spatialValidCon:</w:t>
      </w:r>
    </w:p>
    <w:p w14:paraId="16D9DB7B" w14:textId="77777777" w:rsidR="00017DBD" w:rsidRDefault="00017DBD" w:rsidP="00017DBD">
      <w:pPr>
        <w:pStyle w:val="PL"/>
      </w:pPr>
      <w:r>
        <w:t xml:space="preserve">          $ref: 'TS29554_Npcf_BDTPolicyControl.yaml#/components/schemas/NetworkAreaInfo'</w:t>
      </w:r>
    </w:p>
    <w:p w14:paraId="3EC5C371" w14:textId="77777777" w:rsidR="00017DBD" w:rsidRDefault="00017DBD" w:rsidP="00017DBD">
      <w:pPr>
        <w:pStyle w:val="PL"/>
      </w:pPr>
      <w:r>
        <w:t xml:space="preserve">        dnn:</w:t>
      </w:r>
    </w:p>
    <w:p w14:paraId="43E7A403" w14:textId="77777777" w:rsidR="00017DBD" w:rsidRDefault="00017DBD" w:rsidP="00017DBD">
      <w:pPr>
        <w:pStyle w:val="PL"/>
      </w:pPr>
      <w:r>
        <w:t xml:space="preserve">          $ref: 'TS29571_CommonData.yaml#/components/schemas/Dnn'</w:t>
      </w:r>
    </w:p>
    <w:p w14:paraId="288BD864" w14:textId="77777777" w:rsidR="00017DBD" w:rsidRDefault="00017DBD" w:rsidP="00017DBD">
      <w:pPr>
        <w:pStyle w:val="PL"/>
      </w:pPr>
      <w:r>
        <w:t xml:space="preserve">        redTransExps:</w:t>
      </w:r>
    </w:p>
    <w:p w14:paraId="17F92AE1" w14:textId="77777777" w:rsidR="00017DBD" w:rsidRDefault="00017DBD" w:rsidP="00017DBD">
      <w:pPr>
        <w:pStyle w:val="PL"/>
      </w:pPr>
      <w:r>
        <w:t xml:space="preserve">          type: array</w:t>
      </w:r>
    </w:p>
    <w:p w14:paraId="4CEEB634" w14:textId="77777777" w:rsidR="00017DBD" w:rsidRDefault="00017DBD" w:rsidP="00017DBD">
      <w:pPr>
        <w:pStyle w:val="PL"/>
      </w:pPr>
      <w:r>
        <w:t xml:space="preserve">          items:</w:t>
      </w:r>
    </w:p>
    <w:p w14:paraId="7CD0D921" w14:textId="77777777" w:rsidR="00017DBD" w:rsidRDefault="00017DBD" w:rsidP="00017DBD">
      <w:pPr>
        <w:pStyle w:val="PL"/>
      </w:pPr>
      <w:r>
        <w:t xml:space="preserve">            $ref: '#/components/schemas/RedundantTransmissionExpPerTS'</w:t>
      </w:r>
    </w:p>
    <w:p w14:paraId="7326CAEF" w14:textId="77777777" w:rsidR="00017DBD" w:rsidRDefault="00017DBD" w:rsidP="00017DBD">
      <w:pPr>
        <w:pStyle w:val="PL"/>
      </w:pPr>
      <w:r>
        <w:t xml:space="preserve">          minItems: 1</w:t>
      </w:r>
    </w:p>
    <w:p w14:paraId="32442E15" w14:textId="77777777" w:rsidR="00017DBD" w:rsidRDefault="00017DBD" w:rsidP="00017DBD">
      <w:pPr>
        <w:pStyle w:val="PL"/>
      </w:pPr>
      <w:r>
        <w:t xml:space="preserve">      required:</w:t>
      </w:r>
    </w:p>
    <w:p w14:paraId="7CA8ADD2" w14:textId="77777777" w:rsidR="00017DBD" w:rsidRDefault="00017DBD" w:rsidP="00017DBD">
      <w:pPr>
        <w:pStyle w:val="PL"/>
      </w:pPr>
      <w:r>
        <w:t xml:space="preserve">        - redTransExps</w:t>
      </w:r>
    </w:p>
    <w:p w14:paraId="6E215B74" w14:textId="77777777" w:rsidR="00017DBD" w:rsidRDefault="00017DBD" w:rsidP="00017DBD">
      <w:pPr>
        <w:pStyle w:val="PL"/>
      </w:pPr>
    </w:p>
    <w:p w14:paraId="10BE6F40" w14:textId="77777777" w:rsidR="00017DBD" w:rsidRDefault="00017DBD" w:rsidP="00017DBD">
      <w:pPr>
        <w:pStyle w:val="PL"/>
      </w:pPr>
      <w:r>
        <w:t xml:space="preserve">    RedundantTransmissionExpPerTS:</w:t>
      </w:r>
    </w:p>
    <w:p w14:paraId="74BE9255" w14:textId="77777777" w:rsidR="00017DBD" w:rsidRDefault="00017DBD" w:rsidP="00017DBD">
      <w:pPr>
        <w:pStyle w:val="PL"/>
      </w:pPr>
      <w:r>
        <w:t xml:space="preserve">      description: The redundant transmission experience per Time Slot.</w:t>
      </w:r>
    </w:p>
    <w:p w14:paraId="4E00CDE6" w14:textId="77777777" w:rsidR="00017DBD" w:rsidRDefault="00017DBD" w:rsidP="00017DBD">
      <w:pPr>
        <w:pStyle w:val="PL"/>
      </w:pPr>
      <w:r>
        <w:t xml:space="preserve">      type: object</w:t>
      </w:r>
    </w:p>
    <w:p w14:paraId="0FE7D6AF" w14:textId="77777777" w:rsidR="00017DBD" w:rsidRDefault="00017DBD" w:rsidP="00017DBD">
      <w:pPr>
        <w:pStyle w:val="PL"/>
      </w:pPr>
      <w:r>
        <w:t xml:space="preserve">      properties:</w:t>
      </w:r>
    </w:p>
    <w:p w14:paraId="4C23C127" w14:textId="77777777" w:rsidR="00017DBD" w:rsidRDefault="00017DBD" w:rsidP="00017DBD">
      <w:pPr>
        <w:pStyle w:val="PL"/>
      </w:pPr>
      <w:r>
        <w:t xml:space="preserve">        tsStart:</w:t>
      </w:r>
    </w:p>
    <w:p w14:paraId="12B5DD3F" w14:textId="77777777" w:rsidR="00017DBD" w:rsidRDefault="00017DBD" w:rsidP="00017DBD">
      <w:pPr>
        <w:pStyle w:val="PL"/>
      </w:pPr>
      <w:r>
        <w:t xml:space="preserve">          $ref: 'TS29571_CommonData.yaml#/components/schemas/DateTime'</w:t>
      </w:r>
    </w:p>
    <w:p w14:paraId="65F578D3" w14:textId="77777777" w:rsidR="00017DBD" w:rsidRDefault="00017DBD" w:rsidP="00017DBD">
      <w:pPr>
        <w:pStyle w:val="PL"/>
      </w:pPr>
      <w:r>
        <w:t xml:space="preserve">        tsDuration:</w:t>
      </w:r>
    </w:p>
    <w:p w14:paraId="152926AC" w14:textId="77777777" w:rsidR="00017DBD" w:rsidRDefault="00017DBD" w:rsidP="00017DBD">
      <w:pPr>
        <w:pStyle w:val="PL"/>
      </w:pPr>
      <w:r>
        <w:t xml:space="preserve">          $ref: 'TS29571_CommonData.yaml#/components/schemas/DurationSec'</w:t>
      </w:r>
    </w:p>
    <w:p w14:paraId="66BD5D2A" w14:textId="77777777" w:rsidR="00017DBD" w:rsidRDefault="00017DBD" w:rsidP="00017DBD">
      <w:pPr>
        <w:pStyle w:val="PL"/>
      </w:pPr>
      <w:r>
        <w:t xml:space="preserve">        obsvRedTransExp:</w:t>
      </w:r>
    </w:p>
    <w:p w14:paraId="09ABF572" w14:textId="77777777" w:rsidR="00017DBD" w:rsidRDefault="00017DBD" w:rsidP="00017DBD">
      <w:pPr>
        <w:pStyle w:val="PL"/>
      </w:pPr>
      <w:r>
        <w:t xml:space="preserve">          $ref: '#/components/schemas/ObservedRedundantTransExp'</w:t>
      </w:r>
    </w:p>
    <w:p w14:paraId="24F3BA15" w14:textId="77777777" w:rsidR="00017DBD" w:rsidRDefault="00017DBD" w:rsidP="00017DBD">
      <w:pPr>
        <w:pStyle w:val="PL"/>
      </w:pPr>
      <w:r>
        <w:t xml:space="preserve">        </w:t>
      </w:r>
      <w:r>
        <w:rPr>
          <w:lang w:eastAsia="zh-CN"/>
        </w:rPr>
        <w:t>redTransStatus</w:t>
      </w:r>
      <w:r>
        <w:t>:</w:t>
      </w:r>
    </w:p>
    <w:p w14:paraId="35367CCA" w14:textId="77777777" w:rsidR="00017DBD" w:rsidRDefault="00017DBD" w:rsidP="00017DBD">
      <w:pPr>
        <w:pStyle w:val="PL"/>
      </w:pPr>
      <w:r>
        <w:t xml:space="preserve">          type: boolean</w:t>
      </w:r>
    </w:p>
    <w:p w14:paraId="065E1DF7" w14:textId="77777777" w:rsidR="00017DBD" w:rsidRDefault="00017DBD" w:rsidP="00017DBD">
      <w:pPr>
        <w:pStyle w:val="PL"/>
      </w:pPr>
      <w:r>
        <w:t xml:space="preserve">          description: &gt;</w:t>
      </w:r>
    </w:p>
    <w:p w14:paraId="63B03245" w14:textId="77777777" w:rsidR="00017DBD" w:rsidRDefault="00017DBD" w:rsidP="00017DB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9855AFA" w14:textId="77777777" w:rsidR="00017DBD" w:rsidRDefault="00017DBD" w:rsidP="00017DBD">
      <w:pPr>
        <w:pStyle w:val="PL"/>
      </w:pPr>
      <w:r>
        <w:rPr>
          <w:lang w:eastAsia="zh-CN"/>
        </w:rPr>
        <w:t xml:space="preserve"> </w:t>
      </w:r>
      <w:r>
        <w:t xml:space="preserve">           </w:t>
      </w:r>
      <w:r>
        <w:rPr>
          <w:lang w:eastAsia="zh-CN"/>
        </w:rPr>
        <w:t xml:space="preserve">otherwise set to </w:t>
      </w:r>
      <w:r>
        <w:t>"false". Default value is "false" if omitted.</w:t>
      </w:r>
    </w:p>
    <w:p w14:paraId="0C0027D4" w14:textId="77777777" w:rsidR="00017DBD" w:rsidRDefault="00017DBD" w:rsidP="00017DBD">
      <w:pPr>
        <w:pStyle w:val="PL"/>
      </w:pPr>
      <w:r>
        <w:t xml:space="preserve">        ueRatio:</w:t>
      </w:r>
    </w:p>
    <w:p w14:paraId="7D049EFE" w14:textId="77777777" w:rsidR="00017DBD" w:rsidRDefault="00017DBD" w:rsidP="00017DBD">
      <w:pPr>
        <w:pStyle w:val="PL"/>
      </w:pPr>
      <w:r>
        <w:t xml:space="preserve">          $ref: 'TS29571_CommonData.yaml#/components/schemas/SamplingRatio'</w:t>
      </w:r>
    </w:p>
    <w:p w14:paraId="35547235" w14:textId="77777777" w:rsidR="00017DBD" w:rsidRDefault="00017DBD" w:rsidP="00017DBD">
      <w:pPr>
        <w:pStyle w:val="PL"/>
      </w:pPr>
      <w:r>
        <w:t xml:space="preserve">        confidence:</w:t>
      </w:r>
    </w:p>
    <w:p w14:paraId="03AE1F85" w14:textId="77777777" w:rsidR="00017DBD" w:rsidRDefault="00017DBD" w:rsidP="00017DBD">
      <w:pPr>
        <w:pStyle w:val="PL"/>
      </w:pPr>
      <w:r>
        <w:t xml:space="preserve">          $ref: 'TS29571_CommonData.yaml#/components/schemas/Uinteger'</w:t>
      </w:r>
    </w:p>
    <w:p w14:paraId="49FBD0A3" w14:textId="77777777" w:rsidR="00017DBD" w:rsidRDefault="00017DBD" w:rsidP="00017DBD">
      <w:pPr>
        <w:pStyle w:val="PL"/>
      </w:pPr>
      <w:r>
        <w:t xml:space="preserve">      required:</w:t>
      </w:r>
    </w:p>
    <w:p w14:paraId="5C7FD435" w14:textId="77777777" w:rsidR="00017DBD" w:rsidRDefault="00017DBD" w:rsidP="00017DBD">
      <w:pPr>
        <w:pStyle w:val="PL"/>
      </w:pPr>
      <w:r>
        <w:t xml:space="preserve">        - tsStart</w:t>
      </w:r>
    </w:p>
    <w:p w14:paraId="2EFCCAAC" w14:textId="77777777" w:rsidR="00017DBD" w:rsidRDefault="00017DBD" w:rsidP="00017DBD">
      <w:pPr>
        <w:pStyle w:val="PL"/>
      </w:pPr>
      <w:r>
        <w:t xml:space="preserve">        - tsDuration</w:t>
      </w:r>
    </w:p>
    <w:p w14:paraId="32F80506" w14:textId="77777777" w:rsidR="00017DBD" w:rsidRDefault="00017DBD" w:rsidP="00017DBD">
      <w:pPr>
        <w:pStyle w:val="PL"/>
      </w:pPr>
      <w:r>
        <w:t xml:space="preserve">        - obsvRedTransExp</w:t>
      </w:r>
    </w:p>
    <w:p w14:paraId="6FE5772A" w14:textId="77777777" w:rsidR="00017DBD" w:rsidRDefault="00017DBD" w:rsidP="00017DBD">
      <w:pPr>
        <w:pStyle w:val="PL"/>
      </w:pPr>
      <w:r>
        <w:t xml:space="preserve">    ObservedRedundantTransExp:</w:t>
      </w:r>
    </w:p>
    <w:p w14:paraId="51198B1B" w14:textId="77777777" w:rsidR="00017DBD" w:rsidRDefault="00017DBD" w:rsidP="00017DBD">
      <w:pPr>
        <w:pStyle w:val="PL"/>
      </w:pPr>
      <w:r>
        <w:t xml:space="preserve">      description: Represents the observed redundant transmission experience related information.</w:t>
      </w:r>
    </w:p>
    <w:p w14:paraId="5BFA6698" w14:textId="77777777" w:rsidR="00017DBD" w:rsidRDefault="00017DBD" w:rsidP="00017DBD">
      <w:pPr>
        <w:pStyle w:val="PL"/>
      </w:pPr>
      <w:r>
        <w:t xml:space="preserve">      type: object</w:t>
      </w:r>
    </w:p>
    <w:p w14:paraId="303EC29E" w14:textId="77777777" w:rsidR="00017DBD" w:rsidRDefault="00017DBD" w:rsidP="00017DBD">
      <w:pPr>
        <w:pStyle w:val="PL"/>
      </w:pPr>
      <w:r>
        <w:t xml:space="preserve">      properties:</w:t>
      </w:r>
    </w:p>
    <w:p w14:paraId="72BCE25D" w14:textId="77777777" w:rsidR="00017DBD" w:rsidRDefault="00017DBD" w:rsidP="00017DBD">
      <w:pPr>
        <w:pStyle w:val="PL"/>
      </w:pPr>
      <w:r>
        <w:t xml:space="preserve">        </w:t>
      </w:r>
      <w:r>
        <w:rPr>
          <w:lang w:eastAsia="zh-CN"/>
        </w:rPr>
        <w:t>avgPktDropRateUl</w:t>
      </w:r>
      <w:r>
        <w:t>:</w:t>
      </w:r>
    </w:p>
    <w:p w14:paraId="5345081D"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1A5523F8" w14:textId="77777777" w:rsidR="00017DBD" w:rsidRDefault="00017DBD" w:rsidP="00017DBD">
      <w:pPr>
        <w:pStyle w:val="PL"/>
        <w:rPr>
          <w:lang w:eastAsia="zh-CN"/>
        </w:rPr>
      </w:pPr>
      <w:r>
        <w:t xml:space="preserve">        varPktDropRateUl</w:t>
      </w:r>
      <w:r>
        <w:rPr>
          <w:lang w:eastAsia="zh-CN"/>
        </w:rPr>
        <w:t>:</w:t>
      </w:r>
    </w:p>
    <w:p w14:paraId="4F5195FE" w14:textId="77777777" w:rsidR="00017DBD" w:rsidRDefault="00017DBD" w:rsidP="00017DBD">
      <w:pPr>
        <w:pStyle w:val="PL"/>
      </w:pPr>
      <w:r>
        <w:t xml:space="preserve">          $ref: 'TS29571_CommonData.yaml#/components/schemas/Float'</w:t>
      </w:r>
    </w:p>
    <w:p w14:paraId="07F41442" w14:textId="77777777" w:rsidR="00017DBD" w:rsidRDefault="00017DBD" w:rsidP="00017DBD">
      <w:pPr>
        <w:pStyle w:val="PL"/>
        <w:rPr>
          <w:lang w:eastAsia="zh-CN"/>
        </w:rPr>
      </w:pPr>
      <w:r>
        <w:t xml:space="preserve">        </w:t>
      </w:r>
      <w:r>
        <w:rPr>
          <w:lang w:eastAsia="zh-CN"/>
        </w:rPr>
        <w:t>avgPktDropRateDl:</w:t>
      </w:r>
    </w:p>
    <w:p w14:paraId="39B9D96E"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29D7264E" w14:textId="77777777" w:rsidR="00017DBD" w:rsidRDefault="00017DBD" w:rsidP="00017DBD">
      <w:pPr>
        <w:pStyle w:val="PL"/>
        <w:rPr>
          <w:lang w:eastAsia="zh-CN"/>
        </w:rPr>
      </w:pPr>
      <w:r>
        <w:t xml:space="preserve">        varPktDropRateDl</w:t>
      </w:r>
      <w:r>
        <w:rPr>
          <w:lang w:eastAsia="zh-CN"/>
        </w:rPr>
        <w:t>:</w:t>
      </w:r>
    </w:p>
    <w:p w14:paraId="3DE553E8" w14:textId="77777777" w:rsidR="00017DBD" w:rsidRDefault="00017DBD" w:rsidP="00017DBD">
      <w:pPr>
        <w:pStyle w:val="PL"/>
      </w:pPr>
      <w:r>
        <w:t xml:space="preserve">          $ref: 'TS29571_CommonData.yaml#/components/schemas/Float'</w:t>
      </w:r>
    </w:p>
    <w:p w14:paraId="21D0AF65" w14:textId="77777777" w:rsidR="00017DBD" w:rsidRDefault="00017DBD" w:rsidP="00017DBD">
      <w:pPr>
        <w:pStyle w:val="PL"/>
        <w:rPr>
          <w:lang w:eastAsia="zh-CN"/>
        </w:rPr>
      </w:pPr>
      <w:r>
        <w:t xml:space="preserve">        </w:t>
      </w:r>
      <w:r>
        <w:rPr>
          <w:lang w:eastAsia="zh-CN"/>
        </w:rPr>
        <w:t>avgPktDelayUl:</w:t>
      </w:r>
    </w:p>
    <w:p w14:paraId="5DE56D70"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45A440EC" w14:textId="77777777" w:rsidR="00017DBD" w:rsidRDefault="00017DBD" w:rsidP="00017DBD">
      <w:pPr>
        <w:pStyle w:val="PL"/>
        <w:rPr>
          <w:lang w:eastAsia="zh-CN"/>
        </w:rPr>
      </w:pPr>
      <w:r>
        <w:t xml:space="preserve">        </w:t>
      </w:r>
      <w:r>
        <w:rPr>
          <w:lang w:eastAsia="zh-CN"/>
        </w:rPr>
        <w:t>varPktDelayUl:</w:t>
      </w:r>
    </w:p>
    <w:p w14:paraId="495B7267" w14:textId="77777777" w:rsidR="00017DBD" w:rsidRDefault="00017DBD" w:rsidP="00017DBD">
      <w:pPr>
        <w:pStyle w:val="PL"/>
      </w:pPr>
      <w:r>
        <w:t xml:space="preserve">          $ref: 'TS29571_CommonData.yaml#/components/schemas/Float'</w:t>
      </w:r>
    </w:p>
    <w:p w14:paraId="5440BCFF" w14:textId="77777777" w:rsidR="00017DBD" w:rsidRDefault="00017DBD" w:rsidP="00017DBD">
      <w:pPr>
        <w:pStyle w:val="PL"/>
        <w:rPr>
          <w:lang w:eastAsia="zh-CN"/>
        </w:rPr>
      </w:pPr>
      <w:r>
        <w:t xml:space="preserve">        </w:t>
      </w:r>
      <w:r>
        <w:rPr>
          <w:lang w:eastAsia="zh-CN"/>
        </w:rPr>
        <w:t>avgPktDelayDl:</w:t>
      </w:r>
    </w:p>
    <w:p w14:paraId="529F6BD6"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48F8CB7B" w14:textId="77777777" w:rsidR="00017DBD" w:rsidRDefault="00017DBD" w:rsidP="00017DBD">
      <w:pPr>
        <w:pStyle w:val="PL"/>
        <w:rPr>
          <w:lang w:eastAsia="zh-CN"/>
        </w:rPr>
      </w:pPr>
      <w:r>
        <w:t xml:space="preserve">        </w:t>
      </w:r>
      <w:r>
        <w:rPr>
          <w:lang w:eastAsia="zh-CN"/>
        </w:rPr>
        <w:t>varPktDelayDl:</w:t>
      </w:r>
    </w:p>
    <w:p w14:paraId="0BA30641" w14:textId="77777777" w:rsidR="00017DBD" w:rsidRDefault="00017DBD" w:rsidP="00017DBD">
      <w:pPr>
        <w:pStyle w:val="PL"/>
      </w:pPr>
      <w:r>
        <w:t xml:space="preserve">          $ref: 'TS29571_CommonData.yaml#/components/schemas/Float'</w:t>
      </w:r>
    </w:p>
    <w:p w14:paraId="0833938E" w14:textId="77777777" w:rsidR="00017DBD" w:rsidRDefault="00017DBD" w:rsidP="00017DBD">
      <w:pPr>
        <w:pStyle w:val="PL"/>
        <w:rPr>
          <w:lang w:eastAsia="zh-CN"/>
        </w:rPr>
      </w:pPr>
      <w:r>
        <w:t xml:space="preserve">        </w:t>
      </w:r>
      <w:r>
        <w:rPr>
          <w:lang w:eastAsia="zh-CN"/>
        </w:rPr>
        <w:t>avgE2ePktDelayUl:</w:t>
      </w:r>
    </w:p>
    <w:p w14:paraId="3DB05AF2"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319DBDC6" w14:textId="77777777" w:rsidR="00017DBD" w:rsidRDefault="00017DBD" w:rsidP="00017DBD">
      <w:pPr>
        <w:pStyle w:val="PL"/>
        <w:rPr>
          <w:lang w:eastAsia="zh-CN"/>
        </w:rPr>
      </w:pPr>
      <w:r>
        <w:t xml:space="preserve">        </w:t>
      </w:r>
      <w:r>
        <w:rPr>
          <w:lang w:eastAsia="zh-CN"/>
        </w:rPr>
        <w:t>varE2ePktDelayUl:</w:t>
      </w:r>
    </w:p>
    <w:p w14:paraId="0B860FD4" w14:textId="77777777" w:rsidR="00017DBD" w:rsidRDefault="00017DBD" w:rsidP="00017DBD">
      <w:pPr>
        <w:pStyle w:val="PL"/>
      </w:pPr>
      <w:r>
        <w:t xml:space="preserve">          $ref: 'TS29571_CommonData.yaml#/components/schemas/Float'</w:t>
      </w:r>
    </w:p>
    <w:p w14:paraId="3119E2A7" w14:textId="77777777" w:rsidR="00017DBD" w:rsidRDefault="00017DBD" w:rsidP="00017DBD">
      <w:pPr>
        <w:pStyle w:val="PL"/>
        <w:rPr>
          <w:lang w:eastAsia="zh-CN"/>
        </w:rPr>
      </w:pPr>
      <w:r>
        <w:t xml:space="preserve">        </w:t>
      </w:r>
      <w:r>
        <w:rPr>
          <w:lang w:eastAsia="zh-CN"/>
        </w:rPr>
        <w:t>avgE2ePktDelayDl:</w:t>
      </w:r>
    </w:p>
    <w:p w14:paraId="4918E1B5"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5A97A9B4" w14:textId="77777777" w:rsidR="00017DBD" w:rsidRDefault="00017DBD" w:rsidP="00017DBD">
      <w:pPr>
        <w:pStyle w:val="PL"/>
        <w:rPr>
          <w:lang w:eastAsia="zh-CN"/>
        </w:rPr>
      </w:pPr>
      <w:r>
        <w:t xml:space="preserve">        </w:t>
      </w:r>
      <w:r>
        <w:rPr>
          <w:lang w:eastAsia="zh-CN"/>
        </w:rPr>
        <w:t>varE2ePktDelayDl:</w:t>
      </w:r>
    </w:p>
    <w:p w14:paraId="07564D23" w14:textId="77777777" w:rsidR="00017DBD" w:rsidRDefault="00017DBD" w:rsidP="00017DBD">
      <w:pPr>
        <w:pStyle w:val="PL"/>
      </w:pPr>
      <w:r>
        <w:t xml:space="preserve">          $ref: 'TS29571_CommonData.yaml#/components/schemas/Float'</w:t>
      </w:r>
    </w:p>
    <w:p w14:paraId="14D9FD07" w14:textId="77777777" w:rsidR="00017DBD" w:rsidRDefault="00017DBD" w:rsidP="00017DBD">
      <w:pPr>
        <w:pStyle w:val="PL"/>
      </w:pPr>
      <w:r>
        <w:t xml:space="preserve">        </w:t>
      </w:r>
      <w:r>
        <w:rPr>
          <w:lang w:eastAsia="zh-CN"/>
        </w:rPr>
        <w:t>avgE2ePktLossRateUl</w:t>
      </w:r>
      <w:r>
        <w:t>:</w:t>
      </w:r>
    </w:p>
    <w:p w14:paraId="09CCA9B2"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0B96D554" w14:textId="77777777" w:rsidR="00017DBD" w:rsidRDefault="00017DBD" w:rsidP="00017DBD">
      <w:pPr>
        <w:pStyle w:val="PL"/>
        <w:rPr>
          <w:lang w:eastAsia="zh-CN"/>
        </w:rPr>
      </w:pPr>
      <w:r>
        <w:t xml:space="preserve">        varE2ePktLossRateUl</w:t>
      </w:r>
      <w:r>
        <w:rPr>
          <w:lang w:eastAsia="zh-CN"/>
        </w:rPr>
        <w:t>:</w:t>
      </w:r>
    </w:p>
    <w:p w14:paraId="3482ABD1" w14:textId="77777777" w:rsidR="00017DBD" w:rsidRDefault="00017DBD" w:rsidP="00017DBD">
      <w:pPr>
        <w:pStyle w:val="PL"/>
      </w:pPr>
      <w:r>
        <w:t xml:space="preserve">          $ref: 'TS29571_CommonData.yaml#/components/schemas/Float'</w:t>
      </w:r>
    </w:p>
    <w:p w14:paraId="14064287" w14:textId="77777777" w:rsidR="00017DBD" w:rsidRDefault="00017DBD" w:rsidP="00017DBD">
      <w:pPr>
        <w:pStyle w:val="PL"/>
        <w:rPr>
          <w:lang w:eastAsia="zh-CN"/>
        </w:rPr>
      </w:pPr>
      <w:r>
        <w:t xml:space="preserve">        </w:t>
      </w:r>
      <w:r>
        <w:rPr>
          <w:lang w:eastAsia="zh-CN"/>
        </w:rPr>
        <w:t>avgE2ePktLossRateDl:</w:t>
      </w:r>
    </w:p>
    <w:p w14:paraId="4F32E11A"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6DF274CA" w14:textId="77777777" w:rsidR="00017DBD" w:rsidRDefault="00017DBD" w:rsidP="00017DBD">
      <w:pPr>
        <w:pStyle w:val="PL"/>
        <w:rPr>
          <w:lang w:eastAsia="zh-CN"/>
        </w:rPr>
      </w:pPr>
      <w:r>
        <w:t xml:space="preserve">        varE2ePktLossRateDl</w:t>
      </w:r>
      <w:r>
        <w:rPr>
          <w:lang w:eastAsia="zh-CN"/>
        </w:rPr>
        <w:t>:</w:t>
      </w:r>
    </w:p>
    <w:p w14:paraId="09775B21" w14:textId="77777777" w:rsidR="00017DBD" w:rsidRDefault="00017DBD" w:rsidP="00017DBD">
      <w:pPr>
        <w:pStyle w:val="PL"/>
      </w:pPr>
      <w:r>
        <w:t xml:space="preserve">          $ref: 'TS29571_CommonData.yaml#/components/schemas/Float'</w:t>
      </w:r>
    </w:p>
    <w:p w14:paraId="42EFAA46" w14:textId="77777777" w:rsidR="00017DBD" w:rsidRPr="004C08D5" w:rsidRDefault="00017DBD" w:rsidP="00017DBD">
      <w:pPr>
        <w:pStyle w:val="PL"/>
      </w:pPr>
    </w:p>
    <w:p w14:paraId="7F641C7D" w14:textId="77777777" w:rsidR="00017DBD" w:rsidRDefault="00017DBD" w:rsidP="00017DBD">
      <w:pPr>
        <w:pStyle w:val="PL"/>
      </w:pPr>
      <w:r>
        <w:t xml:space="preserve">    WlanPerformanceReq:</w:t>
      </w:r>
    </w:p>
    <w:p w14:paraId="3EA5D82D" w14:textId="77777777" w:rsidR="00017DBD" w:rsidRDefault="00017DBD" w:rsidP="00017DBD">
      <w:pPr>
        <w:pStyle w:val="PL"/>
      </w:pPr>
      <w:r>
        <w:t xml:space="preserve">      description: Represents other WLAN performance analytics requirements.</w:t>
      </w:r>
    </w:p>
    <w:p w14:paraId="7B631E6B" w14:textId="77777777" w:rsidR="00017DBD" w:rsidRDefault="00017DBD" w:rsidP="00017DBD">
      <w:pPr>
        <w:pStyle w:val="PL"/>
      </w:pPr>
      <w:r>
        <w:t xml:space="preserve">      type: object</w:t>
      </w:r>
    </w:p>
    <w:p w14:paraId="2492FA8A" w14:textId="77777777" w:rsidR="00017DBD" w:rsidRDefault="00017DBD" w:rsidP="00017DBD">
      <w:pPr>
        <w:pStyle w:val="PL"/>
      </w:pPr>
      <w:r>
        <w:lastRenderedPageBreak/>
        <w:t xml:space="preserve">      properties:</w:t>
      </w:r>
    </w:p>
    <w:p w14:paraId="35A249CA" w14:textId="77777777" w:rsidR="00017DBD" w:rsidRDefault="00017DBD" w:rsidP="00017DBD">
      <w:pPr>
        <w:pStyle w:val="PL"/>
      </w:pPr>
      <w:r>
        <w:t xml:space="preserve">        ssIds:</w:t>
      </w:r>
    </w:p>
    <w:p w14:paraId="2DF59311" w14:textId="77777777" w:rsidR="00017DBD" w:rsidRDefault="00017DBD" w:rsidP="00017DBD">
      <w:pPr>
        <w:pStyle w:val="PL"/>
      </w:pPr>
      <w:r>
        <w:t xml:space="preserve">          type: array</w:t>
      </w:r>
    </w:p>
    <w:p w14:paraId="4117ADFF" w14:textId="77777777" w:rsidR="00017DBD" w:rsidRDefault="00017DBD" w:rsidP="00017DBD">
      <w:pPr>
        <w:pStyle w:val="PL"/>
      </w:pPr>
      <w:r>
        <w:t xml:space="preserve">          items:</w:t>
      </w:r>
    </w:p>
    <w:p w14:paraId="447AD9AA" w14:textId="77777777" w:rsidR="00017DBD" w:rsidRDefault="00017DBD" w:rsidP="00017DBD">
      <w:pPr>
        <w:pStyle w:val="PL"/>
      </w:pPr>
      <w:r>
        <w:t xml:space="preserve">            type: string</w:t>
      </w:r>
    </w:p>
    <w:p w14:paraId="37FD3A48" w14:textId="77777777" w:rsidR="00017DBD" w:rsidRDefault="00017DBD" w:rsidP="00017DBD">
      <w:pPr>
        <w:pStyle w:val="PL"/>
      </w:pPr>
      <w:r>
        <w:t xml:space="preserve">          minItems: 1</w:t>
      </w:r>
    </w:p>
    <w:p w14:paraId="08B1A8BD" w14:textId="77777777" w:rsidR="00017DBD" w:rsidRDefault="00017DBD" w:rsidP="00017DBD">
      <w:pPr>
        <w:pStyle w:val="PL"/>
      </w:pPr>
      <w:r>
        <w:t xml:space="preserve">        bssIds:</w:t>
      </w:r>
    </w:p>
    <w:p w14:paraId="22A30034" w14:textId="77777777" w:rsidR="00017DBD" w:rsidRDefault="00017DBD" w:rsidP="00017DBD">
      <w:pPr>
        <w:pStyle w:val="PL"/>
      </w:pPr>
      <w:r>
        <w:t xml:space="preserve">          type: array</w:t>
      </w:r>
    </w:p>
    <w:p w14:paraId="624B7E71" w14:textId="77777777" w:rsidR="00017DBD" w:rsidRDefault="00017DBD" w:rsidP="00017DBD">
      <w:pPr>
        <w:pStyle w:val="PL"/>
      </w:pPr>
      <w:r>
        <w:t xml:space="preserve">          items:</w:t>
      </w:r>
    </w:p>
    <w:p w14:paraId="053E8DB2" w14:textId="77777777" w:rsidR="00017DBD" w:rsidRDefault="00017DBD" w:rsidP="00017DBD">
      <w:pPr>
        <w:pStyle w:val="PL"/>
      </w:pPr>
      <w:r>
        <w:t xml:space="preserve">            type: string</w:t>
      </w:r>
    </w:p>
    <w:p w14:paraId="4BCE9492" w14:textId="77777777" w:rsidR="00017DBD" w:rsidRDefault="00017DBD" w:rsidP="00017DBD">
      <w:pPr>
        <w:pStyle w:val="PL"/>
      </w:pPr>
      <w:r>
        <w:t xml:space="preserve">          minItems: 1</w:t>
      </w:r>
    </w:p>
    <w:p w14:paraId="4F2673A3" w14:textId="77777777" w:rsidR="00017DBD" w:rsidRDefault="00017DBD" w:rsidP="00017DBD">
      <w:pPr>
        <w:pStyle w:val="PL"/>
      </w:pPr>
      <w:r>
        <w:t xml:space="preserve">        wlanOrderCriter:</w:t>
      </w:r>
    </w:p>
    <w:p w14:paraId="112F22D0" w14:textId="77777777" w:rsidR="00017DBD" w:rsidRDefault="00017DBD" w:rsidP="00017DBD">
      <w:pPr>
        <w:pStyle w:val="PL"/>
      </w:pPr>
      <w:r>
        <w:t xml:space="preserve">          $ref: '#/components/schemas/WlanOrderingCriterion'</w:t>
      </w:r>
    </w:p>
    <w:p w14:paraId="58573CEF" w14:textId="77777777" w:rsidR="00017DBD" w:rsidRDefault="00017DBD" w:rsidP="00017DBD">
      <w:pPr>
        <w:pStyle w:val="PL"/>
      </w:pPr>
      <w:r>
        <w:t xml:space="preserve">        order:</w:t>
      </w:r>
    </w:p>
    <w:p w14:paraId="25C97F95" w14:textId="77777777" w:rsidR="00017DBD" w:rsidRDefault="00017DBD" w:rsidP="00017DBD">
      <w:pPr>
        <w:pStyle w:val="PL"/>
      </w:pPr>
      <w:r>
        <w:t xml:space="preserve">          $ref: '#/components/schemas/MatchingDirection'</w:t>
      </w:r>
    </w:p>
    <w:p w14:paraId="3E303A0A" w14:textId="77777777" w:rsidR="00017DBD" w:rsidRDefault="00017DBD" w:rsidP="00017DBD">
      <w:pPr>
        <w:pStyle w:val="PL"/>
      </w:pPr>
    </w:p>
    <w:p w14:paraId="5B2F7357" w14:textId="77777777" w:rsidR="00017DBD" w:rsidRDefault="00017DBD" w:rsidP="00017DBD">
      <w:pPr>
        <w:pStyle w:val="PL"/>
      </w:pPr>
      <w:r>
        <w:t xml:space="preserve">    WlanPerformanceInfo:</w:t>
      </w:r>
    </w:p>
    <w:p w14:paraId="4668A50D" w14:textId="77777777" w:rsidR="00017DBD" w:rsidRDefault="00017DBD" w:rsidP="00017DBD">
      <w:pPr>
        <w:pStyle w:val="PL"/>
      </w:pPr>
      <w:r>
        <w:t xml:space="preserve">      description: The WLAN performance related information.</w:t>
      </w:r>
    </w:p>
    <w:p w14:paraId="3790B266" w14:textId="77777777" w:rsidR="00017DBD" w:rsidRDefault="00017DBD" w:rsidP="00017DBD">
      <w:pPr>
        <w:pStyle w:val="PL"/>
      </w:pPr>
      <w:r>
        <w:t xml:space="preserve">      type: object</w:t>
      </w:r>
    </w:p>
    <w:p w14:paraId="4518C241" w14:textId="77777777" w:rsidR="00017DBD" w:rsidRDefault="00017DBD" w:rsidP="00017DBD">
      <w:pPr>
        <w:pStyle w:val="PL"/>
      </w:pPr>
      <w:r>
        <w:t xml:space="preserve">      properties:</w:t>
      </w:r>
    </w:p>
    <w:p w14:paraId="61E1113A" w14:textId="77777777" w:rsidR="00017DBD" w:rsidRDefault="00017DBD" w:rsidP="00017DBD">
      <w:pPr>
        <w:pStyle w:val="PL"/>
      </w:pPr>
      <w:r>
        <w:t xml:space="preserve">        networkArea:</w:t>
      </w:r>
    </w:p>
    <w:p w14:paraId="125EC134" w14:textId="77777777" w:rsidR="00017DBD" w:rsidRDefault="00017DBD" w:rsidP="00017DBD">
      <w:pPr>
        <w:pStyle w:val="PL"/>
      </w:pPr>
      <w:r>
        <w:t xml:space="preserve">          $ref: 'TS29554_Npcf_BDTPolicyControl.yaml#/components/schemas/NetworkAreaInfo'</w:t>
      </w:r>
    </w:p>
    <w:p w14:paraId="5826A747" w14:textId="77777777" w:rsidR="00017DBD" w:rsidRDefault="00017DBD" w:rsidP="00017DBD">
      <w:pPr>
        <w:pStyle w:val="PL"/>
      </w:pPr>
      <w:r>
        <w:t xml:space="preserve">        wlanPerSsidInfos:</w:t>
      </w:r>
    </w:p>
    <w:p w14:paraId="5DEC4242" w14:textId="77777777" w:rsidR="00017DBD" w:rsidRDefault="00017DBD" w:rsidP="00017DBD">
      <w:pPr>
        <w:pStyle w:val="PL"/>
      </w:pPr>
      <w:r>
        <w:t xml:space="preserve">          type: array</w:t>
      </w:r>
    </w:p>
    <w:p w14:paraId="4BB6B44B" w14:textId="77777777" w:rsidR="00017DBD" w:rsidRDefault="00017DBD" w:rsidP="00017DBD">
      <w:pPr>
        <w:pStyle w:val="PL"/>
      </w:pPr>
      <w:r>
        <w:t xml:space="preserve">          items:</w:t>
      </w:r>
    </w:p>
    <w:p w14:paraId="3B2F84AD" w14:textId="77777777" w:rsidR="00017DBD" w:rsidRDefault="00017DBD" w:rsidP="00017DBD">
      <w:pPr>
        <w:pStyle w:val="PL"/>
      </w:pPr>
      <w:r>
        <w:t xml:space="preserve">            $ref: '#/components/schemas/WlanPerSsIdPerformanceInfo'</w:t>
      </w:r>
    </w:p>
    <w:p w14:paraId="2901BC1D" w14:textId="77777777" w:rsidR="00017DBD" w:rsidRDefault="00017DBD" w:rsidP="00017DBD">
      <w:pPr>
        <w:pStyle w:val="PL"/>
      </w:pPr>
      <w:r>
        <w:t xml:space="preserve">          minItems: 1</w:t>
      </w:r>
    </w:p>
    <w:p w14:paraId="429A6127" w14:textId="77777777" w:rsidR="00017DBD" w:rsidRDefault="00017DBD" w:rsidP="00017DBD">
      <w:pPr>
        <w:pStyle w:val="PL"/>
      </w:pPr>
      <w:r>
        <w:t xml:space="preserve">        wlanPerUeIdInfos:</w:t>
      </w:r>
    </w:p>
    <w:p w14:paraId="378DECFC" w14:textId="77777777" w:rsidR="00017DBD" w:rsidRDefault="00017DBD" w:rsidP="00017DBD">
      <w:pPr>
        <w:pStyle w:val="PL"/>
      </w:pPr>
      <w:r>
        <w:t xml:space="preserve">          type: array</w:t>
      </w:r>
    </w:p>
    <w:p w14:paraId="5AC954E4" w14:textId="77777777" w:rsidR="00017DBD" w:rsidRDefault="00017DBD" w:rsidP="00017DBD">
      <w:pPr>
        <w:pStyle w:val="PL"/>
      </w:pPr>
      <w:r>
        <w:t xml:space="preserve">          items:</w:t>
      </w:r>
    </w:p>
    <w:p w14:paraId="78CA8465" w14:textId="77777777" w:rsidR="00017DBD" w:rsidRDefault="00017DBD" w:rsidP="00017DBD">
      <w:pPr>
        <w:pStyle w:val="PL"/>
      </w:pPr>
      <w:r>
        <w:t xml:space="preserve">            $ref: '#/components/schemas/WlanPerUeIdPerformanceInfo'</w:t>
      </w:r>
    </w:p>
    <w:p w14:paraId="0C46012B" w14:textId="77777777" w:rsidR="00017DBD" w:rsidRDefault="00017DBD" w:rsidP="00017DBD">
      <w:pPr>
        <w:pStyle w:val="PL"/>
      </w:pPr>
      <w:r>
        <w:t xml:space="preserve">          minItems: 1</w:t>
      </w:r>
    </w:p>
    <w:p w14:paraId="74A78671" w14:textId="77777777" w:rsidR="00017DBD" w:rsidRDefault="00017DBD" w:rsidP="00017DBD">
      <w:pPr>
        <w:pStyle w:val="PL"/>
      </w:pPr>
      <w:r>
        <w:t xml:space="preserve">          description: &gt;</w:t>
      </w:r>
    </w:p>
    <w:p w14:paraId="59DD8340" w14:textId="77777777" w:rsidR="00017DBD" w:rsidRDefault="00017DBD" w:rsidP="00017DBD">
      <w:pPr>
        <w:pStyle w:val="PL"/>
        <w:rPr>
          <w:rFonts w:cs="Arial"/>
          <w:szCs w:val="18"/>
        </w:rPr>
      </w:pPr>
      <w:r>
        <w:t xml:space="preserve">            </w:t>
      </w:r>
      <w:r>
        <w:rPr>
          <w:rFonts w:cs="Arial"/>
          <w:szCs w:val="18"/>
        </w:rPr>
        <w:t>WLAN performance information for UE Id(s) of WLAN access points deployed in the Area</w:t>
      </w:r>
    </w:p>
    <w:p w14:paraId="2201252A" w14:textId="77777777" w:rsidR="00017DBD" w:rsidRDefault="00017DBD" w:rsidP="00017DBD">
      <w:pPr>
        <w:pStyle w:val="PL"/>
      </w:pPr>
      <w:r>
        <w:t xml:space="preserve">           </w:t>
      </w:r>
      <w:r>
        <w:rPr>
          <w:rFonts w:cs="Arial"/>
          <w:szCs w:val="18"/>
        </w:rPr>
        <w:t xml:space="preserve"> of Interest</w:t>
      </w:r>
      <w:r>
        <w:t>.</w:t>
      </w:r>
    </w:p>
    <w:p w14:paraId="20FB79DA" w14:textId="77777777" w:rsidR="00017DBD" w:rsidRDefault="00017DBD" w:rsidP="00017DBD">
      <w:pPr>
        <w:pStyle w:val="PL"/>
      </w:pPr>
      <w:r>
        <w:t xml:space="preserve">      required:</w:t>
      </w:r>
    </w:p>
    <w:p w14:paraId="6A7E5F82" w14:textId="77777777" w:rsidR="00017DBD" w:rsidRDefault="00017DBD" w:rsidP="00017DBD">
      <w:pPr>
        <w:pStyle w:val="PL"/>
      </w:pPr>
      <w:r>
        <w:t xml:space="preserve">        - wlanPerSsidInfos</w:t>
      </w:r>
    </w:p>
    <w:p w14:paraId="0D22EABA" w14:textId="77777777" w:rsidR="00017DBD" w:rsidRDefault="00017DBD" w:rsidP="00017DBD">
      <w:pPr>
        <w:pStyle w:val="PL"/>
      </w:pPr>
    </w:p>
    <w:p w14:paraId="0F9395A6" w14:textId="77777777" w:rsidR="00017DBD" w:rsidRDefault="00017DBD" w:rsidP="00017DBD">
      <w:pPr>
        <w:pStyle w:val="PL"/>
      </w:pPr>
      <w:r>
        <w:t xml:space="preserve">    WlanPerSsIdPerformanceInfo:</w:t>
      </w:r>
    </w:p>
    <w:p w14:paraId="2BE0BE00" w14:textId="77777777" w:rsidR="00017DBD" w:rsidRDefault="00017DBD" w:rsidP="00017DBD">
      <w:pPr>
        <w:pStyle w:val="PL"/>
      </w:pPr>
      <w:r>
        <w:t xml:space="preserve">      description: The WLAN performance per SSID.</w:t>
      </w:r>
    </w:p>
    <w:p w14:paraId="67E5BE6B" w14:textId="77777777" w:rsidR="00017DBD" w:rsidRDefault="00017DBD" w:rsidP="00017DBD">
      <w:pPr>
        <w:pStyle w:val="PL"/>
      </w:pPr>
      <w:r>
        <w:t xml:space="preserve">      type: object</w:t>
      </w:r>
    </w:p>
    <w:p w14:paraId="73C70674" w14:textId="77777777" w:rsidR="00017DBD" w:rsidRDefault="00017DBD" w:rsidP="00017DBD">
      <w:pPr>
        <w:pStyle w:val="PL"/>
      </w:pPr>
      <w:r>
        <w:t xml:space="preserve">      properties:</w:t>
      </w:r>
    </w:p>
    <w:p w14:paraId="354F8C73" w14:textId="77777777" w:rsidR="00017DBD" w:rsidRDefault="00017DBD" w:rsidP="00017DBD">
      <w:pPr>
        <w:pStyle w:val="PL"/>
      </w:pPr>
      <w:r>
        <w:t xml:space="preserve">        ssId:</w:t>
      </w:r>
    </w:p>
    <w:p w14:paraId="47CBD871" w14:textId="77777777" w:rsidR="00017DBD" w:rsidRDefault="00017DBD" w:rsidP="00017DBD">
      <w:pPr>
        <w:pStyle w:val="PL"/>
      </w:pPr>
      <w:r>
        <w:t xml:space="preserve">          type: string</w:t>
      </w:r>
    </w:p>
    <w:p w14:paraId="723B3785" w14:textId="77777777" w:rsidR="00017DBD" w:rsidRDefault="00017DBD" w:rsidP="00017DBD">
      <w:pPr>
        <w:pStyle w:val="PL"/>
      </w:pPr>
      <w:r>
        <w:t xml:space="preserve">        wlanPerTsInfos:</w:t>
      </w:r>
    </w:p>
    <w:p w14:paraId="64CDECAA" w14:textId="77777777" w:rsidR="00017DBD" w:rsidRDefault="00017DBD" w:rsidP="00017DBD">
      <w:pPr>
        <w:pStyle w:val="PL"/>
      </w:pPr>
      <w:r>
        <w:t xml:space="preserve">          type: array</w:t>
      </w:r>
    </w:p>
    <w:p w14:paraId="4AFD1FA2" w14:textId="77777777" w:rsidR="00017DBD" w:rsidRDefault="00017DBD" w:rsidP="00017DBD">
      <w:pPr>
        <w:pStyle w:val="PL"/>
      </w:pPr>
      <w:r>
        <w:t xml:space="preserve">          items:</w:t>
      </w:r>
    </w:p>
    <w:p w14:paraId="6BB35693" w14:textId="77777777" w:rsidR="00017DBD" w:rsidRDefault="00017DBD" w:rsidP="00017DBD">
      <w:pPr>
        <w:pStyle w:val="PL"/>
      </w:pPr>
      <w:r>
        <w:t xml:space="preserve">            $ref: '#/components/schemas/WlanPerTsPerformanceInfo'</w:t>
      </w:r>
    </w:p>
    <w:p w14:paraId="5A0D459A" w14:textId="77777777" w:rsidR="00017DBD" w:rsidRDefault="00017DBD" w:rsidP="00017DBD">
      <w:pPr>
        <w:pStyle w:val="PL"/>
      </w:pPr>
      <w:r>
        <w:t xml:space="preserve">          minItems: 1</w:t>
      </w:r>
    </w:p>
    <w:p w14:paraId="4A341D0E" w14:textId="77777777" w:rsidR="00017DBD" w:rsidRDefault="00017DBD" w:rsidP="00017DBD">
      <w:pPr>
        <w:pStyle w:val="PL"/>
      </w:pPr>
      <w:r>
        <w:t xml:space="preserve">      required:</w:t>
      </w:r>
    </w:p>
    <w:p w14:paraId="4C4B8271" w14:textId="77777777" w:rsidR="00017DBD" w:rsidRDefault="00017DBD" w:rsidP="00017DBD">
      <w:pPr>
        <w:pStyle w:val="PL"/>
      </w:pPr>
      <w:r>
        <w:t xml:space="preserve">        - ssId</w:t>
      </w:r>
    </w:p>
    <w:p w14:paraId="07D81986" w14:textId="77777777" w:rsidR="00017DBD" w:rsidRDefault="00017DBD" w:rsidP="00017DBD">
      <w:pPr>
        <w:pStyle w:val="PL"/>
      </w:pPr>
      <w:r>
        <w:t xml:space="preserve">        - wlanPerTsInfos</w:t>
      </w:r>
    </w:p>
    <w:p w14:paraId="0857CF73" w14:textId="77777777" w:rsidR="00017DBD" w:rsidRDefault="00017DBD" w:rsidP="00017DBD">
      <w:pPr>
        <w:pStyle w:val="PL"/>
      </w:pPr>
    </w:p>
    <w:p w14:paraId="2BBE10DF" w14:textId="77777777" w:rsidR="00017DBD" w:rsidRDefault="00017DBD" w:rsidP="00017DBD">
      <w:pPr>
        <w:pStyle w:val="PL"/>
      </w:pPr>
      <w:r>
        <w:t xml:space="preserve">    WlanPerUeIdPerformanceInfo:</w:t>
      </w:r>
    </w:p>
    <w:p w14:paraId="359A074A" w14:textId="77777777" w:rsidR="00017DBD" w:rsidRDefault="00017DBD" w:rsidP="00017DBD">
      <w:pPr>
        <w:pStyle w:val="PL"/>
      </w:pPr>
      <w:r>
        <w:t xml:space="preserve">      description: The WLAN performance per UE ID.</w:t>
      </w:r>
    </w:p>
    <w:p w14:paraId="71167846" w14:textId="77777777" w:rsidR="00017DBD" w:rsidRDefault="00017DBD" w:rsidP="00017DBD">
      <w:pPr>
        <w:pStyle w:val="PL"/>
      </w:pPr>
      <w:r>
        <w:t xml:space="preserve">      type: object</w:t>
      </w:r>
    </w:p>
    <w:p w14:paraId="0610FFD5" w14:textId="77777777" w:rsidR="00017DBD" w:rsidRDefault="00017DBD" w:rsidP="00017DBD">
      <w:pPr>
        <w:pStyle w:val="PL"/>
      </w:pPr>
      <w:r>
        <w:t xml:space="preserve">      properties:</w:t>
      </w:r>
    </w:p>
    <w:p w14:paraId="55333F28" w14:textId="77777777" w:rsidR="00017DBD" w:rsidRDefault="00017DBD" w:rsidP="00017DBD">
      <w:pPr>
        <w:pStyle w:val="PL"/>
      </w:pPr>
      <w:r>
        <w:t xml:space="preserve">        supi:</w:t>
      </w:r>
    </w:p>
    <w:p w14:paraId="2A0AC4E3" w14:textId="77777777" w:rsidR="00017DBD" w:rsidRDefault="00017DBD" w:rsidP="00017DBD">
      <w:pPr>
        <w:pStyle w:val="PL"/>
      </w:pPr>
      <w:r>
        <w:t xml:space="preserve">          $ref: 'TS29571_CommonData.yaml#/components/schemas/Supi'</w:t>
      </w:r>
    </w:p>
    <w:p w14:paraId="7A300CC2" w14:textId="77777777" w:rsidR="00017DBD" w:rsidRDefault="00017DBD" w:rsidP="00017DBD">
      <w:pPr>
        <w:pStyle w:val="PL"/>
      </w:pPr>
      <w:r>
        <w:t xml:space="preserve">        wlanPerTsInfos:</w:t>
      </w:r>
    </w:p>
    <w:p w14:paraId="20665595" w14:textId="77777777" w:rsidR="00017DBD" w:rsidRDefault="00017DBD" w:rsidP="00017DBD">
      <w:pPr>
        <w:pStyle w:val="PL"/>
      </w:pPr>
      <w:r>
        <w:t xml:space="preserve">          type: array</w:t>
      </w:r>
    </w:p>
    <w:p w14:paraId="10EDE636" w14:textId="77777777" w:rsidR="00017DBD" w:rsidRDefault="00017DBD" w:rsidP="00017DBD">
      <w:pPr>
        <w:pStyle w:val="PL"/>
      </w:pPr>
      <w:r>
        <w:t xml:space="preserve">          items:</w:t>
      </w:r>
    </w:p>
    <w:p w14:paraId="11A5581F" w14:textId="77777777" w:rsidR="00017DBD" w:rsidRDefault="00017DBD" w:rsidP="00017DBD">
      <w:pPr>
        <w:pStyle w:val="PL"/>
      </w:pPr>
      <w:r>
        <w:t xml:space="preserve">            $ref: '#/components/schemas/WlanPerTsPerformanceInfo'</w:t>
      </w:r>
    </w:p>
    <w:p w14:paraId="0F326113" w14:textId="77777777" w:rsidR="00017DBD" w:rsidRDefault="00017DBD" w:rsidP="00017DBD">
      <w:pPr>
        <w:pStyle w:val="PL"/>
      </w:pPr>
      <w:r>
        <w:t xml:space="preserve">          minItems: 1</w:t>
      </w:r>
    </w:p>
    <w:p w14:paraId="1AC2D824" w14:textId="77777777" w:rsidR="00017DBD" w:rsidRDefault="00017DBD" w:rsidP="00017DBD">
      <w:pPr>
        <w:pStyle w:val="PL"/>
      </w:pPr>
      <w:r>
        <w:t xml:space="preserve">          description: &gt;</w:t>
      </w:r>
    </w:p>
    <w:p w14:paraId="3FEAA66F" w14:textId="77777777" w:rsidR="00017DBD" w:rsidRDefault="00017DBD" w:rsidP="00017DBD">
      <w:pPr>
        <w:pStyle w:val="PL"/>
      </w:pPr>
      <w:r>
        <w:t xml:space="preserve">            </w:t>
      </w:r>
      <w:r>
        <w:rPr>
          <w:rFonts w:cs="Arial"/>
          <w:szCs w:val="18"/>
        </w:rPr>
        <w:t>WLAN performance information per Time Slot during the analytics target period</w:t>
      </w:r>
      <w:r>
        <w:t>.</w:t>
      </w:r>
    </w:p>
    <w:p w14:paraId="27FFC37F" w14:textId="77777777" w:rsidR="00017DBD" w:rsidRDefault="00017DBD" w:rsidP="00017DBD">
      <w:pPr>
        <w:pStyle w:val="PL"/>
      </w:pPr>
      <w:r>
        <w:t xml:space="preserve">      required:</w:t>
      </w:r>
    </w:p>
    <w:p w14:paraId="19FBAA71" w14:textId="77777777" w:rsidR="00017DBD" w:rsidRDefault="00017DBD" w:rsidP="00017DBD">
      <w:pPr>
        <w:pStyle w:val="PL"/>
      </w:pPr>
      <w:r>
        <w:t xml:space="preserve">        - supi</w:t>
      </w:r>
    </w:p>
    <w:p w14:paraId="66C67994" w14:textId="77777777" w:rsidR="00017DBD" w:rsidRDefault="00017DBD" w:rsidP="00017DBD">
      <w:pPr>
        <w:pStyle w:val="PL"/>
      </w:pPr>
      <w:r>
        <w:t xml:space="preserve">        - wlanPerTsInfos</w:t>
      </w:r>
    </w:p>
    <w:p w14:paraId="67331C5F" w14:textId="77777777" w:rsidR="00017DBD" w:rsidRDefault="00017DBD" w:rsidP="00017DBD">
      <w:pPr>
        <w:pStyle w:val="PL"/>
      </w:pPr>
    </w:p>
    <w:p w14:paraId="2ED46126" w14:textId="77777777" w:rsidR="00017DBD" w:rsidRDefault="00017DBD" w:rsidP="00017DBD">
      <w:pPr>
        <w:pStyle w:val="PL"/>
      </w:pPr>
      <w:r>
        <w:t xml:space="preserve">    WlanPerTsPerformanceInfo:</w:t>
      </w:r>
    </w:p>
    <w:p w14:paraId="249FB337" w14:textId="77777777" w:rsidR="00017DBD" w:rsidRDefault="00017DBD" w:rsidP="00017DBD">
      <w:pPr>
        <w:pStyle w:val="PL"/>
      </w:pPr>
      <w:r>
        <w:t xml:space="preserve">      description: WLAN performance information per Time Slot during the analytics target period.</w:t>
      </w:r>
    </w:p>
    <w:p w14:paraId="1DAB189A" w14:textId="77777777" w:rsidR="00017DBD" w:rsidRDefault="00017DBD" w:rsidP="00017DBD">
      <w:pPr>
        <w:pStyle w:val="PL"/>
      </w:pPr>
      <w:r>
        <w:t xml:space="preserve">      type: object</w:t>
      </w:r>
    </w:p>
    <w:p w14:paraId="47DB9AB2" w14:textId="77777777" w:rsidR="00017DBD" w:rsidRDefault="00017DBD" w:rsidP="00017DBD">
      <w:pPr>
        <w:pStyle w:val="PL"/>
      </w:pPr>
      <w:r>
        <w:t xml:space="preserve">      properties:</w:t>
      </w:r>
    </w:p>
    <w:p w14:paraId="4ECA74D5" w14:textId="77777777" w:rsidR="00017DBD" w:rsidRDefault="00017DBD" w:rsidP="00017DBD">
      <w:pPr>
        <w:pStyle w:val="PL"/>
      </w:pPr>
      <w:r>
        <w:t xml:space="preserve">        tsStart:</w:t>
      </w:r>
    </w:p>
    <w:p w14:paraId="47F0E4DF" w14:textId="77777777" w:rsidR="00017DBD" w:rsidRDefault="00017DBD" w:rsidP="00017DBD">
      <w:pPr>
        <w:pStyle w:val="PL"/>
      </w:pPr>
      <w:r>
        <w:t xml:space="preserve">          $ref: 'TS29571_CommonData.yaml#/components/schemas/DateTime'</w:t>
      </w:r>
    </w:p>
    <w:p w14:paraId="7F892283" w14:textId="77777777" w:rsidR="00017DBD" w:rsidRDefault="00017DBD" w:rsidP="00017DBD">
      <w:pPr>
        <w:pStyle w:val="PL"/>
      </w:pPr>
      <w:r>
        <w:t xml:space="preserve">        tsDuration:</w:t>
      </w:r>
    </w:p>
    <w:p w14:paraId="4AFE042F" w14:textId="77777777" w:rsidR="00017DBD" w:rsidRDefault="00017DBD" w:rsidP="00017DBD">
      <w:pPr>
        <w:pStyle w:val="PL"/>
      </w:pPr>
      <w:r>
        <w:t xml:space="preserve">          $ref: 'TS29571_CommonData.yaml#/components/schemas/DurationSec'</w:t>
      </w:r>
    </w:p>
    <w:p w14:paraId="0DF35E03" w14:textId="77777777" w:rsidR="00017DBD" w:rsidRDefault="00017DBD" w:rsidP="00017DBD">
      <w:pPr>
        <w:pStyle w:val="PL"/>
      </w:pPr>
      <w:r>
        <w:lastRenderedPageBreak/>
        <w:t xml:space="preserve">        rssi:</w:t>
      </w:r>
    </w:p>
    <w:p w14:paraId="4C6A51E3" w14:textId="77777777" w:rsidR="00017DBD" w:rsidRDefault="00017DBD" w:rsidP="00017DBD">
      <w:pPr>
        <w:pStyle w:val="PL"/>
      </w:pPr>
      <w:r>
        <w:t xml:space="preserve">          type: integer</w:t>
      </w:r>
    </w:p>
    <w:p w14:paraId="25D43F2B" w14:textId="77777777" w:rsidR="00017DBD" w:rsidRDefault="00017DBD" w:rsidP="00017DBD">
      <w:pPr>
        <w:pStyle w:val="PL"/>
      </w:pPr>
      <w:r>
        <w:t xml:space="preserve">        rtt:</w:t>
      </w:r>
    </w:p>
    <w:p w14:paraId="5A8815F5" w14:textId="77777777" w:rsidR="00017DBD" w:rsidRDefault="00017DBD" w:rsidP="00017DBD">
      <w:pPr>
        <w:pStyle w:val="PL"/>
      </w:pPr>
      <w:r>
        <w:t xml:space="preserve">          $ref: 'TS29571_CommonData.yaml#/components/schemas/Uinteger'</w:t>
      </w:r>
    </w:p>
    <w:p w14:paraId="31BF40D4" w14:textId="77777777" w:rsidR="00017DBD" w:rsidRDefault="00017DBD" w:rsidP="00017DBD">
      <w:pPr>
        <w:pStyle w:val="PL"/>
      </w:pPr>
      <w:r>
        <w:t xml:space="preserve">        trafficInfo:</w:t>
      </w:r>
    </w:p>
    <w:p w14:paraId="1126E347" w14:textId="77777777" w:rsidR="00017DBD" w:rsidRDefault="00017DBD" w:rsidP="00017DBD">
      <w:pPr>
        <w:pStyle w:val="PL"/>
      </w:pPr>
      <w:r>
        <w:t xml:space="preserve">          $ref: '#/components/schemas/TrafficInformation'</w:t>
      </w:r>
    </w:p>
    <w:p w14:paraId="1BE9E19A" w14:textId="77777777" w:rsidR="00017DBD" w:rsidRDefault="00017DBD" w:rsidP="00017DBD">
      <w:pPr>
        <w:pStyle w:val="PL"/>
      </w:pPr>
      <w:r>
        <w:t xml:space="preserve">        numberOfUes:</w:t>
      </w:r>
    </w:p>
    <w:p w14:paraId="76809D5F" w14:textId="77777777" w:rsidR="00017DBD" w:rsidRDefault="00017DBD" w:rsidP="00017DBD">
      <w:pPr>
        <w:pStyle w:val="PL"/>
      </w:pPr>
      <w:r>
        <w:t xml:space="preserve">          $ref: 'TS29571_CommonData.yaml#/components/schemas/Uinteger'</w:t>
      </w:r>
    </w:p>
    <w:p w14:paraId="3F2229D7" w14:textId="77777777" w:rsidR="00017DBD" w:rsidRDefault="00017DBD" w:rsidP="00017DBD">
      <w:pPr>
        <w:pStyle w:val="PL"/>
      </w:pPr>
      <w:r>
        <w:t xml:space="preserve">        confidence:</w:t>
      </w:r>
    </w:p>
    <w:p w14:paraId="1CABFF57" w14:textId="77777777" w:rsidR="00017DBD" w:rsidRDefault="00017DBD" w:rsidP="00017DBD">
      <w:pPr>
        <w:pStyle w:val="PL"/>
      </w:pPr>
      <w:r>
        <w:t xml:space="preserve">          $ref: 'TS29571_CommonData.yaml#/components/schemas/Uinteger'</w:t>
      </w:r>
    </w:p>
    <w:p w14:paraId="0D6F651B" w14:textId="77777777" w:rsidR="00017DBD" w:rsidRDefault="00017DBD" w:rsidP="00017DBD">
      <w:pPr>
        <w:pStyle w:val="PL"/>
      </w:pPr>
      <w:r>
        <w:t xml:space="preserve">      required:</w:t>
      </w:r>
    </w:p>
    <w:p w14:paraId="05866EA4" w14:textId="77777777" w:rsidR="00017DBD" w:rsidRDefault="00017DBD" w:rsidP="00017DBD">
      <w:pPr>
        <w:pStyle w:val="PL"/>
      </w:pPr>
      <w:r>
        <w:t xml:space="preserve">        - tsStart</w:t>
      </w:r>
    </w:p>
    <w:p w14:paraId="114F350A" w14:textId="77777777" w:rsidR="00017DBD" w:rsidRDefault="00017DBD" w:rsidP="00017DBD">
      <w:pPr>
        <w:pStyle w:val="PL"/>
      </w:pPr>
      <w:r>
        <w:t xml:space="preserve">        - tsDuration</w:t>
      </w:r>
    </w:p>
    <w:p w14:paraId="26B28199" w14:textId="77777777" w:rsidR="00017DBD" w:rsidRDefault="00017DBD" w:rsidP="00017DBD">
      <w:pPr>
        <w:pStyle w:val="PL"/>
      </w:pPr>
      <w:r>
        <w:t xml:space="preserve">      anyOf:</w:t>
      </w:r>
    </w:p>
    <w:p w14:paraId="29229091" w14:textId="77777777" w:rsidR="00017DBD" w:rsidRDefault="00017DBD" w:rsidP="00017DBD">
      <w:pPr>
        <w:pStyle w:val="PL"/>
      </w:pPr>
      <w:r>
        <w:t xml:space="preserve">        - required: [rssi]</w:t>
      </w:r>
    </w:p>
    <w:p w14:paraId="2E10D72E" w14:textId="77777777" w:rsidR="00017DBD" w:rsidRDefault="00017DBD" w:rsidP="00017DBD">
      <w:pPr>
        <w:pStyle w:val="PL"/>
      </w:pPr>
      <w:r>
        <w:t xml:space="preserve">        - required: [rtt]</w:t>
      </w:r>
    </w:p>
    <w:p w14:paraId="571BC4A5" w14:textId="77777777" w:rsidR="00017DBD" w:rsidRDefault="00017DBD" w:rsidP="00017DBD">
      <w:pPr>
        <w:pStyle w:val="PL"/>
      </w:pPr>
      <w:r>
        <w:t xml:space="preserve">        - required: [trafficInfo]</w:t>
      </w:r>
    </w:p>
    <w:p w14:paraId="5F53CBFA" w14:textId="77777777" w:rsidR="00017DBD" w:rsidRDefault="00017DBD" w:rsidP="00017DBD">
      <w:pPr>
        <w:pStyle w:val="PL"/>
      </w:pPr>
      <w:r>
        <w:t xml:space="preserve">        - required: [numberOfUes]</w:t>
      </w:r>
    </w:p>
    <w:p w14:paraId="2CC50E16" w14:textId="77777777" w:rsidR="00017DBD" w:rsidRDefault="00017DBD" w:rsidP="00017DBD">
      <w:pPr>
        <w:pStyle w:val="PL"/>
      </w:pPr>
    </w:p>
    <w:p w14:paraId="1EBA3AC9" w14:textId="77777777" w:rsidR="00017DBD" w:rsidRDefault="00017DBD" w:rsidP="00017DBD">
      <w:pPr>
        <w:pStyle w:val="PL"/>
      </w:pPr>
      <w:r>
        <w:t xml:space="preserve">    TrafficInformation:</w:t>
      </w:r>
    </w:p>
    <w:p w14:paraId="696DEDDC" w14:textId="77777777" w:rsidR="00017DBD" w:rsidRDefault="00017DBD" w:rsidP="00017DBD">
      <w:pPr>
        <w:pStyle w:val="PL"/>
      </w:pPr>
      <w:r>
        <w:t xml:space="preserve">      description: Traffic information including UL/DL data rate and/or Traffic volume.</w:t>
      </w:r>
    </w:p>
    <w:p w14:paraId="394AFDA5" w14:textId="77777777" w:rsidR="00017DBD" w:rsidRDefault="00017DBD" w:rsidP="00017DBD">
      <w:pPr>
        <w:pStyle w:val="PL"/>
      </w:pPr>
      <w:r>
        <w:t xml:space="preserve">      type: object</w:t>
      </w:r>
    </w:p>
    <w:p w14:paraId="0CF16BED" w14:textId="77777777" w:rsidR="00017DBD" w:rsidRDefault="00017DBD" w:rsidP="00017DBD">
      <w:pPr>
        <w:pStyle w:val="PL"/>
      </w:pPr>
      <w:r>
        <w:t xml:space="preserve">      properties:</w:t>
      </w:r>
    </w:p>
    <w:p w14:paraId="24C6136E" w14:textId="77777777" w:rsidR="00017DBD" w:rsidRDefault="00017DBD" w:rsidP="00017DBD">
      <w:pPr>
        <w:pStyle w:val="PL"/>
      </w:pPr>
      <w:r>
        <w:t xml:space="preserve">        uplinkRate:</w:t>
      </w:r>
    </w:p>
    <w:p w14:paraId="5DE41C81" w14:textId="77777777" w:rsidR="00017DBD" w:rsidRDefault="00017DBD" w:rsidP="00017DBD">
      <w:pPr>
        <w:pStyle w:val="PL"/>
      </w:pPr>
      <w:r>
        <w:t xml:space="preserve">          $ref: 'TS29571_CommonData.yaml#/components/schemas/BitRate'</w:t>
      </w:r>
    </w:p>
    <w:p w14:paraId="13266DE3" w14:textId="77777777" w:rsidR="00017DBD" w:rsidRDefault="00017DBD" w:rsidP="00017DBD">
      <w:pPr>
        <w:pStyle w:val="PL"/>
      </w:pPr>
      <w:r>
        <w:t xml:space="preserve">        downlinkRate:</w:t>
      </w:r>
    </w:p>
    <w:p w14:paraId="44525BF5" w14:textId="77777777" w:rsidR="00017DBD" w:rsidRDefault="00017DBD" w:rsidP="00017DBD">
      <w:pPr>
        <w:pStyle w:val="PL"/>
      </w:pPr>
      <w:r>
        <w:t xml:space="preserve">          $ref: 'TS29571_CommonData.yaml#/components/schemas/BitRate'</w:t>
      </w:r>
    </w:p>
    <w:p w14:paraId="269E8C37" w14:textId="77777777" w:rsidR="00017DBD" w:rsidRDefault="00017DBD" w:rsidP="00017DBD">
      <w:pPr>
        <w:pStyle w:val="PL"/>
      </w:pPr>
      <w:r>
        <w:t xml:space="preserve">        uplinkVolume:</w:t>
      </w:r>
    </w:p>
    <w:p w14:paraId="2B75D507" w14:textId="77777777" w:rsidR="00017DBD" w:rsidRDefault="00017DBD" w:rsidP="00017DBD">
      <w:pPr>
        <w:pStyle w:val="PL"/>
      </w:pPr>
      <w:r>
        <w:t xml:space="preserve">          $ref: 'TS29122_CommonData.yaml#/components/schemas/Volume'</w:t>
      </w:r>
    </w:p>
    <w:p w14:paraId="627A261D" w14:textId="77777777" w:rsidR="00017DBD" w:rsidRDefault="00017DBD" w:rsidP="00017DBD">
      <w:pPr>
        <w:pStyle w:val="PL"/>
      </w:pPr>
      <w:r>
        <w:t xml:space="preserve">        downlinkVolume:</w:t>
      </w:r>
    </w:p>
    <w:p w14:paraId="031505B3" w14:textId="77777777" w:rsidR="00017DBD" w:rsidRDefault="00017DBD" w:rsidP="00017DBD">
      <w:pPr>
        <w:pStyle w:val="PL"/>
      </w:pPr>
      <w:r>
        <w:t xml:space="preserve">          $ref: 'TS29122_CommonData.yaml#/components/schemas/Volume'</w:t>
      </w:r>
    </w:p>
    <w:p w14:paraId="58884B5D" w14:textId="77777777" w:rsidR="00017DBD" w:rsidRDefault="00017DBD" w:rsidP="00017DBD">
      <w:pPr>
        <w:pStyle w:val="PL"/>
      </w:pPr>
      <w:r>
        <w:t xml:space="preserve">        totalVolume:</w:t>
      </w:r>
    </w:p>
    <w:p w14:paraId="7FC0167C" w14:textId="77777777" w:rsidR="00017DBD" w:rsidRDefault="00017DBD" w:rsidP="00017DBD">
      <w:pPr>
        <w:pStyle w:val="PL"/>
      </w:pPr>
      <w:r>
        <w:t xml:space="preserve">          $ref: 'TS29122_CommonData.yaml#/components/schemas/Volume'</w:t>
      </w:r>
    </w:p>
    <w:p w14:paraId="072B92E1" w14:textId="77777777" w:rsidR="00017DBD" w:rsidRDefault="00017DBD" w:rsidP="00017DBD">
      <w:pPr>
        <w:pStyle w:val="PL"/>
      </w:pPr>
      <w:r>
        <w:t xml:space="preserve">      anyOf:</w:t>
      </w:r>
    </w:p>
    <w:p w14:paraId="2DAE70B8" w14:textId="77777777" w:rsidR="00017DBD" w:rsidRDefault="00017DBD" w:rsidP="00017DBD">
      <w:pPr>
        <w:pStyle w:val="PL"/>
      </w:pPr>
      <w:r>
        <w:t xml:space="preserve">        - required: [uplinkRate]</w:t>
      </w:r>
    </w:p>
    <w:p w14:paraId="1827186A" w14:textId="77777777" w:rsidR="00017DBD" w:rsidRDefault="00017DBD" w:rsidP="00017DBD">
      <w:pPr>
        <w:pStyle w:val="PL"/>
      </w:pPr>
      <w:r>
        <w:t xml:space="preserve">        - required: [downlinkRate]</w:t>
      </w:r>
    </w:p>
    <w:p w14:paraId="2EE05E9E" w14:textId="77777777" w:rsidR="00017DBD" w:rsidRDefault="00017DBD" w:rsidP="00017DBD">
      <w:pPr>
        <w:pStyle w:val="PL"/>
      </w:pPr>
      <w:r>
        <w:t xml:space="preserve">        - required: [uplinkVolume]</w:t>
      </w:r>
    </w:p>
    <w:p w14:paraId="709AB181" w14:textId="77777777" w:rsidR="00017DBD" w:rsidRDefault="00017DBD" w:rsidP="00017DBD">
      <w:pPr>
        <w:pStyle w:val="PL"/>
      </w:pPr>
      <w:r>
        <w:t xml:space="preserve">        - required: [downlinkVolume]</w:t>
      </w:r>
    </w:p>
    <w:p w14:paraId="7998A775" w14:textId="77777777" w:rsidR="00017DBD" w:rsidRDefault="00017DBD" w:rsidP="00017DBD">
      <w:pPr>
        <w:pStyle w:val="PL"/>
      </w:pPr>
      <w:r>
        <w:t xml:space="preserve">        - required: [totalVolume]</w:t>
      </w:r>
    </w:p>
    <w:p w14:paraId="705D2E9C" w14:textId="77777777" w:rsidR="00017DBD" w:rsidRDefault="00017DBD" w:rsidP="00017DBD">
      <w:pPr>
        <w:pStyle w:val="PL"/>
      </w:pPr>
    </w:p>
    <w:p w14:paraId="41D2014C" w14:textId="77777777" w:rsidR="00017DBD" w:rsidRDefault="00017DBD" w:rsidP="00017DBD">
      <w:pPr>
        <w:pStyle w:val="PL"/>
      </w:pPr>
      <w:r>
        <w:t xml:space="preserve">    AppListForUeComm:</w:t>
      </w:r>
    </w:p>
    <w:p w14:paraId="3088865E" w14:textId="77777777" w:rsidR="00017DBD" w:rsidRDefault="00017DBD" w:rsidP="00017DBD">
      <w:pPr>
        <w:pStyle w:val="PL"/>
      </w:pPr>
      <w:r>
        <w:t xml:space="preserve">      description: </w:t>
      </w:r>
      <w:r>
        <w:rPr>
          <w:lang w:eastAsia="zh-CN"/>
        </w:rPr>
        <w:t>Represents the analytics of the application list used by UE.</w:t>
      </w:r>
    </w:p>
    <w:p w14:paraId="0097A21D" w14:textId="77777777" w:rsidR="00017DBD" w:rsidRDefault="00017DBD" w:rsidP="00017DBD">
      <w:pPr>
        <w:pStyle w:val="PL"/>
      </w:pPr>
      <w:r>
        <w:t xml:space="preserve">      type: object</w:t>
      </w:r>
    </w:p>
    <w:p w14:paraId="5432DD78" w14:textId="77777777" w:rsidR="00017DBD" w:rsidRDefault="00017DBD" w:rsidP="00017DBD">
      <w:pPr>
        <w:pStyle w:val="PL"/>
      </w:pPr>
      <w:r>
        <w:t xml:space="preserve">      properties:</w:t>
      </w:r>
    </w:p>
    <w:p w14:paraId="3E672182" w14:textId="77777777" w:rsidR="00017DBD" w:rsidRDefault="00017DBD" w:rsidP="00017DBD">
      <w:pPr>
        <w:pStyle w:val="PL"/>
      </w:pPr>
      <w:r>
        <w:t xml:space="preserve">        </w:t>
      </w:r>
      <w:r>
        <w:rPr>
          <w:lang w:eastAsia="zh-CN"/>
        </w:rPr>
        <w:t>appId</w:t>
      </w:r>
      <w:r>
        <w:t>:</w:t>
      </w:r>
    </w:p>
    <w:p w14:paraId="157D4029" w14:textId="77777777" w:rsidR="00017DBD" w:rsidRDefault="00017DBD" w:rsidP="00017DBD">
      <w:pPr>
        <w:pStyle w:val="PL"/>
      </w:pPr>
      <w:r>
        <w:t xml:space="preserve">          $ref: 'TS29571_CommonData.yaml#/components/schemas/ApplicationId'</w:t>
      </w:r>
    </w:p>
    <w:p w14:paraId="011326C3" w14:textId="77777777" w:rsidR="00017DBD" w:rsidRDefault="00017DBD" w:rsidP="00017DBD">
      <w:pPr>
        <w:pStyle w:val="PL"/>
      </w:pPr>
      <w:r>
        <w:t xml:space="preserve">        startTime:</w:t>
      </w:r>
    </w:p>
    <w:p w14:paraId="56C2AD5A" w14:textId="77777777" w:rsidR="00017DBD" w:rsidRDefault="00017DBD" w:rsidP="00017DBD">
      <w:pPr>
        <w:pStyle w:val="PL"/>
      </w:pPr>
      <w:r>
        <w:t xml:space="preserve">          $ref: 'TS29571_CommonData.yaml#/components/schemas/DateTime'</w:t>
      </w:r>
    </w:p>
    <w:p w14:paraId="05813D7A" w14:textId="77777777" w:rsidR="00017DBD" w:rsidRDefault="00017DBD" w:rsidP="00017DBD">
      <w:pPr>
        <w:pStyle w:val="PL"/>
      </w:pPr>
      <w:r>
        <w:t xml:space="preserve">        </w:t>
      </w:r>
      <w:r>
        <w:rPr>
          <w:lang w:eastAsia="zh-CN"/>
        </w:rPr>
        <w:t>appDur</w:t>
      </w:r>
      <w:r>
        <w:t>:</w:t>
      </w:r>
    </w:p>
    <w:p w14:paraId="4A201FDA" w14:textId="77777777" w:rsidR="00017DBD" w:rsidRDefault="00017DBD" w:rsidP="00017DBD">
      <w:pPr>
        <w:pStyle w:val="PL"/>
      </w:pPr>
      <w:r>
        <w:t xml:space="preserve">          $ref: 'TS29571_CommonData.yaml#/components/schemas/DurationSec'</w:t>
      </w:r>
    </w:p>
    <w:p w14:paraId="4D72C051" w14:textId="77777777" w:rsidR="00017DBD" w:rsidRDefault="00017DBD" w:rsidP="00017DBD">
      <w:pPr>
        <w:pStyle w:val="PL"/>
      </w:pPr>
      <w:r>
        <w:t xml:space="preserve">        </w:t>
      </w:r>
      <w:r>
        <w:rPr>
          <w:lang w:eastAsia="zh-CN"/>
        </w:rPr>
        <w:t>occurRatio</w:t>
      </w:r>
      <w:r>
        <w:t>:</w:t>
      </w:r>
    </w:p>
    <w:p w14:paraId="4648C043" w14:textId="77777777" w:rsidR="00017DBD" w:rsidRDefault="00017DBD" w:rsidP="00017DBD">
      <w:pPr>
        <w:pStyle w:val="PL"/>
      </w:pPr>
      <w:r>
        <w:t xml:space="preserve">          $ref: 'TS29571_CommonData.yaml#/components/schemas/SamplingRatio'</w:t>
      </w:r>
    </w:p>
    <w:p w14:paraId="7004A633" w14:textId="77777777" w:rsidR="00017DBD" w:rsidRDefault="00017DBD" w:rsidP="00017DBD">
      <w:pPr>
        <w:pStyle w:val="PL"/>
      </w:pPr>
      <w:r>
        <w:t xml:space="preserve">        </w:t>
      </w:r>
      <w:r>
        <w:rPr>
          <w:lang w:eastAsia="zh-CN"/>
        </w:rPr>
        <w:t>spatialValidity</w:t>
      </w:r>
      <w:r>
        <w:t>:</w:t>
      </w:r>
    </w:p>
    <w:p w14:paraId="7D68E6E3" w14:textId="77777777" w:rsidR="00017DBD" w:rsidRDefault="00017DBD" w:rsidP="00017DBD">
      <w:pPr>
        <w:pStyle w:val="PL"/>
      </w:pPr>
      <w:r>
        <w:t xml:space="preserve">          $ref: 'TS29554_Npcf_BDTPolicyControl.yaml#/components/schemas/NetworkAreaInfo'</w:t>
      </w:r>
    </w:p>
    <w:p w14:paraId="3C6E961D" w14:textId="77777777" w:rsidR="00017DBD" w:rsidRDefault="00017DBD" w:rsidP="00017DBD">
      <w:pPr>
        <w:pStyle w:val="PL"/>
      </w:pPr>
      <w:r>
        <w:t xml:space="preserve">      required:</w:t>
      </w:r>
    </w:p>
    <w:p w14:paraId="7981B5EA" w14:textId="77777777" w:rsidR="00017DBD" w:rsidRDefault="00017DBD" w:rsidP="00017DBD">
      <w:pPr>
        <w:pStyle w:val="PL"/>
      </w:pPr>
      <w:r>
        <w:t xml:space="preserve">        - </w:t>
      </w:r>
      <w:r>
        <w:rPr>
          <w:lang w:eastAsia="zh-CN"/>
        </w:rPr>
        <w:t>appId</w:t>
      </w:r>
    </w:p>
    <w:p w14:paraId="002CDAFB" w14:textId="77777777" w:rsidR="00017DBD" w:rsidRDefault="00017DBD" w:rsidP="00017DBD">
      <w:pPr>
        <w:pStyle w:val="PL"/>
      </w:pPr>
    </w:p>
    <w:p w14:paraId="53D98428" w14:textId="77777777" w:rsidR="00017DBD" w:rsidRDefault="00017DBD" w:rsidP="00017DBD">
      <w:pPr>
        <w:pStyle w:val="PL"/>
      </w:pPr>
      <w:r>
        <w:t xml:space="preserve">    </w:t>
      </w:r>
      <w:r>
        <w:rPr>
          <w:lang w:eastAsia="zh-CN"/>
        </w:rPr>
        <w:t>SessInactTimer</w:t>
      </w:r>
      <w:r>
        <w:t>ForUeComm:</w:t>
      </w:r>
    </w:p>
    <w:p w14:paraId="5AAFDC7B" w14:textId="77777777" w:rsidR="00017DBD" w:rsidRDefault="00017DBD" w:rsidP="00017DBD">
      <w:pPr>
        <w:pStyle w:val="PL"/>
      </w:pPr>
      <w:r>
        <w:t xml:space="preserve">      description: </w:t>
      </w:r>
      <w:r>
        <w:rPr>
          <w:lang w:eastAsia="zh-CN"/>
        </w:rPr>
        <w:t>Represents the N4 Session inactivity timer.</w:t>
      </w:r>
    </w:p>
    <w:p w14:paraId="27AA3CC4" w14:textId="77777777" w:rsidR="00017DBD" w:rsidRDefault="00017DBD" w:rsidP="00017DBD">
      <w:pPr>
        <w:pStyle w:val="PL"/>
      </w:pPr>
      <w:r>
        <w:t xml:space="preserve">      type: object</w:t>
      </w:r>
    </w:p>
    <w:p w14:paraId="48E9FC20" w14:textId="77777777" w:rsidR="00017DBD" w:rsidRDefault="00017DBD" w:rsidP="00017DBD">
      <w:pPr>
        <w:pStyle w:val="PL"/>
      </w:pPr>
      <w:r>
        <w:t xml:space="preserve">      properties:</w:t>
      </w:r>
    </w:p>
    <w:p w14:paraId="537A380F" w14:textId="77777777" w:rsidR="00017DBD" w:rsidRDefault="00017DBD" w:rsidP="00017DBD">
      <w:pPr>
        <w:pStyle w:val="PL"/>
      </w:pPr>
      <w:r>
        <w:t xml:space="preserve">        </w:t>
      </w:r>
      <w:r>
        <w:rPr>
          <w:lang w:eastAsia="zh-CN"/>
        </w:rPr>
        <w:t>n4SessId</w:t>
      </w:r>
      <w:r>
        <w:t>:</w:t>
      </w:r>
    </w:p>
    <w:p w14:paraId="12C56886" w14:textId="77777777" w:rsidR="00017DBD" w:rsidRDefault="00017DBD" w:rsidP="00017DBD">
      <w:pPr>
        <w:pStyle w:val="PL"/>
      </w:pPr>
      <w:r>
        <w:t xml:space="preserve">          $ref: 'TS29571_CommonData.yaml#/components/schemas/PduSessionId'</w:t>
      </w:r>
    </w:p>
    <w:p w14:paraId="3A47A4B0" w14:textId="77777777" w:rsidR="00017DBD" w:rsidRDefault="00017DBD" w:rsidP="00017DBD">
      <w:pPr>
        <w:pStyle w:val="PL"/>
      </w:pPr>
      <w:r>
        <w:t xml:space="preserve">        sessInactiveTimer:</w:t>
      </w:r>
    </w:p>
    <w:p w14:paraId="6985BCC4" w14:textId="77777777" w:rsidR="00017DBD" w:rsidRDefault="00017DBD" w:rsidP="00017DBD">
      <w:pPr>
        <w:pStyle w:val="PL"/>
      </w:pPr>
      <w:r>
        <w:t xml:space="preserve">          $ref: 'TS29571_CommonData.yaml#/components/schemas/DurationSec'</w:t>
      </w:r>
    </w:p>
    <w:p w14:paraId="4AA79A52" w14:textId="77777777" w:rsidR="00017DBD" w:rsidRDefault="00017DBD" w:rsidP="00017DBD">
      <w:pPr>
        <w:pStyle w:val="PL"/>
      </w:pPr>
      <w:r>
        <w:t xml:space="preserve">      required:</w:t>
      </w:r>
    </w:p>
    <w:p w14:paraId="1AD823F1" w14:textId="77777777" w:rsidR="00017DBD" w:rsidRDefault="00017DBD" w:rsidP="00017DBD">
      <w:pPr>
        <w:pStyle w:val="PL"/>
      </w:pPr>
      <w:r>
        <w:t xml:space="preserve">        - </w:t>
      </w:r>
      <w:r>
        <w:rPr>
          <w:rFonts w:hint="eastAsia"/>
          <w:lang w:eastAsia="zh-CN"/>
        </w:rPr>
        <w:t>n</w:t>
      </w:r>
      <w:r>
        <w:rPr>
          <w:lang w:eastAsia="zh-CN"/>
        </w:rPr>
        <w:t>4SessId</w:t>
      </w:r>
    </w:p>
    <w:p w14:paraId="70E79A75" w14:textId="77777777" w:rsidR="00017DBD" w:rsidRDefault="00017DBD" w:rsidP="00017DBD">
      <w:pPr>
        <w:pStyle w:val="PL"/>
      </w:pPr>
      <w:r>
        <w:t xml:space="preserve">        - sessInactiveTimer</w:t>
      </w:r>
    </w:p>
    <w:p w14:paraId="001D6668" w14:textId="77777777" w:rsidR="00017DBD" w:rsidRDefault="00017DBD" w:rsidP="00017DBD">
      <w:pPr>
        <w:pStyle w:val="PL"/>
      </w:pPr>
    </w:p>
    <w:p w14:paraId="02EE467A" w14:textId="77777777" w:rsidR="00017DBD" w:rsidRDefault="00017DBD" w:rsidP="00017DBD">
      <w:pPr>
        <w:pStyle w:val="PL"/>
      </w:pPr>
      <w:r>
        <w:t xml:space="preserve">    </w:t>
      </w:r>
      <w:r>
        <w:rPr>
          <w:rFonts w:eastAsia="等线"/>
        </w:rPr>
        <w:t>DnPerformanceReq</w:t>
      </w:r>
      <w:r>
        <w:t>:</w:t>
      </w:r>
    </w:p>
    <w:p w14:paraId="0A126D9F" w14:textId="77777777" w:rsidR="00017DBD" w:rsidRDefault="00017DBD" w:rsidP="00017DBD">
      <w:pPr>
        <w:pStyle w:val="PL"/>
      </w:pPr>
      <w:r>
        <w:t xml:space="preserve">      description: Represents other DN performance analytics requirements.</w:t>
      </w:r>
    </w:p>
    <w:p w14:paraId="00043090" w14:textId="77777777" w:rsidR="00017DBD" w:rsidRDefault="00017DBD" w:rsidP="00017DBD">
      <w:pPr>
        <w:pStyle w:val="PL"/>
      </w:pPr>
      <w:r>
        <w:t xml:space="preserve">      type: object</w:t>
      </w:r>
    </w:p>
    <w:p w14:paraId="3BC7C6A9" w14:textId="77777777" w:rsidR="00017DBD" w:rsidRDefault="00017DBD" w:rsidP="00017DBD">
      <w:pPr>
        <w:pStyle w:val="PL"/>
      </w:pPr>
      <w:r>
        <w:t xml:space="preserve">      properties:</w:t>
      </w:r>
    </w:p>
    <w:p w14:paraId="7A1D2862" w14:textId="77777777" w:rsidR="00017DBD" w:rsidRDefault="00017DBD" w:rsidP="00017DBD">
      <w:pPr>
        <w:pStyle w:val="PL"/>
      </w:pPr>
      <w:r>
        <w:t xml:space="preserve">        </w:t>
      </w:r>
      <w:r>
        <w:rPr>
          <w:lang w:eastAsia="zh-CN"/>
        </w:rPr>
        <w:t>dnPerfOrderCriter</w:t>
      </w:r>
      <w:r>
        <w:t>:</w:t>
      </w:r>
    </w:p>
    <w:p w14:paraId="4BA32599" w14:textId="77777777" w:rsidR="00017DBD" w:rsidRDefault="00017DBD" w:rsidP="00017DBD">
      <w:pPr>
        <w:pStyle w:val="PL"/>
      </w:pPr>
      <w:r>
        <w:t xml:space="preserve">          $ref: '#/components/schemas/</w:t>
      </w:r>
      <w:r>
        <w:rPr>
          <w:lang w:eastAsia="zh-CN"/>
        </w:rPr>
        <w:t>DnPerfOrderingCriterion</w:t>
      </w:r>
      <w:r>
        <w:t>'</w:t>
      </w:r>
    </w:p>
    <w:p w14:paraId="4CE62AEF" w14:textId="77777777" w:rsidR="00017DBD" w:rsidRDefault="00017DBD" w:rsidP="00017DBD">
      <w:pPr>
        <w:pStyle w:val="PL"/>
      </w:pPr>
      <w:r>
        <w:t xml:space="preserve">        order:</w:t>
      </w:r>
    </w:p>
    <w:p w14:paraId="3509F030" w14:textId="77777777" w:rsidR="00017DBD" w:rsidRDefault="00017DBD" w:rsidP="00017DBD">
      <w:pPr>
        <w:pStyle w:val="PL"/>
      </w:pPr>
      <w:r>
        <w:t xml:space="preserve">          $ref: '#/components/schemas/MatchingDirection'</w:t>
      </w:r>
    </w:p>
    <w:p w14:paraId="5950215A" w14:textId="77777777" w:rsidR="00017DBD" w:rsidRDefault="00017DBD" w:rsidP="00017DBD">
      <w:pPr>
        <w:pStyle w:val="PL"/>
      </w:pPr>
      <w:r>
        <w:t xml:space="preserve">        reportThresholds:</w:t>
      </w:r>
    </w:p>
    <w:p w14:paraId="721C5135" w14:textId="77777777" w:rsidR="00017DBD" w:rsidRDefault="00017DBD" w:rsidP="00017DBD">
      <w:pPr>
        <w:pStyle w:val="PL"/>
      </w:pPr>
      <w:r>
        <w:lastRenderedPageBreak/>
        <w:t xml:space="preserve">          type: array</w:t>
      </w:r>
    </w:p>
    <w:p w14:paraId="43646473" w14:textId="77777777" w:rsidR="00017DBD" w:rsidRDefault="00017DBD" w:rsidP="00017DBD">
      <w:pPr>
        <w:pStyle w:val="PL"/>
      </w:pPr>
      <w:r>
        <w:t xml:space="preserve">          items:</w:t>
      </w:r>
    </w:p>
    <w:p w14:paraId="7D6E75E7" w14:textId="77777777" w:rsidR="00017DBD" w:rsidRDefault="00017DBD" w:rsidP="00017DBD">
      <w:pPr>
        <w:pStyle w:val="PL"/>
      </w:pPr>
      <w:r>
        <w:t xml:space="preserve">            $ref: '#/components/schemas/ThresholdLevel'</w:t>
      </w:r>
    </w:p>
    <w:p w14:paraId="11AE0EDD" w14:textId="77777777" w:rsidR="00017DBD" w:rsidRDefault="00017DBD" w:rsidP="00017DBD">
      <w:pPr>
        <w:pStyle w:val="PL"/>
      </w:pPr>
      <w:r>
        <w:t xml:space="preserve">          minItems: 1</w:t>
      </w:r>
    </w:p>
    <w:p w14:paraId="5D7CF625" w14:textId="77777777" w:rsidR="00017DBD" w:rsidRDefault="00017DBD" w:rsidP="00017DBD">
      <w:pPr>
        <w:pStyle w:val="PL"/>
      </w:pPr>
    </w:p>
    <w:p w14:paraId="1DFBDCAF" w14:textId="77777777" w:rsidR="00017DBD" w:rsidRDefault="00017DBD" w:rsidP="00017DBD">
      <w:pPr>
        <w:pStyle w:val="PL"/>
      </w:pPr>
      <w:r>
        <w:t xml:space="preserve">    RatFreqInformation:</w:t>
      </w:r>
    </w:p>
    <w:p w14:paraId="624DE6FC" w14:textId="77777777" w:rsidR="00017DBD" w:rsidRDefault="00017DBD" w:rsidP="00017DBD">
      <w:pPr>
        <w:pStyle w:val="PL"/>
      </w:pPr>
      <w:r>
        <w:t xml:space="preserve">      description: Represents the RAT type and/or Frequency information.</w:t>
      </w:r>
    </w:p>
    <w:p w14:paraId="61A34157" w14:textId="77777777" w:rsidR="00017DBD" w:rsidRDefault="00017DBD" w:rsidP="00017DBD">
      <w:pPr>
        <w:pStyle w:val="PL"/>
      </w:pPr>
      <w:r>
        <w:t xml:space="preserve">      type: object</w:t>
      </w:r>
    </w:p>
    <w:p w14:paraId="4F0E80BE" w14:textId="77777777" w:rsidR="00017DBD" w:rsidRDefault="00017DBD" w:rsidP="00017DBD">
      <w:pPr>
        <w:pStyle w:val="PL"/>
      </w:pPr>
      <w:r>
        <w:t xml:space="preserve">      properties:</w:t>
      </w:r>
    </w:p>
    <w:p w14:paraId="7A6DE691" w14:textId="77777777" w:rsidR="00017DBD" w:rsidRDefault="00017DBD" w:rsidP="00017DBD">
      <w:pPr>
        <w:pStyle w:val="PL"/>
      </w:pPr>
      <w:r>
        <w:t xml:space="preserve">        allFreq:</w:t>
      </w:r>
    </w:p>
    <w:p w14:paraId="653337F1" w14:textId="77777777" w:rsidR="00017DBD" w:rsidRDefault="00017DBD" w:rsidP="00017DBD">
      <w:pPr>
        <w:pStyle w:val="PL"/>
      </w:pPr>
      <w:r>
        <w:t xml:space="preserve">          type: boolean</w:t>
      </w:r>
    </w:p>
    <w:p w14:paraId="78F60EB6" w14:textId="77777777" w:rsidR="00017DBD" w:rsidRDefault="00017DBD" w:rsidP="00017DBD">
      <w:pPr>
        <w:pStyle w:val="PL"/>
      </w:pPr>
      <w:r>
        <w:t xml:space="preserve">          description: &gt;</w:t>
      </w:r>
    </w:p>
    <w:p w14:paraId="129F471E" w14:textId="77777777" w:rsidR="00017DBD" w:rsidRDefault="00017DBD" w:rsidP="00017DBD">
      <w:pPr>
        <w:pStyle w:val="PL"/>
      </w:pPr>
      <w:r>
        <w:t xml:space="preserve">            Set to "true" to indicate to handle all the frequencies the NWDAF received, otherwise</w:t>
      </w:r>
    </w:p>
    <w:p w14:paraId="03780C10" w14:textId="77777777" w:rsidR="00017DBD" w:rsidRDefault="00017DBD" w:rsidP="00017DBD">
      <w:pPr>
        <w:pStyle w:val="PL"/>
      </w:pPr>
      <w:r>
        <w:t xml:space="preserve">            set to "false" or omit. The "allFreq" attribute and the "freq" attribute are mutually</w:t>
      </w:r>
    </w:p>
    <w:p w14:paraId="2F738433" w14:textId="77777777" w:rsidR="00017DBD" w:rsidRDefault="00017DBD" w:rsidP="00017DBD">
      <w:pPr>
        <w:pStyle w:val="PL"/>
      </w:pPr>
      <w:r>
        <w:t xml:space="preserve">            exclusive.</w:t>
      </w:r>
    </w:p>
    <w:p w14:paraId="7DA36FD1" w14:textId="77777777" w:rsidR="00017DBD" w:rsidRDefault="00017DBD" w:rsidP="00017DBD">
      <w:pPr>
        <w:pStyle w:val="PL"/>
      </w:pPr>
      <w:r>
        <w:t xml:space="preserve">        allRat:</w:t>
      </w:r>
    </w:p>
    <w:p w14:paraId="02059639" w14:textId="77777777" w:rsidR="00017DBD" w:rsidRDefault="00017DBD" w:rsidP="00017DBD">
      <w:pPr>
        <w:pStyle w:val="PL"/>
      </w:pPr>
      <w:r>
        <w:t xml:space="preserve">          type: boolean</w:t>
      </w:r>
    </w:p>
    <w:p w14:paraId="2B60AE66" w14:textId="77777777" w:rsidR="00017DBD" w:rsidRDefault="00017DBD" w:rsidP="00017DBD">
      <w:pPr>
        <w:pStyle w:val="PL"/>
        <w:rPr>
          <w:rFonts w:cs="Courier New"/>
          <w:szCs w:val="16"/>
        </w:rPr>
      </w:pPr>
      <w:r>
        <w:rPr>
          <w:rFonts w:cs="Courier New"/>
          <w:szCs w:val="16"/>
        </w:rPr>
        <w:t xml:space="preserve">          description: &gt;</w:t>
      </w:r>
    </w:p>
    <w:p w14:paraId="370F408C" w14:textId="77777777" w:rsidR="00017DBD" w:rsidRDefault="00017DBD" w:rsidP="00017DBD">
      <w:pPr>
        <w:pStyle w:val="PL"/>
        <w:rPr>
          <w:rFonts w:cs="Courier New"/>
          <w:szCs w:val="16"/>
        </w:rPr>
      </w:pPr>
      <w:r>
        <w:rPr>
          <w:rFonts w:cs="Courier New"/>
          <w:szCs w:val="16"/>
        </w:rPr>
        <w:t xml:space="preserve">            Set to "true" to indicate to handle all the RAT Types the NWDAF received, otherwise</w:t>
      </w:r>
    </w:p>
    <w:p w14:paraId="5F2BFBE5" w14:textId="77777777" w:rsidR="00017DBD" w:rsidRDefault="00017DBD" w:rsidP="00017DB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56B7382" w14:textId="77777777" w:rsidR="00017DBD" w:rsidRDefault="00017DBD" w:rsidP="00017DBD">
      <w:pPr>
        <w:pStyle w:val="PL"/>
        <w:rPr>
          <w:rFonts w:cs="Courier New"/>
          <w:szCs w:val="16"/>
        </w:rPr>
      </w:pPr>
      <w:r>
        <w:rPr>
          <w:rFonts w:cs="Courier New"/>
          <w:szCs w:val="16"/>
        </w:rPr>
        <w:t xml:space="preserve">            exclusive.</w:t>
      </w:r>
    </w:p>
    <w:p w14:paraId="763B0A9B" w14:textId="77777777" w:rsidR="00017DBD" w:rsidRDefault="00017DBD" w:rsidP="00017DBD">
      <w:pPr>
        <w:pStyle w:val="PL"/>
        <w:rPr>
          <w:rFonts w:cs="Courier New"/>
          <w:szCs w:val="16"/>
        </w:rPr>
      </w:pPr>
      <w:r>
        <w:rPr>
          <w:rFonts w:cs="Courier New"/>
          <w:szCs w:val="16"/>
        </w:rPr>
        <w:t xml:space="preserve">        freq:</w:t>
      </w:r>
    </w:p>
    <w:p w14:paraId="5212C7FB" w14:textId="77777777" w:rsidR="00017DBD" w:rsidRDefault="00017DBD" w:rsidP="00017DBD">
      <w:pPr>
        <w:pStyle w:val="PL"/>
        <w:rPr>
          <w:rFonts w:cs="Courier New"/>
          <w:szCs w:val="16"/>
        </w:rPr>
      </w:pPr>
      <w:r>
        <w:rPr>
          <w:rFonts w:cs="Courier New"/>
          <w:szCs w:val="16"/>
        </w:rPr>
        <w:t xml:space="preserve">          $ref: 'TS29571_CommonData.yaml#/components/schemas/ArfcnValueNR'</w:t>
      </w:r>
    </w:p>
    <w:p w14:paraId="358EC2C6" w14:textId="77777777" w:rsidR="00017DBD" w:rsidRDefault="00017DBD" w:rsidP="00017DBD">
      <w:pPr>
        <w:pStyle w:val="PL"/>
        <w:rPr>
          <w:rFonts w:cs="Courier New"/>
          <w:szCs w:val="16"/>
        </w:rPr>
      </w:pPr>
      <w:r>
        <w:rPr>
          <w:rFonts w:cs="Courier New"/>
          <w:szCs w:val="16"/>
        </w:rPr>
        <w:t xml:space="preserve">        ratType:</w:t>
      </w:r>
    </w:p>
    <w:p w14:paraId="40D2F08F" w14:textId="77777777" w:rsidR="00017DBD" w:rsidRDefault="00017DBD" w:rsidP="00017DBD">
      <w:pPr>
        <w:pStyle w:val="PL"/>
        <w:rPr>
          <w:rFonts w:cs="Courier New"/>
          <w:szCs w:val="16"/>
        </w:rPr>
      </w:pPr>
      <w:r>
        <w:rPr>
          <w:rFonts w:cs="Courier New"/>
          <w:szCs w:val="16"/>
        </w:rPr>
        <w:t xml:space="preserve">          $ref: 'TS29571_CommonData.yaml#/components/schemas/RatType'</w:t>
      </w:r>
    </w:p>
    <w:p w14:paraId="7763747D" w14:textId="77777777" w:rsidR="00017DBD" w:rsidRDefault="00017DBD" w:rsidP="00017DBD">
      <w:pPr>
        <w:pStyle w:val="PL"/>
        <w:rPr>
          <w:rFonts w:cs="Courier New"/>
          <w:szCs w:val="16"/>
        </w:rPr>
      </w:pPr>
      <w:r>
        <w:rPr>
          <w:rFonts w:cs="Courier New"/>
          <w:szCs w:val="16"/>
        </w:rPr>
        <w:t xml:space="preserve">        svcExpThreshold:</w:t>
      </w:r>
    </w:p>
    <w:p w14:paraId="3D78D7BF" w14:textId="77777777" w:rsidR="00017DBD" w:rsidRDefault="00017DBD" w:rsidP="00017DBD">
      <w:pPr>
        <w:pStyle w:val="PL"/>
        <w:rPr>
          <w:rFonts w:cs="Courier New"/>
          <w:szCs w:val="16"/>
        </w:rPr>
      </w:pPr>
      <w:r>
        <w:rPr>
          <w:rFonts w:cs="Courier New"/>
          <w:szCs w:val="16"/>
        </w:rPr>
        <w:t xml:space="preserve">          $ref: '#/components/schemas/ThresholdLevel'</w:t>
      </w:r>
    </w:p>
    <w:p w14:paraId="5FF9896F" w14:textId="77777777" w:rsidR="00017DBD" w:rsidRDefault="00017DBD" w:rsidP="00017DBD">
      <w:pPr>
        <w:pStyle w:val="PL"/>
        <w:rPr>
          <w:rFonts w:cs="Courier New"/>
          <w:szCs w:val="16"/>
        </w:rPr>
      </w:pPr>
      <w:r>
        <w:rPr>
          <w:rFonts w:cs="Courier New"/>
          <w:szCs w:val="16"/>
        </w:rPr>
        <w:t xml:space="preserve">        matchingDir:</w:t>
      </w:r>
    </w:p>
    <w:p w14:paraId="031A595E" w14:textId="77777777" w:rsidR="00017DBD" w:rsidRDefault="00017DBD" w:rsidP="00017DBD">
      <w:pPr>
        <w:pStyle w:val="PL"/>
        <w:rPr>
          <w:rFonts w:cs="Courier New"/>
          <w:szCs w:val="16"/>
        </w:rPr>
      </w:pPr>
      <w:r>
        <w:rPr>
          <w:rFonts w:cs="Courier New"/>
          <w:szCs w:val="16"/>
        </w:rPr>
        <w:t xml:space="preserve">          $ref: '#/components/schemas/MatchingDirection'</w:t>
      </w:r>
    </w:p>
    <w:p w14:paraId="24E33029" w14:textId="77777777" w:rsidR="00017DBD" w:rsidRDefault="00017DBD" w:rsidP="00017DBD">
      <w:pPr>
        <w:pStyle w:val="PL"/>
      </w:pPr>
    </w:p>
    <w:p w14:paraId="3ABB538A" w14:textId="77777777" w:rsidR="00017DBD" w:rsidRDefault="00017DBD" w:rsidP="00017DBD">
      <w:pPr>
        <w:pStyle w:val="PL"/>
      </w:pPr>
      <w:r>
        <w:t xml:space="preserve">    PrevSubInfo:</w:t>
      </w:r>
    </w:p>
    <w:p w14:paraId="3F8099EB" w14:textId="77777777" w:rsidR="00017DBD" w:rsidRDefault="00017DBD" w:rsidP="00017DBD">
      <w:pPr>
        <w:pStyle w:val="PL"/>
      </w:pPr>
      <w:r>
        <w:t xml:space="preserve">      description: Information of the previous subscription.</w:t>
      </w:r>
    </w:p>
    <w:p w14:paraId="439D9C78" w14:textId="77777777" w:rsidR="00017DBD" w:rsidRDefault="00017DBD" w:rsidP="00017DBD">
      <w:pPr>
        <w:pStyle w:val="PL"/>
      </w:pPr>
      <w:r>
        <w:t xml:space="preserve">      type: object</w:t>
      </w:r>
    </w:p>
    <w:p w14:paraId="1088881B" w14:textId="77777777" w:rsidR="00017DBD" w:rsidRDefault="00017DBD" w:rsidP="00017DBD">
      <w:pPr>
        <w:pStyle w:val="PL"/>
      </w:pPr>
      <w:r>
        <w:t xml:space="preserve">      properties:</w:t>
      </w:r>
    </w:p>
    <w:p w14:paraId="60DA257C" w14:textId="77777777" w:rsidR="00017DBD" w:rsidRDefault="00017DBD" w:rsidP="00017DBD">
      <w:pPr>
        <w:pStyle w:val="PL"/>
      </w:pPr>
      <w:r>
        <w:t xml:space="preserve">        producerId:</w:t>
      </w:r>
    </w:p>
    <w:p w14:paraId="2BDCF04C" w14:textId="77777777" w:rsidR="00017DBD" w:rsidRDefault="00017DBD" w:rsidP="00017DBD">
      <w:pPr>
        <w:pStyle w:val="PL"/>
      </w:pPr>
      <w:r>
        <w:t xml:space="preserve">          $ref: 'TS29571_CommonData.yaml#/components/schemas/NfInstanceId'</w:t>
      </w:r>
    </w:p>
    <w:p w14:paraId="55FB5CD0" w14:textId="77777777" w:rsidR="00017DBD" w:rsidRDefault="00017DBD" w:rsidP="00017DBD">
      <w:pPr>
        <w:pStyle w:val="PL"/>
      </w:pPr>
      <w:r>
        <w:t xml:space="preserve">        producerSetId:</w:t>
      </w:r>
    </w:p>
    <w:p w14:paraId="27248329" w14:textId="77777777" w:rsidR="00017DBD" w:rsidRDefault="00017DBD" w:rsidP="00017DBD">
      <w:pPr>
        <w:pStyle w:val="PL"/>
      </w:pPr>
      <w:r>
        <w:t xml:space="preserve">          $ref: 'TS29571_CommonData.yaml#/components/schemas/NfSetId'</w:t>
      </w:r>
    </w:p>
    <w:p w14:paraId="3EC88F71" w14:textId="77777777" w:rsidR="00017DBD" w:rsidRDefault="00017DBD" w:rsidP="00017DBD">
      <w:pPr>
        <w:pStyle w:val="PL"/>
      </w:pPr>
      <w:r>
        <w:t xml:space="preserve">        subscriptionId:</w:t>
      </w:r>
    </w:p>
    <w:p w14:paraId="2F33A9D5" w14:textId="77777777" w:rsidR="00017DBD" w:rsidRDefault="00017DBD" w:rsidP="00017DBD">
      <w:pPr>
        <w:pStyle w:val="PL"/>
      </w:pPr>
      <w:r>
        <w:t xml:space="preserve">          type: string</w:t>
      </w:r>
    </w:p>
    <w:p w14:paraId="6C072AAA" w14:textId="77777777" w:rsidR="00017DBD" w:rsidRDefault="00017DBD" w:rsidP="00017DBD">
      <w:pPr>
        <w:pStyle w:val="PL"/>
      </w:pPr>
      <w:r>
        <w:t xml:space="preserve">          description: The identifier of a subscription.</w:t>
      </w:r>
    </w:p>
    <w:p w14:paraId="69FCB73D" w14:textId="77777777" w:rsidR="00017DBD" w:rsidRDefault="00017DBD" w:rsidP="00017DBD">
      <w:pPr>
        <w:pStyle w:val="PL"/>
      </w:pPr>
      <w:r>
        <w:t xml:space="preserve">        nfAnaEvents:</w:t>
      </w:r>
    </w:p>
    <w:p w14:paraId="1F0E8630" w14:textId="77777777" w:rsidR="00017DBD" w:rsidRDefault="00017DBD" w:rsidP="00017DBD">
      <w:pPr>
        <w:pStyle w:val="PL"/>
      </w:pPr>
      <w:r>
        <w:t xml:space="preserve">          type: array</w:t>
      </w:r>
    </w:p>
    <w:p w14:paraId="0B3EAFEA" w14:textId="77777777" w:rsidR="00017DBD" w:rsidRDefault="00017DBD" w:rsidP="00017DBD">
      <w:pPr>
        <w:pStyle w:val="PL"/>
      </w:pPr>
      <w:r>
        <w:t xml:space="preserve">          items:</w:t>
      </w:r>
    </w:p>
    <w:p w14:paraId="7EEF5AA1" w14:textId="77777777" w:rsidR="00017DBD" w:rsidRDefault="00017DBD" w:rsidP="00017DBD">
      <w:pPr>
        <w:pStyle w:val="PL"/>
      </w:pPr>
      <w:r>
        <w:t xml:space="preserve">            $ref: '#/components/schemas/NwdafEvent'</w:t>
      </w:r>
    </w:p>
    <w:p w14:paraId="3F74BC4A" w14:textId="77777777" w:rsidR="00017DBD" w:rsidRDefault="00017DBD" w:rsidP="00017DBD">
      <w:pPr>
        <w:pStyle w:val="PL"/>
      </w:pPr>
      <w:r>
        <w:t xml:space="preserve">          minItems: 1</w:t>
      </w:r>
    </w:p>
    <w:p w14:paraId="7C6828A3" w14:textId="77777777" w:rsidR="00017DBD" w:rsidRDefault="00017DBD" w:rsidP="00017DBD">
      <w:pPr>
        <w:pStyle w:val="PL"/>
      </w:pPr>
      <w:r>
        <w:t xml:space="preserve">        ueAnaEvents:</w:t>
      </w:r>
    </w:p>
    <w:p w14:paraId="42EBF98A" w14:textId="77777777" w:rsidR="00017DBD" w:rsidRDefault="00017DBD" w:rsidP="00017DBD">
      <w:pPr>
        <w:pStyle w:val="PL"/>
      </w:pPr>
      <w:r>
        <w:t xml:space="preserve">          type: array</w:t>
      </w:r>
    </w:p>
    <w:p w14:paraId="71D0F494" w14:textId="77777777" w:rsidR="00017DBD" w:rsidRDefault="00017DBD" w:rsidP="00017DBD">
      <w:pPr>
        <w:pStyle w:val="PL"/>
      </w:pPr>
      <w:r>
        <w:t xml:space="preserve">          items:</w:t>
      </w:r>
    </w:p>
    <w:p w14:paraId="7843BC9C" w14:textId="77777777" w:rsidR="00017DBD" w:rsidRDefault="00017DBD" w:rsidP="00017DBD">
      <w:pPr>
        <w:pStyle w:val="PL"/>
      </w:pPr>
      <w:r>
        <w:t xml:space="preserve">            $ref: '#/components/schemas/UeAnalyticsContextDescriptor'</w:t>
      </w:r>
    </w:p>
    <w:p w14:paraId="59A7ADC6" w14:textId="77777777" w:rsidR="00017DBD" w:rsidRDefault="00017DBD" w:rsidP="00017DBD">
      <w:pPr>
        <w:pStyle w:val="PL"/>
      </w:pPr>
      <w:r>
        <w:t xml:space="preserve">          minItems: 1</w:t>
      </w:r>
    </w:p>
    <w:p w14:paraId="10C25D93" w14:textId="77777777" w:rsidR="00017DBD" w:rsidRDefault="00017DBD" w:rsidP="00017DBD">
      <w:pPr>
        <w:pStyle w:val="PL"/>
      </w:pPr>
      <w:r>
        <w:t xml:space="preserve">      required:</w:t>
      </w:r>
    </w:p>
    <w:p w14:paraId="0B8C7F50" w14:textId="77777777" w:rsidR="00017DBD" w:rsidRDefault="00017DBD" w:rsidP="00017DBD">
      <w:pPr>
        <w:pStyle w:val="PL"/>
      </w:pPr>
      <w:r>
        <w:t xml:space="preserve">        - subscriptionId</w:t>
      </w:r>
    </w:p>
    <w:p w14:paraId="27FCC84D" w14:textId="77777777" w:rsidR="00017DBD" w:rsidRDefault="00017DBD" w:rsidP="00017DBD">
      <w:pPr>
        <w:pStyle w:val="PL"/>
      </w:pPr>
      <w:r>
        <w:t xml:space="preserve">      oneOf:</w:t>
      </w:r>
    </w:p>
    <w:p w14:paraId="279CFA35" w14:textId="77777777" w:rsidR="00017DBD" w:rsidRDefault="00017DBD" w:rsidP="00017DBD">
      <w:pPr>
        <w:pStyle w:val="PL"/>
      </w:pPr>
      <w:r>
        <w:t xml:space="preserve">        - required: [producerId]</w:t>
      </w:r>
    </w:p>
    <w:p w14:paraId="4C377AA0" w14:textId="77777777" w:rsidR="00017DBD" w:rsidRDefault="00017DBD" w:rsidP="00017DBD">
      <w:pPr>
        <w:pStyle w:val="PL"/>
        <w:rPr>
          <w:rFonts w:cs="Courier New"/>
          <w:szCs w:val="16"/>
        </w:rPr>
      </w:pPr>
      <w:r>
        <w:t xml:space="preserve">        - required: [producerSetId]</w:t>
      </w:r>
    </w:p>
    <w:p w14:paraId="07682EE2" w14:textId="77777777" w:rsidR="00017DBD" w:rsidRDefault="00017DBD" w:rsidP="00017DBD">
      <w:pPr>
        <w:pStyle w:val="PL"/>
        <w:rPr>
          <w:rFonts w:cs="Courier New"/>
          <w:szCs w:val="16"/>
        </w:rPr>
      </w:pPr>
    </w:p>
    <w:p w14:paraId="42DB5703" w14:textId="77777777" w:rsidR="00017DBD" w:rsidRDefault="00017DBD" w:rsidP="00017DBD">
      <w:pPr>
        <w:pStyle w:val="PL"/>
      </w:pPr>
      <w:r>
        <w:t xml:space="preserve">    ResourceUsage:</w:t>
      </w:r>
    </w:p>
    <w:p w14:paraId="73A5EFCB" w14:textId="77777777" w:rsidR="00017DBD" w:rsidRDefault="00017DBD" w:rsidP="00017DBD">
      <w:pPr>
        <w:pStyle w:val="PL"/>
      </w:pPr>
      <w:r>
        <w:t xml:space="preserve">      description: &gt;</w:t>
      </w:r>
    </w:p>
    <w:p w14:paraId="3FED398E" w14:textId="77777777" w:rsidR="00017DBD" w:rsidRDefault="00017DBD" w:rsidP="00017DBD">
      <w:pPr>
        <w:pStyle w:val="PL"/>
      </w:pPr>
      <w:r>
        <w:t xml:space="preserve">        The current usage of the virtual resources assigned to the NF instances belonging to a</w:t>
      </w:r>
    </w:p>
    <w:p w14:paraId="0AC5CB57" w14:textId="77777777" w:rsidR="00017DBD" w:rsidRDefault="00017DBD" w:rsidP="00017DBD">
      <w:pPr>
        <w:pStyle w:val="PL"/>
      </w:pPr>
      <w:r>
        <w:t xml:space="preserve">        particular network slice instance.</w:t>
      </w:r>
    </w:p>
    <w:p w14:paraId="61167868" w14:textId="77777777" w:rsidR="00017DBD" w:rsidRDefault="00017DBD" w:rsidP="00017DBD">
      <w:pPr>
        <w:pStyle w:val="PL"/>
      </w:pPr>
      <w:r>
        <w:t xml:space="preserve">      type: object</w:t>
      </w:r>
    </w:p>
    <w:p w14:paraId="361629A3" w14:textId="77777777" w:rsidR="00017DBD" w:rsidRDefault="00017DBD" w:rsidP="00017DBD">
      <w:pPr>
        <w:pStyle w:val="PL"/>
      </w:pPr>
      <w:r>
        <w:t xml:space="preserve">      properties:</w:t>
      </w:r>
    </w:p>
    <w:p w14:paraId="0B4835B9" w14:textId="77777777" w:rsidR="00017DBD" w:rsidRDefault="00017DBD" w:rsidP="00017DBD">
      <w:pPr>
        <w:pStyle w:val="PL"/>
      </w:pPr>
      <w:r>
        <w:t xml:space="preserve">        cpuUsage:</w:t>
      </w:r>
    </w:p>
    <w:p w14:paraId="6C41B613" w14:textId="77777777" w:rsidR="00017DBD" w:rsidRDefault="00017DBD" w:rsidP="00017DBD">
      <w:pPr>
        <w:pStyle w:val="PL"/>
      </w:pPr>
      <w:r>
        <w:t xml:space="preserve">          $ref: 'TS29571_CommonData.yaml#/components/schemas/Uinteger'</w:t>
      </w:r>
    </w:p>
    <w:p w14:paraId="2FF2D5C3" w14:textId="77777777" w:rsidR="00017DBD" w:rsidRDefault="00017DBD" w:rsidP="00017DBD">
      <w:pPr>
        <w:pStyle w:val="PL"/>
        <w:rPr>
          <w:lang w:val="en-US"/>
        </w:rPr>
      </w:pPr>
      <w:r>
        <w:t xml:space="preserve">        memoryUsage</w:t>
      </w:r>
      <w:r>
        <w:rPr>
          <w:lang w:val="en-US"/>
        </w:rPr>
        <w:t>:</w:t>
      </w:r>
    </w:p>
    <w:p w14:paraId="11FF722F" w14:textId="77777777" w:rsidR="00017DBD" w:rsidRDefault="00017DBD" w:rsidP="00017DBD">
      <w:pPr>
        <w:pStyle w:val="PL"/>
      </w:pPr>
      <w:r>
        <w:t xml:space="preserve">          $ref: 'TS29571_CommonData.yaml#/components/schemas/Uinteger'</w:t>
      </w:r>
    </w:p>
    <w:p w14:paraId="0FCC2E79" w14:textId="77777777" w:rsidR="00017DBD" w:rsidRDefault="00017DBD" w:rsidP="00017DBD">
      <w:pPr>
        <w:pStyle w:val="PL"/>
        <w:rPr>
          <w:lang w:val="en-US"/>
        </w:rPr>
      </w:pPr>
      <w:r>
        <w:t xml:space="preserve">        storageUsage</w:t>
      </w:r>
      <w:r>
        <w:rPr>
          <w:lang w:val="en-US"/>
        </w:rPr>
        <w:t>:</w:t>
      </w:r>
    </w:p>
    <w:p w14:paraId="271F90AE" w14:textId="77777777" w:rsidR="00017DBD" w:rsidRDefault="00017DBD" w:rsidP="00017DBD">
      <w:pPr>
        <w:pStyle w:val="PL"/>
      </w:pPr>
      <w:r>
        <w:t xml:space="preserve">          $ref: 'TS29571_CommonData.yaml#/components/schemas/Uinteger'</w:t>
      </w:r>
    </w:p>
    <w:p w14:paraId="00FE29F3" w14:textId="77777777" w:rsidR="00017DBD" w:rsidRDefault="00017DBD" w:rsidP="00017DBD">
      <w:pPr>
        <w:pStyle w:val="PL"/>
      </w:pPr>
    </w:p>
    <w:p w14:paraId="319BEE60" w14:textId="77777777" w:rsidR="00017DBD" w:rsidRDefault="00017DBD" w:rsidP="00017DBD">
      <w:pPr>
        <w:pStyle w:val="PL"/>
      </w:pPr>
      <w:r>
        <w:t xml:space="preserve">    ConsumerNfInformation:</w:t>
      </w:r>
    </w:p>
    <w:p w14:paraId="46149AF6" w14:textId="77777777" w:rsidR="00017DBD" w:rsidRDefault="00017DBD" w:rsidP="00017DBD">
      <w:pPr>
        <w:pStyle w:val="PL"/>
      </w:pPr>
      <w:r>
        <w:t xml:space="preserve">      description: Represents the analytics consumer NF Information.</w:t>
      </w:r>
    </w:p>
    <w:p w14:paraId="1F89BCA7" w14:textId="77777777" w:rsidR="00017DBD" w:rsidRDefault="00017DBD" w:rsidP="00017DBD">
      <w:pPr>
        <w:pStyle w:val="PL"/>
      </w:pPr>
      <w:r>
        <w:t xml:space="preserve">      type: object</w:t>
      </w:r>
    </w:p>
    <w:p w14:paraId="02171668" w14:textId="77777777" w:rsidR="00017DBD" w:rsidRDefault="00017DBD" w:rsidP="00017DBD">
      <w:pPr>
        <w:pStyle w:val="PL"/>
      </w:pPr>
      <w:r>
        <w:t xml:space="preserve">      properties:</w:t>
      </w:r>
    </w:p>
    <w:p w14:paraId="4AC34F0D" w14:textId="77777777" w:rsidR="00017DBD" w:rsidRDefault="00017DBD" w:rsidP="00017DBD">
      <w:pPr>
        <w:pStyle w:val="PL"/>
      </w:pPr>
      <w:r>
        <w:t xml:space="preserve">        nfId:</w:t>
      </w:r>
    </w:p>
    <w:p w14:paraId="41BC7333" w14:textId="77777777" w:rsidR="00017DBD" w:rsidRDefault="00017DBD" w:rsidP="00017DBD">
      <w:pPr>
        <w:pStyle w:val="PL"/>
      </w:pPr>
      <w:r>
        <w:t xml:space="preserve">          $ref: 'TS29571_CommonData.yaml#/components/schemas/NfInstanceId'</w:t>
      </w:r>
    </w:p>
    <w:p w14:paraId="759C5553" w14:textId="77777777" w:rsidR="00017DBD" w:rsidRDefault="00017DBD" w:rsidP="00017DBD">
      <w:pPr>
        <w:pStyle w:val="PL"/>
      </w:pPr>
      <w:r>
        <w:t xml:space="preserve">        nfSetId:</w:t>
      </w:r>
    </w:p>
    <w:p w14:paraId="09823D47" w14:textId="77777777" w:rsidR="00017DBD" w:rsidRDefault="00017DBD" w:rsidP="00017DBD">
      <w:pPr>
        <w:pStyle w:val="PL"/>
      </w:pPr>
      <w:r>
        <w:t xml:space="preserve">          $ref: 'TS29571_CommonData.yaml#/components/schemas/NfSetId'</w:t>
      </w:r>
    </w:p>
    <w:p w14:paraId="64758476" w14:textId="77777777" w:rsidR="00017DBD" w:rsidRDefault="00017DBD" w:rsidP="00017DBD">
      <w:pPr>
        <w:pStyle w:val="PL"/>
      </w:pPr>
      <w:r>
        <w:lastRenderedPageBreak/>
        <w:t xml:space="preserve">        taiList:</w:t>
      </w:r>
    </w:p>
    <w:p w14:paraId="0B67A180" w14:textId="77777777" w:rsidR="00017DBD" w:rsidRDefault="00017DBD" w:rsidP="00017DBD">
      <w:pPr>
        <w:pStyle w:val="PL"/>
      </w:pPr>
      <w:r>
        <w:t xml:space="preserve">          type: array</w:t>
      </w:r>
    </w:p>
    <w:p w14:paraId="21AB5DEE" w14:textId="77777777" w:rsidR="00017DBD" w:rsidRDefault="00017DBD" w:rsidP="00017DBD">
      <w:pPr>
        <w:pStyle w:val="PL"/>
      </w:pPr>
      <w:r>
        <w:t xml:space="preserve">          items:</w:t>
      </w:r>
    </w:p>
    <w:p w14:paraId="463F304D" w14:textId="77777777" w:rsidR="00017DBD" w:rsidRDefault="00017DBD" w:rsidP="00017DBD">
      <w:pPr>
        <w:pStyle w:val="PL"/>
      </w:pPr>
      <w:r>
        <w:t xml:space="preserve">            $ref: 'TS29571_CommonData.yaml#/components/schemas/Tai'</w:t>
      </w:r>
    </w:p>
    <w:p w14:paraId="012CE6B3" w14:textId="77777777" w:rsidR="00017DBD" w:rsidRDefault="00017DBD" w:rsidP="00017DBD">
      <w:pPr>
        <w:pStyle w:val="PL"/>
      </w:pPr>
      <w:r>
        <w:t xml:space="preserve">          minItems: 1</w:t>
      </w:r>
    </w:p>
    <w:p w14:paraId="329B03A5" w14:textId="77777777" w:rsidR="00017DBD" w:rsidRDefault="00017DBD" w:rsidP="00017DBD">
      <w:pPr>
        <w:pStyle w:val="PL"/>
      </w:pPr>
      <w:r>
        <w:t xml:space="preserve">      oneOf:</w:t>
      </w:r>
    </w:p>
    <w:p w14:paraId="7FE7A7A2" w14:textId="77777777" w:rsidR="00017DBD" w:rsidRDefault="00017DBD" w:rsidP="00017DBD">
      <w:pPr>
        <w:pStyle w:val="PL"/>
      </w:pPr>
      <w:r>
        <w:t xml:space="preserve">        - oneOf:</w:t>
      </w:r>
    </w:p>
    <w:p w14:paraId="7516DD42" w14:textId="77777777" w:rsidR="00017DBD" w:rsidRDefault="00017DBD" w:rsidP="00017DBD">
      <w:pPr>
        <w:pStyle w:val="PL"/>
      </w:pPr>
      <w:r>
        <w:t xml:space="preserve">          - required: [nfId]</w:t>
      </w:r>
    </w:p>
    <w:p w14:paraId="093328B0" w14:textId="77777777" w:rsidR="00017DBD" w:rsidRDefault="00017DBD" w:rsidP="00017DBD">
      <w:pPr>
        <w:pStyle w:val="PL"/>
      </w:pPr>
      <w:r>
        <w:t xml:space="preserve">          - required: [nfSetId]</w:t>
      </w:r>
    </w:p>
    <w:p w14:paraId="0AAC9739" w14:textId="77777777" w:rsidR="00017DBD" w:rsidRDefault="00017DBD" w:rsidP="00017DBD">
      <w:pPr>
        <w:pStyle w:val="PL"/>
      </w:pPr>
      <w:r>
        <w:t xml:space="preserve">        - required: [taiList]</w:t>
      </w:r>
    </w:p>
    <w:p w14:paraId="1A320A6D" w14:textId="77777777" w:rsidR="00017DBD" w:rsidRDefault="00017DBD" w:rsidP="00017DBD">
      <w:pPr>
        <w:pStyle w:val="PL"/>
      </w:pPr>
    </w:p>
    <w:p w14:paraId="0CC6AB3A" w14:textId="77777777" w:rsidR="00017DBD" w:rsidRDefault="00017DBD" w:rsidP="00017DBD">
      <w:pPr>
        <w:pStyle w:val="PL"/>
      </w:pPr>
      <w:r>
        <w:t xml:space="preserve">    UeCommReq:</w:t>
      </w:r>
    </w:p>
    <w:p w14:paraId="3CA38951" w14:textId="77777777" w:rsidR="00017DBD" w:rsidRDefault="00017DBD" w:rsidP="00017DB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8D7B992" w14:textId="77777777" w:rsidR="00017DBD" w:rsidRDefault="00017DBD" w:rsidP="00017DBD">
      <w:pPr>
        <w:pStyle w:val="PL"/>
      </w:pPr>
      <w:r>
        <w:t xml:space="preserve">      type: object</w:t>
      </w:r>
    </w:p>
    <w:p w14:paraId="36F70B61" w14:textId="77777777" w:rsidR="00017DBD" w:rsidRDefault="00017DBD" w:rsidP="00017DBD">
      <w:pPr>
        <w:pStyle w:val="PL"/>
      </w:pPr>
      <w:r>
        <w:t xml:space="preserve">      properties:</w:t>
      </w:r>
    </w:p>
    <w:p w14:paraId="3E7C4CF3" w14:textId="77777777" w:rsidR="00017DBD" w:rsidRDefault="00017DBD" w:rsidP="00017DBD">
      <w:pPr>
        <w:pStyle w:val="PL"/>
      </w:pPr>
      <w:r>
        <w:t xml:space="preserve">        </w:t>
      </w:r>
      <w:r>
        <w:rPr>
          <w:rFonts w:hint="eastAsia"/>
          <w:lang w:eastAsia="zh-CN"/>
        </w:rPr>
        <w:t>o</w:t>
      </w:r>
      <w:r>
        <w:rPr>
          <w:lang w:eastAsia="zh-CN"/>
        </w:rPr>
        <w:t>rderCriterion</w:t>
      </w:r>
      <w:r>
        <w:t>:</w:t>
      </w:r>
    </w:p>
    <w:p w14:paraId="41A0CF68" w14:textId="77777777" w:rsidR="00017DBD" w:rsidRDefault="00017DBD" w:rsidP="00017DBD">
      <w:pPr>
        <w:pStyle w:val="PL"/>
      </w:pPr>
      <w:r>
        <w:t xml:space="preserve">          $ref: '#/components/schemas/UeCommOrderCriterion'</w:t>
      </w:r>
    </w:p>
    <w:p w14:paraId="5141AD69" w14:textId="77777777" w:rsidR="00017DBD" w:rsidRDefault="00017DBD" w:rsidP="00017DBD">
      <w:pPr>
        <w:pStyle w:val="PL"/>
      </w:pPr>
      <w:r>
        <w:t xml:space="preserve">        </w:t>
      </w:r>
      <w:r>
        <w:rPr>
          <w:lang w:eastAsia="zh-CN"/>
        </w:rPr>
        <w:t>o</w:t>
      </w:r>
      <w:r>
        <w:rPr>
          <w:rFonts w:hint="eastAsia"/>
          <w:lang w:eastAsia="zh-CN"/>
        </w:rPr>
        <w:t>rder</w:t>
      </w:r>
      <w:r>
        <w:rPr>
          <w:lang w:eastAsia="zh-CN"/>
        </w:rPr>
        <w:t>Direction</w:t>
      </w:r>
      <w:r>
        <w:t>:</w:t>
      </w:r>
    </w:p>
    <w:p w14:paraId="5FA66CCF" w14:textId="77777777" w:rsidR="00017DBD" w:rsidRDefault="00017DBD" w:rsidP="00017DBD">
      <w:pPr>
        <w:pStyle w:val="PL"/>
        <w:rPr>
          <w:rFonts w:cs="Courier New"/>
          <w:szCs w:val="16"/>
        </w:rPr>
      </w:pPr>
      <w:r>
        <w:rPr>
          <w:rFonts w:cs="Courier New"/>
          <w:szCs w:val="16"/>
        </w:rPr>
        <w:t xml:space="preserve">          $ref: '#/components/schemas/MatchingDirection'</w:t>
      </w:r>
    </w:p>
    <w:p w14:paraId="0EA92EF9" w14:textId="77777777" w:rsidR="00017DBD" w:rsidRDefault="00017DBD" w:rsidP="00017DBD">
      <w:pPr>
        <w:pStyle w:val="PL"/>
      </w:pPr>
      <w:r>
        <w:t xml:space="preserve">    UeMobilityReq:</w:t>
      </w:r>
    </w:p>
    <w:p w14:paraId="0B7BBDE8" w14:textId="77777777" w:rsidR="00017DBD" w:rsidRDefault="00017DBD" w:rsidP="00017DBD">
      <w:pPr>
        <w:pStyle w:val="PL"/>
      </w:pPr>
      <w:r>
        <w:t xml:space="preserve">      description: </w:t>
      </w:r>
      <w:r>
        <w:rPr>
          <w:rFonts w:hint="eastAsia"/>
          <w:lang w:eastAsia="zh-CN"/>
        </w:rPr>
        <w:t>U</w:t>
      </w:r>
      <w:r>
        <w:rPr>
          <w:lang w:eastAsia="zh-CN"/>
        </w:rPr>
        <w:t xml:space="preserve">E mobility analytics </w:t>
      </w:r>
      <w:r>
        <w:rPr>
          <w:lang w:eastAsia="ko-KR"/>
        </w:rPr>
        <w:t>requirement.</w:t>
      </w:r>
    </w:p>
    <w:p w14:paraId="253130A5" w14:textId="77777777" w:rsidR="00017DBD" w:rsidRDefault="00017DBD" w:rsidP="00017DBD">
      <w:pPr>
        <w:pStyle w:val="PL"/>
      </w:pPr>
      <w:r>
        <w:t xml:space="preserve">      type: object</w:t>
      </w:r>
    </w:p>
    <w:p w14:paraId="6B23E8BB" w14:textId="77777777" w:rsidR="00017DBD" w:rsidRDefault="00017DBD" w:rsidP="00017DBD">
      <w:pPr>
        <w:pStyle w:val="PL"/>
      </w:pPr>
      <w:r>
        <w:t xml:space="preserve">      properties:</w:t>
      </w:r>
    </w:p>
    <w:p w14:paraId="5BA43003" w14:textId="77777777" w:rsidR="00017DBD" w:rsidRDefault="00017DBD" w:rsidP="00017DBD">
      <w:pPr>
        <w:pStyle w:val="PL"/>
      </w:pPr>
      <w:r>
        <w:t xml:space="preserve">        </w:t>
      </w:r>
      <w:r>
        <w:rPr>
          <w:rFonts w:hint="eastAsia"/>
          <w:lang w:eastAsia="zh-CN"/>
        </w:rPr>
        <w:t>o</w:t>
      </w:r>
      <w:r>
        <w:rPr>
          <w:lang w:eastAsia="zh-CN"/>
        </w:rPr>
        <w:t>rderCriterion</w:t>
      </w:r>
      <w:r>
        <w:t>:</w:t>
      </w:r>
    </w:p>
    <w:p w14:paraId="44D2DA73" w14:textId="77777777" w:rsidR="00017DBD" w:rsidRDefault="00017DBD" w:rsidP="00017DBD">
      <w:pPr>
        <w:pStyle w:val="PL"/>
      </w:pPr>
      <w:r>
        <w:t xml:space="preserve">          $ref: '#/components/schemas/UeMobilityOrderCriterion'</w:t>
      </w:r>
    </w:p>
    <w:p w14:paraId="6813552D" w14:textId="77777777" w:rsidR="00017DBD" w:rsidRDefault="00017DBD" w:rsidP="00017DBD">
      <w:pPr>
        <w:pStyle w:val="PL"/>
      </w:pPr>
      <w:r>
        <w:t xml:space="preserve">        </w:t>
      </w:r>
      <w:r>
        <w:rPr>
          <w:lang w:eastAsia="zh-CN"/>
        </w:rPr>
        <w:t>o</w:t>
      </w:r>
      <w:r>
        <w:rPr>
          <w:rFonts w:hint="eastAsia"/>
          <w:lang w:eastAsia="zh-CN"/>
        </w:rPr>
        <w:t>rder</w:t>
      </w:r>
      <w:r>
        <w:rPr>
          <w:lang w:eastAsia="zh-CN"/>
        </w:rPr>
        <w:t>Direction</w:t>
      </w:r>
      <w:r>
        <w:t>:</w:t>
      </w:r>
    </w:p>
    <w:p w14:paraId="48B792A9" w14:textId="77777777" w:rsidR="00017DBD" w:rsidRDefault="00017DBD" w:rsidP="00017DBD">
      <w:pPr>
        <w:pStyle w:val="PL"/>
        <w:rPr>
          <w:rFonts w:cs="Courier New"/>
          <w:szCs w:val="16"/>
        </w:rPr>
      </w:pPr>
      <w:r>
        <w:rPr>
          <w:rFonts w:cs="Courier New"/>
          <w:szCs w:val="16"/>
        </w:rPr>
        <w:t xml:space="preserve">          $ref: '#/components/schemas/MatchingDirection'</w:t>
      </w:r>
    </w:p>
    <w:p w14:paraId="45824C23" w14:textId="77777777" w:rsidR="00017DBD" w:rsidRDefault="00017DBD" w:rsidP="00017DBD">
      <w:pPr>
        <w:pStyle w:val="PL"/>
      </w:pPr>
      <w:r>
        <w:t xml:space="preserve">        </w:t>
      </w:r>
      <w:r>
        <w:rPr>
          <w:rFonts w:hint="eastAsia"/>
          <w:lang w:eastAsia="zh-CN"/>
        </w:rPr>
        <w:t>u</w:t>
      </w:r>
      <w:r>
        <w:rPr>
          <w:lang w:eastAsia="zh-CN"/>
        </w:rPr>
        <w:t>eLocOrderInd</w:t>
      </w:r>
      <w:r>
        <w:t>:</w:t>
      </w:r>
    </w:p>
    <w:p w14:paraId="32AFC663" w14:textId="77777777" w:rsidR="00017DBD" w:rsidRDefault="00017DBD" w:rsidP="00017DBD">
      <w:pPr>
        <w:pStyle w:val="PL"/>
        <w:rPr>
          <w:lang w:eastAsia="zh-CN"/>
        </w:rPr>
      </w:pPr>
      <w:r>
        <w:rPr>
          <w:rFonts w:hint="eastAsia"/>
          <w:lang w:eastAsia="zh-CN"/>
        </w:rPr>
        <w:t xml:space="preserve"> </w:t>
      </w:r>
      <w:r>
        <w:rPr>
          <w:lang w:eastAsia="zh-CN"/>
        </w:rPr>
        <w:t xml:space="preserve">         type: boolean</w:t>
      </w:r>
    </w:p>
    <w:p w14:paraId="1C5A9E7B" w14:textId="77777777" w:rsidR="00017DBD" w:rsidRDefault="00017DBD" w:rsidP="00017DBD">
      <w:pPr>
        <w:pStyle w:val="PL"/>
      </w:pPr>
      <w:r>
        <w:t xml:space="preserve">          description: &gt;</w:t>
      </w:r>
    </w:p>
    <w:p w14:paraId="5B7E9858" w14:textId="77777777" w:rsidR="00017DBD" w:rsidRDefault="00017DBD" w:rsidP="00017DBD">
      <w:pPr>
        <w:pStyle w:val="PL"/>
      </w:pPr>
      <w:r>
        <w:t xml:space="preserve">            UE Location order indication.</w:t>
      </w:r>
      <w:r>
        <w:rPr>
          <w:rFonts w:cs="Arial"/>
          <w:szCs w:val="18"/>
          <w:lang w:eastAsia="zh-CN"/>
        </w:rPr>
        <w:t xml:space="preserve"> Set to "true" to indicate the </w:t>
      </w:r>
      <w:r>
        <w:t>NWDAF to provide the UE</w:t>
      </w:r>
    </w:p>
    <w:p w14:paraId="22A742A2" w14:textId="77777777" w:rsidR="00017DBD" w:rsidRDefault="00017DBD" w:rsidP="00017DBD">
      <w:pPr>
        <w:pStyle w:val="PL"/>
        <w:rPr>
          <w:rFonts w:cs="Courier New"/>
          <w:szCs w:val="16"/>
        </w:rPr>
      </w:pPr>
      <w:r>
        <w:t xml:space="preserve">            Mobility analytics in a UE Location order</w:t>
      </w:r>
      <w:r>
        <w:rPr>
          <w:rFonts w:cs="Arial"/>
          <w:szCs w:val="18"/>
          <w:lang w:eastAsia="zh-CN"/>
        </w:rPr>
        <w:t>, otherwise set to "false" or omit.</w:t>
      </w:r>
    </w:p>
    <w:p w14:paraId="05B41274" w14:textId="77777777" w:rsidR="00017DBD" w:rsidRDefault="00017DBD" w:rsidP="00017DBD">
      <w:pPr>
        <w:pStyle w:val="PL"/>
      </w:pPr>
    </w:p>
    <w:p w14:paraId="68349832" w14:textId="77777777" w:rsidR="00017DBD" w:rsidRDefault="00017DBD" w:rsidP="00017DBD">
      <w:pPr>
        <w:pStyle w:val="PL"/>
      </w:pPr>
      <w:r>
        <w:t xml:space="preserve">    PduSessionInfo:</w:t>
      </w:r>
    </w:p>
    <w:p w14:paraId="44BFAEE0" w14:textId="77777777" w:rsidR="00017DBD" w:rsidRDefault="00017DBD" w:rsidP="00017DBD">
      <w:pPr>
        <w:pStyle w:val="PL"/>
      </w:pPr>
      <w:r>
        <w:t xml:space="preserve">      description: Represents combination of PDU Session parameter(s) information.</w:t>
      </w:r>
    </w:p>
    <w:p w14:paraId="08A492C2" w14:textId="77777777" w:rsidR="00017DBD" w:rsidRDefault="00017DBD" w:rsidP="00017DBD">
      <w:pPr>
        <w:pStyle w:val="PL"/>
      </w:pPr>
      <w:r>
        <w:t xml:space="preserve">      type: object</w:t>
      </w:r>
    </w:p>
    <w:p w14:paraId="2C9EC59D" w14:textId="77777777" w:rsidR="00017DBD" w:rsidRDefault="00017DBD" w:rsidP="00017DBD">
      <w:pPr>
        <w:pStyle w:val="PL"/>
      </w:pPr>
      <w:r>
        <w:t xml:space="preserve">      properties:</w:t>
      </w:r>
    </w:p>
    <w:p w14:paraId="620FE728" w14:textId="77777777" w:rsidR="00017DBD" w:rsidRDefault="00017DBD" w:rsidP="00017DBD">
      <w:pPr>
        <w:pStyle w:val="PL"/>
      </w:pPr>
      <w:r>
        <w:t xml:space="preserve">        pduSessType:</w:t>
      </w:r>
    </w:p>
    <w:p w14:paraId="1723E28B" w14:textId="77777777" w:rsidR="00017DBD" w:rsidRDefault="00017DBD" w:rsidP="00017DBD">
      <w:pPr>
        <w:pStyle w:val="PL"/>
      </w:pPr>
      <w:r>
        <w:t xml:space="preserve">          $ref: 'TS29571_CommonData.yaml#/components/schemas/PduSessionType'</w:t>
      </w:r>
    </w:p>
    <w:p w14:paraId="56B6AF62" w14:textId="77777777" w:rsidR="00017DBD" w:rsidRDefault="00017DBD" w:rsidP="00017DBD">
      <w:pPr>
        <w:pStyle w:val="PL"/>
      </w:pPr>
      <w:r>
        <w:t xml:space="preserve">        sscMode:</w:t>
      </w:r>
    </w:p>
    <w:p w14:paraId="397327FB" w14:textId="77777777" w:rsidR="00017DBD" w:rsidRDefault="00017DBD" w:rsidP="00017DBD">
      <w:pPr>
        <w:pStyle w:val="PL"/>
      </w:pPr>
      <w:r>
        <w:t xml:space="preserve">          $ref: 'TS29571_CommonData.yaml#/components/schemas/SscMode'</w:t>
      </w:r>
    </w:p>
    <w:p w14:paraId="11D198CF" w14:textId="77777777" w:rsidR="00017DBD" w:rsidRDefault="00017DBD" w:rsidP="00017DBD">
      <w:pPr>
        <w:pStyle w:val="PL"/>
      </w:pPr>
      <w:r>
        <w:t xml:space="preserve">        accessType:</w:t>
      </w:r>
    </w:p>
    <w:p w14:paraId="30E001C3" w14:textId="77777777" w:rsidR="00017DBD" w:rsidRDefault="00017DBD" w:rsidP="00017DBD">
      <w:pPr>
        <w:pStyle w:val="PL"/>
      </w:pPr>
      <w:r>
        <w:t xml:space="preserve">          $ref: 'TS29571_CommonData.yaml#/components/schemas/AccessType'</w:t>
      </w:r>
    </w:p>
    <w:p w14:paraId="1CB05109" w14:textId="77777777" w:rsidR="00017DBD" w:rsidRDefault="00017DBD" w:rsidP="00017DBD">
      <w:pPr>
        <w:pStyle w:val="PL"/>
      </w:pPr>
    </w:p>
    <w:p w14:paraId="33218CC7" w14:textId="77777777" w:rsidR="00017DBD" w:rsidRDefault="00017DBD" w:rsidP="00017DBD">
      <w:pPr>
        <w:pStyle w:val="PL"/>
        <w:rPr>
          <w:lang w:val="en-US"/>
        </w:rPr>
      </w:pPr>
      <w:r>
        <w:rPr>
          <w:lang w:val="en-US"/>
        </w:rPr>
        <w:t xml:space="preserve">    PfdDeterminationInfo:</w:t>
      </w:r>
    </w:p>
    <w:p w14:paraId="29228536" w14:textId="77777777" w:rsidR="00017DBD" w:rsidRDefault="00017DBD" w:rsidP="00017DBD">
      <w:pPr>
        <w:pStyle w:val="PL"/>
        <w:rPr>
          <w:lang w:val="en-US"/>
        </w:rPr>
      </w:pPr>
      <w:r>
        <w:rPr>
          <w:rFonts w:eastAsia="Batang"/>
        </w:rPr>
        <w:t xml:space="preserve">      description: Represents the PFD Determination information for a known application identifier.</w:t>
      </w:r>
    </w:p>
    <w:p w14:paraId="2C5D3712" w14:textId="77777777" w:rsidR="00017DBD" w:rsidRDefault="00017DBD" w:rsidP="00017DBD">
      <w:pPr>
        <w:pStyle w:val="PL"/>
        <w:rPr>
          <w:lang w:val="en-US"/>
        </w:rPr>
      </w:pPr>
      <w:r>
        <w:rPr>
          <w:lang w:val="en-US"/>
        </w:rPr>
        <w:t xml:space="preserve">      type: object</w:t>
      </w:r>
    </w:p>
    <w:p w14:paraId="0F1667D6" w14:textId="77777777" w:rsidR="00017DBD" w:rsidRDefault="00017DBD" w:rsidP="00017DBD">
      <w:pPr>
        <w:pStyle w:val="PL"/>
        <w:rPr>
          <w:lang w:val="en-US"/>
        </w:rPr>
      </w:pPr>
      <w:r>
        <w:rPr>
          <w:lang w:val="en-US"/>
        </w:rPr>
        <w:t xml:space="preserve">      properties:</w:t>
      </w:r>
    </w:p>
    <w:p w14:paraId="699A3C5B" w14:textId="77777777" w:rsidR="00017DBD" w:rsidRDefault="00017DBD" w:rsidP="00017DBD">
      <w:pPr>
        <w:pStyle w:val="PL"/>
        <w:rPr>
          <w:lang w:val="en-US"/>
        </w:rPr>
      </w:pPr>
      <w:r>
        <w:rPr>
          <w:lang w:val="en-US"/>
        </w:rPr>
        <w:t xml:space="preserve">        appId:</w:t>
      </w:r>
    </w:p>
    <w:p w14:paraId="5D0A5110" w14:textId="77777777" w:rsidR="00017DBD" w:rsidRDefault="00017DBD" w:rsidP="00017DBD">
      <w:pPr>
        <w:pStyle w:val="PL"/>
        <w:rPr>
          <w:lang w:val="en-US"/>
        </w:rPr>
      </w:pPr>
      <w:r>
        <w:rPr>
          <w:lang w:val="en-US"/>
        </w:rPr>
        <w:t xml:space="preserve">          $ref: 'TS29571_CommonData.yaml#/components/schemas/ApplicationId'</w:t>
      </w:r>
    </w:p>
    <w:p w14:paraId="6FD4C321" w14:textId="77777777" w:rsidR="00017DBD" w:rsidRDefault="00017DBD" w:rsidP="00017DBD">
      <w:pPr>
        <w:pStyle w:val="PL"/>
      </w:pPr>
      <w:r>
        <w:t xml:space="preserve">        snssai:</w:t>
      </w:r>
    </w:p>
    <w:p w14:paraId="504EAD8B" w14:textId="77777777" w:rsidR="00017DBD" w:rsidRDefault="00017DBD" w:rsidP="00017DBD">
      <w:pPr>
        <w:pStyle w:val="PL"/>
      </w:pPr>
      <w:r>
        <w:t xml:space="preserve">          $ref: 'TS29571_CommonData.yaml#/components/schemas/Snssai'</w:t>
      </w:r>
    </w:p>
    <w:p w14:paraId="75647E57" w14:textId="77777777" w:rsidR="00017DBD" w:rsidRDefault="00017DBD" w:rsidP="00017DBD">
      <w:pPr>
        <w:pStyle w:val="PL"/>
      </w:pPr>
      <w:r>
        <w:t xml:space="preserve">        dnn:</w:t>
      </w:r>
    </w:p>
    <w:p w14:paraId="2B4FCF6F" w14:textId="77777777" w:rsidR="00017DBD" w:rsidRDefault="00017DBD" w:rsidP="00017DBD">
      <w:pPr>
        <w:pStyle w:val="PL"/>
      </w:pPr>
      <w:r>
        <w:t xml:space="preserve">          $ref: 'TS29571_CommonData.yaml#/components/schemas/Dnn'</w:t>
      </w:r>
    </w:p>
    <w:p w14:paraId="2FD5AAAB" w14:textId="77777777" w:rsidR="00017DBD" w:rsidRDefault="00017DBD" w:rsidP="00017DBD">
      <w:pPr>
        <w:pStyle w:val="PL"/>
        <w:rPr>
          <w:lang w:val="en-US"/>
        </w:rPr>
      </w:pPr>
      <w:r>
        <w:rPr>
          <w:lang w:val="en-US"/>
        </w:rPr>
        <w:t xml:space="preserve">        flowDescriptions:</w:t>
      </w:r>
    </w:p>
    <w:p w14:paraId="330137B1" w14:textId="77777777" w:rsidR="00017DBD" w:rsidRDefault="00017DBD" w:rsidP="00017DBD">
      <w:pPr>
        <w:pStyle w:val="PL"/>
        <w:rPr>
          <w:lang w:val="en-US"/>
        </w:rPr>
      </w:pPr>
      <w:r>
        <w:rPr>
          <w:lang w:val="en-US"/>
        </w:rPr>
        <w:t xml:space="preserve">          type: array</w:t>
      </w:r>
    </w:p>
    <w:p w14:paraId="50C24569" w14:textId="77777777" w:rsidR="00017DBD" w:rsidRDefault="00017DBD" w:rsidP="00017DBD">
      <w:pPr>
        <w:pStyle w:val="PL"/>
        <w:rPr>
          <w:lang w:val="en-US"/>
        </w:rPr>
      </w:pPr>
      <w:r>
        <w:rPr>
          <w:lang w:val="en-US"/>
        </w:rPr>
        <w:t xml:space="preserve">          items:</w:t>
      </w:r>
    </w:p>
    <w:p w14:paraId="47EDAB41" w14:textId="77777777" w:rsidR="00017DBD" w:rsidRDefault="00017DBD" w:rsidP="00017DBD">
      <w:pPr>
        <w:pStyle w:val="PL"/>
        <w:rPr>
          <w:lang w:val="en-US"/>
        </w:rPr>
      </w:pPr>
      <w:r>
        <w:rPr>
          <w:lang w:val="en-US"/>
        </w:rPr>
        <w:t xml:space="preserve">            type: string</w:t>
      </w:r>
    </w:p>
    <w:p w14:paraId="03CFBBDA" w14:textId="77777777" w:rsidR="00017DBD" w:rsidRDefault="00017DBD" w:rsidP="00017DBD">
      <w:pPr>
        <w:pStyle w:val="PL"/>
      </w:pPr>
      <w:r>
        <w:rPr>
          <w:lang w:val="en-US"/>
        </w:rPr>
        <w:t xml:space="preserve">          </w:t>
      </w:r>
      <w:r>
        <w:t>minItems: 1</w:t>
      </w:r>
    </w:p>
    <w:p w14:paraId="53664880" w14:textId="77777777" w:rsidR="00017DBD" w:rsidRDefault="00017DBD" w:rsidP="00017DBD">
      <w:pPr>
        <w:pStyle w:val="PL"/>
        <w:rPr>
          <w:lang w:eastAsia="zh-CN"/>
        </w:rPr>
      </w:pPr>
      <w:r>
        <w:t xml:space="preserve">          description: </w:t>
      </w:r>
      <w:r>
        <w:rPr>
          <w:lang w:eastAsia="zh-CN"/>
        </w:rPr>
        <w:t>&gt;</w:t>
      </w:r>
    </w:p>
    <w:p w14:paraId="15F83A15" w14:textId="77777777" w:rsidR="00017DBD" w:rsidRDefault="00017DBD" w:rsidP="00017DBD">
      <w:pPr>
        <w:pStyle w:val="PL"/>
      </w:pPr>
      <w:r>
        <w:rPr>
          <w:rFonts w:cs="Courier New"/>
          <w:szCs w:val="16"/>
        </w:rPr>
        <w:t xml:space="preserve">            </w:t>
      </w:r>
      <w:r>
        <w:t>Represents a 3-tuple with protocol, server ip and server port for UL/DL</w:t>
      </w:r>
    </w:p>
    <w:p w14:paraId="6ED8FA76" w14:textId="77777777" w:rsidR="00017DBD" w:rsidRDefault="00017DBD" w:rsidP="00017DBD">
      <w:pPr>
        <w:pStyle w:val="PL"/>
      </w:pPr>
      <w:r>
        <w:rPr>
          <w:rFonts w:cs="Courier New"/>
          <w:szCs w:val="16"/>
        </w:rPr>
        <w:t xml:space="preserve">           </w:t>
      </w:r>
      <w:r>
        <w:t xml:space="preserve"> application traffic. The content of the string has the same encoding as the IPFilterRule</w:t>
      </w:r>
    </w:p>
    <w:p w14:paraId="150D81F9" w14:textId="77777777" w:rsidR="00017DBD" w:rsidRDefault="00017DBD" w:rsidP="00017DBD">
      <w:pPr>
        <w:pStyle w:val="PL"/>
        <w:rPr>
          <w:lang w:val="en-US"/>
        </w:rPr>
      </w:pPr>
      <w:r>
        <w:t xml:space="preserve">            AVP value as defined in IETF RFC 6733.</w:t>
      </w:r>
    </w:p>
    <w:p w14:paraId="423FDFBC" w14:textId="77777777" w:rsidR="00017DBD" w:rsidRDefault="00017DBD" w:rsidP="00017DBD">
      <w:pPr>
        <w:pStyle w:val="PL"/>
      </w:pPr>
      <w:r>
        <w:t xml:space="preserve">        urls:</w:t>
      </w:r>
    </w:p>
    <w:p w14:paraId="27770491" w14:textId="77777777" w:rsidR="00017DBD" w:rsidRDefault="00017DBD" w:rsidP="00017DBD">
      <w:pPr>
        <w:pStyle w:val="PL"/>
      </w:pPr>
      <w:r>
        <w:t xml:space="preserve">          type: array</w:t>
      </w:r>
    </w:p>
    <w:p w14:paraId="1BF6FD47" w14:textId="77777777" w:rsidR="00017DBD" w:rsidRDefault="00017DBD" w:rsidP="00017DBD">
      <w:pPr>
        <w:pStyle w:val="PL"/>
      </w:pPr>
      <w:r>
        <w:t xml:space="preserve">          items:</w:t>
      </w:r>
    </w:p>
    <w:p w14:paraId="6D5F5505" w14:textId="77777777" w:rsidR="00017DBD" w:rsidRDefault="00017DBD" w:rsidP="00017DBD">
      <w:pPr>
        <w:pStyle w:val="PL"/>
      </w:pPr>
      <w:r>
        <w:t xml:space="preserve">            type: string</w:t>
      </w:r>
    </w:p>
    <w:p w14:paraId="7D4DA4E9" w14:textId="77777777" w:rsidR="00017DBD" w:rsidRDefault="00017DBD" w:rsidP="00017DBD">
      <w:pPr>
        <w:pStyle w:val="PL"/>
      </w:pPr>
      <w:r>
        <w:t xml:space="preserve">          minItems: 1</w:t>
      </w:r>
    </w:p>
    <w:p w14:paraId="26BC87D7" w14:textId="77777777" w:rsidR="00017DBD" w:rsidRDefault="00017DBD" w:rsidP="00017DBD">
      <w:pPr>
        <w:pStyle w:val="PL"/>
      </w:pPr>
      <w:r>
        <w:t xml:space="preserve">          description: Represents the significant parts of the URL to be matched, e.g. host name.</w:t>
      </w:r>
    </w:p>
    <w:p w14:paraId="29B40D10" w14:textId="77777777" w:rsidR="00017DBD" w:rsidRDefault="00017DBD" w:rsidP="00017DBD">
      <w:pPr>
        <w:pStyle w:val="PL"/>
      </w:pPr>
      <w:r>
        <w:t xml:space="preserve">        domainNames:</w:t>
      </w:r>
    </w:p>
    <w:p w14:paraId="7B65DD00" w14:textId="77777777" w:rsidR="00017DBD" w:rsidRDefault="00017DBD" w:rsidP="00017DBD">
      <w:pPr>
        <w:pStyle w:val="PL"/>
      </w:pPr>
      <w:r>
        <w:t xml:space="preserve">          type: array</w:t>
      </w:r>
    </w:p>
    <w:p w14:paraId="0DDC4010" w14:textId="77777777" w:rsidR="00017DBD" w:rsidRDefault="00017DBD" w:rsidP="00017DBD">
      <w:pPr>
        <w:pStyle w:val="PL"/>
      </w:pPr>
      <w:r>
        <w:t xml:space="preserve">          items:</w:t>
      </w:r>
    </w:p>
    <w:p w14:paraId="5592716A" w14:textId="77777777" w:rsidR="00017DBD" w:rsidRDefault="00017DBD" w:rsidP="00017DBD">
      <w:pPr>
        <w:pStyle w:val="PL"/>
      </w:pPr>
      <w:r>
        <w:t xml:space="preserve">            type: string</w:t>
      </w:r>
    </w:p>
    <w:p w14:paraId="6E15D3E9" w14:textId="77777777" w:rsidR="00017DBD" w:rsidRDefault="00017DBD" w:rsidP="00017DBD">
      <w:pPr>
        <w:pStyle w:val="PL"/>
      </w:pPr>
      <w:r>
        <w:t xml:space="preserve">          minItems: 1</w:t>
      </w:r>
    </w:p>
    <w:p w14:paraId="566F7AC5" w14:textId="77777777" w:rsidR="00017DBD" w:rsidRDefault="00017DBD" w:rsidP="00017DBD">
      <w:pPr>
        <w:pStyle w:val="PL"/>
      </w:pPr>
      <w:r>
        <w:t xml:space="preserve">          description: Represents Domain name matching criteria.</w:t>
      </w:r>
    </w:p>
    <w:p w14:paraId="0DC5AB6A" w14:textId="77777777" w:rsidR="00017DBD" w:rsidRDefault="00017DBD" w:rsidP="00017DBD">
      <w:pPr>
        <w:pStyle w:val="PL"/>
      </w:pPr>
      <w:r>
        <w:t xml:space="preserve">        dnProtocol:</w:t>
      </w:r>
    </w:p>
    <w:p w14:paraId="734DBECC" w14:textId="77777777" w:rsidR="00017DBD" w:rsidRDefault="00017DBD" w:rsidP="00017DBD">
      <w:pPr>
        <w:pStyle w:val="PL"/>
      </w:pPr>
      <w:r>
        <w:t xml:space="preserve">          $ref: 'TS29122_PfdManagement.yaml#/components/schemas/DomainNameProtocol'</w:t>
      </w:r>
    </w:p>
    <w:p w14:paraId="089D8848" w14:textId="77777777" w:rsidR="00017DBD" w:rsidRDefault="00017DBD" w:rsidP="00017DBD">
      <w:pPr>
        <w:pStyle w:val="PL"/>
      </w:pPr>
      <w:r>
        <w:t xml:space="preserve">      required:</w:t>
      </w:r>
    </w:p>
    <w:p w14:paraId="1E81E27D" w14:textId="77777777" w:rsidR="00017DBD" w:rsidRDefault="00017DBD" w:rsidP="00017DBD">
      <w:pPr>
        <w:pStyle w:val="PL"/>
      </w:pPr>
      <w:r>
        <w:lastRenderedPageBreak/>
        <w:t xml:space="preserve">        - appId</w:t>
      </w:r>
    </w:p>
    <w:p w14:paraId="77DA8EF4" w14:textId="77777777" w:rsidR="00017DBD" w:rsidRDefault="00017DBD" w:rsidP="00017DBD">
      <w:pPr>
        <w:pStyle w:val="PL"/>
      </w:pPr>
    </w:p>
    <w:p w14:paraId="16AB13AA" w14:textId="77777777" w:rsidR="00017DBD" w:rsidRDefault="00017DBD" w:rsidP="00017DBD">
      <w:pPr>
        <w:pStyle w:val="PL"/>
      </w:pPr>
      <w:r>
        <w:t xml:space="preserve">    PduSesTrafficInfo:</w:t>
      </w:r>
    </w:p>
    <w:p w14:paraId="3C1E1F53" w14:textId="77777777" w:rsidR="00017DBD" w:rsidRDefault="00017DBD" w:rsidP="00017DBD">
      <w:pPr>
        <w:pStyle w:val="PL"/>
      </w:pPr>
      <w:r>
        <w:t xml:space="preserve">      description: Represents the PDU Set traffic analytics information.</w:t>
      </w:r>
    </w:p>
    <w:p w14:paraId="6AA48054" w14:textId="77777777" w:rsidR="00017DBD" w:rsidRDefault="00017DBD" w:rsidP="00017DBD">
      <w:pPr>
        <w:pStyle w:val="PL"/>
      </w:pPr>
      <w:r>
        <w:t xml:space="preserve">      type: object</w:t>
      </w:r>
    </w:p>
    <w:p w14:paraId="43DBF3CD" w14:textId="77777777" w:rsidR="00017DBD" w:rsidRDefault="00017DBD" w:rsidP="00017DBD">
      <w:pPr>
        <w:pStyle w:val="PL"/>
      </w:pPr>
      <w:r>
        <w:t xml:space="preserve">      properties:</w:t>
      </w:r>
    </w:p>
    <w:p w14:paraId="6824DEC8" w14:textId="77777777" w:rsidR="00017DBD" w:rsidRDefault="00017DBD" w:rsidP="00017DBD">
      <w:pPr>
        <w:pStyle w:val="PL"/>
      </w:pPr>
      <w:r>
        <w:t xml:space="preserve">        </w:t>
      </w:r>
      <w:r>
        <w:rPr>
          <w:lang w:eastAsia="zh-CN"/>
        </w:rPr>
        <w:t>supis</w:t>
      </w:r>
      <w:r>
        <w:t>:</w:t>
      </w:r>
    </w:p>
    <w:p w14:paraId="69837A4B" w14:textId="77777777" w:rsidR="00017DBD" w:rsidRDefault="00017DBD" w:rsidP="00017DBD">
      <w:pPr>
        <w:pStyle w:val="PL"/>
      </w:pPr>
      <w:r>
        <w:t xml:space="preserve">          type: array</w:t>
      </w:r>
    </w:p>
    <w:p w14:paraId="73F76EB4" w14:textId="77777777" w:rsidR="00017DBD" w:rsidRDefault="00017DBD" w:rsidP="00017DBD">
      <w:pPr>
        <w:pStyle w:val="PL"/>
      </w:pPr>
      <w:r>
        <w:t xml:space="preserve">          items:</w:t>
      </w:r>
    </w:p>
    <w:p w14:paraId="765ED8F6" w14:textId="77777777" w:rsidR="00017DBD" w:rsidRDefault="00017DBD" w:rsidP="00017DBD">
      <w:pPr>
        <w:pStyle w:val="PL"/>
      </w:pPr>
      <w:r>
        <w:t xml:space="preserve">            $ref: 'TS29571_CommonData.yaml#/components/schemas/Supi'</w:t>
      </w:r>
    </w:p>
    <w:p w14:paraId="2FB65306" w14:textId="77777777" w:rsidR="00017DBD" w:rsidRDefault="00017DBD" w:rsidP="00017DBD">
      <w:pPr>
        <w:pStyle w:val="PL"/>
      </w:pPr>
      <w:r>
        <w:t xml:space="preserve">          minItems: 1</w:t>
      </w:r>
    </w:p>
    <w:p w14:paraId="009BD830" w14:textId="77777777" w:rsidR="00017DBD" w:rsidRDefault="00017DBD" w:rsidP="00017DBD">
      <w:pPr>
        <w:pStyle w:val="PL"/>
      </w:pPr>
      <w:r>
        <w:t xml:space="preserve">        dnn:</w:t>
      </w:r>
    </w:p>
    <w:p w14:paraId="75C15618" w14:textId="77777777" w:rsidR="00017DBD" w:rsidRDefault="00017DBD" w:rsidP="00017DBD">
      <w:pPr>
        <w:pStyle w:val="PL"/>
      </w:pPr>
      <w:r>
        <w:t xml:space="preserve">          $ref: 'TS29571_CommonData.yaml#/components/schemas/Dnn'</w:t>
      </w:r>
    </w:p>
    <w:p w14:paraId="1510BA74" w14:textId="77777777" w:rsidR="00017DBD" w:rsidRDefault="00017DBD" w:rsidP="00017DBD">
      <w:pPr>
        <w:pStyle w:val="PL"/>
      </w:pPr>
      <w:r>
        <w:t xml:space="preserve">        snssai:</w:t>
      </w:r>
    </w:p>
    <w:p w14:paraId="3DCDAA2A" w14:textId="77777777" w:rsidR="00017DBD" w:rsidRDefault="00017DBD" w:rsidP="00017DBD">
      <w:pPr>
        <w:pStyle w:val="PL"/>
      </w:pPr>
      <w:r>
        <w:t xml:space="preserve">          $ref: 'TS29571_CommonData.yaml#/components/schemas/Snssai'</w:t>
      </w:r>
    </w:p>
    <w:p w14:paraId="1605E5AD" w14:textId="77777777" w:rsidR="00017DBD" w:rsidRDefault="00017DBD" w:rsidP="00017DBD">
      <w:pPr>
        <w:pStyle w:val="PL"/>
      </w:pPr>
      <w:r>
        <w:t xml:space="preserve">        </w:t>
      </w:r>
      <w:r>
        <w:rPr>
          <w:lang w:eastAsia="zh-CN"/>
        </w:rPr>
        <w:t>tdMatchTrafs</w:t>
      </w:r>
      <w:r>
        <w:t>:</w:t>
      </w:r>
    </w:p>
    <w:p w14:paraId="7B48DE35" w14:textId="77777777" w:rsidR="00017DBD" w:rsidRDefault="00017DBD" w:rsidP="00017DBD">
      <w:pPr>
        <w:pStyle w:val="PL"/>
      </w:pPr>
      <w:r>
        <w:t xml:space="preserve">          type: array</w:t>
      </w:r>
    </w:p>
    <w:p w14:paraId="35819895" w14:textId="77777777" w:rsidR="00017DBD" w:rsidRDefault="00017DBD" w:rsidP="00017DBD">
      <w:pPr>
        <w:pStyle w:val="PL"/>
      </w:pPr>
      <w:r>
        <w:t xml:space="preserve">          items:</w:t>
      </w:r>
    </w:p>
    <w:p w14:paraId="47C75363" w14:textId="77777777" w:rsidR="00017DBD" w:rsidRDefault="00017DBD" w:rsidP="00017DBD">
      <w:pPr>
        <w:pStyle w:val="PL"/>
      </w:pPr>
      <w:r>
        <w:t xml:space="preserve">            $ref: '#/components/schemas/</w:t>
      </w:r>
      <w:r>
        <w:rPr>
          <w:lang w:eastAsia="zh-CN"/>
        </w:rPr>
        <w:t>TdTraffic</w:t>
      </w:r>
      <w:r>
        <w:t>'</w:t>
      </w:r>
    </w:p>
    <w:p w14:paraId="44D6CCD7" w14:textId="77777777" w:rsidR="00017DBD" w:rsidRDefault="00017DBD" w:rsidP="00017DBD">
      <w:pPr>
        <w:pStyle w:val="PL"/>
      </w:pPr>
      <w:r>
        <w:t xml:space="preserve">          minItems: 1</w:t>
      </w:r>
    </w:p>
    <w:p w14:paraId="7F7D1FB4" w14:textId="77777777" w:rsidR="00017DBD" w:rsidRDefault="00017DBD" w:rsidP="00017DBD">
      <w:pPr>
        <w:pStyle w:val="PL"/>
      </w:pPr>
      <w:r>
        <w:t xml:space="preserve">        </w:t>
      </w:r>
      <w:r>
        <w:rPr>
          <w:lang w:eastAsia="zh-CN"/>
        </w:rPr>
        <w:t>tdUnmatchTrafs</w:t>
      </w:r>
      <w:r>
        <w:t>:</w:t>
      </w:r>
    </w:p>
    <w:p w14:paraId="7E364728" w14:textId="77777777" w:rsidR="00017DBD" w:rsidRDefault="00017DBD" w:rsidP="00017DBD">
      <w:pPr>
        <w:pStyle w:val="PL"/>
      </w:pPr>
      <w:r>
        <w:t xml:space="preserve">          type: array</w:t>
      </w:r>
    </w:p>
    <w:p w14:paraId="0354B2A9" w14:textId="77777777" w:rsidR="00017DBD" w:rsidRDefault="00017DBD" w:rsidP="00017DBD">
      <w:pPr>
        <w:pStyle w:val="PL"/>
      </w:pPr>
      <w:r>
        <w:t xml:space="preserve">          items:</w:t>
      </w:r>
    </w:p>
    <w:p w14:paraId="6356AAE0" w14:textId="77777777" w:rsidR="00017DBD" w:rsidRDefault="00017DBD" w:rsidP="00017DBD">
      <w:pPr>
        <w:pStyle w:val="PL"/>
      </w:pPr>
      <w:r>
        <w:t xml:space="preserve">            $ref: '#/components/schemas/</w:t>
      </w:r>
      <w:r>
        <w:rPr>
          <w:lang w:eastAsia="zh-CN"/>
        </w:rPr>
        <w:t>TdTraffic</w:t>
      </w:r>
      <w:r>
        <w:t>'</w:t>
      </w:r>
    </w:p>
    <w:p w14:paraId="0EE63709" w14:textId="77777777" w:rsidR="00017DBD" w:rsidRDefault="00017DBD" w:rsidP="00017DBD">
      <w:pPr>
        <w:pStyle w:val="PL"/>
      </w:pPr>
      <w:r>
        <w:t xml:space="preserve">          minItems: 1</w:t>
      </w:r>
    </w:p>
    <w:p w14:paraId="30DA0EB7" w14:textId="77777777" w:rsidR="00017DBD" w:rsidRDefault="00017DBD" w:rsidP="00017DBD">
      <w:pPr>
        <w:pStyle w:val="PL"/>
      </w:pPr>
      <w:r>
        <w:t xml:space="preserve">      allOf:</w:t>
      </w:r>
    </w:p>
    <w:p w14:paraId="38735008" w14:textId="77777777" w:rsidR="00017DBD" w:rsidRDefault="00017DBD" w:rsidP="00017DBD">
      <w:pPr>
        <w:pStyle w:val="PL"/>
      </w:pPr>
      <w:r>
        <w:t xml:space="preserve">        - anyOf:</w:t>
      </w:r>
    </w:p>
    <w:p w14:paraId="3AD21CAC" w14:textId="77777777" w:rsidR="00017DBD" w:rsidRDefault="00017DBD" w:rsidP="00017DBD">
      <w:pPr>
        <w:pStyle w:val="PL"/>
      </w:pPr>
      <w:r>
        <w:t xml:space="preserve">          - required: [dnn]</w:t>
      </w:r>
    </w:p>
    <w:p w14:paraId="29A2BD31" w14:textId="77777777" w:rsidR="00017DBD" w:rsidRDefault="00017DBD" w:rsidP="00017DBD">
      <w:pPr>
        <w:pStyle w:val="PL"/>
      </w:pPr>
      <w:r>
        <w:t xml:space="preserve">          - required: [snssai]</w:t>
      </w:r>
    </w:p>
    <w:p w14:paraId="6340B7F2" w14:textId="77777777" w:rsidR="00017DBD" w:rsidRDefault="00017DBD" w:rsidP="00017DBD">
      <w:pPr>
        <w:pStyle w:val="PL"/>
      </w:pPr>
      <w:r>
        <w:t xml:space="preserve">        - anyOf:</w:t>
      </w:r>
    </w:p>
    <w:p w14:paraId="44DDB321" w14:textId="77777777" w:rsidR="00017DBD" w:rsidRDefault="00017DBD" w:rsidP="00017DBD">
      <w:pPr>
        <w:pStyle w:val="PL"/>
      </w:pPr>
      <w:r>
        <w:t xml:space="preserve">          - required: [tdMatchTrafs]</w:t>
      </w:r>
    </w:p>
    <w:p w14:paraId="082DC844" w14:textId="77777777" w:rsidR="00017DBD" w:rsidRDefault="00017DBD" w:rsidP="00017DBD">
      <w:pPr>
        <w:pStyle w:val="PL"/>
      </w:pPr>
      <w:r>
        <w:t xml:space="preserve">          - required: [tdUnmatchTrafs]</w:t>
      </w:r>
    </w:p>
    <w:p w14:paraId="5F6892EC" w14:textId="77777777" w:rsidR="00017DBD" w:rsidRDefault="00017DBD" w:rsidP="00017DBD">
      <w:pPr>
        <w:pStyle w:val="PL"/>
      </w:pPr>
    </w:p>
    <w:p w14:paraId="49D946BE" w14:textId="77777777" w:rsidR="00017DBD" w:rsidRDefault="00017DBD" w:rsidP="00017DBD">
      <w:pPr>
        <w:pStyle w:val="PL"/>
      </w:pPr>
      <w:r>
        <w:t xml:space="preserve">    </w:t>
      </w:r>
      <w:r>
        <w:rPr>
          <w:lang w:eastAsia="zh-CN"/>
        </w:rPr>
        <w:t>TdTraffic</w:t>
      </w:r>
      <w:r>
        <w:t>:</w:t>
      </w:r>
    </w:p>
    <w:p w14:paraId="2F7BCD27" w14:textId="77777777" w:rsidR="00017DBD" w:rsidRDefault="00017DBD" w:rsidP="00017DBD">
      <w:pPr>
        <w:pStyle w:val="PL"/>
      </w:pPr>
      <w:r>
        <w:t xml:space="preserve">      description: </w:t>
      </w:r>
      <w:r>
        <w:rPr>
          <w:lang w:eastAsia="zh-CN"/>
        </w:rPr>
        <w:t xml:space="preserve">Represents </w:t>
      </w:r>
      <w:r>
        <w:t>traffic that matches or unmatches Traffic Descriptor of URSP rule.</w:t>
      </w:r>
    </w:p>
    <w:p w14:paraId="3B7A1AC0" w14:textId="77777777" w:rsidR="00017DBD" w:rsidRDefault="00017DBD" w:rsidP="00017DBD">
      <w:pPr>
        <w:pStyle w:val="PL"/>
      </w:pPr>
      <w:r>
        <w:t xml:space="preserve">      type: object</w:t>
      </w:r>
    </w:p>
    <w:p w14:paraId="5660F976" w14:textId="77777777" w:rsidR="00017DBD" w:rsidRDefault="00017DBD" w:rsidP="00017DBD">
      <w:pPr>
        <w:pStyle w:val="PL"/>
      </w:pPr>
      <w:r>
        <w:t xml:space="preserve">      properties:</w:t>
      </w:r>
    </w:p>
    <w:p w14:paraId="614F092B" w14:textId="77777777" w:rsidR="00017DBD" w:rsidRDefault="00017DBD" w:rsidP="00017DBD">
      <w:pPr>
        <w:pStyle w:val="PL"/>
      </w:pPr>
      <w:r>
        <w:t xml:space="preserve">        </w:t>
      </w:r>
      <w:r>
        <w:rPr>
          <w:lang w:eastAsia="zh-CN"/>
        </w:rPr>
        <w:t>pduSesTrafReqs</w:t>
      </w:r>
      <w:r>
        <w:t>:</w:t>
      </w:r>
    </w:p>
    <w:p w14:paraId="301FA6A4" w14:textId="77777777" w:rsidR="00017DBD" w:rsidRDefault="00017DBD" w:rsidP="00017DBD">
      <w:pPr>
        <w:pStyle w:val="PL"/>
      </w:pPr>
      <w:r>
        <w:t xml:space="preserve">          type: array</w:t>
      </w:r>
    </w:p>
    <w:p w14:paraId="4948AA42" w14:textId="77777777" w:rsidR="00017DBD" w:rsidRDefault="00017DBD" w:rsidP="00017DBD">
      <w:pPr>
        <w:pStyle w:val="PL"/>
      </w:pPr>
      <w:r>
        <w:t xml:space="preserve">          items:</w:t>
      </w:r>
    </w:p>
    <w:p w14:paraId="03B8872A" w14:textId="77777777" w:rsidR="00017DBD" w:rsidRDefault="00017DBD" w:rsidP="00017DBD">
      <w:pPr>
        <w:pStyle w:val="PL"/>
      </w:pPr>
      <w:r>
        <w:t xml:space="preserve">            $ref: '#/components/schemas/</w:t>
      </w:r>
      <w:r>
        <w:rPr>
          <w:lang w:eastAsia="zh-CN"/>
        </w:rPr>
        <w:t>PduSesTrafficReq</w:t>
      </w:r>
      <w:r>
        <w:t>'</w:t>
      </w:r>
    </w:p>
    <w:p w14:paraId="5925F9EC" w14:textId="77777777" w:rsidR="00017DBD" w:rsidRDefault="00017DBD" w:rsidP="00017DBD">
      <w:pPr>
        <w:pStyle w:val="PL"/>
      </w:pPr>
      <w:r>
        <w:t xml:space="preserve">          minItems: 1</w:t>
      </w:r>
    </w:p>
    <w:p w14:paraId="20F1BE42" w14:textId="77777777" w:rsidR="00017DBD" w:rsidRDefault="00017DBD" w:rsidP="00017DBD">
      <w:pPr>
        <w:pStyle w:val="PL"/>
      </w:pPr>
      <w:r>
        <w:t xml:space="preserve">        ulVol:</w:t>
      </w:r>
    </w:p>
    <w:p w14:paraId="751CB68D" w14:textId="77777777" w:rsidR="00017DBD" w:rsidRDefault="00017DBD" w:rsidP="00017DBD">
      <w:pPr>
        <w:pStyle w:val="PL"/>
      </w:pPr>
      <w:r>
        <w:t xml:space="preserve">          $ref: 'TS29122_CommonData.yaml#/components/schemas/Volume'</w:t>
      </w:r>
    </w:p>
    <w:p w14:paraId="6994317C" w14:textId="77777777" w:rsidR="00017DBD" w:rsidRDefault="00017DBD" w:rsidP="00017DBD">
      <w:pPr>
        <w:pStyle w:val="PL"/>
      </w:pPr>
      <w:r>
        <w:t xml:space="preserve">        dlVol:</w:t>
      </w:r>
    </w:p>
    <w:p w14:paraId="753B6265" w14:textId="77777777" w:rsidR="00017DBD" w:rsidRDefault="00017DBD" w:rsidP="00017DBD">
      <w:pPr>
        <w:pStyle w:val="PL"/>
      </w:pPr>
      <w:r>
        <w:t xml:space="preserve">          $ref: 'TS29122_CommonData.yaml#/components/schemas/Volume'</w:t>
      </w:r>
    </w:p>
    <w:p w14:paraId="023AC2AB" w14:textId="77777777" w:rsidR="00017DBD" w:rsidRDefault="00017DBD" w:rsidP="00017DBD">
      <w:pPr>
        <w:pStyle w:val="PL"/>
      </w:pPr>
      <w:r>
        <w:t xml:space="preserve">        allVol:</w:t>
      </w:r>
    </w:p>
    <w:p w14:paraId="234AC4E8" w14:textId="77777777" w:rsidR="00017DBD" w:rsidRDefault="00017DBD" w:rsidP="00017DBD">
      <w:pPr>
        <w:pStyle w:val="PL"/>
      </w:pPr>
      <w:r>
        <w:t xml:space="preserve">          $ref: 'TS29122_CommonData.yaml#/components/schemas/Volume'</w:t>
      </w:r>
    </w:p>
    <w:p w14:paraId="0670C743" w14:textId="77777777" w:rsidR="00017DBD" w:rsidRDefault="00017DBD" w:rsidP="00017DBD">
      <w:pPr>
        <w:pStyle w:val="PL"/>
      </w:pPr>
      <w:r>
        <w:t xml:space="preserve">        ulNumOfPkt:</w:t>
      </w:r>
    </w:p>
    <w:p w14:paraId="2F990AB1" w14:textId="77777777" w:rsidR="00017DBD" w:rsidRDefault="00017DBD" w:rsidP="00017DBD">
      <w:pPr>
        <w:pStyle w:val="PL"/>
      </w:pPr>
      <w:r>
        <w:t xml:space="preserve">            $ref: 'TS29571_CommonData.yaml#/components/schemas/Uinteger'</w:t>
      </w:r>
    </w:p>
    <w:p w14:paraId="1D3BE85E" w14:textId="77777777" w:rsidR="00017DBD" w:rsidRDefault="00017DBD" w:rsidP="00017DBD">
      <w:pPr>
        <w:pStyle w:val="PL"/>
      </w:pPr>
      <w:r>
        <w:t xml:space="preserve">        dlNumOfPkt:</w:t>
      </w:r>
    </w:p>
    <w:p w14:paraId="1E4E1D3E" w14:textId="77777777" w:rsidR="00017DBD" w:rsidRDefault="00017DBD" w:rsidP="00017DBD">
      <w:pPr>
        <w:pStyle w:val="PL"/>
      </w:pPr>
      <w:r>
        <w:t xml:space="preserve">            $ref: 'TS29571_CommonData.yaml#/components/schemas/Uinteger'</w:t>
      </w:r>
    </w:p>
    <w:p w14:paraId="35C484C1" w14:textId="77777777" w:rsidR="00017DBD" w:rsidRDefault="00017DBD" w:rsidP="00017DBD">
      <w:pPr>
        <w:pStyle w:val="PL"/>
      </w:pPr>
      <w:r>
        <w:t xml:space="preserve">        allNumOfPkt:</w:t>
      </w:r>
    </w:p>
    <w:p w14:paraId="4F25A08D" w14:textId="77777777" w:rsidR="00017DBD" w:rsidRDefault="00017DBD" w:rsidP="00017DBD">
      <w:pPr>
        <w:pStyle w:val="PL"/>
      </w:pPr>
      <w:r>
        <w:t xml:space="preserve">            $ref: 'TS29571_CommonData.yaml#/components/schemas/Uinteger'</w:t>
      </w:r>
    </w:p>
    <w:p w14:paraId="718D2327" w14:textId="77777777" w:rsidR="00017DBD" w:rsidRDefault="00017DBD" w:rsidP="00017DBD">
      <w:pPr>
        <w:pStyle w:val="PL"/>
      </w:pPr>
    </w:p>
    <w:p w14:paraId="4E8A7884" w14:textId="77777777" w:rsidR="00017DBD" w:rsidRDefault="00017DBD" w:rsidP="00017DBD">
      <w:pPr>
        <w:pStyle w:val="PL"/>
      </w:pPr>
      <w:r>
        <w:t xml:space="preserve">    PduSesTrafficReq:</w:t>
      </w:r>
    </w:p>
    <w:p w14:paraId="313E48C7" w14:textId="77777777" w:rsidR="00017DBD" w:rsidRDefault="00017DBD" w:rsidP="00017DBD">
      <w:pPr>
        <w:pStyle w:val="PL"/>
      </w:pPr>
      <w:r>
        <w:t xml:space="preserve">      description: Represents the PDU Session traffic analytics requirements.</w:t>
      </w:r>
    </w:p>
    <w:p w14:paraId="3D7AD88E" w14:textId="77777777" w:rsidR="00017DBD" w:rsidRDefault="00017DBD" w:rsidP="00017DBD">
      <w:pPr>
        <w:pStyle w:val="PL"/>
      </w:pPr>
      <w:r>
        <w:t xml:space="preserve">      type: object</w:t>
      </w:r>
    </w:p>
    <w:p w14:paraId="2CD28665" w14:textId="77777777" w:rsidR="00017DBD" w:rsidRDefault="00017DBD" w:rsidP="00017DBD">
      <w:pPr>
        <w:pStyle w:val="PL"/>
      </w:pPr>
      <w:r>
        <w:t xml:space="preserve">      properties:</w:t>
      </w:r>
    </w:p>
    <w:p w14:paraId="237A9D1F" w14:textId="77777777" w:rsidR="00017DBD" w:rsidRDefault="00017DBD" w:rsidP="00017DBD">
      <w:pPr>
        <w:pStyle w:val="PL"/>
      </w:pPr>
      <w:r>
        <w:t xml:space="preserve">        flow</w:t>
      </w:r>
      <w:r>
        <w:rPr>
          <w:lang w:eastAsia="zh-CN"/>
        </w:rPr>
        <w:t>Descs</w:t>
      </w:r>
      <w:r>
        <w:t>:</w:t>
      </w:r>
    </w:p>
    <w:p w14:paraId="31EA6C3B" w14:textId="77777777" w:rsidR="00017DBD" w:rsidRDefault="00017DBD" w:rsidP="00017DBD">
      <w:pPr>
        <w:pStyle w:val="PL"/>
      </w:pPr>
      <w:r>
        <w:t xml:space="preserve">          type: array</w:t>
      </w:r>
    </w:p>
    <w:p w14:paraId="0946CF3B" w14:textId="77777777" w:rsidR="00017DBD" w:rsidRDefault="00017DBD" w:rsidP="00017DBD">
      <w:pPr>
        <w:pStyle w:val="PL"/>
      </w:pPr>
      <w:r>
        <w:t xml:space="preserve">          items:</w:t>
      </w:r>
    </w:p>
    <w:p w14:paraId="7C88BBF5" w14:textId="77777777" w:rsidR="00017DBD" w:rsidRDefault="00017DBD" w:rsidP="00017DBD">
      <w:pPr>
        <w:pStyle w:val="PL"/>
      </w:pPr>
      <w:r>
        <w:t xml:space="preserve">            $ref: 'TS29514_Npcf_PolicyAuthorization.yaml#/components/schemas/FlowDescription'</w:t>
      </w:r>
    </w:p>
    <w:p w14:paraId="249FA8AE" w14:textId="77777777" w:rsidR="00017DBD" w:rsidRDefault="00017DBD" w:rsidP="00017DBD">
      <w:pPr>
        <w:pStyle w:val="PL"/>
      </w:pPr>
      <w:r>
        <w:t xml:space="preserve">          minItems: 1</w:t>
      </w:r>
    </w:p>
    <w:p w14:paraId="1C16ECA9" w14:textId="77777777" w:rsidR="00017DBD" w:rsidRDefault="00017DBD" w:rsidP="00017DBD">
      <w:pPr>
        <w:pStyle w:val="PL"/>
        <w:rPr>
          <w:lang w:eastAsia="zh-CN"/>
        </w:rPr>
      </w:pPr>
      <w:r>
        <w:t xml:space="preserve">          description: </w:t>
      </w:r>
      <w:r>
        <w:rPr>
          <w:lang w:eastAsia="zh-CN"/>
        </w:rPr>
        <w:t>&gt;</w:t>
      </w:r>
    </w:p>
    <w:p w14:paraId="3681D3E1" w14:textId="77777777" w:rsidR="00017DBD" w:rsidRDefault="00017DBD" w:rsidP="00017DBD">
      <w:pPr>
        <w:pStyle w:val="PL"/>
      </w:pPr>
      <w:r>
        <w:t xml:space="preserve">            Indicates traffic flow filtering description(s) for IP flow(s).</w:t>
      </w:r>
    </w:p>
    <w:p w14:paraId="2DAA3954" w14:textId="77777777" w:rsidR="00017DBD" w:rsidRDefault="00017DBD" w:rsidP="00017DBD">
      <w:pPr>
        <w:pStyle w:val="PL"/>
      </w:pPr>
      <w:r>
        <w:t xml:space="preserve">        appId:</w:t>
      </w:r>
    </w:p>
    <w:p w14:paraId="76661624" w14:textId="77777777" w:rsidR="00017DBD" w:rsidRDefault="00017DBD" w:rsidP="00017DBD">
      <w:pPr>
        <w:pStyle w:val="PL"/>
      </w:pPr>
      <w:r>
        <w:t xml:space="preserve">          $ref: 'TS29571_CommonData.yaml#/components/schemas/ApplicationId'</w:t>
      </w:r>
    </w:p>
    <w:p w14:paraId="456C5FFC" w14:textId="77777777" w:rsidR="00017DBD" w:rsidRDefault="00017DBD" w:rsidP="00017DBD">
      <w:pPr>
        <w:pStyle w:val="PL"/>
      </w:pPr>
      <w:r>
        <w:t xml:space="preserve">        domainDescs:</w:t>
      </w:r>
    </w:p>
    <w:p w14:paraId="69AB1897" w14:textId="77777777" w:rsidR="00017DBD" w:rsidRDefault="00017DBD" w:rsidP="00017DBD">
      <w:pPr>
        <w:pStyle w:val="PL"/>
      </w:pPr>
      <w:r>
        <w:t xml:space="preserve">          type: array</w:t>
      </w:r>
    </w:p>
    <w:p w14:paraId="63DB5516" w14:textId="77777777" w:rsidR="00017DBD" w:rsidRDefault="00017DBD" w:rsidP="00017DBD">
      <w:pPr>
        <w:pStyle w:val="PL"/>
      </w:pPr>
      <w:r>
        <w:t xml:space="preserve">          items:</w:t>
      </w:r>
    </w:p>
    <w:p w14:paraId="705C0CF9" w14:textId="77777777" w:rsidR="00017DBD" w:rsidRDefault="00017DBD" w:rsidP="00017DBD">
      <w:pPr>
        <w:pStyle w:val="PL"/>
      </w:pPr>
      <w:r>
        <w:t xml:space="preserve">            type: string</w:t>
      </w:r>
    </w:p>
    <w:p w14:paraId="166AA073" w14:textId="77777777" w:rsidR="00017DBD" w:rsidRDefault="00017DBD" w:rsidP="00017DBD">
      <w:pPr>
        <w:pStyle w:val="PL"/>
      </w:pPr>
      <w:r>
        <w:t xml:space="preserve">          minItems: 1</w:t>
      </w:r>
    </w:p>
    <w:p w14:paraId="139A1626" w14:textId="77777777" w:rsidR="00017DBD" w:rsidRDefault="00017DBD" w:rsidP="00017DBD">
      <w:pPr>
        <w:pStyle w:val="PL"/>
        <w:rPr>
          <w:lang w:eastAsia="zh-CN"/>
        </w:rPr>
      </w:pPr>
      <w:r>
        <w:t xml:space="preserve">          description: </w:t>
      </w:r>
      <w:r>
        <w:rPr>
          <w:lang w:eastAsia="zh-CN"/>
        </w:rPr>
        <w:t>&gt;</w:t>
      </w:r>
    </w:p>
    <w:p w14:paraId="19507664" w14:textId="77777777" w:rsidR="00017DBD" w:rsidRDefault="00017DBD" w:rsidP="00017DB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EDA91DA" w14:textId="77777777" w:rsidR="00017DBD" w:rsidRDefault="00017DBD" w:rsidP="00017DBD">
      <w:pPr>
        <w:pStyle w:val="PL"/>
      </w:pPr>
      <w:r>
        <w:t xml:space="preserve">      oneOf:</w:t>
      </w:r>
    </w:p>
    <w:p w14:paraId="621A2286" w14:textId="77777777" w:rsidR="00017DBD" w:rsidRDefault="00017DBD" w:rsidP="00017DBD">
      <w:pPr>
        <w:pStyle w:val="PL"/>
      </w:pPr>
      <w:r>
        <w:t xml:space="preserve">        - required: [flow</w:t>
      </w:r>
      <w:r>
        <w:rPr>
          <w:lang w:eastAsia="zh-CN"/>
        </w:rPr>
        <w:t>Descs</w:t>
      </w:r>
      <w:r>
        <w:t>]</w:t>
      </w:r>
    </w:p>
    <w:p w14:paraId="1FAB4FB7" w14:textId="77777777" w:rsidR="00017DBD" w:rsidRDefault="00017DBD" w:rsidP="00017DBD">
      <w:pPr>
        <w:pStyle w:val="PL"/>
        <w:rPr>
          <w:rFonts w:cs="Courier New"/>
          <w:szCs w:val="16"/>
        </w:rPr>
      </w:pPr>
      <w:r>
        <w:t xml:space="preserve">        - required: [appId]</w:t>
      </w:r>
    </w:p>
    <w:p w14:paraId="0A1DDB94" w14:textId="77777777" w:rsidR="00017DBD" w:rsidRDefault="00017DBD" w:rsidP="00017DBD">
      <w:pPr>
        <w:pStyle w:val="PL"/>
        <w:rPr>
          <w:rFonts w:cs="Courier New"/>
          <w:szCs w:val="16"/>
        </w:rPr>
      </w:pPr>
      <w:r>
        <w:lastRenderedPageBreak/>
        <w:t xml:space="preserve">        - required: [domainDescs]</w:t>
      </w:r>
    </w:p>
    <w:p w14:paraId="367D63CE" w14:textId="77777777" w:rsidR="00017DBD" w:rsidRDefault="00017DBD" w:rsidP="00017DBD">
      <w:pPr>
        <w:pStyle w:val="PL"/>
        <w:rPr>
          <w:lang w:eastAsia="zh-CN"/>
        </w:rPr>
      </w:pPr>
    </w:p>
    <w:p w14:paraId="036AA1AB" w14:textId="77777777" w:rsidR="00017DBD" w:rsidRDefault="00017DBD" w:rsidP="00017DBD">
      <w:pPr>
        <w:pStyle w:val="PL"/>
      </w:pPr>
      <w:r>
        <w:t xml:space="preserve">    </w:t>
      </w:r>
      <w:r>
        <w:rPr>
          <w:lang w:eastAsia="zh-CN"/>
        </w:rPr>
        <w:t>ResourceUsageRequirement</w:t>
      </w:r>
      <w:r>
        <w:t>:</w:t>
      </w:r>
    </w:p>
    <w:p w14:paraId="2CC8C9B4" w14:textId="77777777" w:rsidR="00017DBD" w:rsidRDefault="00017DBD" w:rsidP="00017DBD">
      <w:pPr>
        <w:pStyle w:val="PL"/>
      </w:pPr>
      <w:r>
        <w:t xml:space="preserve">      description: </w:t>
      </w:r>
      <w:r>
        <w:rPr>
          <w:lang w:eastAsia="zh-CN"/>
        </w:rPr>
        <w:t xml:space="preserve">resource usage </w:t>
      </w:r>
      <w:r>
        <w:rPr>
          <w:lang w:eastAsia="ko-KR"/>
        </w:rPr>
        <w:t>requirement.</w:t>
      </w:r>
    </w:p>
    <w:p w14:paraId="2DEEDB27" w14:textId="77777777" w:rsidR="00017DBD" w:rsidRDefault="00017DBD" w:rsidP="00017DBD">
      <w:pPr>
        <w:pStyle w:val="PL"/>
      </w:pPr>
      <w:r>
        <w:t xml:space="preserve">      type: object</w:t>
      </w:r>
    </w:p>
    <w:p w14:paraId="3F5A3C10" w14:textId="77777777" w:rsidR="00017DBD" w:rsidRDefault="00017DBD" w:rsidP="00017DBD">
      <w:pPr>
        <w:pStyle w:val="PL"/>
      </w:pPr>
      <w:r>
        <w:t xml:space="preserve">      properties:</w:t>
      </w:r>
    </w:p>
    <w:p w14:paraId="03BF03F0" w14:textId="77777777" w:rsidR="00017DBD" w:rsidRDefault="00017DBD" w:rsidP="00017DBD">
      <w:pPr>
        <w:pStyle w:val="PL"/>
      </w:pPr>
      <w:r>
        <w:t xml:space="preserve">        </w:t>
      </w:r>
      <w:r>
        <w:rPr>
          <w:lang w:eastAsia="zh-CN"/>
        </w:rPr>
        <w:t>tfcDirc</w:t>
      </w:r>
      <w:r>
        <w:t>:</w:t>
      </w:r>
    </w:p>
    <w:p w14:paraId="5206C4A9" w14:textId="77777777" w:rsidR="00017DBD" w:rsidRDefault="00017DBD" w:rsidP="00017DBD">
      <w:pPr>
        <w:pStyle w:val="PL"/>
      </w:pPr>
      <w:r>
        <w:t xml:space="preserve">          $ref: '#/components/schemas/TrafficDirection'</w:t>
      </w:r>
    </w:p>
    <w:p w14:paraId="68B36341" w14:textId="77777777" w:rsidR="00017DBD" w:rsidRDefault="00017DBD" w:rsidP="00017DBD">
      <w:pPr>
        <w:pStyle w:val="PL"/>
      </w:pPr>
      <w:r>
        <w:t xml:space="preserve">        </w:t>
      </w:r>
      <w:r>
        <w:rPr>
          <w:rFonts w:hint="eastAsia"/>
          <w:lang w:eastAsia="zh-CN"/>
        </w:rPr>
        <w:t>v</w:t>
      </w:r>
      <w:r>
        <w:rPr>
          <w:lang w:eastAsia="zh-CN"/>
        </w:rPr>
        <w:t>alExp</w:t>
      </w:r>
      <w:r>
        <w:t>:</w:t>
      </w:r>
    </w:p>
    <w:p w14:paraId="44F3A8FA" w14:textId="77777777" w:rsidR="00017DBD" w:rsidRDefault="00017DBD" w:rsidP="00017DB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2A65C08" w14:textId="77777777" w:rsidR="00017DBD" w:rsidRDefault="00017DBD" w:rsidP="00017DBD">
      <w:pPr>
        <w:pStyle w:val="PL"/>
      </w:pPr>
    </w:p>
    <w:p w14:paraId="5325773F" w14:textId="77777777" w:rsidR="00017DBD" w:rsidRDefault="00017DBD" w:rsidP="00017DBD">
      <w:pPr>
        <w:pStyle w:val="PL"/>
      </w:pPr>
      <w:r>
        <w:t xml:space="preserve">    </w:t>
      </w:r>
      <w:r>
        <w:rPr>
          <w:lang w:eastAsia="zh-CN"/>
        </w:rPr>
        <w:t>E2eDataVolTransTimeReq</w:t>
      </w:r>
      <w:r>
        <w:t>:</w:t>
      </w:r>
    </w:p>
    <w:p w14:paraId="5F5C8BA5" w14:textId="77777777" w:rsidR="00017DBD" w:rsidRDefault="00017DBD" w:rsidP="00017DBD">
      <w:pPr>
        <w:pStyle w:val="PL"/>
      </w:pPr>
      <w:r>
        <w:t xml:space="preserve">      description: Represents other E2E data volume transfer time analytics requirements.</w:t>
      </w:r>
    </w:p>
    <w:p w14:paraId="7C661806" w14:textId="77777777" w:rsidR="00017DBD" w:rsidRDefault="00017DBD" w:rsidP="00017DBD">
      <w:pPr>
        <w:pStyle w:val="PL"/>
      </w:pPr>
      <w:r>
        <w:t xml:space="preserve">      type: object</w:t>
      </w:r>
    </w:p>
    <w:p w14:paraId="73B48B46" w14:textId="77777777" w:rsidR="00017DBD" w:rsidRDefault="00017DBD" w:rsidP="00017DBD">
      <w:pPr>
        <w:pStyle w:val="PL"/>
      </w:pPr>
      <w:r>
        <w:t xml:space="preserve">      properties:</w:t>
      </w:r>
    </w:p>
    <w:p w14:paraId="704FE840" w14:textId="77777777" w:rsidR="00017DBD" w:rsidRDefault="00017DBD" w:rsidP="00017DBD">
      <w:pPr>
        <w:pStyle w:val="PL"/>
      </w:pPr>
      <w:r>
        <w:t xml:space="preserve">        </w:t>
      </w:r>
      <w:r>
        <w:rPr>
          <w:lang w:eastAsia="zh-CN"/>
        </w:rPr>
        <w:t>criterion</w:t>
      </w:r>
      <w:r>
        <w:t>:</w:t>
      </w:r>
    </w:p>
    <w:p w14:paraId="448DC7C6" w14:textId="77777777" w:rsidR="00017DBD" w:rsidRDefault="00017DBD" w:rsidP="00017DBD">
      <w:pPr>
        <w:pStyle w:val="PL"/>
      </w:pPr>
      <w:r>
        <w:t xml:space="preserve">          $ref: '#/components/schemas/</w:t>
      </w:r>
      <w:r>
        <w:rPr>
          <w:lang w:eastAsia="zh-CN"/>
        </w:rPr>
        <w:t>E2eDataVolTransTimeCriterion</w:t>
      </w:r>
      <w:r>
        <w:t>'</w:t>
      </w:r>
    </w:p>
    <w:p w14:paraId="0E35DFC2" w14:textId="77777777" w:rsidR="00017DBD" w:rsidRDefault="00017DBD" w:rsidP="00017DBD">
      <w:pPr>
        <w:pStyle w:val="PL"/>
      </w:pPr>
      <w:r>
        <w:t xml:space="preserve">        order:</w:t>
      </w:r>
    </w:p>
    <w:p w14:paraId="43D5CD60" w14:textId="77777777" w:rsidR="00017DBD" w:rsidRDefault="00017DBD" w:rsidP="00017DBD">
      <w:pPr>
        <w:pStyle w:val="PL"/>
      </w:pPr>
      <w:r>
        <w:t xml:space="preserve">          $ref: '#/components/schemas/MatchingDirection'</w:t>
      </w:r>
    </w:p>
    <w:p w14:paraId="7C34A2AE" w14:textId="77777777" w:rsidR="00017DBD" w:rsidRDefault="00017DBD" w:rsidP="00017DBD">
      <w:pPr>
        <w:pStyle w:val="PL"/>
      </w:pPr>
      <w:r>
        <w:t xml:space="preserve">        reportThresholds:</w:t>
      </w:r>
    </w:p>
    <w:p w14:paraId="0A51E001" w14:textId="77777777" w:rsidR="00017DBD" w:rsidRDefault="00017DBD" w:rsidP="00017DBD">
      <w:pPr>
        <w:pStyle w:val="PL"/>
      </w:pPr>
      <w:r>
        <w:t xml:space="preserve">          type: array</w:t>
      </w:r>
    </w:p>
    <w:p w14:paraId="020B4455" w14:textId="77777777" w:rsidR="00017DBD" w:rsidRDefault="00017DBD" w:rsidP="00017DBD">
      <w:pPr>
        <w:pStyle w:val="PL"/>
      </w:pPr>
      <w:r>
        <w:t xml:space="preserve">          items:</w:t>
      </w:r>
    </w:p>
    <w:p w14:paraId="05492CAD" w14:textId="77777777" w:rsidR="00017DBD" w:rsidRDefault="00017DBD" w:rsidP="00017DBD">
      <w:pPr>
        <w:pStyle w:val="PL"/>
      </w:pPr>
      <w:r>
        <w:t xml:space="preserve">            </w:t>
      </w:r>
      <w:r>
        <w:rPr>
          <w:lang w:val="en-US"/>
        </w:rPr>
        <w:t xml:space="preserve">type: </w:t>
      </w:r>
      <w:r>
        <w:t>string</w:t>
      </w:r>
    </w:p>
    <w:p w14:paraId="63439A60" w14:textId="77777777" w:rsidR="00017DBD" w:rsidRDefault="00017DBD" w:rsidP="00017DBD">
      <w:pPr>
        <w:pStyle w:val="PL"/>
      </w:pPr>
      <w:r>
        <w:t xml:space="preserve">          minItems: 1</w:t>
      </w:r>
    </w:p>
    <w:p w14:paraId="3386482E" w14:textId="77777777" w:rsidR="00017DBD" w:rsidRDefault="00017DBD" w:rsidP="00017DBD">
      <w:pPr>
        <w:pStyle w:val="PL"/>
      </w:pPr>
      <w:r>
        <w:t xml:space="preserve">        </w:t>
      </w:r>
      <w:r>
        <w:rPr>
          <w:lang w:eastAsia="zh-CN"/>
        </w:rPr>
        <w:t>repeatDataTrans</w:t>
      </w:r>
      <w:r>
        <w:t>:</w:t>
      </w:r>
    </w:p>
    <w:p w14:paraId="418BEC2B" w14:textId="77777777" w:rsidR="00017DBD" w:rsidRDefault="00017DBD" w:rsidP="00017DBD">
      <w:pPr>
        <w:pStyle w:val="PL"/>
      </w:pPr>
      <w:r>
        <w:t xml:space="preserve">          $ref: 'TS29571_CommonData.yaml#/components/schemas/Uinteger'</w:t>
      </w:r>
    </w:p>
    <w:p w14:paraId="2FF01732" w14:textId="77777777" w:rsidR="00017DBD" w:rsidRDefault="00017DBD" w:rsidP="00017DBD">
      <w:pPr>
        <w:pStyle w:val="PL"/>
      </w:pPr>
      <w:r>
        <w:t xml:space="preserve">        </w:t>
      </w:r>
      <w:r>
        <w:rPr>
          <w:lang w:eastAsia="zh-CN"/>
        </w:rPr>
        <w:t>tsIntervalDataTrans</w:t>
      </w:r>
      <w:r>
        <w:t>:</w:t>
      </w:r>
    </w:p>
    <w:p w14:paraId="28B6B062" w14:textId="77777777" w:rsidR="00017DBD" w:rsidRDefault="00017DBD" w:rsidP="00017DBD">
      <w:pPr>
        <w:pStyle w:val="PL"/>
      </w:pPr>
      <w:r>
        <w:t xml:space="preserve">          $ref: 'TS29571_CommonData.yaml#/components/schemas/DateTime'</w:t>
      </w:r>
    </w:p>
    <w:p w14:paraId="03996391" w14:textId="77777777" w:rsidR="00017DBD" w:rsidRDefault="00017DBD" w:rsidP="00017DBD">
      <w:pPr>
        <w:pStyle w:val="PL"/>
      </w:pPr>
      <w:r>
        <w:t xml:space="preserve">        </w:t>
      </w:r>
      <w:r>
        <w:rPr>
          <w:lang w:eastAsia="zh-CN"/>
        </w:rPr>
        <w:t>dataVolume</w:t>
      </w:r>
      <w:r>
        <w:t>:</w:t>
      </w:r>
    </w:p>
    <w:p w14:paraId="2E8D5B7D" w14:textId="77777777" w:rsidR="00017DBD" w:rsidRDefault="00017DBD" w:rsidP="00017DBD">
      <w:pPr>
        <w:pStyle w:val="PL"/>
      </w:pPr>
      <w:r>
        <w:t xml:space="preserve">          $ref: '#/components/schemas/DataVolume'</w:t>
      </w:r>
    </w:p>
    <w:p w14:paraId="7FFB8B85" w14:textId="77777777" w:rsidR="00017DBD" w:rsidRDefault="00017DBD" w:rsidP="00017DBD">
      <w:pPr>
        <w:pStyle w:val="PL"/>
      </w:pPr>
      <w:r>
        <w:t xml:space="preserve">        </w:t>
      </w:r>
      <w:r>
        <w:rPr>
          <w:lang w:eastAsia="zh-CN"/>
        </w:rPr>
        <w:t>maxNumberUes</w:t>
      </w:r>
      <w:r>
        <w:t>:</w:t>
      </w:r>
    </w:p>
    <w:p w14:paraId="70246799" w14:textId="77777777" w:rsidR="00017DBD" w:rsidRDefault="00017DBD" w:rsidP="00017DBD">
      <w:pPr>
        <w:pStyle w:val="PL"/>
      </w:pPr>
      <w:r>
        <w:t xml:space="preserve">          $ref: 'TS29571_CommonData.yaml#/components/schemas/Uinteger'</w:t>
      </w:r>
    </w:p>
    <w:p w14:paraId="0CF60975" w14:textId="77777777" w:rsidR="00017DBD" w:rsidRDefault="00017DBD" w:rsidP="00017DBD">
      <w:pPr>
        <w:pStyle w:val="PL"/>
        <w:rPr>
          <w:ins w:id="301" w:author="Huawei" w:date="2023-09-19T18:12:00Z"/>
        </w:rPr>
      </w:pPr>
      <w:ins w:id="302" w:author="Huawei" w:date="2023-09-19T18:12:00Z">
        <w:r>
          <w:t xml:space="preserve">      oneOf:</w:t>
        </w:r>
      </w:ins>
    </w:p>
    <w:p w14:paraId="55D58B2B" w14:textId="7331F5F7" w:rsidR="00017DBD" w:rsidRDefault="00017DBD" w:rsidP="00017DBD">
      <w:pPr>
        <w:pStyle w:val="PL"/>
        <w:rPr>
          <w:ins w:id="303" w:author="Huawei" w:date="2023-09-19T18:12:00Z"/>
        </w:rPr>
      </w:pPr>
      <w:ins w:id="304" w:author="Huawei" w:date="2023-09-19T18:12:00Z">
        <w:r>
          <w:t xml:space="preserve">        - required: [</w:t>
        </w:r>
        <w:r>
          <w:rPr>
            <w:lang w:eastAsia="zh-CN"/>
          </w:rPr>
          <w:t>repeatDataTrans</w:t>
        </w:r>
        <w:r>
          <w:t>]</w:t>
        </w:r>
      </w:ins>
    </w:p>
    <w:p w14:paraId="7C48DD44" w14:textId="4948D26F" w:rsidR="00017DBD" w:rsidRDefault="00017DBD" w:rsidP="00017DBD">
      <w:pPr>
        <w:pStyle w:val="PL"/>
        <w:rPr>
          <w:ins w:id="305" w:author="Huawei" w:date="2023-09-19T18:12:00Z"/>
        </w:rPr>
      </w:pPr>
      <w:ins w:id="306" w:author="Huawei" w:date="2023-09-19T18:12:00Z">
        <w:r>
          <w:t xml:space="preserve">        - required: [</w:t>
        </w:r>
      </w:ins>
      <w:ins w:id="307" w:author="Huawei" w:date="2023-09-19T18:13:00Z">
        <w:r>
          <w:rPr>
            <w:lang w:eastAsia="zh-CN"/>
          </w:rPr>
          <w:t>tsIntervalDataTrans</w:t>
        </w:r>
      </w:ins>
      <w:ins w:id="308" w:author="Huawei" w:date="2023-09-19T18:12:00Z">
        <w:r>
          <w:t>]</w:t>
        </w:r>
      </w:ins>
    </w:p>
    <w:p w14:paraId="3FA74335" w14:textId="77777777" w:rsidR="00017DBD" w:rsidRPr="00017DBD" w:rsidRDefault="00017DBD" w:rsidP="00017DBD">
      <w:pPr>
        <w:pStyle w:val="PL"/>
      </w:pPr>
    </w:p>
    <w:p w14:paraId="0ECA0E04" w14:textId="77777777" w:rsidR="00017DBD" w:rsidRDefault="00017DBD" w:rsidP="00017DBD">
      <w:pPr>
        <w:pStyle w:val="PL"/>
      </w:pPr>
      <w:r>
        <w:t xml:space="preserve">    DataVolume:</w:t>
      </w:r>
    </w:p>
    <w:p w14:paraId="7888670C" w14:textId="77777777" w:rsidR="00017DBD" w:rsidRDefault="00017DBD" w:rsidP="00017DBD">
      <w:pPr>
        <w:pStyle w:val="PL"/>
      </w:pPr>
      <w:r>
        <w:t xml:space="preserve">      description: Data Volume including UL/DL.</w:t>
      </w:r>
    </w:p>
    <w:p w14:paraId="23E62F06" w14:textId="77777777" w:rsidR="00017DBD" w:rsidRDefault="00017DBD" w:rsidP="00017DBD">
      <w:pPr>
        <w:pStyle w:val="PL"/>
      </w:pPr>
      <w:r>
        <w:t xml:space="preserve">      type: object</w:t>
      </w:r>
    </w:p>
    <w:p w14:paraId="50A6AFCD" w14:textId="77777777" w:rsidR="00017DBD" w:rsidRDefault="00017DBD" w:rsidP="00017DBD">
      <w:pPr>
        <w:pStyle w:val="PL"/>
      </w:pPr>
      <w:r>
        <w:t xml:space="preserve">      properties:</w:t>
      </w:r>
    </w:p>
    <w:p w14:paraId="25B33546" w14:textId="77777777" w:rsidR="00017DBD" w:rsidRDefault="00017DBD" w:rsidP="00017DBD">
      <w:pPr>
        <w:pStyle w:val="PL"/>
      </w:pPr>
      <w:r>
        <w:t xml:space="preserve">        uplinkVolume:</w:t>
      </w:r>
    </w:p>
    <w:p w14:paraId="670F8430" w14:textId="77777777" w:rsidR="00017DBD" w:rsidRDefault="00017DBD" w:rsidP="00017DBD">
      <w:pPr>
        <w:pStyle w:val="PL"/>
      </w:pPr>
      <w:r>
        <w:t xml:space="preserve">          $ref: 'TS29122_CommonData.yaml#/components/schemas/Volume'</w:t>
      </w:r>
    </w:p>
    <w:p w14:paraId="594F0365" w14:textId="77777777" w:rsidR="00017DBD" w:rsidRDefault="00017DBD" w:rsidP="00017DBD">
      <w:pPr>
        <w:pStyle w:val="PL"/>
      </w:pPr>
      <w:r>
        <w:t xml:space="preserve">        downlinkVolume:</w:t>
      </w:r>
    </w:p>
    <w:p w14:paraId="4742315A" w14:textId="77777777" w:rsidR="00017DBD" w:rsidRDefault="00017DBD" w:rsidP="00017DBD">
      <w:pPr>
        <w:pStyle w:val="PL"/>
      </w:pPr>
      <w:r>
        <w:t xml:space="preserve">          $ref: 'TS29122_CommonData.yaml#/components/schemas/Volume'</w:t>
      </w:r>
    </w:p>
    <w:p w14:paraId="516C269B" w14:textId="77777777" w:rsidR="00017DBD" w:rsidRDefault="00017DBD" w:rsidP="00017DBD">
      <w:pPr>
        <w:pStyle w:val="PL"/>
      </w:pPr>
      <w:r>
        <w:t xml:space="preserve">      anyOf:</w:t>
      </w:r>
    </w:p>
    <w:p w14:paraId="3D11EB24" w14:textId="77777777" w:rsidR="00017DBD" w:rsidRDefault="00017DBD" w:rsidP="00017DBD">
      <w:pPr>
        <w:pStyle w:val="PL"/>
      </w:pPr>
      <w:r>
        <w:t xml:space="preserve">        - required: [uplinkVolume]</w:t>
      </w:r>
    </w:p>
    <w:p w14:paraId="73768DF4" w14:textId="77777777" w:rsidR="00017DBD" w:rsidRDefault="00017DBD" w:rsidP="00017DBD">
      <w:pPr>
        <w:pStyle w:val="PL"/>
      </w:pPr>
      <w:r>
        <w:t xml:space="preserve">        - required: [downlinkVolume]</w:t>
      </w:r>
    </w:p>
    <w:p w14:paraId="2630CD97" w14:textId="77777777" w:rsidR="00017DBD" w:rsidRDefault="00017DBD" w:rsidP="00017DBD">
      <w:pPr>
        <w:pStyle w:val="PL"/>
      </w:pPr>
    </w:p>
    <w:p w14:paraId="394BEEC0" w14:textId="77777777" w:rsidR="00017DBD" w:rsidRDefault="00017DBD" w:rsidP="00017DBD">
      <w:pPr>
        <w:pStyle w:val="PL"/>
      </w:pPr>
      <w:r>
        <w:t xml:space="preserve">    </w:t>
      </w:r>
      <w:r>
        <w:rPr>
          <w:lang w:eastAsia="zh-CN"/>
        </w:rPr>
        <w:t>E2eDataVolTransTimeInfo</w:t>
      </w:r>
      <w:r>
        <w:t>:</w:t>
      </w:r>
    </w:p>
    <w:p w14:paraId="31130DDF" w14:textId="77777777" w:rsidR="00017DBD" w:rsidRDefault="00017DBD" w:rsidP="00017DBD">
      <w:pPr>
        <w:pStyle w:val="PL"/>
      </w:pPr>
      <w:r>
        <w:t xml:space="preserve">      description: &gt;</w:t>
      </w:r>
    </w:p>
    <w:p w14:paraId="430800D9" w14:textId="77777777" w:rsidR="00017DBD" w:rsidRDefault="00017DBD" w:rsidP="00017DBD">
      <w:pPr>
        <w:pStyle w:val="PL"/>
      </w:pPr>
      <w:r>
        <w:t xml:space="preserve">        Represents the E2E data volume transfer time analytics information when subscribed event is</w:t>
      </w:r>
    </w:p>
    <w:p w14:paraId="251560B2" w14:textId="77777777" w:rsidR="00017DBD" w:rsidRDefault="00017DBD" w:rsidP="00017DBD">
      <w:pPr>
        <w:pStyle w:val="PL"/>
      </w:pPr>
      <w:r>
        <w:t xml:space="preserve">        "</w:t>
      </w:r>
      <w:r>
        <w:rPr>
          <w:lang w:eastAsia="zh-CN"/>
        </w:rPr>
        <w:t>E2E_DATA_VOL_TRANS_TIME</w:t>
      </w:r>
      <w:r>
        <w:t>", the "dataVlTrnsTmInfos" attribute shall be included.</w:t>
      </w:r>
    </w:p>
    <w:p w14:paraId="402B5AAA" w14:textId="77777777" w:rsidR="00017DBD" w:rsidRDefault="00017DBD" w:rsidP="00017DBD">
      <w:pPr>
        <w:pStyle w:val="PL"/>
      </w:pPr>
      <w:r>
        <w:t xml:space="preserve">      type: object</w:t>
      </w:r>
    </w:p>
    <w:p w14:paraId="5A4208F8" w14:textId="77777777" w:rsidR="00017DBD" w:rsidRDefault="00017DBD" w:rsidP="00017DBD">
      <w:pPr>
        <w:pStyle w:val="PL"/>
      </w:pPr>
      <w:r>
        <w:t xml:space="preserve">      properties:</w:t>
      </w:r>
    </w:p>
    <w:p w14:paraId="325EEA6F" w14:textId="77777777" w:rsidR="00017DBD" w:rsidRDefault="00017DBD" w:rsidP="00017DBD">
      <w:pPr>
        <w:pStyle w:val="PL"/>
      </w:pPr>
      <w:r>
        <w:t xml:space="preserve">        </w:t>
      </w:r>
      <w:r>
        <w:rPr>
          <w:lang w:eastAsia="zh-CN"/>
        </w:rPr>
        <w:t>e2eDataVolTransTimes</w:t>
      </w:r>
      <w:r>
        <w:t>:</w:t>
      </w:r>
    </w:p>
    <w:p w14:paraId="7E548414" w14:textId="77777777" w:rsidR="00017DBD" w:rsidRDefault="00017DBD" w:rsidP="00017DBD">
      <w:pPr>
        <w:pStyle w:val="PL"/>
      </w:pPr>
      <w:r>
        <w:t xml:space="preserve">          type: array</w:t>
      </w:r>
    </w:p>
    <w:p w14:paraId="0B5BF8B7" w14:textId="77777777" w:rsidR="00017DBD" w:rsidRDefault="00017DBD" w:rsidP="00017DBD">
      <w:pPr>
        <w:pStyle w:val="PL"/>
      </w:pPr>
      <w:r>
        <w:t xml:space="preserve">          items:</w:t>
      </w:r>
    </w:p>
    <w:p w14:paraId="62614B49" w14:textId="77777777" w:rsidR="00017DBD" w:rsidRDefault="00017DBD" w:rsidP="00017DBD">
      <w:pPr>
        <w:pStyle w:val="PL"/>
      </w:pPr>
      <w:r>
        <w:t xml:space="preserve">            $ref: '#/components/schemas/</w:t>
      </w:r>
      <w:r>
        <w:rPr>
          <w:lang w:eastAsia="zh-CN"/>
        </w:rPr>
        <w:t>E2eDataVolTransTimePerTS</w:t>
      </w:r>
      <w:r>
        <w:t>'</w:t>
      </w:r>
    </w:p>
    <w:p w14:paraId="4992224F" w14:textId="77777777" w:rsidR="00017DBD" w:rsidRDefault="00017DBD" w:rsidP="00017DBD">
      <w:pPr>
        <w:pStyle w:val="PL"/>
      </w:pPr>
      <w:r>
        <w:t xml:space="preserve">          minItems: 1</w:t>
      </w:r>
    </w:p>
    <w:p w14:paraId="063B1508" w14:textId="77777777" w:rsidR="00017DBD" w:rsidRDefault="00017DBD" w:rsidP="00017DBD">
      <w:pPr>
        <w:pStyle w:val="PL"/>
      </w:pPr>
      <w:r>
        <w:t xml:space="preserve">        </w:t>
      </w:r>
      <w:r>
        <w:rPr>
          <w:lang w:eastAsia="zh-CN"/>
        </w:rPr>
        <w:t>e2eDataVolTransTime</w:t>
      </w:r>
      <w:r>
        <w:t>UeLists:</w:t>
      </w:r>
    </w:p>
    <w:p w14:paraId="23A28FB3" w14:textId="77777777" w:rsidR="00017DBD" w:rsidRDefault="00017DBD" w:rsidP="00017DBD">
      <w:pPr>
        <w:pStyle w:val="PL"/>
      </w:pPr>
      <w:r>
        <w:t xml:space="preserve">          type: array</w:t>
      </w:r>
    </w:p>
    <w:p w14:paraId="2E6F9DEB" w14:textId="77777777" w:rsidR="00017DBD" w:rsidRDefault="00017DBD" w:rsidP="00017DBD">
      <w:pPr>
        <w:pStyle w:val="PL"/>
      </w:pPr>
      <w:r>
        <w:t xml:space="preserve">          items:</w:t>
      </w:r>
    </w:p>
    <w:p w14:paraId="0B0A1CB0" w14:textId="77777777" w:rsidR="00017DBD" w:rsidRDefault="00017DBD" w:rsidP="00017DBD">
      <w:pPr>
        <w:pStyle w:val="PL"/>
      </w:pPr>
      <w:r>
        <w:t xml:space="preserve">            $ref: '#/components/schemas/</w:t>
      </w:r>
      <w:r>
        <w:rPr>
          <w:lang w:eastAsia="zh-CN"/>
        </w:rPr>
        <w:t>E2eDataVolTransTime</w:t>
      </w:r>
      <w:r>
        <w:t>UeList'</w:t>
      </w:r>
    </w:p>
    <w:p w14:paraId="1DFB3706" w14:textId="77777777" w:rsidR="00017DBD" w:rsidRDefault="00017DBD" w:rsidP="00017DBD">
      <w:pPr>
        <w:pStyle w:val="PL"/>
      </w:pPr>
      <w:r>
        <w:t xml:space="preserve">          minItems: 1</w:t>
      </w:r>
    </w:p>
    <w:p w14:paraId="497AA5AA" w14:textId="77777777" w:rsidR="00017DBD" w:rsidRDefault="00017DBD" w:rsidP="00017DBD">
      <w:pPr>
        <w:pStyle w:val="PL"/>
      </w:pPr>
      <w:r>
        <w:t xml:space="preserve">        geoDistrInfos:</w:t>
      </w:r>
    </w:p>
    <w:p w14:paraId="0132455A" w14:textId="77777777" w:rsidR="00017DBD" w:rsidRDefault="00017DBD" w:rsidP="00017DBD">
      <w:pPr>
        <w:pStyle w:val="PL"/>
      </w:pPr>
      <w:r>
        <w:t xml:space="preserve">          type: array</w:t>
      </w:r>
    </w:p>
    <w:p w14:paraId="009B31F7" w14:textId="77777777" w:rsidR="00017DBD" w:rsidRDefault="00017DBD" w:rsidP="00017DBD">
      <w:pPr>
        <w:pStyle w:val="PL"/>
      </w:pPr>
      <w:r>
        <w:t xml:space="preserve">          items:</w:t>
      </w:r>
    </w:p>
    <w:p w14:paraId="5CD880E9" w14:textId="77777777" w:rsidR="00017DBD" w:rsidRDefault="00017DBD" w:rsidP="00017DBD">
      <w:pPr>
        <w:pStyle w:val="PL"/>
      </w:pPr>
      <w:r>
        <w:t xml:space="preserve">            $ref: '#/components/schemas/</w:t>
      </w:r>
      <w:r>
        <w:rPr>
          <w:lang w:eastAsia="zh-CN"/>
        </w:rPr>
        <w:t>GeoDistributionInfo</w:t>
      </w:r>
      <w:r>
        <w:t>'</w:t>
      </w:r>
    </w:p>
    <w:p w14:paraId="78D6481D" w14:textId="77777777" w:rsidR="00017DBD" w:rsidRDefault="00017DBD" w:rsidP="00017DBD">
      <w:pPr>
        <w:pStyle w:val="PL"/>
      </w:pPr>
      <w:r>
        <w:t xml:space="preserve">          minItems: 1</w:t>
      </w:r>
    </w:p>
    <w:p w14:paraId="4F996D7B" w14:textId="77777777" w:rsidR="00017DBD" w:rsidRDefault="00017DBD" w:rsidP="00017DBD">
      <w:pPr>
        <w:pStyle w:val="PL"/>
      </w:pPr>
      <w:r>
        <w:t xml:space="preserve">      required:</w:t>
      </w:r>
    </w:p>
    <w:p w14:paraId="4C09E5B8" w14:textId="77777777" w:rsidR="00017DBD" w:rsidRDefault="00017DBD" w:rsidP="00017DBD">
      <w:pPr>
        <w:pStyle w:val="PL"/>
      </w:pPr>
      <w:r>
        <w:t xml:space="preserve">        - </w:t>
      </w:r>
      <w:r>
        <w:rPr>
          <w:lang w:eastAsia="zh-CN"/>
        </w:rPr>
        <w:t>e2eDataVolTransTimes</w:t>
      </w:r>
    </w:p>
    <w:p w14:paraId="32BE9C1C" w14:textId="77777777" w:rsidR="00017DBD" w:rsidRDefault="00017DBD" w:rsidP="00017DBD">
      <w:pPr>
        <w:pStyle w:val="PL"/>
      </w:pPr>
    </w:p>
    <w:p w14:paraId="5577B6F6" w14:textId="77777777" w:rsidR="00017DBD" w:rsidRDefault="00017DBD" w:rsidP="00017DBD">
      <w:pPr>
        <w:pStyle w:val="PL"/>
      </w:pPr>
      <w:r>
        <w:t xml:space="preserve">    </w:t>
      </w:r>
      <w:r>
        <w:rPr>
          <w:bCs/>
          <w:lang w:eastAsia="zh-CN"/>
        </w:rPr>
        <w:t>E2eDataVolTransTimePerTS</w:t>
      </w:r>
      <w:r>
        <w:t>:</w:t>
      </w:r>
    </w:p>
    <w:p w14:paraId="6CB2DE92" w14:textId="77777777" w:rsidR="00017DBD" w:rsidRDefault="00017DBD" w:rsidP="00017DBD">
      <w:pPr>
        <w:pStyle w:val="PL"/>
      </w:pPr>
      <w:r>
        <w:t xml:space="preserve">      description: Represents the E2E data volume transfer time analytics per Time Slot.</w:t>
      </w:r>
    </w:p>
    <w:p w14:paraId="251173C3" w14:textId="77777777" w:rsidR="00017DBD" w:rsidRDefault="00017DBD" w:rsidP="00017DBD">
      <w:pPr>
        <w:pStyle w:val="PL"/>
      </w:pPr>
      <w:r>
        <w:t xml:space="preserve">      type: object</w:t>
      </w:r>
    </w:p>
    <w:p w14:paraId="2992C8E6" w14:textId="77777777" w:rsidR="00017DBD" w:rsidRDefault="00017DBD" w:rsidP="00017DBD">
      <w:pPr>
        <w:pStyle w:val="PL"/>
      </w:pPr>
      <w:r>
        <w:t xml:space="preserve">      properties:</w:t>
      </w:r>
    </w:p>
    <w:p w14:paraId="7F31D6D9" w14:textId="77777777" w:rsidR="00017DBD" w:rsidRDefault="00017DBD" w:rsidP="00017DBD">
      <w:pPr>
        <w:pStyle w:val="PL"/>
      </w:pPr>
      <w:r>
        <w:t xml:space="preserve">        tsStart:</w:t>
      </w:r>
    </w:p>
    <w:p w14:paraId="360C44FC" w14:textId="77777777" w:rsidR="00017DBD" w:rsidRDefault="00017DBD" w:rsidP="00017DBD">
      <w:pPr>
        <w:pStyle w:val="PL"/>
      </w:pPr>
      <w:r>
        <w:t xml:space="preserve">          $ref: 'TS29571_CommonData.yaml#/components/schemas/DateTime'</w:t>
      </w:r>
    </w:p>
    <w:p w14:paraId="0FBF3EA8" w14:textId="77777777" w:rsidR="00017DBD" w:rsidRDefault="00017DBD" w:rsidP="00017DBD">
      <w:pPr>
        <w:pStyle w:val="PL"/>
      </w:pPr>
      <w:r>
        <w:lastRenderedPageBreak/>
        <w:t xml:space="preserve">        tsDuration:</w:t>
      </w:r>
    </w:p>
    <w:p w14:paraId="36D374F8" w14:textId="77777777" w:rsidR="00017DBD" w:rsidRDefault="00017DBD" w:rsidP="00017DBD">
      <w:pPr>
        <w:pStyle w:val="PL"/>
      </w:pPr>
      <w:r>
        <w:t xml:space="preserve">          $ref: 'TS29571_CommonData.yaml#/components/schemas/DurationSec'</w:t>
      </w:r>
    </w:p>
    <w:p w14:paraId="693B21F0" w14:textId="77777777" w:rsidR="00017DBD" w:rsidRDefault="00017DBD" w:rsidP="00017DBD">
      <w:pPr>
        <w:pStyle w:val="PL"/>
      </w:pPr>
      <w:r>
        <w:t xml:space="preserve">        </w:t>
      </w:r>
      <w:r>
        <w:rPr>
          <w:lang w:eastAsia="zh-CN"/>
        </w:rPr>
        <w:t>e2eDataVolTransTimePerUe</w:t>
      </w:r>
      <w:r>
        <w:t>:</w:t>
      </w:r>
    </w:p>
    <w:p w14:paraId="1C91D7D8" w14:textId="77777777" w:rsidR="00017DBD" w:rsidRDefault="00017DBD" w:rsidP="00017DBD">
      <w:pPr>
        <w:pStyle w:val="PL"/>
      </w:pPr>
      <w:r>
        <w:t xml:space="preserve">          type: array</w:t>
      </w:r>
    </w:p>
    <w:p w14:paraId="22124346" w14:textId="77777777" w:rsidR="00017DBD" w:rsidRDefault="00017DBD" w:rsidP="00017DBD">
      <w:pPr>
        <w:pStyle w:val="PL"/>
      </w:pPr>
      <w:r>
        <w:t xml:space="preserve">          items:</w:t>
      </w:r>
    </w:p>
    <w:p w14:paraId="31ABAB0C" w14:textId="77777777" w:rsidR="00017DBD" w:rsidRDefault="00017DBD" w:rsidP="00017DBD">
      <w:pPr>
        <w:pStyle w:val="PL"/>
      </w:pPr>
      <w:r>
        <w:t xml:space="preserve">            $ref: '#/components/schemas/</w:t>
      </w:r>
      <w:r>
        <w:rPr>
          <w:lang w:eastAsia="zh-CN"/>
        </w:rPr>
        <w:t>E2eDataVolTransTimePer</w:t>
      </w:r>
      <w:r>
        <w:t>Ue'</w:t>
      </w:r>
    </w:p>
    <w:p w14:paraId="21CDC44D" w14:textId="77777777" w:rsidR="00017DBD" w:rsidRDefault="00017DBD" w:rsidP="00017DBD">
      <w:pPr>
        <w:pStyle w:val="PL"/>
      </w:pPr>
      <w:r>
        <w:t xml:space="preserve">          minItems: 1</w:t>
      </w:r>
    </w:p>
    <w:p w14:paraId="6DF088C0" w14:textId="21C9690B" w:rsidR="00017DBD" w:rsidDel="004A1C49" w:rsidRDefault="00017DBD" w:rsidP="00017DBD">
      <w:pPr>
        <w:pStyle w:val="PL"/>
        <w:rPr>
          <w:del w:id="309" w:author="Huawei" w:date="2023-09-19T18:33:00Z"/>
        </w:rPr>
      </w:pPr>
      <w:del w:id="310" w:author="Huawei" w:date="2023-09-19T18:33:00Z">
        <w:r w:rsidDel="004A1C49">
          <w:delText xml:space="preserve">        </w:delText>
        </w:r>
        <w:r w:rsidDel="004A1C49">
          <w:rPr>
            <w:lang w:eastAsia="zh-CN"/>
          </w:rPr>
          <w:delText>repeatDataTrans</w:delText>
        </w:r>
        <w:r w:rsidDel="004A1C49">
          <w:delText>:</w:delText>
        </w:r>
      </w:del>
    </w:p>
    <w:p w14:paraId="3FBB123B" w14:textId="230E044B" w:rsidR="00017DBD" w:rsidDel="004A1C49" w:rsidRDefault="00017DBD" w:rsidP="00017DBD">
      <w:pPr>
        <w:pStyle w:val="PL"/>
        <w:rPr>
          <w:del w:id="311" w:author="Huawei" w:date="2023-09-19T18:33:00Z"/>
        </w:rPr>
      </w:pPr>
      <w:del w:id="312" w:author="Huawei" w:date="2023-09-19T18:33:00Z">
        <w:r w:rsidDel="004A1C49">
          <w:delText xml:space="preserve">          $ref: 'TS29571_CommonData.yaml#/components/schemas/Uinteger'</w:delText>
        </w:r>
      </w:del>
    </w:p>
    <w:p w14:paraId="06B72B3E" w14:textId="257EE676" w:rsidR="00017DBD" w:rsidDel="004A1C49" w:rsidRDefault="00017DBD" w:rsidP="00017DBD">
      <w:pPr>
        <w:pStyle w:val="PL"/>
        <w:rPr>
          <w:del w:id="313" w:author="Huawei" w:date="2023-09-19T18:33:00Z"/>
        </w:rPr>
      </w:pPr>
      <w:del w:id="314" w:author="Huawei" w:date="2023-09-19T18:33:00Z">
        <w:r w:rsidDel="004A1C49">
          <w:delText xml:space="preserve">        </w:delText>
        </w:r>
        <w:r w:rsidDel="004A1C49">
          <w:rPr>
            <w:lang w:eastAsia="zh-CN"/>
          </w:rPr>
          <w:delText>tsIntervalDataTrans</w:delText>
        </w:r>
        <w:r w:rsidDel="004A1C49">
          <w:delText>:</w:delText>
        </w:r>
      </w:del>
    </w:p>
    <w:p w14:paraId="3C0299C7" w14:textId="148AFB1C" w:rsidR="00017DBD" w:rsidDel="004A1C49" w:rsidRDefault="00017DBD" w:rsidP="00017DBD">
      <w:pPr>
        <w:pStyle w:val="PL"/>
        <w:rPr>
          <w:del w:id="315" w:author="Huawei" w:date="2023-09-19T18:33:00Z"/>
        </w:rPr>
      </w:pPr>
      <w:del w:id="316" w:author="Huawei" w:date="2023-09-19T18:33:00Z">
        <w:r w:rsidDel="004A1C49">
          <w:delText xml:space="preserve">          $ref: 'TS29571_CommonData.yaml#/components/schemas/DateTime'</w:delText>
        </w:r>
      </w:del>
    </w:p>
    <w:p w14:paraId="4AD2403C" w14:textId="77777777" w:rsidR="00017DBD" w:rsidRDefault="00017DBD" w:rsidP="00017DBD">
      <w:pPr>
        <w:pStyle w:val="PL"/>
      </w:pPr>
      <w:r>
        <w:t xml:space="preserve">      required:</w:t>
      </w:r>
    </w:p>
    <w:p w14:paraId="7EF70892" w14:textId="77777777" w:rsidR="00017DBD" w:rsidRDefault="00017DBD" w:rsidP="00017DBD">
      <w:pPr>
        <w:pStyle w:val="PL"/>
      </w:pPr>
      <w:r>
        <w:t xml:space="preserve">        - tsStart</w:t>
      </w:r>
    </w:p>
    <w:p w14:paraId="6610D3E1" w14:textId="77777777" w:rsidR="00017DBD" w:rsidRDefault="00017DBD" w:rsidP="00017DBD">
      <w:pPr>
        <w:pStyle w:val="PL"/>
      </w:pPr>
      <w:r>
        <w:t xml:space="preserve">        - tsDuration</w:t>
      </w:r>
    </w:p>
    <w:p w14:paraId="2E9D4EE8" w14:textId="77777777" w:rsidR="00017DBD" w:rsidRDefault="00017DBD" w:rsidP="00017DBD">
      <w:pPr>
        <w:pStyle w:val="PL"/>
      </w:pPr>
      <w:r>
        <w:t xml:space="preserve">        - </w:t>
      </w:r>
      <w:r>
        <w:rPr>
          <w:lang w:eastAsia="zh-CN"/>
        </w:rPr>
        <w:t>e2eDataVolTransTimePerUe</w:t>
      </w:r>
    </w:p>
    <w:p w14:paraId="63E8F0E6" w14:textId="77777777" w:rsidR="00017DBD" w:rsidRDefault="00017DBD" w:rsidP="00017DBD">
      <w:pPr>
        <w:pStyle w:val="PL"/>
      </w:pPr>
    </w:p>
    <w:p w14:paraId="7A6E807E" w14:textId="77777777" w:rsidR="00017DBD" w:rsidRDefault="00017DBD" w:rsidP="00017DBD">
      <w:pPr>
        <w:pStyle w:val="PL"/>
      </w:pPr>
      <w:r>
        <w:t xml:space="preserve">    </w:t>
      </w:r>
      <w:r>
        <w:rPr>
          <w:lang w:eastAsia="zh-CN"/>
        </w:rPr>
        <w:t>E2eDataVolTransTimePerUe</w:t>
      </w:r>
      <w:r>
        <w:t>:</w:t>
      </w:r>
    </w:p>
    <w:p w14:paraId="7C4452E9" w14:textId="77777777" w:rsidR="00017DBD" w:rsidRDefault="00017DBD" w:rsidP="00017DB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42DBFA2" w14:textId="77777777" w:rsidR="00017DBD" w:rsidRDefault="00017DBD" w:rsidP="00017DBD">
      <w:pPr>
        <w:pStyle w:val="PL"/>
      </w:pPr>
      <w:r>
        <w:t xml:space="preserve">      type: object</w:t>
      </w:r>
    </w:p>
    <w:p w14:paraId="4A1DA7F5" w14:textId="77777777" w:rsidR="00017DBD" w:rsidRDefault="00017DBD" w:rsidP="00017DBD">
      <w:pPr>
        <w:pStyle w:val="PL"/>
      </w:pPr>
      <w:r>
        <w:t xml:space="preserve">      properties:</w:t>
      </w:r>
    </w:p>
    <w:p w14:paraId="6EC13060" w14:textId="77777777" w:rsidR="00017DBD" w:rsidRDefault="00017DBD" w:rsidP="00017DBD">
      <w:pPr>
        <w:pStyle w:val="PL"/>
      </w:pPr>
      <w:r>
        <w:t xml:space="preserve">        supis:</w:t>
      </w:r>
    </w:p>
    <w:p w14:paraId="0469D2EE" w14:textId="77777777" w:rsidR="00017DBD" w:rsidRDefault="00017DBD" w:rsidP="00017DBD">
      <w:pPr>
        <w:pStyle w:val="PL"/>
      </w:pPr>
      <w:r>
        <w:t xml:space="preserve">          type: array</w:t>
      </w:r>
    </w:p>
    <w:p w14:paraId="6ACDB845" w14:textId="77777777" w:rsidR="00017DBD" w:rsidRDefault="00017DBD" w:rsidP="00017DBD">
      <w:pPr>
        <w:pStyle w:val="PL"/>
      </w:pPr>
      <w:r>
        <w:t xml:space="preserve">          items:</w:t>
      </w:r>
    </w:p>
    <w:p w14:paraId="712317AA" w14:textId="77777777" w:rsidR="00017DBD" w:rsidRDefault="00017DBD" w:rsidP="00017DBD">
      <w:pPr>
        <w:pStyle w:val="PL"/>
      </w:pPr>
      <w:r>
        <w:t xml:space="preserve">            $ref: 'TS29571_CommonData.yaml#/components/schemas/Supi'</w:t>
      </w:r>
    </w:p>
    <w:p w14:paraId="6A4FC479" w14:textId="77777777" w:rsidR="00017DBD" w:rsidRDefault="00017DBD" w:rsidP="00017DBD">
      <w:pPr>
        <w:pStyle w:val="PL"/>
      </w:pPr>
      <w:r>
        <w:t xml:space="preserve">          minItems: 1</w:t>
      </w:r>
    </w:p>
    <w:p w14:paraId="11314F92" w14:textId="77777777" w:rsidR="00017DBD" w:rsidRDefault="00017DBD" w:rsidP="00017DBD">
      <w:pPr>
        <w:pStyle w:val="PL"/>
      </w:pPr>
      <w:r>
        <w:t xml:space="preserve">        gpsis:</w:t>
      </w:r>
    </w:p>
    <w:p w14:paraId="2BC63FF3" w14:textId="77777777" w:rsidR="00017DBD" w:rsidRDefault="00017DBD" w:rsidP="00017DBD">
      <w:pPr>
        <w:pStyle w:val="PL"/>
      </w:pPr>
      <w:r>
        <w:t xml:space="preserve">          type: array</w:t>
      </w:r>
    </w:p>
    <w:p w14:paraId="6F9011AF" w14:textId="77777777" w:rsidR="00017DBD" w:rsidRDefault="00017DBD" w:rsidP="00017DBD">
      <w:pPr>
        <w:pStyle w:val="PL"/>
      </w:pPr>
      <w:r>
        <w:t xml:space="preserve">          items:</w:t>
      </w:r>
    </w:p>
    <w:p w14:paraId="05036090" w14:textId="77777777" w:rsidR="00017DBD" w:rsidRDefault="00017DBD" w:rsidP="00017DBD">
      <w:pPr>
        <w:pStyle w:val="PL"/>
      </w:pPr>
      <w:r>
        <w:t xml:space="preserve">            $ref: 'TS29571_CommonData.yaml#/components/schemas/Gpsi'</w:t>
      </w:r>
    </w:p>
    <w:p w14:paraId="6D9C1CB2" w14:textId="77777777" w:rsidR="00017DBD" w:rsidRDefault="00017DBD" w:rsidP="00017DBD">
      <w:pPr>
        <w:pStyle w:val="PL"/>
      </w:pPr>
      <w:r>
        <w:t xml:space="preserve">        snssai:</w:t>
      </w:r>
    </w:p>
    <w:p w14:paraId="1905D533" w14:textId="77777777" w:rsidR="00017DBD" w:rsidRDefault="00017DBD" w:rsidP="00017DBD">
      <w:pPr>
        <w:pStyle w:val="PL"/>
      </w:pPr>
      <w:r>
        <w:t xml:space="preserve">          $ref: 'TS29571_CommonData.yaml#/components/schemas/Snssai'</w:t>
      </w:r>
    </w:p>
    <w:p w14:paraId="0FD0B4CF" w14:textId="77777777" w:rsidR="00017DBD" w:rsidRDefault="00017DBD" w:rsidP="00017DBD">
      <w:pPr>
        <w:pStyle w:val="PL"/>
      </w:pPr>
      <w:r>
        <w:t xml:space="preserve">        appId:</w:t>
      </w:r>
    </w:p>
    <w:p w14:paraId="54B53447" w14:textId="77777777" w:rsidR="00017DBD" w:rsidRDefault="00017DBD" w:rsidP="00017DBD">
      <w:pPr>
        <w:pStyle w:val="PL"/>
      </w:pPr>
      <w:r>
        <w:t xml:space="preserve">          $ref: 'TS29571_CommonData.yaml#/components/schemas/ApplicationId'</w:t>
      </w:r>
    </w:p>
    <w:p w14:paraId="46A361C8" w14:textId="77777777" w:rsidR="00017DBD" w:rsidRDefault="00017DBD" w:rsidP="00017DBD">
      <w:pPr>
        <w:pStyle w:val="PL"/>
      </w:pPr>
      <w:r>
        <w:t xml:space="preserve">        ueLoc:</w:t>
      </w:r>
    </w:p>
    <w:p w14:paraId="04EB1545" w14:textId="77777777" w:rsidR="00017DBD" w:rsidRDefault="00017DBD" w:rsidP="00017DBD">
      <w:pPr>
        <w:pStyle w:val="PL"/>
      </w:pPr>
      <w:r>
        <w:t xml:space="preserve">          $ref: 'TS29571_CommonData.yaml#/components/schemas/UserLocation'</w:t>
      </w:r>
    </w:p>
    <w:p w14:paraId="499BA2DA" w14:textId="77777777" w:rsidR="00017DBD" w:rsidRDefault="00017DBD" w:rsidP="00017DBD">
      <w:pPr>
        <w:pStyle w:val="PL"/>
      </w:pPr>
      <w:r>
        <w:t xml:space="preserve">        </w:t>
      </w:r>
      <w:r>
        <w:rPr>
          <w:lang w:eastAsia="zh-CN"/>
        </w:rPr>
        <w:t>dnai</w:t>
      </w:r>
      <w:r>
        <w:t>:</w:t>
      </w:r>
    </w:p>
    <w:p w14:paraId="72C3542B" w14:textId="77777777" w:rsidR="00017DBD" w:rsidRDefault="00017DBD" w:rsidP="00017DBD">
      <w:pPr>
        <w:pStyle w:val="PL"/>
      </w:pPr>
      <w:r>
        <w:t xml:space="preserve">          $ref: 'TS29571_CommonData.yaml#/components/schemas/Dnai'</w:t>
      </w:r>
    </w:p>
    <w:p w14:paraId="4A80E0B1" w14:textId="77777777" w:rsidR="00017DBD" w:rsidRDefault="00017DBD" w:rsidP="00017DBD">
      <w:pPr>
        <w:pStyle w:val="PL"/>
      </w:pPr>
      <w:r>
        <w:t xml:space="preserve">        dnn:</w:t>
      </w:r>
    </w:p>
    <w:p w14:paraId="4D38D5DE" w14:textId="77777777" w:rsidR="00017DBD" w:rsidRDefault="00017DBD" w:rsidP="00017DBD">
      <w:pPr>
        <w:pStyle w:val="PL"/>
      </w:pPr>
      <w:r>
        <w:t xml:space="preserve">          $ref: 'TS29571_CommonData.yaml#/components/schemas/Dnn'</w:t>
      </w:r>
    </w:p>
    <w:p w14:paraId="18719140" w14:textId="77777777" w:rsidR="00017DBD" w:rsidRDefault="00017DBD" w:rsidP="00017DB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7DDF16E" w14:textId="77777777" w:rsidR="00017DBD" w:rsidRDefault="00017DBD" w:rsidP="00017DBD">
      <w:pPr>
        <w:pStyle w:val="PL"/>
      </w:pPr>
      <w:r>
        <w:t xml:space="preserve">          $ref: 'TS29554_Npcf_BDTPolicyControl.yaml#/components/schemas/NetworkAreaInfo'</w:t>
      </w:r>
    </w:p>
    <w:p w14:paraId="7883F71A" w14:textId="77777777" w:rsidR="00017DBD" w:rsidRDefault="00017DBD" w:rsidP="00017DBD">
      <w:pPr>
        <w:pStyle w:val="PL"/>
      </w:pPr>
      <w:r>
        <w:t xml:space="preserve">        </w:t>
      </w:r>
      <w:r>
        <w:rPr>
          <w:lang w:eastAsia="zh-CN"/>
        </w:rPr>
        <w:t>validityPeriod</w:t>
      </w:r>
      <w:r>
        <w:t>:</w:t>
      </w:r>
    </w:p>
    <w:p w14:paraId="79ABA118" w14:textId="77777777" w:rsidR="00017DBD" w:rsidRDefault="00017DBD" w:rsidP="00017DBD">
      <w:pPr>
        <w:pStyle w:val="PL"/>
      </w:pPr>
      <w:r>
        <w:t xml:space="preserve">          $ref: 'TS29122_CommonData.yaml#/components/schemas/TimeWindow'</w:t>
      </w:r>
    </w:p>
    <w:p w14:paraId="48501146" w14:textId="77777777" w:rsidR="00017DBD" w:rsidRDefault="00017DBD" w:rsidP="00017DBD">
      <w:pPr>
        <w:pStyle w:val="PL"/>
      </w:pPr>
      <w:r>
        <w:t xml:space="preserve">        </w:t>
      </w:r>
      <w:r>
        <w:rPr>
          <w:lang w:eastAsia="zh-CN"/>
        </w:rPr>
        <w:t>dataVolTransTime</w:t>
      </w:r>
      <w:r>
        <w:t>:</w:t>
      </w:r>
    </w:p>
    <w:p w14:paraId="42B39880" w14:textId="77777777" w:rsidR="00017DBD" w:rsidRDefault="00017DBD" w:rsidP="00017DBD">
      <w:pPr>
        <w:pStyle w:val="PL"/>
      </w:pPr>
      <w:r>
        <w:t xml:space="preserve">          $ref: '#/components/schemas/</w:t>
      </w:r>
      <w:r>
        <w:rPr>
          <w:lang w:eastAsia="zh-CN"/>
        </w:rPr>
        <w:t>DataVolume</w:t>
      </w:r>
      <w:r>
        <w:t>TransferTime'</w:t>
      </w:r>
    </w:p>
    <w:p w14:paraId="7EEE39D1" w14:textId="77777777" w:rsidR="00017DBD" w:rsidRDefault="00017DBD" w:rsidP="00017DBD">
      <w:pPr>
        <w:pStyle w:val="PL"/>
      </w:pPr>
      <w:r>
        <w:t xml:space="preserve">      oneOf:</w:t>
      </w:r>
    </w:p>
    <w:p w14:paraId="142D0688" w14:textId="77777777" w:rsidR="00017DBD" w:rsidRDefault="00017DBD" w:rsidP="00017DBD">
      <w:pPr>
        <w:pStyle w:val="PL"/>
      </w:pPr>
      <w:r>
        <w:t xml:space="preserve">        - required: [ueLoc]</w:t>
      </w:r>
    </w:p>
    <w:p w14:paraId="1E604FC6" w14:textId="77777777" w:rsidR="00017DBD" w:rsidRDefault="00017DBD" w:rsidP="00017DBD">
      <w:pPr>
        <w:pStyle w:val="PL"/>
      </w:pPr>
      <w:r>
        <w:t xml:space="preserve">        - required: [snssai]</w:t>
      </w:r>
    </w:p>
    <w:p w14:paraId="6FE11387" w14:textId="77777777" w:rsidR="00017DBD" w:rsidRDefault="00017DBD" w:rsidP="00017DBD">
      <w:pPr>
        <w:pStyle w:val="PL"/>
      </w:pPr>
    </w:p>
    <w:p w14:paraId="28B70F84" w14:textId="77777777" w:rsidR="00017DBD" w:rsidRDefault="00017DBD" w:rsidP="00017DBD">
      <w:pPr>
        <w:pStyle w:val="PL"/>
      </w:pPr>
      <w:r>
        <w:t xml:space="preserve">    </w:t>
      </w:r>
      <w:r>
        <w:rPr>
          <w:lang w:eastAsia="zh-CN"/>
        </w:rPr>
        <w:t>E2eDataVolTransTime</w:t>
      </w:r>
      <w:r>
        <w:t>UeList:</w:t>
      </w:r>
    </w:p>
    <w:p w14:paraId="11DAFCF8" w14:textId="77777777" w:rsidR="00017DBD" w:rsidRDefault="00017DBD" w:rsidP="00017DBD">
      <w:pPr>
        <w:pStyle w:val="PL"/>
      </w:pPr>
      <w:r>
        <w:t xml:space="preserve">      description: &gt;</w:t>
      </w:r>
    </w:p>
    <w:p w14:paraId="19276A8C" w14:textId="77777777" w:rsidR="00017DBD" w:rsidRDefault="00017DBD" w:rsidP="00017DB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82F3608" w14:textId="77777777" w:rsidR="00017DBD" w:rsidRDefault="00017DBD" w:rsidP="00017DBD">
      <w:pPr>
        <w:pStyle w:val="PL"/>
      </w:pPr>
      <w:r>
        <w:rPr>
          <w:lang w:eastAsia="zh-CN"/>
        </w:rPr>
        <w:t xml:space="preserve">        Time </w:t>
      </w:r>
    </w:p>
    <w:p w14:paraId="66389B15" w14:textId="77777777" w:rsidR="00017DBD" w:rsidRDefault="00017DBD" w:rsidP="00017DBD">
      <w:pPr>
        <w:pStyle w:val="PL"/>
      </w:pPr>
      <w:r>
        <w:t xml:space="preserve">      properties:</w:t>
      </w:r>
    </w:p>
    <w:p w14:paraId="24A26E17" w14:textId="77777777" w:rsidR="00017DBD" w:rsidRDefault="00017DBD" w:rsidP="00017DBD">
      <w:pPr>
        <w:pStyle w:val="PL"/>
      </w:pPr>
      <w:r>
        <w:t xml:space="preserve">        highLevel:</w:t>
      </w:r>
    </w:p>
    <w:p w14:paraId="06662CB2" w14:textId="77777777" w:rsidR="00017DBD" w:rsidRDefault="00017DBD" w:rsidP="00017DBD">
      <w:pPr>
        <w:pStyle w:val="PL"/>
      </w:pPr>
      <w:r>
        <w:t xml:space="preserve">          type: array</w:t>
      </w:r>
    </w:p>
    <w:p w14:paraId="18CD4EF5" w14:textId="77777777" w:rsidR="00017DBD" w:rsidRDefault="00017DBD" w:rsidP="00017DBD">
      <w:pPr>
        <w:pStyle w:val="PL"/>
      </w:pPr>
      <w:r>
        <w:t xml:space="preserve">          items:</w:t>
      </w:r>
    </w:p>
    <w:p w14:paraId="175AB984" w14:textId="77777777" w:rsidR="00017DBD" w:rsidRDefault="00017DBD" w:rsidP="00017DBD">
      <w:pPr>
        <w:pStyle w:val="PL"/>
      </w:pPr>
      <w:r>
        <w:t xml:space="preserve">            $ref: 'TS29571_CommonData.yaml#/components/schemas/Supi'</w:t>
      </w:r>
    </w:p>
    <w:p w14:paraId="0E8BAC63" w14:textId="77777777" w:rsidR="00017DBD" w:rsidRDefault="00017DBD" w:rsidP="00017DBD">
      <w:pPr>
        <w:pStyle w:val="PL"/>
      </w:pPr>
      <w:r>
        <w:t xml:space="preserve">          minItems: 1</w:t>
      </w:r>
    </w:p>
    <w:p w14:paraId="1F61049E" w14:textId="77777777" w:rsidR="00017DBD" w:rsidRDefault="00017DBD" w:rsidP="00017DBD">
      <w:pPr>
        <w:pStyle w:val="PL"/>
      </w:pPr>
      <w:r>
        <w:t xml:space="preserve">        mediumLevel:</w:t>
      </w:r>
    </w:p>
    <w:p w14:paraId="67FAF325" w14:textId="77777777" w:rsidR="00017DBD" w:rsidRDefault="00017DBD" w:rsidP="00017DBD">
      <w:pPr>
        <w:pStyle w:val="PL"/>
      </w:pPr>
      <w:r>
        <w:t xml:space="preserve">          type: array</w:t>
      </w:r>
    </w:p>
    <w:p w14:paraId="214EB2CD" w14:textId="77777777" w:rsidR="00017DBD" w:rsidRDefault="00017DBD" w:rsidP="00017DBD">
      <w:pPr>
        <w:pStyle w:val="PL"/>
      </w:pPr>
      <w:r>
        <w:t xml:space="preserve">          items:</w:t>
      </w:r>
    </w:p>
    <w:p w14:paraId="632E2C93" w14:textId="77777777" w:rsidR="00017DBD" w:rsidRDefault="00017DBD" w:rsidP="00017DBD">
      <w:pPr>
        <w:pStyle w:val="PL"/>
      </w:pPr>
      <w:r>
        <w:t xml:space="preserve">            $ref: 'TS29571_CommonData.yaml#/components/schemas/Supi'</w:t>
      </w:r>
    </w:p>
    <w:p w14:paraId="7D70F5E4" w14:textId="77777777" w:rsidR="00017DBD" w:rsidRDefault="00017DBD" w:rsidP="00017DBD">
      <w:pPr>
        <w:pStyle w:val="PL"/>
      </w:pPr>
      <w:r>
        <w:t xml:space="preserve">          minItems: 1</w:t>
      </w:r>
    </w:p>
    <w:p w14:paraId="71961AA5" w14:textId="77777777" w:rsidR="00017DBD" w:rsidRDefault="00017DBD" w:rsidP="00017DBD">
      <w:pPr>
        <w:pStyle w:val="PL"/>
      </w:pPr>
      <w:r>
        <w:t xml:space="preserve">        lowLevel:</w:t>
      </w:r>
    </w:p>
    <w:p w14:paraId="26891EA9" w14:textId="77777777" w:rsidR="00017DBD" w:rsidRDefault="00017DBD" w:rsidP="00017DBD">
      <w:pPr>
        <w:pStyle w:val="PL"/>
      </w:pPr>
      <w:r>
        <w:t xml:space="preserve">          type: array</w:t>
      </w:r>
    </w:p>
    <w:p w14:paraId="7569F077" w14:textId="77777777" w:rsidR="00017DBD" w:rsidRDefault="00017DBD" w:rsidP="00017DBD">
      <w:pPr>
        <w:pStyle w:val="PL"/>
      </w:pPr>
      <w:r>
        <w:t xml:space="preserve">          items:</w:t>
      </w:r>
    </w:p>
    <w:p w14:paraId="7C3AF279" w14:textId="77777777" w:rsidR="00017DBD" w:rsidRDefault="00017DBD" w:rsidP="00017DBD">
      <w:pPr>
        <w:pStyle w:val="PL"/>
      </w:pPr>
      <w:r>
        <w:t xml:space="preserve">            $ref: 'TS29571_CommonData.yaml#/components/schemas/Supi'</w:t>
      </w:r>
    </w:p>
    <w:p w14:paraId="7C7505DD" w14:textId="77777777" w:rsidR="00017DBD" w:rsidRDefault="00017DBD" w:rsidP="00017DBD">
      <w:pPr>
        <w:pStyle w:val="PL"/>
      </w:pPr>
      <w:r>
        <w:t xml:space="preserve">          minItems: 1</w:t>
      </w:r>
    </w:p>
    <w:p w14:paraId="306EDD82" w14:textId="77777777" w:rsidR="00017DBD" w:rsidRDefault="00017DBD" w:rsidP="00017DBD">
      <w:pPr>
        <w:pStyle w:val="PL"/>
      </w:pPr>
      <w:r>
        <w:t xml:space="preserve">        lowRatio:</w:t>
      </w:r>
    </w:p>
    <w:p w14:paraId="28347F32" w14:textId="77777777" w:rsidR="00017DBD" w:rsidRDefault="00017DBD" w:rsidP="00017DBD">
      <w:pPr>
        <w:pStyle w:val="PL"/>
      </w:pPr>
      <w:r>
        <w:t xml:space="preserve">          $ref: 'TS29571_CommonData.yaml#/components/schemas/SamplingRatio'</w:t>
      </w:r>
    </w:p>
    <w:p w14:paraId="01007922" w14:textId="77777777" w:rsidR="00017DBD" w:rsidRDefault="00017DBD" w:rsidP="00017DBD">
      <w:pPr>
        <w:pStyle w:val="PL"/>
      </w:pPr>
      <w:r>
        <w:t xml:space="preserve">        mediumRatio:</w:t>
      </w:r>
    </w:p>
    <w:p w14:paraId="0A33CA46" w14:textId="77777777" w:rsidR="00017DBD" w:rsidRDefault="00017DBD" w:rsidP="00017DBD">
      <w:pPr>
        <w:pStyle w:val="PL"/>
      </w:pPr>
      <w:r>
        <w:t xml:space="preserve">          $ref: 'TS29571_CommonData.yaml#/components/schemas/SamplingRatio'</w:t>
      </w:r>
    </w:p>
    <w:p w14:paraId="7FE38664" w14:textId="77777777" w:rsidR="00017DBD" w:rsidRDefault="00017DBD" w:rsidP="00017DBD">
      <w:pPr>
        <w:pStyle w:val="PL"/>
      </w:pPr>
      <w:r>
        <w:t xml:space="preserve">        highRatio:</w:t>
      </w:r>
    </w:p>
    <w:p w14:paraId="56A7A10D" w14:textId="77777777" w:rsidR="00017DBD" w:rsidRDefault="00017DBD" w:rsidP="00017DBD">
      <w:pPr>
        <w:pStyle w:val="PL"/>
      </w:pPr>
      <w:r>
        <w:t xml:space="preserve">          $ref: 'TS29571_CommonData.yaml#/components/schemas/SamplingRatio'</w:t>
      </w:r>
    </w:p>
    <w:p w14:paraId="77DA558C" w14:textId="77777777" w:rsidR="00017DBD" w:rsidRDefault="00017DBD" w:rsidP="00017DB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E10D64C" w14:textId="77777777" w:rsidR="00017DBD" w:rsidRDefault="00017DBD" w:rsidP="00017DBD">
      <w:pPr>
        <w:pStyle w:val="PL"/>
      </w:pPr>
      <w:r>
        <w:t xml:space="preserve">          $ref: 'TS29554_Npcf_BDTPolicyControl.yaml#/components/schemas/NetworkAreaInfo'</w:t>
      </w:r>
    </w:p>
    <w:p w14:paraId="36F9CD98" w14:textId="77777777" w:rsidR="00017DBD" w:rsidRDefault="00017DBD" w:rsidP="00017DBD">
      <w:pPr>
        <w:pStyle w:val="PL"/>
      </w:pPr>
      <w:r>
        <w:t xml:space="preserve">        </w:t>
      </w:r>
      <w:r>
        <w:rPr>
          <w:lang w:eastAsia="zh-CN"/>
        </w:rPr>
        <w:t>validityPeriod</w:t>
      </w:r>
      <w:r>
        <w:t>:</w:t>
      </w:r>
    </w:p>
    <w:p w14:paraId="28510B99" w14:textId="77777777" w:rsidR="00017DBD" w:rsidRDefault="00017DBD" w:rsidP="00017DBD">
      <w:pPr>
        <w:pStyle w:val="PL"/>
      </w:pPr>
      <w:r>
        <w:lastRenderedPageBreak/>
        <w:t xml:space="preserve">          $ref: 'TS29122_CommonData.yaml#/components/schemas/TimeWindow'</w:t>
      </w:r>
    </w:p>
    <w:p w14:paraId="4836BC15" w14:textId="77777777" w:rsidR="00017DBD" w:rsidRDefault="00017DBD" w:rsidP="00017DBD">
      <w:pPr>
        <w:pStyle w:val="PL"/>
      </w:pPr>
      <w:r>
        <w:t xml:space="preserve">      anyOf:</w:t>
      </w:r>
    </w:p>
    <w:p w14:paraId="76DA40C0" w14:textId="77777777" w:rsidR="00017DBD" w:rsidRDefault="00017DBD" w:rsidP="00017DBD">
      <w:pPr>
        <w:pStyle w:val="PL"/>
      </w:pPr>
      <w:r>
        <w:t xml:space="preserve">        - required: [highLevel]</w:t>
      </w:r>
    </w:p>
    <w:p w14:paraId="2DF2FEC3" w14:textId="77777777" w:rsidR="00017DBD" w:rsidRDefault="00017DBD" w:rsidP="00017DBD">
      <w:pPr>
        <w:pStyle w:val="PL"/>
      </w:pPr>
      <w:r>
        <w:t xml:space="preserve">        - required: [mediumLevel]</w:t>
      </w:r>
    </w:p>
    <w:p w14:paraId="5E243FCD" w14:textId="77777777" w:rsidR="00017DBD" w:rsidRDefault="00017DBD" w:rsidP="00017DBD">
      <w:pPr>
        <w:pStyle w:val="PL"/>
      </w:pPr>
      <w:r>
        <w:t xml:space="preserve">        - required: [lowLevel]</w:t>
      </w:r>
    </w:p>
    <w:p w14:paraId="2FB087D2" w14:textId="77777777" w:rsidR="00017DBD" w:rsidRDefault="00017DBD" w:rsidP="00017DBD">
      <w:pPr>
        <w:pStyle w:val="PL"/>
      </w:pPr>
    </w:p>
    <w:p w14:paraId="22574FCB" w14:textId="77777777" w:rsidR="00017DBD" w:rsidRDefault="00017DBD" w:rsidP="00017DBD">
      <w:pPr>
        <w:pStyle w:val="PL"/>
      </w:pPr>
      <w:r>
        <w:t xml:space="preserve">    DataVolumeTransferTime:</w:t>
      </w:r>
    </w:p>
    <w:p w14:paraId="0A9CE3AF" w14:textId="77777777" w:rsidR="00017DBD" w:rsidRDefault="00017DBD" w:rsidP="00017DBD">
      <w:pPr>
        <w:pStyle w:val="PL"/>
      </w:pPr>
      <w:r>
        <w:t xml:space="preserve">      description: &gt;</w:t>
      </w:r>
    </w:p>
    <w:p w14:paraId="3FD7683F" w14:textId="77777777" w:rsidR="00017DBD" w:rsidRDefault="00017DBD" w:rsidP="00017DB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5C71127" w14:textId="77777777" w:rsidR="00017DBD" w:rsidRDefault="00017DBD" w:rsidP="00017DBD">
      <w:pPr>
        <w:pStyle w:val="PL"/>
      </w:pPr>
      <w:r>
        <w:t xml:space="preserve">        time.</w:t>
      </w:r>
    </w:p>
    <w:p w14:paraId="00E9DDF6" w14:textId="77777777" w:rsidR="00017DBD" w:rsidRDefault="00017DBD" w:rsidP="00017DBD">
      <w:pPr>
        <w:pStyle w:val="PL"/>
      </w:pPr>
      <w:r>
        <w:t xml:space="preserve">      properties:</w:t>
      </w:r>
    </w:p>
    <w:p w14:paraId="26F4E336" w14:textId="77777777" w:rsidR="00017DBD" w:rsidRDefault="00017DBD" w:rsidP="00017DBD">
      <w:pPr>
        <w:pStyle w:val="PL"/>
      </w:pPr>
      <w:r>
        <w:t xml:space="preserve">        uplinkVolume:</w:t>
      </w:r>
    </w:p>
    <w:p w14:paraId="1BBD54FB" w14:textId="77777777" w:rsidR="00017DBD" w:rsidRDefault="00017DBD" w:rsidP="00017DBD">
      <w:pPr>
        <w:pStyle w:val="PL"/>
      </w:pPr>
      <w:r>
        <w:t xml:space="preserve">          $ref: 'TS29122_CommonData.yaml#/components/schemas/Volume'</w:t>
      </w:r>
    </w:p>
    <w:p w14:paraId="4971CF4D" w14:textId="77777777" w:rsidR="00017DBD" w:rsidRDefault="00017DBD" w:rsidP="00017DBD">
      <w:pPr>
        <w:pStyle w:val="PL"/>
      </w:pPr>
      <w:r>
        <w:t xml:space="preserve">        avgTransTimeUl:</w:t>
      </w:r>
    </w:p>
    <w:p w14:paraId="2E2AA251" w14:textId="77777777" w:rsidR="00017DBD" w:rsidRDefault="00017DBD" w:rsidP="00017DBD">
      <w:pPr>
        <w:pStyle w:val="PL"/>
      </w:pPr>
      <w:r>
        <w:t xml:space="preserve">          $ref: 'TS29571_CommonData.yaml#/components/schemas/DurationSec'</w:t>
      </w:r>
    </w:p>
    <w:p w14:paraId="34A1B76C" w14:textId="77777777" w:rsidR="00017DBD" w:rsidRDefault="00017DBD" w:rsidP="00017DBD">
      <w:pPr>
        <w:pStyle w:val="PL"/>
      </w:pPr>
      <w:r>
        <w:t xml:space="preserve">        varTransTimeUl:</w:t>
      </w:r>
    </w:p>
    <w:p w14:paraId="3B067457" w14:textId="77777777" w:rsidR="00017DBD" w:rsidRDefault="00017DBD" w:rsidP="00017DBD">
      <w:pPr>
        <w:pStyle w:val="PL"/>
      </w:pPr>
      <w:r>
        <w:t xml:space="preserve">          $ref: 'TS29571_CommonData.yaml#/components/schemas/Float'</w:t>
      </w:r>
    </w:p>
    <w:p w14:paraId="01A9F9BD" w14:textId="77777777" w:rsidR="00017DBD" w:rsidRDefault="00017DBD" w:rsidP="00017DBD">
      <w:pPr>
        <w:pStyle w:val="PL"/>
      </w:pPr>
      <w:r>
        <w:t xml:space="preserve">        downlinkVolume:</w:t>
      </w:r>
    </w:p>
    <w:p w14:paraId="70DE69C0" w14:textId="77777777" w:rsidR="00017DBD" w:rsidRDefault="00017DBD" w:rsidP="00017DBD">
      <w:pPr>
        <w:pStyle w:val="PL"/>
      </w:pPr>
      <w:r>
        <w:t xml:space="preserve">          $ref: 'TS29122_CommonData.yaml#/components/schemas/Volume'</w:t>
      </w:r>
    </w:p>
    <w:p w14:paraId="1F8BDD65" w14:textId="77777777" w:rsidR="00017DBD" w:rsidRDefault="00017DBD" w:rsidP="00017DBD">
      <w:pPr>
        <w:pStyle w:val="PL"/>
      </w:pPr>
      <w:r>
        <w:t xml:space="preserve">        avgTransTimeDl:</w:t>
      </w:r>
    </w:p>
    <w:p w14:paraId="53B92742" w14:textId="77777777" w:rsidR="00017DBD" w:rsidRDefault="00017DBD" w:rsidP="00017DBD">
      <w:pPr>
        <w:pStyle w:val="PL"/>
      </w:pPr>
      <w:r>
        <w:t xml:space="preserve">          $ref: 'TS29571_CommonData.yaml#/components/schemas/DurationSec'</w:t>
      </w:r>
    </w:p>
    <w:p w14:paraId="0123F854" w14:textId="77777777" w:rsidR="00017DBD" w:rsidRDefault="00017DBD" w:rsidP="00017DBD">
      <w:pPr>
        <w:pStyle w:val="PL"/>
      </w:pPr>
      <w:r>
        <w:t xml:space="preserve">        varTransTimeDl:</w:t>
      </w:r>
    </w:p>
    <w:p w14:paraId="5BFA70D3" w14:textId="77777777" w:rsidR="00017DBD" w:rsidRDefault="00017DBD" w:rsidP="00017DBD">
      <w:pPr>
        <w:pStyle w:val="PL"/>
      </w:pPr>
      <w:r>
        <w:t xml:space="preserve">          $ref: 'TS29571_CommonData.yaml#/components/schemas/Float'</w:t>
      </w:r>
    </w:p>
    <w:p w14:paraId="31C74557" w14:textId="77777777" w:rsidR="00017DBD" w:rsidRDefault="00017DBD" w:rsidP="00017DBD">
      <w:pPr>
        <w:pStyle w:val="PL"/>
      </w:pPr>
    </w:p>
    <w:p w14:paraId="44BBF51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9B769E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C675D67"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476E3C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00E0FD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8228A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5DA8E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625FF97"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ACAEA8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593BFA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02CC46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076C57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1781FBE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70A8F9F8"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D8A9C60"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99DDD5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84099C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159802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3197205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0DC10D0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421D10A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0145AA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57E6111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02B163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00135C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7899F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2B7529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DE7C1C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F02744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1C3347A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65050F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02400821"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D84842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FCF6FF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40646F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FDC75F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7A5C26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06639"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3EFE935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683DE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51B04E9"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98112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CD6A29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512949B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FD9B8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43ECF9"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3E6D40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6062D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1BC8D3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2982A99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4B1A0B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7D6F3430"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E321FF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401B47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075936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locAccPerMeths</w:t>
      </w:r>
    </w:p>
    <w:p w14:paraId="19A56DA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A6D5EB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0D7564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63D8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044674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3AB77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69DB55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4375F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10917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4AA5AA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66578C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2DD6A97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F30A907"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losNlosPercent:</w:t>
      </w:r>
    </w:p>
    <w:p w14:paraId="28D1471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FA1E7A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40830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posMethod</w:t>
      </w:r>
    </w:p>
    <w:p w14:paraId="22F068F5" w14:textId="77777777" w:rsidR="00017DBD" w:rsidRDefault="00017DBD" w:rsidP="00017DBD">
      <w:pPr>
        <w:pStyle w:val="PL"/>
      </w:pPr>
      <w:r>
        <w:t xml:space="preserve">        - locAcc</w:t>
      </w:r>
    </w:p>
    <w:p w14:paraId="7BF753AC" w14:textId="77777777" w:rsidR="00017DBD" w:rsidRDefault="00017DBD" w:rsidP="00017DBD">
      <w:pPr>
        <w:pStyle w:val="PL"/>
      </w:pPr>
      <w:r>
        <w:t xml:space="preserve">    AccuracyReq:</w:t>
      </w:r>
    </w:p>
    <w:p w14:paraId="5A51DC90" w14:textId="77777777" w:rsidR="00017DBD" w:rsidRDefault="00017DBD" w:rsidP="00017DBD">
      <w:pPr>
        <w:pStyle w:val="PL"/>
      </w:pPr>
      <w:r>
        <w:t xml:space="preserve">      description: </w:t>
      </w:r>
      <w:r>
        <w:rPr>
          <w:lang w:val="en-US" w:eastAsia="zh-CN"/>
        </w:rPr>
        <w:t xml:space="preserve">Represents the </w:t>
      </w:r>
      <w:r>
        <w:t>analytics accuracy requirement information</w:t>
      </w:r>
      <w:r>
        <w:rPr>
          <w:lang w:val="en-US" w:eastAsia="zh-CN"/>
        </w:rPr>
        <w:t>.</w:t>
      </w:r>
    </w:p>
    <w:p w14:paraId="11877847" w14:textId="77777777" w:rsidR="00017DBD" w:rsidRDefault="00017DBD" w:rsidP="00017DBD">
      <w:pPr>
        <w:pStyle w:val="PL"/>
      </w:pPr>
      <w:r>
        <w:t xml:space="preserve">      type: object</w:t>
      </w:r>
    </w:p>
    <w:p w14:paraId="151DE7DB" w14:textId="77777777" w:rsidR="00017DBD" w:rsidRDefault="00017DBD" w:rsidP="00017DBD">
      <w:pPr>
        <w:pStyle w:val="PL"/>
      </w:pPr>
      <w:r>
        <w:t xml:space="preserve">      properties:</w:t>
      </w:r>
    </w:p>
    <w:p w14:paraId="3754688B" w14:textId="77777777" w:rsidR="00017DBD" w:rsidRDefault="00017DBD" w:rsidP="00017DBD">
      <w:pPr>
        <w:pStyle w:val="PL"/>
      </w:pPr>
      <w:r>
        <w:t xml:space="preserve">        </w:t>
      </w:r>
      <w:r>
        <w:rPr>
          <w:lang w:eastAsia="zh-CN"/>
        </w:rPr>
        <w:t>accuTimeWin</w:t>
      </w:r>
      <w:r>
        <w:t>:</w:t>
      </w:r>
    </w:p>
    <w:p w14:paraId="3C3B67E0" w14:textId="77777777" w:rsidR="00017DBD" w:rsidRDefault="00017DBD" w:rsidP="00017DBD">
      <w:pPr>
        <w:pStyle w:val="PL"/>
      </w:pPr>
      <w:r>
        <w:t xml:space="preserve">          $ref: 'TS29122_CommonData.yaml#/components/schemas/TimeWindow'</w:t>
      </w:r>
    </w:p>
    <w:p w14:paraId="4E0CCBE0" w14:textId="77777777" w:rsidR="00017DBD" w:rsidRDefault="00017DBD" w:rsidP="00017DBD">
      <w:pPr>
        <w:pStyle w:val="PL"/>
      </w:pPr>
      <w:r>
        <w:t xml:space="preserve">        </w:t>
      </w:r>
      <w:r>
        <w:rPr>
          <w:lang w:eastAsia="zh-CN"/>
        </w:rPr>
        <w:t>accuPeriod</w:t>
      </w:r>
      <w:r>
        <w:t>:</w:t>
      </w:r>
    </w:p>
    <w:p w14:paraId="5BF61F7F" w14:textId="77777777" w:rsidR="00017DBD" w:rsidRDefault="00017DBD" w:rsidP="00017DBD">
      <w:pPr>
        <w:pStyle w:val="PL"/>
      </w:pPr>
      <w:r>
        <w:t xml:space="preserve">          $ref: 'TS29571_CommonData.yaml#/components/schemas/DurationSec'</w:t>
      </w:r>
    </w:p>
    <w:p w14:paraId="0C234426" w14:textId="77777777" w:rsidR="00017DBD" w:rsidRDefault="00017DBD" w:rsidP="00017DBD">
      <w:pPr>
        <w:pStyle w:val="PL"/>
      </w:pPr>
      <w:r>
        <w:t xml:space="preserve">        </w:t>
      </w:r>
      <w:r>
        <w:rPr>
          <w:lang w:eastAsia="zh-CN"/>
        </w:rPr>
        <w:t>accuDevThr</w:t>
      </w:r>
      <w:r>
        <w:t>:</w:t>
      </w:r>
    </w:p>
    <w:p w14:paraId="3FFA26B1" w14:textId="77777777" w:rsidR="00017DBD" w:rsidRDefault="00017DBD" w:rsidP="00017DBD">
      <w:pPr>
        <w:pStyle w:val="PL"/>
      </w:pPr>
      <w:r>
        <w:t xml:space="preserve">          $ref: 'TS29571_CommonData.yaml#/components/schemas/Uinteger'</w:t>
      </w:r>
    </w:p>
    <w:p w14:paraId="7AAB39AD" w14:textId="77777777" w:rsidR="00017DBD" w:rsidRDefault="00017DBD" w:rsidP="00017DBD">
      <w:pPr>
        <w:pStyle w:val="PL"/>
      </w:pPr>
      <w:r>
        <w:t xml:space="preserve">        </w:t>
      </w:r>
      <w:r>
        <w:rPr>
          <w:lang w:eastAsia="zh-CN"/>
        </w:rPr>
        <w:t>minNum</w:t>
      </w:r>
      <w:r>
        <w:t>:</w:t>
      </w:r>
    </w:p>
    <w:p w14:paraId="15D098D6" w14:textId="77777777" w:rsidR="00017DBD" w:rsidRDefault="00017DBD" w:rsidP="00017DBD">
      <w:pPr>
        <w:pStyle w:val="PL"/>
      </w:pPr>
      <w:r>
        <w:t xml:space="preserve">          $ref: 'TS29571_CommonData.yaml#/components/schemas/Uinteger'</w:t>
      </w:r>
    </w:p>
    <w:p w14:paraId="7E840E4C" w14:textId="77777777" w:rsidR="00017DBD" w:rsidRDefault="00017DBD" w:rsidP="00017DBD">
      <w:pPr>
        <w:pStyle w:val="PL"/>
      </w:pPr>
      <w:r>
        <w:t xml:space="preserve">        </w:t>
      </w:r>
      <w:r>
        <w:rPr>
          <w:lang w:eastAsia="zh-CN"/>
        </w:rPr>
        <w:t>updatedAnaFlg</w:t>
      </w:r>
      <w:r>
        <w:t>:</w:t>
      </w:r>
    </w:p>
    <w:p w14:paraId="2B258188" w14:textId="77777777" w:rsidR="00017DBD" w:rsidRDefault="00017DBD" w:rsidP="00017DBD">
      <w:pPr>
        <w:pStyle w:val="PL"/>
      </w:pPr>
      <w:r>
        <w:t xml:space="preserve">          type: boolean</w:t>
      </w:r>
    </w:p>
    <w:p w14:paraId="58E70510" w14:textId="77777777" w:rsidR="00017DBD" w:rsidRDefault="00017DBD" w:rsidP="00017DBD">
      <w:pPr>
        <w:pStyle w:val="PL"/>
      </w:pPr>
      <w:r>
        <w:t xml:space="preserve">          description: &gt;</w:t>
      </w:r>
    </w:p>
    <w:p w14:paraId="31BA1BAB" w14:textId="77777777" w:rsidR="00017DBD" w:rsidRDefault="00017DBD" w:rsidP="00017DBD">
      <w:pPr>
        <w:pStyle w:val="PL"/>
      </w:pPr>
      <w:r>
        <w:t xml:space="preserve">            Indicates the updated Analytics flag. Set to "true" indicates that the NWDAF can provide</w:t>
      </w:r>
    </w:p>
    <w:p w14:paraId="4BC43554" w14:textId="77777777" w:rsidR="00017DBD" w:rsidRDefault="00017DBD" w:rsidP="00017DBD">
      <w:pPr>
        <w:pStyle w:val="PL"/>
      </w:pPr>
      <w:r>
        <w:t xml:space="preserve">            the updated analytics if the analytics can be generated within the analytics accuracy</w:t>
      </w:r>
    </w:p>
    <w:p w14:paraId="413EB8EC" w14:textId="77777777" w:rsidR="00017DBD" w:rsidRDefault="00017DBD" w:rsidP="00017DBD">
      <w:pPr>
        <w:pStyle w:val="PL"/>
      </w:pPr>
      <w:r>
        <w:t xml:space="preserve">            information time window, which is specified by "accuTimeWin" attribute.</w:t>
      </w:r>
    </w:p>
    <w:p w14:paraId="1E4914AC" w14:textId="77777777" w:rsidR="00017DBD" w:rsidRDefault="00017DBD" w:rsidP="00017DBD">
      <w:pPr>
        <w:pStyle w:val="PL"/>
      </w:pPr>
      <w:r>
        <w:t xml:space="preserve">            Otherwise set to “false”. Default value is “false” if omitted.</w:t>
      </w:r>
    </w:p>
    <w:p w14:paraId="74AAC347" w14:textId="77777777" w:rsidR="00017DBD" w:rsidRDefault="00017DBD" w:rsidP="00017DBD">
      <w:pPr>
        <w:pStyle w:val="PL"/>
      </w:pPr>
      <w:r>
        <w:t xml:space="preserve">        </w:t>
      </w:r>
      <w:r>
        <w:rPr>
          <w:lang w:eastAsia="zh-CN"/>
        </w:rPr>
        <w:t>correctionInterval</w:t>
      </w:r>
      <w:r>
        <w:t>:</w:t>
      </w:r>
    </w:p>
    <w:p w14:paraId="56126EDB" w14:textId="77777777" w:rsidR="00017DBD" w:rsidRDefault="00017DBD" w:rsidP="00017DBD">
      <w:pPr>
        <w:pStyle w:val="PL"/>
      </w:pPr>
      <w:r>
        <w:t xml:space="preserve">          $ref: 'TS29571_CommonData.yaml#/components/schemas/DurationSec'</w:t>
      </w:r>
    </w:p>
    <w:p w14:paraId="1C33AF56" w14:textId="77777777" w:rsidR="00017DBD" w:rsidRDefault="00017DBD" w:rsidP="00017DBD">
      <w:pPr>
        <w:pStyle w:val="PL"/>
      </w:pPr>
    </w:p>
    <w:p w14:paraId="05DA3FAD" w14:textId="77777777" w:rsidR="00017DBD" w:rsidRDefault="00017DBD" w:rsidP="00017DBD">
      <w:pPr>
        <w:pStyle w:val="PL"/>
      </w:pPr>
      <w:r>
        <w:t xml:space="preserve">    AccuracyInfo:</w:t>
      </w:r>
    </w:p>
    <w:p w14:paraId="20C983A0" w14:textId="77777777" w:rsidR="00017DBD" w:rsidRDefault="00017DBD" w:rsidP="00017DBD">
      <w:pPr>
        <w:pStyle w:val="PL"/>
      </w:pPr>
      <w:r>
        <w:t xml:space="preserve">      description: </w:t>
      </w:r>
      <w:r>
        <w:rPr>
          <w:lang w:eastAsia="zh-CN"/>
        </w:rPr>
        <w:t xml:space="preserve">The </w:t>
      </w:r>
      <w:r>
        <w:t>analytics accuracy information.</w:t>
      </w:r>
    </w:p>
    <w:p w14:paraId="6DCB584E" w14:textId="77777777" w:rsidR="00017DBD" w:rsidRDefault="00017DBD" w:rsidP="00017DBD">
      <w:pPr>
        <w:pStyle w:val="PL"/>
      </w:pPr>
      <w:r>
        <w:t xml:space="preserve">      type: object</w:t>
      </w:r>
    </w:p>
    <w:p w14:paraId="2D07979B" w14:textId="77777777" w:rsidR="00017DBD" w:rsidRDefault="00017DBD" w:rsidP="00017DBD">
      <w:pPr>
        <w:pStyle w:val="PL"/>
      </w:pPr>
      <w:r>
        <w:t xml:space="preserve">      properties:</w:t>
      </w:r>
    </w:p>
    <w:p w14:paraId="174FE51C" w14:textId="77777777" w:rsidR="00017DBD" w:rsidRDefault="00017DBD" w:rsidP="00017DBD">
      <w:pPr>
        <w:pStyle w:val="PL"/>
      </w:pPr>
      <w:r>
        <w:t xml:space="preserve">        </w:t>
      </w:r>
      <w:r>
        <w:rPr>
          <w:lang w:eastAsia="zh-CN"/>
        </w:rPr>
        <w:t>accuracyVal</w:t>
      </w:r>
      <w:r>
        <w:t>:</w:t>
      </w:r>
    </w:p>
    <w:p w14:paraId="6F1527CE" w14:textId="77777777" w:rsidR="00017DBD" w:rsidRDefault="00017DBD" w:rsidP="00017DBD">
      <w:pPr>
        <w:pStyle w:val="PL"/>
      </w:pPr>
      <w:r>
        <w:t xml:space="preserve">          $ref: 'TS29571_CommonData.yaml#/components/schemas/Uinteger'</w:t>
      </w:r>
    </w:p>
    <w:p w14:paraId="19A4F25D" w14:textId="77777777" w:rsidR="00017DBD" w:rsidRDefault="00017DBD" w:rsidP="00017DBD">
      <w:pPr>
        <w:pStyle w:val="PL"/>
      </w:pPr>
      <w:r>
        <w:t xml:space="preserve">        </w:t>
      </w:r>
      <w:r>
        <w:rPr>
          <w:lang w:eastAsia="zh-CN"/>
        </w:rPr>
        <w:t>accuSampleNbr</w:t>
      </w:r>
      <w:r>
        <w:t>:</w:t>
      </w:r>
    </w:p>
    <w:p w14:paraId="67F29C3F" w14:textId="77777777" w:rsidR="00017DBD" w:rsidRDefault="00017DBD" w:rsidP="00017DBD">
      <w:pPr>
        <w:pStyle w:val="PL"/>
      </w:pPr>
      <w:r>
        <w:t xml:space="preserve">          $ref: 'TS29571_CommonData.yaml#/components/schemas/Uinteger'</w:t>
      </w:r>
    </w:p>
    <w:p w14:paraId="6160FB25" w14:textId="77777777" w:rsidR="00017DBD" w:rsidRDefault="00017DBD" w:rsidP="00017DBD">
      <w:pPr>
        <w:pStyle w:val="PL"/>
      </w:pPr>
    </w:p>
    <w:p w14:paraId="608FA79C" w14:textId="77777777" w:rsidR="00017DBD" w:rsidRDefault="00017DBD" w:rsidP="00017DBD">
      <w:pPr>
        <w:pStyle w:val="PL"/>
      </w:pPr>
      <w:r>
        <w:t xml:space="preserve">        anaAccuInd:</w:t>
      </w:r>
    </w:p>
    <w:p w14:paraId="021DFE77" w14:textId="77777777" w:rsidR="00017DBD" w:rsidRDefault="00017DBD" w:rsidP="00017DBD">
      <w:pPr>
        <w:pStyle w:val="PL"/>
      </w:pPr>
      <w:r>
        <w:t xml:space="preserve">          $ref: '#/components/schemas/AnalyticsAccuracyIndication'</w:t>
      </w:r>
    </w:p>
    <w:p w14:paraId="53B7D932" w14:textId="77777777" w:rsidR="00017DBD" w:rsidRDefault="00017DBD" w:rsidP="00017DBD">
      <w:pPr>
        <w:pStyle w:val="PL"/>
      </w:pPr>
    </w:p>
    <w:p w14:paraId="4F143552" w14:textId="77777777" w:rsidR="00017DBD" w:rsidRDefault="00017DBD" w:rsidP="00017DBD">
      <w:pPr>
        <w:pStyle w:val="PL"/>
      </w:pPr>
      <w:r>
        <w:t xml:space="preserve">    MovBehavReq:</w:t>
      </w:r>
    </w:p>
    <w:p w14:paraId="554E79AF" w14:textId="77777777" w:rsidR="00017DBD" w:rsidRDefault="00017DBD" w:rsidP="00017DB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E9F01D2" w14:textId="77777777" w:rsidR="00017DBD" w:rsidRDefault="00017DBD" w:rsidP="00017DBD">
      <w:pPr>
        <w:pStyle w:val="PL"/>
      </w:pPr>
      <w:r>
        <w:t xml:space="preserve">      properties:</w:t>
      </w:r>
    </w:p>
    <w:p w14:paraId="7515A78F" w14:textId="77777777" w:rsidR="00017DBD" w:rsidRDefault="00017DBD" w:rsidP="00017DBD">
      <w:pPr>
        <w:pStyle w:val="PL"/>
      </w:pPr>
      <w:r>
        <w:t xml:space="preserve">        </w:t>
      </w:r>
      <w:r>
        <w:rPr>
          <w:lang w:eastAsia="zh-CN"/>
        </w:rPr>
        <w:t>locationGranReq</w:t>
      </w:r>
      <w:r>
        <w:t>:</w:t>
      </w:r>
    </w:p>
    <w:p w14:paraId="5ACA03B9" w14:textId="77777777" w:rsidR="00017DBD" w:rsidRDefault="00017DBD" w:rsidP="00017DBD">
      <w:pPr>
        <w:pStyle w:val="PL"/>
      </w:pPr>
      <w:r>
        <w:t xml:space="preserve">            $ref: '#/components/schemas/</w:t>
      </w:r>
      <w:r>
        <w:rPr>
          <w:lang w:eastAsia="zh-CN"/>
        </w:rPr>
        <w:t>LocInfoGranularity</w:t>
      </w:r>
      <w:r>
        <w:t>'</w:t>
      </w:r>
    </w:p>
    <w:p w14:paraId="12FDA3E8" w14:textId="77777777" w:rsidR="00017DBD" w:rsidRDefault="00017DBD" w:rsidP="00017DBD">
      <w:pPr>
        <w:pStyle w:val="PL"/>
      </w:pPr>
      <w:r>
        <w:t xml:space="preserve">        r</w:t>
      </w:r>
      <w:r>
        <w:rPr>
          <w:lang w:eastAsia="zh-CN"/>
        </w:rPr>
        <w:t>eportThresholds</w:t>
      </w:r>
      <w:r>
        <w:t>:</w:t>
      </w:r>
    </w:p>
    <w:p w14:paraId="2785AAA3" w14:textId="77777777" w:rsidR="00017DBD" w:rsidRDefault="00017DBD" w:rsidP="00017DBD">
      <w:pPr>
        <w:pStyle w:val="PL"/>
      </w:pPr>
      <w:r>
        <w:t xml:space="preserve">            $ref: '#/components/schemas/ThresholdLevel'</w:t>
      </w:r>
    </w:p>
    <w:p w14:paraId="4DF00143" w14:textId="77777777" w:rsidR="00017DBD" w:rsidRDefault="00017DBD" w:rsidP="00017DBD">
      <w:pPr>
        <w:pStyle w:val="PL"/>
      </w:pPr>
    </w:p>
    <w:p w14:paraId="0B6D3D36" w14:textId="77777777" w:rsidR="00017DBD" w:rsidRDefault="00017DBD" w:rsidP="00017DBD">
      <w:pPr>
        <w:pStyle w:val="PL"/>
      </w:pPr>
      <w:r>
        <w:t xml:space="preserve">    MovBehavInfo:</w:t>
      </w:r>
    </w:p>
    <w:p w14:paraId="78D1FA3C" w14:textId="77777777" w:rsidR="00017DBD" w:rsidRDefault="00017DBD" w:rsidP="00017DBD">
      <w:pPr>
        <w:pStyle w:val="PL"/>
      </w:pPr>
      <w:r>
        <w:t xml:space="preserve">      description: </w:t>
      </w:r>
      <w:r>
        <w:rPr>
          <w:lang w:val="en-US" w:eastAsia="zh-CN"/>
        </w:rPr>
        <w:t xml:space="preserve">Represents the </w:t>
      </w:r>
      <w:r>
        <w:t>Movement Behaviour information</w:t>
      </w:r>
      <w:r>
        <w:rPr>
          <w:lang w:val="en-US" w:eastAsia="zh-CN"/>
        </w:rPr>
        <w:t>.</w:t>
      </w:r>
    </w:p>
    <w:p w14:paraId="2A79C3CA" w14:textId="77777777" w:rsidR="00017DBD" w:rsidRDefault="00017DBD" w:rsidP="00017DBD">
      <w:pPr>
        <w:pStyle w:val="PL"/>
      </w:pPr>
      <w:r>
        <w:t xml:space="preserve">      properties:</w:t>
      </w:r>
    </w:p>
    <w:p w14:paraId="1C58D6C1" w14:textId="77777777" w:rsidR="00017DBD" w:rsidRDefault="00017DBD" w:rsidP="00017DBD">
      <w:pPr>
        <w:pStyle w:val="PL"/>
      </w:pPr>
      <w:r>
        <w:t xml:space="preserve">        </w:t>
      </w:r>
      <w:r>
        <w:rPr>
          <w:lang w:eastAsia="zh-CN"/>
        </w:rPr>
        <w:t>geoLoc</w:t>
      </w:r>
      <w:r>
        <w:t>:</w:t>
      </w:r>
    </w:p>
    <w:p w14:paraId="173370B3" w14:textId="77777777" w:rsidR="00017DBD" w:rsidRDefault="00017DBD" w:rsidP="00017DBD">
      <w:pPr>
        <w:pStyle w:val="PL"/>
      </w:pPr>
      <w:r>
        <w:t xml:space="preserve">          $ref: 'TS29572_Nlmf_Location.yaml#/components/schemas/GeographicalCoordinates'</w:t>
      </w:r>
    </w:p>
    <w:p w14:paraId="2B773A8D" w14:textId="77777777" w:rsidR="00017DBD" w:rsidRDefault="00017DBD" w:rsidP="00017DBD">
      <w:pPr>
        <w:pStyle w:val="PL"/>
      </w:pPr>
      <w:r>
        <w:t xml:space="preserve">        </w:t>
      </w:r>
      <w:r>
        <w:rPr>
          <w:lang w:eastAsia="zh-CN"/>
        </w:rPr>
        <w:t>movBehavs</w:t>
      </w:r>
      <w:r>
        <w:t>:</w:t>
      </w:r>
    </w:p>
    <w:p w14:paraId="180DFD8E" w14:textId="77777777" w:rsidR="00017DBD" w:rsidRDefault="00017DBD" w:rsidP="00017DBD">
      <w:pPr>
        <w:pStyle w:val="PL"/>
      </w:pPr>
      <w:r>
        <w:t xml:space="preserve">          type: array</w:t>
      </w:r>
    </w:p>
    <w:p w14:paraId="6BC4EB41" w14:textId="77777777" w:rsidR="00017DBD" w:rsidRDefault="00017DBD" w:rsidP="00017DBD">
      <w:pPr>
        <w:pStyle w:val="PL"/>
      </w:pPr>
      <w:r>
        <w:t xml:space="preserve">          items:</w:t>
      </w:r>
    </w:p>
    <w:p w14:paraId="7C81FF11" w14:textId="77777777" w:rsidR="00017DBD" w:rsidRDefault="00017DBD" w:rsidP="00017DBD">
      <w:pPr>
        <w:pStyle w:val="PL"/>
      </w:pPr>
      <w:r>
        <w:t xml:space="preserve">            $ref: '#/components/schemas/</w:t>
      </w:r>
      <w:r>
        <w:rPr>
          <w:lang w:eastAsia="zh-CN"/>
        </w:rPr>
        <w:t>MovBehav</w:t>
      </w:r>
      <w:r>
        <w:t>'</w:t>
      </w:r>
    </w:p>
    <w:p w14:paraId="22232318" w14:textId="77777777" w:rsidR="00017DBD" w:rsidRDefault="00017DBD" w:rsidP="00017DBD">
      <w:pPr>
        <w:pStyle w:val="PL"/>
      </w:pPr>
      <w:r>
        <w:t xml:space="preserve">          minItems: 1</w:t>
      </w:r>
    </w:p>
    <w:p w14:paraId="39060332" w14:textId="77777777" w:rsidR="00017DBD" w:rsidRDefault="00017DBD" w:rsidP="00017DBD">
      <w:pPr>
        <w:pStyle w:val="PL"/>
      </w:pPr>
      <w:r>
        <w:t xml:space="preserve">        confidence:</w:t>
      </w:r>
    </w:p>
    <w:p w14:paraId="36B566D6" w14:textId="77777777" w:rsidR="00017DBD" w:rsidRDefault="00017DBD" w:rsidP="00017DBD">
      <w:pPr>
        <w:pStyle w:val="PL"/>
      </w:pPr>
      <w:r>
        <w:t xml:space="preserve">          $ref: 'TS29571_CommonData.yaml#/components/schemas/Uinteger'</w:t>
      </w:r>
    </w:p>
    <w:p w14:paraId="6836F921" w14:textId="77777777" w:rsidR="00017DBD" w:rsidRDefault="00017DBD" w:rsidP="00017DBD">
      <w:pPr>
        <w:pStyle w:val="PL"/>
      </w:pPr>
    </w:p>
    <w:p w14:paraId="20005B94" w14:textId="77777777" w:rsidR="00017DBD" w:rsidRDefault="00017DBD" w:rsidP="00017DBD">
      <w:pPr>
        <w:pStyle w:val="PL"/>
      </w:pPr>
      <w:r>
        <w:t xml:space="preserve">    MovBehav:</w:t>
      </w:r>
    </w:p>
    <w:p w14:paraId="48C60885" w14:textId="77777777" w:rsidR="00017DBD" w:rsidRDefault="00017DBD" w:rsidP="00017DBD">
      <w:pPr>
        <w:pStyle w:val="PL"/>
      </w:pPr>
      <w:r>
        <w:t xml:space="preserve">      description: </w:t>
      </w:r>
      <w:r>
        <w:rPr>
          <w:lang w:val="en-US" w:eastAsia="zh-CN"/>
        </w:rPr>
        <w:t xml:space="preserve">Represents the </w:t>
      </w:r>
      <w:r>
        <w:t>Movement Behaviour information per time slot</w:t>
      </w:r>
      <w:r>
        <w:rPr>
          <w:lang w:val="en-US" w:eastAsia="zh-CN"/>
        </w:rPr>
        <w:t>.</w:t>
      </w:r>
    </w:p>
    <w:p w14:paraId="7041A24B" w14:textId="77777777" w:rsidR="00017DBD" w:rsidRDefault="00017DBD" w:rsidP="00017DBD">
      <w:pPr>
        <w:pStyle w:val="PL"/>
      </w:pPr>
      <w:r>
        <w:t xml:space="preserve">      properties:</w:t>
      </w:r>
    </w:p>
    <w:p w14:paraId="20FBF821" w14:textId="77777777" w:rsidR="00017DBD" w:rsidRDefault="00017DBD" w:rsidP="00017DBD">
      <w:pPr>
        <w:pStyle w:val="PL"/>
      </w:pPr>
      <w:r>
        <w:t xml:space="preserve">        tsStart:</w:t>
      </w:r>
    </w:p>
    <w:p w14:paraId="7D6ADE94" w14:textId="77777777" w:rsidR="00017DBD" w:rsidRDefault="00017DBD" w:rsidP="00017DBD">
      <w:pPr>
        <w:pStyle w:val="PL"/>
      </w:pPr>
      <w:r>
        <w:t xml:space="preserve">          $ref: 'TS29571_CommonData.yaml#/components/schemas/DateTime'</w:t>
      </w:r>
    </w:p>
    <w:p w14:paraId="07E9D6BE" w14:textId="77777777" w:rsidR="00017DBD" w:rsidRDefault="00017DBD" w:rsidP="00017DBD">
      <w:pPr>
        <w:pStyle w:val="PL"/>
      </w:pPr>
      <w:r>
        <w:lastRenderedPageBreak/>
        <w:t xml:space="preserve">        tsDuration:</w:t>
      </w:r>
    </w:p>
    <w:p w14:paraId="30DFFDFB" w14:textId="77777777" w:rsidR="00017DBD" w:rsidRDefault="00017DBD" w:rsidP="00017DBD">
      <w:pPr>
        <w:pStyle w:val="PL"/>
      </w:pPr>
      <w:r>
        <w:t xml:space="preserve">          $ref: 'TS29571_CommonData.yaml#/components/schemas/DurationSec'</w:t>
      </w:r>
    </w:p>
    <w:p w14:paraId="1C1F608D" w14:textId="77777777" w:rsidR="00017DBD" w:rsidRDefault="00017DBD" w:rsidP="00017DBD">
      <w:pPr>
        <w:pStyle w:val="PL"/>
      </w:pPr>
      <w:r>
        <w:t xml:space="preserve">        numOf</w:t>
      </w:r>
      <w:r>
        <w:rPr>
          <w:lang w:eastAsia="zh-CN"/>
        </w:rPr>
        <w:t>Ue</w:t>
      </w:r>
      <w:r>
        <w:t>:</w:t>
      </w:r>
    </w:p>
    <w:p w14:paraId="7AC7B6F1" w14:textId="77777777" w:rsidR="00017DBD" w:rsidRDefault="00017DBD" w:rsidP="00017DBD">
      <w:pPr>
        <w:pStyle w:val="PL"/>
      </w:pPr>
      <w:r>
        <w:t xml:space="preserve">          $ref: 'TS29571_CommonData.yaml#/components/schemas/Uinteger'</w:t>
      </w:r>
    </w:p>
    <w:p w14:paraId="5AC244D1" w14:textId="77777777" w:rsidR="00017DBD" w:rsidRDefault="00017DBD" w:rsidP="00017DBD">
      <w:pPr>
        <w:pStyle w:val="PL"/>
      </w:pPr>
      <w:r>
        <w:t xml:space="preserve">        </w:t>
      </w:r>
      <w:r>
        <w:rPr>
          <w:lang w:eastAsia="zh-CN"/>
        </w:rPr>
        <w:t>ratio</w:t>
      </w:r>
      <w:r>
        <w:t>:</w:t>
      </w:r>
    </w:p>
    <w:p w14:paraId="69D6FD22" w14:textId="77777777" w:rsidR="00017DBD" w:rsidRDefault="00017DBD" w:rsidP="00017DBD">
      <w:pPr>
        <w:pStyle w:val="PL"/>
      </w:pPr>
      <w:r>
        <w:t xml:space="preserve">          $ref: 'TS29571_CommonData.yaml#/components/schemas/SamplingRatio'</w:t>
      </w:r>
    </w:p>
    <w:p w14:paraId="77BA012D" w14:textId="77777777" w:rsidR="00017DBD" w:rsidRDefault="00017DBD" w:rsidP="00017DBD">
      <w:pPr>
        <w:pStyle w:val="PL"/>
        <w:rPr>
          <w:lang w:eastAsia="zh-CN"/>
        </w:rPr>
      </w:pPr>
      <w:r>
        <w:t xml:space="preserve">        </w:t>
      </w:r>
      <w:r>
        <w:rPr>
          <w:lang w:eastAsia="zh-CN"/>
        </w:rPr>
        <w:t>avrSpeed:</w:t>
      </w:r>
    </w:p>
    <w:p w14:paraId="35CC16E8" w14:textId="77777777" w:rsidR="00017DBD" w:rsidRDefault="00017DBD" w:rsidP="00017DBD">
      <w:pPr>
        <w:pStyle w:val="PL"/>
      </w:pPr>
      <w:r>
        <w:t xml:space="preserve">          $ref: 'TS29571_CommonData.yaml#/components/schemas/Float'</w:t>
      </w:r>
    </w:p>
    <w:p w14:paraId="719789FC" w14:textId="77777777" w:rsidR="00017DBD" w:rsidRDefault="00017DBD" w:rsidP="00017DBD">
      <w:pPr>
        <w:pStyle w:val="PL"/>
      </w:pPr>
      <w:r>
        <w:t xml:space="preserve">        </w:t>
      </w:r>
      <w:r>
        <w:rPr>
          <w:lang w:eastAsia="zh-CN"/>
        </w:rPr>
        <w:t>speedThresdInfos</w:t>
      </w:r>
      <w:r>
        <w:t>:</w:t>
      </w:r>
    </w:p>
    <w:p w14:paraId="5D95823B" w14:textId="77777777" w:rsidR="00017DBD" w:rsidRDefault="00017DBD" w:rsidP="00017DBD">
      <w:pPr>
        <w:pStyle w:val="PL"/>
      </w:pPr>
      <w:r>
        <w:t xml:space="preserve">          type: array</w:t>
      </w:r>
    </w:p>
    <w:p w14:paraId="4BB1EAAC" w14:textId="77777777" w:rsidR="00017DBD" w:rsidRDefault="00017DBD" w:rsidP="00017DBD">
      <w:pPr>
        <w:pStyle w:val="PL"/>
      </w:pPr>
      <w:r>
        <w:t xml:space="preserve">          items:</w:t>
      </w:r>
    </w:p>
    <w:p w14:paraId="0384AF24" w14:textId="77777777" w:rsidR="00017DBD" w:rsidRDefault="00017DBD" w:rsidP="00017DBD">
      <w:pPr>
        <w:pStyle w:val="PL"/>
      </w:pPr>
      <w:r>
        <w:t xml:space="preserve">            $ref: '#/components/schemas/</w:t>
      </w:r>
      <w:r>
        <w:rPr>
          <w:lang w:eastAsia="zh-CN"/>
        </w:rPr>
        <w:t>SpeedThresholdInfo</w:t>
      </w:r>
      <w:r>
        <w:t>'</w:t>
      </w:r>
    </w:p>
    <w:p w14:paraId="143FA5B6" w14:textId="77777777" w:rsidR="00017DBD" w:rsidRDefault="00017DBD" w:rsidP="00017DBD">
      <w:pPr>
        <w:pStyle w:val="PL"/>
      </w:pPr>
      <w:r>
        <w:t xml:space="preserve">          minItems: 1</w:t>
      </w:r>
    </w:p>
    <w:p w14:paraId="68C50258" w14:textId="77777777" w:rsidR="00017DBD" w:rsidRDefault="00017DBD" w:rsidP="00017DBD">
      <w:pPr>
        <w:pStyle w:val="PL"/>
      </w:pPr>
      <w:r>
        <w:t xml:space="preserve">        </w:t>
      </w:r>
      <w:r>
        <w:rPr>
          <w:lang w:eastAsia="zh-CN"/>
        </w:rPr>
        <w:t>directionUeInfos</w:t>
      </w:r>
      <w:r>
        <w:t>:</w:t>
      </w:r>
    </w:p>
    <w:p w14:paraId="68F7D1E4" w14:textId="77777777" w:rsidR="00017DBD" w:rsidRDefault="00017DBD" w:rsidP="00017DBD">
      <w:pPr>
        <w:pStyle w:val="PL"/>
      </w:pPr>
      <w:r>
        <w:t xml:space="preserve">          type: array</w:t>
      </w:r>
    </w:p>
    <w:p w14:paraId="063C1590" w14:textId="77777777" w:rsidR="00017DBD" w:rsidRDefault="00017DBD" w:rsidP="00017DBD">
      <w:pPr>
        <w:pStyle w:val="PL"/>
      </w:pPr>
      <w:r>
        <w:t xml:space="preserve">          items:</w:t>
      </w:r>
    </w:p>
    <w:p w14:paraId="4A13E0D8" w14:textId="77777777" w:rsidR="00017DBD" w:rsidRDefault="00017DBD" w:rsidP="00017DBD">
      <w:pPr>
        <w:pStyle w:val="PL"/>
      </w:pPr>
      <w:r>
        <w:t xml:space="preserve">            $ref: '#/components/schemas/DirectionInfo'</w:t>
      </w:r>
    </w:p>
    <w:p w14:paraId="77A5ACC3" w14:textId="77777777" w:rsidR="00017DBD" w:rsidRDefault="00017DBD" w:rsidP="00017DBD">
      <w:pPr>
        <w:pStyle w:val="PL"/>
      </w:pPr>
      <w:r>
        <w:t xml:space="preserve">          minItems: 1</w:t>
      </w:r>
    </w:p>
    <w:p w14:paraId="29E19D11" w14:textId="77777777" w:rsidR="00017DBD" w:rsidRDefault="00017DBD" w:rsidP="00017DBD">
      <w:pPr>
        <w:pStyle w:val="PL"/>
      </w:pPr>
      <w:r>
        <w:t xml:space="preserve">      required:</w:t>
      </w:r>
    </w:p>
    <w:p w14:paraId="4F536220" w14:textId="77777777" w:rsidR="00017DBD" w:rsidRDefault="00017DBD" w:rsidP="00017DBD">
      <w:pPr>
        <w:pStyle w:val="PL"/>
      </w:pPr>
      <w:r>
        <w:t xml:space="preserve">        - tsStart</w:t>
      </w:r>
    </w:p>
    <w:p w14:paraId="4CE8545E" w14:textId="77777777" w:rsidR="00017DBD" w:rsidRDefault="00017DBD" w:rsidP="00017DBD">
      <w:pPr>
        <w:pStyle w:val="PL"/>
      </w:pPr>
      <w:r>
        <w:t xml:space="preserve">        - tsDuration</w:t>
      </w:r>
    </w:p>
    <w:p w14:paraId="07F985D3" w14:textId="77777777" w:rsidR="00017DBD" w:rsidRDefault="00017DBD" w:rsidP="00017DBD">
      <w:pPr>
        <w:pStyle w:val="PL"/>
      </w:pPr>
    </w:p>
    <w:p w14:paraId="0A8FA3CE" w14:textId="77777777" w:rsidR="00017DBD" w:rsidRDefault="00017DBD" w:rsidP="00017DBD">
      <w:pPr>
        <w:pStyle w:val="PL"/>
      </w:pPr>
      <w:r>
        <w:t xml:space="preserve">    </w:t>
      </w:r>
      <w:r>
        <w:rPr>
          <w:lang w:eastAsia="ja-JP"/>
        </w:rPr>
        <w:t>S</w:t>
      </w:r>
      <w:r>
        <w:rPr>
          <w:lang w:eastAsia="zh-CN"/>
        </w:rPr>
        <w:t>peedThresholdInfo</w:t>
      </w:r>
      <w:r>
        <w:t>:</w:t>
      </w:r>
    </w:p>
    <w:p w14:paraId="438BD97F" w14:textId="77777777" w:rsidR="00017DBD" w:rsidRDefault="00017DBD" w:rsidP="00017DBD">
      <w:pPr>
        <w:pStyle w:val="PL"/>
      </w:pPr>
      <w:r>
        <w:t xml:space="preserve">      description: UEs information whose speed is faster than the speed threshold</w:t>
      </w:r>
      <w:r>
        <w:rPr>
          <w:lang w:val="en-US" w:eastAsia="zh-CN"/>
        </w:rPr>
        <w:t>.</w:t>
      </w:r>
    </w:p>
    <w:p w14:paraId="6723B7CC" w14:textId="77777777" w:rsidR="00017DBD" w:rsidRDefault="00017DBD" w:rsidP="00017DBD">
      <w:pPr>
        <w:pStyle w:val="PL"/>
      </w:pPr>
      <w:r>
        <w:t xml:space="preserve">      properties:</w:t>
      </w:r>
    </w:p>
    <w:p w14:paraId="604F0511" w14:textId="77777777" w:rsidR="00017DBD" w:rsidRDefault="00017DBD" w:rsidP="00017DBD">
      <w:pPr>
        <w:pStyle w:val="PL"/>
      </w:pPr>
      <w:r>
        <w:t xml:space="preserve">        numOf</w:t>
      </w:r>
      <w:r>
        <w:rPr>
          <w:lang w:eastAsia="zh-CN"/>
        </w:rPr>
        <w:t>Ue</w:t>
      </w:r>
      <w:r>
        <w:t>:</w:t>
      </w:r>
    </w:p>
    <w:p w14:paraId="528255F6" w14:textId="77777777" w:rsidR="00017DBD" w:rsidRDefault="00017DBD" w:rsidP="00017DBD">
      <w:pPr>
        <w:pStyle w:val="PL"/>
      </w:pPr>
      <w:r>
        <w:t xml:space="preserve">          $ref: 'TS29571_CommonData.yaml#/components/schemas/Uinteger'</w:t>
      </w:r>
    </w:p>
    <w:p w14:paraId="6D2890B6" w14:textId="77777777" w:rsidR="00017DBD" w:rsidRDefault="00017DBD" w:rsidP="00017DBD">
      <w:pPr>
        <w:pStyle w:val="PL"/>
      </w:pPr>
      <w:r>
        <w:t xml:space="preserve">        ratio:</w:t>
      </w:r>
    </w:p>
    <w:p w14:paraId="484487DC" w14:textId="77777777" w:rsidR="00017DBD" w:rsidRDefault="00017DBD" w:rsidP="00017DBD">
      <w:pPr>
        <w:pStyle w:val="PL"/>
      </w:pPr>
      <w:r>
        <w:t xml:space="preserve">          $ref: 'TS29571_CommonData.yaml#/components/schemas/SamplingRatio'</w:t>
      </w:r>
    </w:p>
    <w:p w14:paraId="081CD293" w14:textId="77777777" w:rsidR="00017DBD" w:rsidRDefault="00017DBD" w:rsidP="00017DBD">
      <w:pPr>
        <w:pStyle w:val="PL"/>
      </w:pPr>
    </w:p>
    <w:p w14:paraId="54C70819" w14:textId="77777777" w:rsidR="00017DBD" w:rsidRDefault="00017DBD" w:rsidP="00017DBD">
      <w:pPr>
        <w:pStyle w:val="PL"/>
      </w:pPr>
      <w:r>
        <w:t xml:space="preserve">    DirectionUeInfo:</w:t>
      </w:r>
    </w:p>
    <w:p w14:paraId="728E97D9" w14:textId="77777777" w:rsidR="00017DBD" w:rsidRDefault="00017DBD" w:rsidP="00017DBD">
      <w:pPr>
        <w:pStyle w:val="PL"/>
      </w:pPr>
      <w:r>
        <w:t xml:space="preserve">      description: </w:t>
      </w:r>
      <w:r>
        <w:rPr>
          <w:lang w:eastAsia="ko-KR"/>
        </w:rPr>
        <w:t>Heading directions information of the UE flow in the target area</w:t>
      </w:r>
      <w:r>
        <w:rPr>
          <w:lang w:val="en-US" w:eastAsia="zh-CN"/>
        </w:rPr>
        <w:t>.</w:t>
      </w:r>
    </w:p>
    <w:p w14:paraId="636447D5" w14:textId="77777777" w:rsidR="00017DBD" w:rsidRDefault="00017DBD" w:rsidP="00017DBD">
      <w:pPr>
        <w:pStyle w:val="PL"/>
      </w:pPr>
      <w:r>
        <w:t xml:space="preserve">      properties:</w:t>
      </w:r>
    </w:p>
    <w:p w14:paraId="192494B7" w14:textId="77777777" w:rsidR="00017DBD" w:rsidRDefault="00017DBD" w:rsidP="00017DBD">
      <w:pPr>
        <w:pStyle w:val="PL"/>
      </w:pPr>
      <w:r>
        <w:t xml:space="preserve">        </w:t>
      </w:r>
      <w:r>
        <w:rPr>
          <w:lang w:eastAsia="zh-CN"/>
        </w:rPr>
        <w:t>direction</w:t>
      </w:r>
      <w:r>
        <w:t>:</w:t>
      </w:r>
    </w:p>
    <w:p w14:paraId="2B69FE42" w14:textId="77777777" w:rsidR="00017DBD" w:rsidRDefault="00017DBD" w:rsidP="00017DBD">
      <w:pPr>
        <w:pStyle w:val="PL"/>
      </w:pPr>
      <w:r>
        <w:t xml:space="preserve">            $ref: '#/components/schemas/Direction'</w:t>
      </w:r>
    </w:p>
    <w:p w14:paraId="1C4BF249" w14:textId="77777777" w:rsidR="00017DBD" w:rsidRDefault="00017DBD" w:rsidP="00017DBD">
      <w:pPr>
        <w:pStyle w:val="PL"/>
      </w:pPr>
      <w:r>
        <w:t xml:space="preserve">        numOf</w:t>
      </w:r>
      <w:r>
        <w:rPr>
          <w:lang w:eastAsia="zh-CN"/>
        </w:rPr>
        <w:t>Ue</w:t>
      </w:r>
      <w:r>
        <w:t>:</w:t>
      </w:r>
    </w:p>
    <w:p w14:paraId="289A98DD" w14:textId="77777777" w:rsidR="00017DBD" w:rsidRDefault="00017DBD" w:rsidP="00017DBD">
      <w:pPr>
        <w:pStyle w:val="PL"/>
      </w:pPr>
      <w:r>
        <w:t xml:space="preserve">          $ref: 'TS29571_CommonData.yaml#/components/schemas/Uinteger'</w:t>
      </w:r>
    </w:p>
    <w:p w14:paraId="4DE70E8E" w14:textId="77777777" w:rsidR="00017DBD" w:rsidRDefault="00017DBD" w:rsidP="00017DBD">
      <w:pPr>
        <w:pStyle w:val="PL"/>
        <w:rPr>
          <w:lang w:eastAsia="zh-CN"/>
        </w:rPr>
      </w:pPr>
      <w:r>
        <w:t xml:space="preserve">        </w:t>
      </w:r>
      <w:r>
        <w:rPr>
          <w:lang w:eastAsia="zh-CN"/>
        </w:rPr>
        <w:t>avrSpeed:</w:t>
      </w:r>
    </w:p>
    <w:p w14:paraId="3426473C" w14:textId="77777777" w:rsidR="00017DBD" w:rsidRDefault="00017DBD" w:rsidP="00017DBD">
      <w:pPr>
        <w:pStyle w:val="PL"/>
      </w:pPr>
      <w:r>
        <w:t xml:space="preserve">          $ref: 'TS29571_CommonData.yaml#/components/schemas/Float'</w:t>
      </w:r>
    </w:p>
    <w:p w14:paraId="3B87A6FB" w14:textId="77777777" w:rsidR="00017DBD" w:rsidRDefault="00017DBD" w:rsidP="00017DBD">
      <w:pPr>
        <w:pStyle w:val="PL"/>
      </w:pPr>
      <w:r>
        <w:t xml:space="preserve">        ratio:</w:t>
      </w:r>
    </w:p>
    <w:p w14:paraId="5E1DD162" w14:textId="77777777" w:rsidR="00017DBD" w:rsidRDefault="00017DBD" w:rsidP="00017DBD">
      <w:pPr>
        <w:pStyle w:val="PL"/>
      </w:pPr>
      <w:r>
        <w:t xml:space="preserve">          $ref: 'TS29571_CommonData.yaml#/components/schemas/SamplingRatio'</w:t>
      </w:r>
    </w:p>
    <w:p w14:paraId="38F69383" w14:textId="77777777" w:rsidR="00017DBD" w:rsidRDefault="00017DBD" w:rsidP="00017DBD">
      <w:pPr>
        <w:pStyle w:val="PL"/>
      </w:pPr>
      <w:r>
        <w:t xml:space="preserve">      required:</w:t>
      </w:r>
    </w:p>
    <w:p w14:paraId="6685EC8B" w14:textId="77777777" w:rsidR="00017DBD" w:rsidRDefault="00017DBD" w:rsidP="00017DBD">
      <w:pPr>
        <w:pStyle w:val="PL"/>
      </w:pPr>
      <w:r>
        <w:t xml:space="preserve">        - </w:t>
      </w:r>
      <w:r>
        <w:rPr>
          <w:lang w:eastAsia="zh-CN"/>
        </w:rPr>
        <w:t>direction</w:t>
      </w:r>
    </w:p>
    <w:p w14:paraId="3AD0762D" w14:textId="77777777" w:rsidR="00017DBD" w:rsidRPr="00A56BBC" w:rsidRDefault="00017DBD" w:rsidP="00017DBD">
      <w:pPr>
        <w:pStyle w:val="PL"/>
        <w:rPr>
          <w:lang w:eastAsia="zh-CN"/>
        </w:rPr>
      </w:pPr>
    </w:p>
    <w:p w14:paraId="6A52627A" w14:textId="77777777" w:rsidR="00017DBD" w:rsidRDefault="00017DBD" w:rsidP="00017DBD">
      <w:pPr>
        <w:pStyle w:val="PL"/>
        <w:rPr>
          <w:rFonts w:cs="Courier New"/>
          <w:szCs w:val="16"/>
        </w:rPr>
      </w:pPr>
      <w:r>
        <w:rPr>
          <w:rFonts w:cs="Courier New"/>
          <w:szCs w:val="16"/>
        </w:rPr>
        <w:t>#</w:t>
      </w:r>
    </w:p>
    <w:p w14:paraId="7598E31E" w14:textId="77777777" w:rsidR="00017DBD" w:rsidRDefault="00017DBD" w:rsidP="00017DBD">
      <w:pPr>
        <w:pStyle w:val="PL"/>
      </w:pPr>
      <w:r>
        <w:t># ENUMERATIONS DATA TYPES</w:t>
      </w:r>
    </w:p>
    <w:p w14:paraId="054DFF52" w14:textId="77777777" w:rsidR="00017DBD" w:rsidRDefault="00017DBD" w:rsidP="00017DBD">
      <w:pPr>
        <w:pStyle w:val="PL"/>
      </w:pPr>
      <w:r>
        <w:t>#</w:t>
      </w:r>
    </w:p>
    <w:p w14:paraId="1C48A55D" w14:textId="77777777" w:rsidR="00017DBD" w:rsidRDefault="00017DBD" w:rsidP="00017DBD">
      <w:pPr>
        <w:pStyle w:val="PL"/>
      </w:pPr>
      <w:r>
        <w:t xml:space="preserve">    NotificationMethod:</w:t>
      </w:r>
    </w:p>
    <w:p w14:paraId="29FC9995" w14:textId="77777777" w:rsidR="00017DBD" w:rsidRDefault="00017DBD" w:rsidP="00017DBD">
      <w:pPr>
        <w:pStyle w:val="PL"/>
      </w:pPr>
      <w:r>
        <w:t xml:space="preserve">      anyOf:</w:t>
      </w:r>
    </w:p>
    <w:p w14:paraId="5A9CB6D4" w14:textId="77777777" w:rsidR="00017DBD" w:rsidRDefault="00017DBD" w:rsidP="00017DBD">
      <w:pPr>
        <w:pStyle w:val="PL"/>
      </w:pPr>
      <w:r>
        <w:t xml:space="preserve">      - type: string</w:t>
      </w:r>
    </w:p>
    <w:p w14:paraId="491ECAB7" w14:textId="77777777" w:rsidR="00017DBD" w:rsidRDefault="00017DBD" w:rsidP="00017DBD">
      <w:pPr>
        <w:pStyle w:val="PL"/>
      </w:pPr>
      <w:r>
        <w:t xml:space="preserve">        enum:</w:t>
      </w:r>
    </w:p>
    <w:p w14:paraId="3D53B74E" w14:textId="77777777" w:rsidR="00017DBD" w:rsidRDefault="00017DBD" w:rsidP="00017DBD">
      <w:pPr>
        <w:pStyle w:val="PL"/>
      </w:pPr>
      <w:r>
        <w:t xml:space="preserve">          - PERIODIC</w:t>
      </w:r>
    </w:p>
    <w:p w14:paraId="4FAC0998" w14:textId="77777777" w:rsidR="00017DBD" w:rsidRDefault="00017DBD" w:rsidP="00017DBD">
      <w:pPr>
        <w:pStyle w:val="PL"/>
      </w:pPr>
      <w:r>
        <w:t xml:space="preserve">          - THRESHOLD</w:t>
      </w:r>
    </w:p>
    <w:p w14:paraId="15F8F964" w14:textId="77777777" w:rsidR="00017DBD" w:rsidRDefault="00017DBD" w:rsidP="00017DBD">
      <w:pPr>
        <w:pStyle w:val="PL"/>
      </w:pPr>
      <w:r>
        <w:t xml:space="preserve">      - type: string</w:t>
      </w:r>
    </w:p>
    <w:p w14:paraId="0B843DC2" w14:textId="77777777" w:rsidR="00017DBD" w:rsidRDefault="00017DBD" w:rsidP="00017DBD">
      <w:pPr>
        <w:pStyle w:val="PL"/>
      </w:pPr>
      <w:r>
        <w:t xml:space="preserve">        description: &gt;</w:t>
      </w:r>
    </w:p>
    <w:p w14:paraId="6B41F971" w14:textId="77777777" w:rsidR="00017DBD" w:rsidRDefault="00017DBD" w:rsidP="00017DBD">
      <w:pPr>
        <w:pStyle w:val="PL"/>
      </w:pPr>
      <w:r>
        <w:t xml:space="preserve">          This string provides forward-compatibility with future</w:t>
      </w:r>
    </w:p>
    <w:p w14:paraId="5D0B4635" w14:textId="77777777" w:rsidR="00017DBD" w:rsidRDefault="00017DBD" w:rsidP="00017DBD">
      <w:pPr>
        <w:pStyle w:val="PL"/>
      </w:pPr>
      <w:r>
        <w:t xml:space="preserve">          extensions to the enumeration but is not used to encode</w:t>
      </w:r>
    </w:p>
    <w:p w14:paraId="1491374C" w14:textId="77777777" w:rsidR="00017DBD" w:rsidRDefault="00017DBD" w:rsidP="00017DBD">
      <w:pPr>
        <w:pStyle w:val="PL"/>
      </w:pPr>
      <w:r>
        <w:t xml:space="preserve">          content defined in the present version of this API.</w:t>
      </w:r>
    </w:p>
    <w:p w14:paraId="2203227F" w14:textId="77777777" w:rsidR="00017DBD" w:rsidRDefault="00017DBD" w:rsidP="00017DBD">
      <w:pPr>
        <w:pStyle w:val="PL"/>
      </w:pPr>
      <w:r>
        <w:t xml:space="preserve">      description: |</w:t>
      </w:r>
    </w:p>
    <w:p w14:paraId="6D4F2B57" w14:textId="77777777" w:rsidR="00017DBD" w:rsidRDefault="00017DBD" w:rsidP="00017DBD">
      <w:pPr>
        <w:pStyle w:val="PL"/>
      </w:pPr>
      <w:r>
        <w:t xml:space="preserve">        </w:t>
      </w:r>
      <w:r>
        <w:rPr>
          <w:lang w:eastAsia="zh-CN"/>
        </w:rPr>
        <w:t xml:space="preserve">Represents the notification methods for the subscribed events.  </w:t>
      </w:r>
    </w:p>
    <w:p w14:paraId="113E9435" w14:textId="77777777" w:rsidR="00017DBD" w:rsidRDefault="00017DBD" w:rsidP="00017DBD">
      <w:pPr>
        <w:pStyle w:val="PL"/>
      </w:pPr>
      <w:r>
        <w:t xml:space="preserve">        Possible values are:</w:t>
      </w:r>
    </w:p>
    <w:p w14:paraId="28C86270" w14:textId="77777777" w:rsidR="00017DBD" w:rsidRDefault="00017DBD" w:rsidP="00017DBD">
      <w:pPr>
        <w:pStyle w:val="PL"/>
      </w:pPr>
      <w:r>
        <w:t xml:space="preserve">        - PERIODIC: The notification of the subscribed NWDAF Event is periodical. The period</w:t>
      </w:r>
    </w:p>
    <w:p w14:paraId="2A752A78" w14:textId="77777777" w:rsidR="00017DBD" w:rsidRDefault="00017DBD" w:rsidP="00017DBD">
      <w:pPr>
        <w:pStyle w:val="PL"/>
        <w:rPr>
          <w:rFonts w:eastAsia="等线"/>
        </w:rPr>
      </w:pPr>
      <w:r>
        <w:t xml:space="preserve">          between the notifications is identified by repetitionPeriod </w:t>
      </w:r>
      <w:r>
        <w:rPr>
          <w:rFonts w:eastAsia="等线"/>
        </w:rPr>
        <w:t>and represents time in</w:t>
      </w:r>
    </w:p>
    <w:p w14:paraId="6BEB17E1" w14:textId="77777777" w:rsidR="00017DBD" w:rsidRDefault="00017DBD" w:rsidP="00017DBD">
      <w:pPr>
        <w:pStyle w:val="PL"/>
      </w:pPr>
      <w:r>
        <w:rPr>
          <w:rFonts w:eastAsia="等线"/>
        </w:rPr>
        <w:t xml:space="preserve">          seconds</w:t>
      </w:r>
      <w:r>
        <w:t>.</w:t>
      </w:r>
    </w:p>
    <w:p w14:paraId="35000E39" w14:textId="77777777" w:rsidR="00017DBD" w:rsidRDefault="00017DBD" w:rsidP="00017DBD">
      <w:pPr>
        <w:pStyle w:val="PL"/>
      </w:pPr>
      <w:r>
        <w:t xml:space="preserve">        - THRESHOLD: The subscribe of NWDAF Event is upon threshold exceeded.</w:t>
      </w:r>
    </w:p>
    <w:p w14:paraId="5E2E615E" w14:textId="77777777" w:rsidR="00017DBD" w:rsidRDefault="00017DBD" w:rsidP="00017DBD">
      <w:pPr>
        <w:pStyle w:val="PL"/>
      </w:pPr>
    </w:p>
    <w:p w14:paraId="345A49FC" w14:textId="77777777" w:rsidR="00017DBD" w:rsidRDefault="00017DBD" w:rsidP="00017DBD">
      <w:pPr>
        <w:pStyle w:val="PL"/>
      </w:pPr>
      <w:r>
        <w:t xml:space="preserve">    NwdafEvent:</w:t>
      </w:r>
    </w:p>
    <w:p w14:paraId="06D52589" w14:textId="77777777" w:rsidR="00017DBD" w:rsidRDefault="00017DBD" w:rsidP="00017DBD">
      <w:pPr>
        <w:pStyle w:val="PL"/>
      </w:pPr>
      <w:r>
        <w:t xml:space="preserve">      anyOf:</w:t>
      </w:r>
    </w:p>
    <w:p w14:paraId="3A0DBC35" w14:textId="77777777" w:rsidR="00017DBD" w:rsidRDefault="00017DBD" w:rsidP="00017DBD">
      <w:pPr>
        <w:pStyle w:val="PL"/>
      </w:pPr>
      <w:r>
        <w:t xml:space="preserve">      - type: string</w:t>
      </w:r>
    </w:p>
    <w:p w14:paraId="3BFA0303" w14:textId="77777777" w:rsidR="00017DBD" w:rsidRDefault="00017DBD" w:rsidP="00017DBD">
      <w:pPr>
        <w:pStyle w:val="PL"/>
      </w:pPr>
      <w:r>
        <w:t xml:space="preserve">        enum:</w:t>
      </w:r>
    </w:p>
    <w:p w14:paraId="0152680E" w14:textId="77777777" w:rsidR="00017DBD" w:rsidRDefault="00017DBD" w:rsidP="00017DBD">
      <w:pPr>
        <w:pStyle w:val="PL"/>
      </w:pPr>
      <w:r>
        <w:t xml:space="preserve">          - SLICE_LOAD_LEVEL</w:t>
      </w:r>
    </w:p>
    <w:p w14:paraId="516E8C05" w14:textId="77777777" w:rsidR="00017DBD" w:rsidRDefault="00017DBD" w:rsidP="00017DBD">
      <w:pPr>
        <w:pStyle w:val="PL"/>
      </w:pPr>
      <w:r>
        <w:t xml:space="preserve">          - NETWORK_PERFORMANCE</w:t>
      </w:r>
    </w:p>
    <w:p w14:paraId="18FE78BB" w14:textId="77777777" w:rsidR="00017DBD" w:rsidRDefault="00017DBD" w:rsidP="00017DBD">
      <w:pPr>
        <w:pStyle w:val="PL"/>
      </w:pPr>
      <w:r>
        <w:t xml:space="preserve">          - NF_LOAD</w:t>
      </w:r>
    </w:p>
    <w:p w14:paraId="756A65DD" w14:textId="77777777" w:rsidR="00017DBD" w:rsidRDefault="00017DBD" w:rsidP="00017DBD">
      <w:pPr>
        <w:pStyle w:val="PL"/>
      </w:pPr>
      <w:r>
        <w:t xml:space="preserve">          - SERVICE_EXPERIENCE</w:t>
      </w:r>
    </w:p>
    <w:p w14:paraId="0DD2B784" w14:textId="77777777" w:rsidR="00017DBD" w:rsidRDefault="00017DBD" w:rsidP="00017DBD">
      <w:pPr>
        <w:pStyle w:val="PL"/>
      </w:pPr>
      <w:r>
        <w:t xml:space="preserve">          - UE_MOBILITY</w:t>
      </w:r>
    </w:p>
    <w:p w14:paraId="67D6E98A" w14:textId="77777777" w:rsidR="00017DBD" w:rsidRDefault="00017DBD" w:rsidP="00017DBD">
      <w:pPr>
        <w:pStyle w:val="PL"/>
      </w:pPr>
      <w:r>
        <w:t xml:space="preserve">          - UE_COMMUNICATION</w:t>
      </w:r>
    </w:p>
    <w:p w14:paraId="3ACA41E1" w14:textId="77777777" w:rsidR="00017DBD" w:rsidRDefault="00017DBD" w:rsidP="00017DBD">
      <w:pPr>
        <w:pStyle w:val="PL"/>
      </w:pPr>
      <w:r>
        <w:t xml:space="preserve">          - QOS_SUSTAINABILITY</w:t>
      </w:r>
    </w:p>
    <w:p w14:paraId="7C4E1A0B" w14:textId="77777777" w:rsidR="00017DBD" w:rsidRDefault="00017DBD" w:rsidP="00017DBD">
      <w:pPr>
        <w:pStyle w:val="PL"/>
      </w:pPr>
      <w:r>
        <w:t xml:space="preserve">          - ABNORMAL_BEHAVIOUR</w:t>
      </w:r>
    </w:p>
    <w:p w14:paraId="5B4A18DF" w14:textId="77777777" w:rsidR="00017DBD" w:rsidRDefault="00017DBD" w:rsidP="00017DBD">
      <w:pPr>
        <w:pStyle w:val="PL"/>
      </w:pPr>
      <w:r>
        <w:lastRenderedPageBreak/>
        <w:t xml:space="preserve">          - USER_DATA_CONGESTION</w:t>
      </w:r>
    </w:p>
    <w:p w14:paraId="44A90D09" w14:textId="77777777" w:rsidR="00017DBD" w:rsidRDefault="00017DBD" w:rsidP="00017DBD">
      <w:pPr>
        <w:pStyle w:val="PL"/>
      </w:pPr>
      <w:r>
        <w:t xml:space="preserve">          - NSI_LOAD_LEVEL</w:t>
      </w:r>
    </w:p>
    <w:p w14:paraId="2465ECEF" w14:textId="77777777" w:rsidR="00017DBD" w:rsidRDefault="00017DBD" w:rsidP="00017DBD">
      <w:pPr>
        <w:pStyle w:val="PL"/>
        <w:rPr>
          <w:lang w:eastAsia="zh-CN"/>
        </w:rPr>
      </w:pPr>
      <w:r>
        <w:t xml:space="preserve">          - </w:t>
      </w:r>
      <w:r>
        <w:rPr>
          <w:rFonts w:hint="eastAsia"/>
          <w:lang w:eastAsia="zh-CN"/>
        </w:rPr>
        <w:t>D</w:t>
      </w:r>
      <w:r>
        <w:rPr>
          <w:lang w:eastAsia="zh-CN"/>
        </w:rPr>
        <w:t>N_PERFORMANCE</w:t>
      </w:r>
    </w:p>
    <w:p w14:paraId="753F5E6B" w14:textId="77777777" w:rsidR="00017DBD" w:rsidRDefault="00017DBD" w:rsidP="00017DBD">
      <w:pPr>
        <w:pStyle w:val="PL"/>
      </w:pPr>
      <w:r>
        <w:t xml:space="preserve">          - DISPERSION</w:t>
      </w:r>
    </w:p>
    <w:p w14:paraId="1B1627A8" w14:textId="77777777" w:rsidR="00017DBD" w:rsidRDefault="00017DBD" w:rsidP="00017DBD">
      <w:pPr>
        <w:pStyle w:val="PL"/>
      </w:pPr>
      <w:r>
        <w:t xml:space="preserve">          - RED_TRANS_EXP</w:t>
      </w:r>
    </w:p>
    <w:p w14:paraId="3BFC2A61" w14:textId="77777777" w:rsidR="00017DBD" w:rsidRDefault="00017DBD" w:rsidP="00017DBD">
      <w:pPr>
        <w:pStyle w:val="PL"/>
      </w:pPr>
      <w:r>
        <w:t xml:space="preserve">          - WLAN_PERFORMANCE</w:t>
      </w:r>
    </w:p>
    <w:p w14:paraId="53F2969E" w14:textId="77777777" w:rsidR="00017DBD" w:rsidRDefault="00017DBD" w:rsidP="00017DBD">
      <w:pPr>
        <w:pStyle w:val="PL"/>
      </w:pPr>
      <w:r>
        <w:t xml:space="preserve">          - </w:t>
      </w:r>
      <w:r>
        <w:rPr>
          <w:rFonts w:hint="eastAsia"/>
          <w:lang w:eastAsia="zh-CN"/>
        </w:rPr>
        <w:t>S</w:t>
      </w:r>
      <w:r>
        <w:rPr>
          <w:lang w:eastAsia="zh-CN"/>
        </w:rPr>
        <w:t>M_</w:t>
      </w:r>
      <w:r>
        <w:t>CONGESTION</w:t>
      </w:r>
    </w:p>
    <w:p w14:paraId="1C88FAE6" w14:textId="77777777" w:rsidR="00017DBD" w:rsidRDefault="00017DBD" w:rsidP="00017DBD">
      <w:pPr>
        <w:pStyle w:val="PL"/>
      </w:pPr>
      <w:r>
        <w:t xml:space="preserve">          - PFD_DETERMINATION</w:t>
      </w:r>
    </w:p>
    <w:p w14:paraId="4E0E18AE" w14:textId="77777777" w:rsidR="00017DBD" w:rsidRDefault="00017DBD" w:rsidP="00017DBD">
      <w:pPr>
        <w:pStyle w:val="PL"/>
      </w:pPr>
      <w:r>
        <w:t xml:space="preserve">          - PDU_SESSION_TRAFFIC</w:t>
      </w:r>
    </w:p>
    <w:p w14:paraId="0DD59DDC" w14:textId="77777777" w:rsidR="00017DBD" w:rsidRDefault="00017DBD" w:rsidP="00017DBD">
      <w:pPr>
        <w:pStyle w:val="PL"/>
        <w:rPr>
          <w:lang w:eastAsia="zh-CN"/>
        </w:rPr>
      </w:pPr>
      <w:r>
        <w:t xml:space="preserve">          - </w:t>
      </w:r>
      <w:bookmarkStart w:id="317" w:name="_Hlk134712265"/>
      <w:r>
        <w:rPr>
          <w:lang w:eastAsia="zh-CN"/>
        </w:rPr>
        <w:t>E2E_DATA_VOL_TRANS_TIME</w:t>
      </w:r>
      <w:bookmarkEnd w:id="317"/>
    </w:p>
    <w:p w14:paraId="5715C1CF" w14:textId="77777777" w:rsidR="00017DBD" w:rsidRDefault="00017DBD" w:rsidP="00017DBD">
      <w:pPr>
        <w:pStyle w:val="PL"/>
        <w:rPr>
          <w:lang w:eastAsia="zh-CN"/>
        </w:rPr>
      </w:pPr>
      <w:bookmarkStart w:id="318" w:name="_Hlk138707473"/>
      <w:r>
        <w:t xml:space="preserve">          - </w:t>
      </w:r>
      <w:r>
        <w:rPr>
          <w:lang w:eastAsia="ja-JP"/>
        </w:rPr>
        <w:t>MOVEMENT_BEHAVIOUR</w:t>
      </w:r>
      <w:bookmarkEnd w:id="318"/>
    </w:p>
    <w:p w14:paraId="78B90793" w14:textId="77777777" w:rsidR="00017DBD" w:rsidRDefault="00017DBD" w:rsidP="00017DBD">
      <w:pPr>
        <w:pStyle w:val="PL"/>
        <w:rPr>
          <w:lang w:val="en-US"/>
        </w:rPr>
      </w:pPr>
      <w:r>
        <w:rPr>
          <w:lang w:val="en-US"/>
        </w:rPr>
        <w:t xml:space="preserve">          - NUM_OF_UE</w:t>
      </w:r>
    </w:p>
    <w:p w14:paraId="6D648963" w14:textId="77777777" w:rsidR="00017DBD" w:rsidRDefault="00017DBD" w:rsidP="00017DBD">
      <w:pPr>
        <w:pStyle w:val="PL"/>
        <w:rPr>
          <w:lang w:val="en-US"/>
        </w:rPr>
      </w:pPr>
      <w:r>
        <w:rPr>
          <w:lang w:val="en-US"/>
        </w:rPr>
        <w:t xml:space="preserve">          - MOV_UE_RATIO</w:t>
      </w:r>
    </w:p>
    <w:p w14:paraId="44F785E3" w14:textId="77777777" w:rsidR="00017DBD" w:rsidRDefault="00017DBD" w:rsidP="00017DBD">
      <w:pPr>
        <w:pStyle w:val="PL"/>
        <w:rPr>
          <w:lang w:val="en-US"/>
        </w:rPr>
      </w:pPr>
      <w:r>
        <w:rPr>
          <w:lang w:val="en-US"/>
        </w:rPr>
        <w:t xml:space="preserve">          - AVR_SPEED</w:t>
      </w:r>
    </w:p>
    <w:p w14:paraId="66D83718" w14:textId="77777777" w:rsidR="00017DBD" w:rsidRDefault="00017DBD" w:rsidP="00017DBD">
      <w:pPr>
        <w:pStyle w:val="PL"/>
        <w:rPr>
          <w:lang w:val="en-US"/>
        </w:rPr>
      </w:pPr>
      <w:r>
        <w:rPr>
          <w:lang w:val="en-US"/>
        </w:rPr>
        <w:t xml:space="preserve">          - SPEED_THRESHOLD</w:t>
      </w:r>
    </w:p>
    <w:p w14:paraId="0FC68790" w14:textId="77777777" w:rsidR="00017DBD" w:rsidRDefault="00017DBD" w:rsidP="00017DBD">
      <w:pPr>
        <w:pStyle w:val="PL"/>
        <w:rPr>
          <w:lang w:val="en-US"/>
        </w:rPr>
      </w:pPr>
      <w:r>
        <w:rPr>
          <w:lang w:val="en-US"/>
        </w:rPr>
        <w:t xml:space="preserve">          - MOV_UE_DIRECTION</w:t>
      </w:r>
    </w:p>
    <w:p w14:paraId="4E4B4BB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9A5AD36" w14:textId="77777777" w:rsidR="00017DBD" w:rsidRDefault="00017DBD" w:rsidP="00017DBD">
      <w:pPr>
        <w:pStyle w:val="PL"/>
      </w:pPr>
      <w:r>
        <w:t xml:space="preserve">      - type: string</w:t>
      </w:r>
    </w:p>
    <w:p w14:paraId="23F2CDC1" w14:textId="77777777" w:rsidR="00017DBD" w:rsidRDefault="00017DBD" w:rsidP="00017DBD">
      <w:pPr>
        <w:pStyle w:val="PL"/>
      </w:pPr>
      <w:r>
        <w:t xml:space="preserve">        description: &gt;</w:t>
      </w:r>
    </w:p>
    <w:p w14:paraId="34CC367D" w14:textId="77777777" w:rsidR="00017DBD" w:rsidRDefault="00017DBD" w:rsidP="00017DBD">
      <w:pPr>
        <w:pStyle w:val="PL"/>
      </w:pPr>
      <w:r>
        <w:t xml:space="preserve">          This string provides forward-compatibility with future</w:t>
      </w:r>
    </w:p>
    <w:p w14:paraId="195316EE" w14:textId="77777777" w:rsidR="00017DBD" w:rsidRDefault="00017DBD" w:rsidP="00017DBD">
      <w:pPr>
        <w:pStyle w:val="PL"/>
      </w:pPr>
      <w:r>
        <w:t xml:space="preserve">          extensions to the enumeration but is not used to encode</w:t>
      </w:r>
    </w:p>
    <w:p w14:paraId="23A360CF" w14:textId="77777777" w:rsidR="00017DBD" w:rsidRDefault="00017DBD" w:rsidP="00017DBD">
      <w:pPr>
        <w:pStyle w:val="PL"/>
      </w:pPr>
      <w:r>
        <w:t xml:space="preserve">          content defined in the present version of this API.</w:t>
      </w:r>
    </w:p>
    <w:p w14:paraId="4DC5AF74" w14:textId="77777777" w:rsidR="00017DBD" w:rsidRDefault="00017DBD" w:rsidP="00017DBD">
      <w:pPr>
        <w:pStyle w:val="PL"/>
      </w:pPr>
      <w:r>
        <w:t xml:space="preserve">      description: |</w:t>
      </w:r>
    </w:p>
    <w:p w14:paraId="33E8CF35" w14:textId="77777777" w:rsidR="00017DBD" w:rsidRDefault="00017DBD" w:rsidP="00017DBD">
      <w:pPr>
        <w:pStyle w:val="PL"/>
      </w:pPr>
      <w:r>
        <w:t xml:space="preserve">        </w:t>
      </w:r>
      <w:r>
        <w:rPr>
          <w:lang w:eastAsia="zh-CN"/>
        </w:rPr>
        <w:t xml:space="preserve">Describes the NWDAF Events.  </w:t>
      </w:r>
    </w:p>
    <w:p w14:paraId="0561E479" w14:textId="77777777" w:rsidR="00017DBD" w:rsidRDefault="00017DBD" w:rsidP="00017DBD">
      <w:pPr>
        <w:pStyle w:val="PL"/>
      </w:pPr>
      <w:r>
        <w:t xml:space="preserve">        Possible values are:</w:t>
      </w:r>
    </w:p>
    <w:p w14:paraId="17869C9F" w14:textId="77777777" w:rsidR="00017DBD" w:rsidRDefault="00017DBD" w:rsidP="00017DBD">
      <w:pPr>
        <w:pStyle w:val="PL"/>
      </w:pPr>
      <w:r>
        <w:t xml:space="preserve">        - SLICE_LOAD_LEVEL: Indicates that the event subscribed is load level information of Network</w:t>
      </w:r>
    </w:p>
    <w:p w14:paraId="22334F1D" w14:textId="77777777" w:rsidR="00017DBD" w:rsidRDefault="00017DBD" w:rsidP="00017DBD">
      <w:pPr>
        <w:pStyle w:val="PL"/>
      </w:pPr>
      <w:r>
        <w:t xml:space="preserve">          Slice.</w:t>
      </w:r>
    </w:p>
    <w:p w14:paraId="256ECCBA" w14:textId="77777777" w:rsidR="00017DBD" w:rsidRDefault="00017DBD" w:rsidP="00017DBD">
      <w:pPr>
        <w:pStyle w:val="PL"/>
      </w:pPr>
      <w:r>
        <w:t xml:space="preserve">        - NETWORK_PERFORMANCE: Indicates that the event subscribed is network performance</w:t>
      </w:r>
    </w:p>
    <w:p w14:paraId="26B0B019" w14:textId="77777777" w:rsidR="00017DBD" w:rsidRDefault="00017DBD" w:rsidP="00017DBD">
      <w:pPr>
        <w:pStyle w:val="PL"/>
      </w:pPr>
      <w:r>
        <w:t xml:space="preserve">          information.</w:t>
      </w:r>
    </w:p>
    <w:p w14:paraId="63606F38" w14:textId="77777777" w:rsidR="00017DBD" w:rsidRDefault="00017DBD" w:rsidP="00017DBD">
      <w:pPr>
        <w:pStyle w:val="PL"/>
        <w:ind w:left="160" w:hangingChars="100" w:hanging="160"/>
      </w:pPr>
      <w:r>
        <w:t xml:space="preserve">        - NF_LOAD: Indicates that the event subscribed is load level and status of one or several</w:t>
      </w:r>
    </w:p>
    <w:p w14:paraId="0597A3C5" w14:textId="77777777" w:rsidR="00017DBD" w:rsidRDefault="00017DBD" w:rsidP="00017DBD">
      <w:pPr>
        <w:pStyle w:val="PL"/>
        <w:ind w:left="160" w:hangingChars="100" w:hanging="160"/>
      </w:pPr>
      <w:r>
        <w:t xml:space="preserve">          Network Functions.</w:t>
      </w:r>
    </w:p>
    <w:p w14:paraId="257269AD" w14:textId="77777777" w:rsidR="00017DBD" w:rsidRDefault="00017DBD" w:rsidP="00017DBD">
      <w:pPr>
        <w:pStyle w:val="PL"/>
        <w:rPr>
          <w:lang w:val="en-US"/>
        </w:rPr>
      </w:pPr>
      <w:r>
        <w:rPr>
          <w:lang w:val="en-US"/>
        </w:rPr>
        <w:t xml:space="preserve">        - SERVICE_EXPERIENCE: Indicates that the event subscribed is service experience.</w:t>
      </w:r>
    </w:p>
    <w:p w14:paraId="314CD2A9" w14:textId="77777777" w:rsidR="00017DBD" w:rsidRDefault="00017DBD" w:rsidP="00017DBD">
      <w:pPr>
        <w:pStyle w:val="PL"/>
        <w:rPr>
          <w:lang w:val="en-US"/>
        </w:rPr>
      </w:pPr>
      <w:r>
        <w:rPr>
          <w:lang w:val="en-US"/>
        </w:rPr>
        <w:t xml:space="preserve">        - UE_MOBILITY: Indicates that the event subscribed is UE mobility information.</w:t>
      </w:r>
    </w:p>
    <w:p w14:paraId="6B3A7BCD" w14:textId="77777777" w:rsidR="00017DBD" w:rsidRDefault="00017DBD" w:rsidP="00017DBD">
      <w:pPr>
        <w:pStyle w:val="PL"/>
        <w:rPr>
          <w:lang w:val="en-US"/>
        </w:rPr>
      </w:pPr>
      <w:r>
        <w:rPr>
          <w:lang w:val="en-US"/>
        </w:rPr>
        <w:t xml:space="preserve">        - UE_COMMUNICATION: Indicates that the event subscribed is UE communication information.</w:t>
      </w:r>
    </w:p>
    <w:p w14:paraId="3DAC6295" w14:textId="77777777" w:rsidR="00017DBD" w:rsidRDefault="00017DBD" w:rsidP="00017DBD">
      <w:pPr>
        <w:pStyle w:val="PL"/>
        <w:rPr>
          <w:lang w:val="en-US"/>
        </w:rPr>
      </w:pPr>
      <w:r>
        <w:rPr>
          <w:lang w:val="en-US"/>
        </w:rPr>
        <w:t xml:space="preserve">        - QOS_SUSTAINABILITY: Indicates that the event subscribed is QoS sustainability.</w:t>
      </w:r>
    </w:p>
    <w:p w14:paraId="194EB264" w14:textId="77777777" w:rsidR="00017DBD" w:rsidRDefault="00017DBD" w:rsidP="00017DBD">
      <w:pPr>
        <w:pStyle w:val="PL"/>
        <w:rPr>
          <w:lang w:val="en-US"/>
        </w:rPr>
      </w:pPr>
      <w:r>
        <w:rPr>
          <w:lang w:val="en-US"/>
        </w:rPr>
        <w:t xml:space="preserve">        - ABNORMAL_BEHAVIOUR: Indicates that the event subscribed is abnormal behaviour.</w:t>
      </w:r>
    </w:p>
    <w:p w14:paraId="7B1E6C02" w14:textId="77777777" w:rsidR="00017DBD" w:rsidRDefault="00017DBD" w:rsidP="00017DBD">
      <w:pPr>
        <w:pStyle w:val="PL"/>
        <w:rPr>
          <w:lang w:val="en-US"/>
        </w:rPr>
      </w:pPr>
      <w:r>
        <w:rPr>
          <w:lang w:val="en-US"/>
        </w:rPr>
        <w:t xml:space="preserve">        - USER_DATA_CONGESTION: Indicates that the event subscribed is user data congestion</w:t>
      </w:r>
    </w:p>
    <w:p w14:paraId="59228615" w14:textId="77777777" w:rsidR="00017DBD" w:rsidRDefault="00017DBD" w:rsidP="00017DBD">
      <w:pPr>
        <w:pStyle w:val="PL"/>
        <w:rPr>
          <w:lang w:val="en-US"/>
        </w:rPr>
      </w:pPr>
      <w:r>
        <w:rPr>
          <w:lang w:val="en-US"/>
        </w:rPr>
        <w:t xml:space="preserve">          information.</w:t>
      </w:r>
    </w:p>
    <w:p w14:paraId="1C7EA920" w14:textId="77777777" w:rsidR="00017DBD" w:rsidRDefault="00017DBD" w:rsidP="00017DBD">
      <w:pPr>
        <w:pStyle w:val="PL"/>
        <w:rPr>
          <w:lang w:val="en-US"/>
        </w:rPr>
      </w:pPr>
      <w:r>
        <w:rPr>
          <w:lang w:val="en-US"/>
        </w:rPr>
        <w:t xml:space="preserve">        - NSI_LOAD_LEVEL: Indicates that the event subscribed is load level information of Network</w:t>
      </w:r>
    </w:p>
    <w:p w14:paraId="422AEDC4" w14:textId="77777777" w:rsidR="00017DBD" w:rsidRDefault="00017DBD" w:rsidP="00017DBD">
      <w:pPr>
        <w:pStyle w:val="PL"/>
        <w:rPr>
          <w:lang w:val="en-US"/>
        </w:rPr>
      </w:pPr>
      <w:r>
        <w:rPr>
          <w:lang w:val="en-US"/>
        </w:rPr>
        <w:t xml:space="preserve">          Slice and the optionally associated Network Slice Instance.</w:t>
      </w:r>
    </w:p>
    <w:p w14:paraId="03F05A70" w14:textId="77777777" w:rsidR="00017DBD" w:rsidRDefault="00017DBD" w:rsidP="00017DB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6CA332F" w14:textId="77777777" w:rsidR="00017DBD" w:rsidRDefault="00017DBD" w:rsidP="00017DBD">
      <w:pPr>
        <w:pStyle w:val="PL"/>
        <w:rPr>
          <w:lang w:val="en-US"/>
        </w:rPr>
      </w:pPr>
      <w:r>
        <w:rPr>
          <w:lang w:val="en-US"/>
        </w:rPr>
        <w:t xml:space="preserve">        - DISPERSION: Indicates that the event subscribed is dispersion information.</w:t>
      </w:r>
    </w:p>
    <w:p w14:paraId="061A6A45" w14:textId="77777777" w:rsidR="00017DBD" w:rsidRDefault="00017DBD" w:rsidP="00017DBD">
      <w:pPr>
        <w:pStyle w:val="PL"/>
        <w:rPr>
          <w:lang w:val="en-US"/>
        </w:rPr>
      </w:pPr>
      <w:r>
        <w:rPr>
          <w:lang w:val="en-US"/>
        </w:rPr>
        <w:t xml:space="preserve">        - RED_TRANS_EXP: Indicates that the event subscribed is redundant transmission experience.</w:t>
      </w:r>
    </w:p>
    <w:p w14:paraId="3E6B8486" w14:textId="77777777" w:rsidR="00017DBD" w:rsidRDefault="00017DBD" w:rsidP="00017DBD">
      <w:pPr>
        <w:pStyle w:val="PL"/>
        <w:rPr>
          <w:lang w:val="en-US"/>
        </w:rPr>
      </w:pPr>
      <w:r>
        <w:rPr>
          <w:lang w:val="en-US"/>
        </w:rPr>
        <w:t xml:space="preserve">        - WLAN_PERFORMANCE: Indicates that the event subscribed is WLAN performance.</w:t>
      </w:r>
    </w:p>
    <w:p w14:paraId="3DC7F002" w14:textId="77777777" w:rsidR="00017DBD" w:rsidRDefault="00017DBD" w:rsidP="00017DB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A4F42B6" w14:textId="77777777" w:rsidR="00017DBD" w:rsidRDefault="00017DBD" w:rsidP="00017DBD">
      <w:pPr>
        <w:pStyle w:val="PL"/>
        <w:rPr>
          <w:lang w:val="en-US"/>
        </w:rPr>
      </w:pPr>
      <w:r>
        <w:rPr>
          <w:lang w:val="en-US"/>
        </w:rPr>
        <w:t xml:space="preserve">          </w:t>
      </w:r>
      <w:r>
        <w:t>for specific DNN and/or S-NSSAI</w:t>
      </w:r>
      <w:r>
        <w:rPr>
          <w:lang w:val="en-US"/>
        </w:rPr>
        <w:t>.</w:t>
      </w:r>
    </w:p>
    <w:p w14:paraId="0DBF0C9F" w14:textId="77777777" w:rsidR="00017DBD" w:rsidRDefault="00017DBD" w:rsidP="00017DBD">
      <w:pPr>
        <w:pStyle w:val="PL"/>
        <w:rPr>
          <w:lang w:val="en-US"/>
        </w:rPr>
      </w:pPr>
      <w:r>
        <w:rPr>
          <w:lang w:val="en-US"/>
        </w:rPr>
        <w:t xml:space="preserve">        - PFD_DETERMINATION: Indicates that the event subscribed is the PFD Determination nformation</w:t>
      </w:r>
    </w:p>
    <w:p w14:paraId="7553F4B1" w14:textId="77777777" w:rsidR="00017DBD" w:rsidRDefault="00017DBD" w:rsidP="00017DBD">
      <w:pPr>
        <w:pStyle w:val="PL"/>
        <w:rPr>
          <w:lang w:val="en-US"/>
        </w:rPr>
      </w:pPr>
      <w:r>
        <w:rPr>
          <w:lang w:val="en-US"/>
        </w:rPr>
        <w:t xml:space="preserve">          for known application identifier(s).</w:t>
      </w:r>
    </w:p>
    <w:p w14:paraId="30DF2EB3" w14:textId="77777777" w:rsidR="00017DBD" w:rsidRDefault="00017DBD" w:rsidP="00017DB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D0F615D" w14:textId="77777777" w:rsidR="00017DBD" w:rsidRDefault="00017DBD" w:rsidP="00017DBD">
      <w:pPr>
        <w:pStyle w:val="PL"/>
        <w:rPr>
          <w:lang w:val="en-US"/>
        </w:rPr>
      </w:pPr>
      <w:r>
        <w:rPr>
          <w:lang w:val="en-US"/>
        </w:rPr>
        <w:t xml:space="preserve">          information.</w:t>
      </w:r>
    </w:p>
    <w:p w14:paraId="521732E8" w14:textId="77777777" w:rsidR="00017DBD" w:rsidRDefault="00017DBD" w:rsidP="00017DB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F08CD83" w14:textId="77777777" w:rsidR="00017DBD" w:rsidRDefault="00017DBD" w:rsidP="00017DBD">
      <w:pPr>
        <w:pStyle w:val="PL"/>
      </w:pPr>
      <w:r>
        <w:rPr>
          <w:lang w:eastAsia="ko-KR"/>
        </w:rPr>
        <w:t xml:space="preserve">          transfer time</w:t>
      </w:r>
      <w:r>
        <w:t>.</w:t>
      </w:r>
    </w:p>
    <w:p w14:paraId="6FC1159F" w14:textId="77777777" w:rsidR="00017DBD" w:rsidRDefault="00017DBD" w:rsidP="00017DBD">
      <w:pPr>
        <w:pStyle w:val="PL"/>
        <w:rPr>
          <w:lang w:val="en-US"/>
        </w:rPr>
      </w:pPr>
      <w:bookmarkStart w:id="319" w:name="_Hlk138707498"/>
      <w:r>
        <w:t xml:space="preserve">        - </w:t>
      </w:r>
      <w:r>
        <w:rPr>
          <w:lang w:eastAsia="ja-JP"/>
        </w:rPr>
        <w:t>MOVEMENT_BEHAVIOUR</w:t>
      </w:r>
      <w:r>
        <w:t xml:space="preserve">: </w:t>
      </w:r>
      <w:r>
        <w:rPr>
          <w:lang w:val="en-US"/>
        </w:rPr>
        <w:t>Indicates that the event subscribed is the Movement Behaviour</w:t>
      </w:r>
    </w:p>
    <w:p w14:paraId="5D675857" w14:textId="77777777" w:rsidR="00017DBD" w:rsidRDefault="00017DBD" w:rsidP="00017DBD">
      <w:pPr>
        <w:pStyle w:val="PL"/>
      </w:pPr>
      <w:r>
        <w:rPr>
          <w:lang w:eastAsia="ko-KR"/>
        </w:rPr>
        <w:t xml:space="preserve">          </w:t>
      </w:r>
      <w:r>
        <w:rPr>
          <w:lang w:val="en-US"/>
        </w:rPr>
        <w:t>information</w:t>
      </w:r>
      <w:r>
        <w:t>.</w:t>
      </w:r>
      <w:bookmarkEnd w:id="319"/>
    </w:p>
    <w:p w14:paraId="60B4EAE1"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7A39B73" w14:textId="77777777" w:rsidR="00017DBD" w:rsidRDefault="00017DBD" w:rsidP="00017DBD">
      <w:pPr>
        <w:pStyle w:val="PL"/>
      </w:pPr>
    </w:p>
    <w:p w14:paraId="7A8F38DB" w14:textId="77777777" w:rsidR="00017DBD" w:rsidRDefault="00017DBD" w:rsidP="00017DBD">
      <w:pPr>
        <w:pStyle w:val="PL"/>
        <w:rPr>
          <w:lang w:val="en-US"/>
        </w:rPr>
      </w:pPr>
    </w:p>
    <w:p w14:paraId="63851E98" w14:textId="77777777" w:rsidR="00017DBD" w:rsidRDefault="00017DBD" w:rsidP="00017DBD">
      <w:pPr>
        <w:pStyle w:val="PL"/>
        <w:rPr>
          <w:lang w:val="en-US"/>
        </w:rPr>
      </w:pPr>
      <w:r>
        <w:rPr>
          <w:lang w:val="en-US"/>
        </w:rPr>
        <w:t xml:space="preserve">    Accuracy:</w:t>
      </w:r>
    </w:p>
    <w:p w14:paraId="04F3A2EF" w14:textId="77777777" w:rsidR="00017DBD" w:rsidRDefault="00017DBD" w:rsidP="00017DBD">
      <w:pPr>
        <w:pStyle w:val="PL"/>
        <w:rPr>
          <w:lang w:val="en-US"/>
        </w:rPr>
      </w:pPr>
      <w:r>
        <w:rPr>
          <w:lang w:val="en-US"/>
        </w:rPr>
        <w:t xml:space="preserve">      anyOf:</w:t>
      </w:r>
    </w:p>
    <w:p w14:paraId="11BE6C04" w14:textId="77777777" w:rsidR="00017DBD" w:rsidRDefault="00017DBD" w:rsidP="00017DBD">
      <w:pPr>
        <w:pStyle w:val="PL"/>
        <w:rPr>
          <w:lang w:val="en-US"/>
        </w:rPr>
      </w:pPr>
      <w:r>
        <w:rPr>
          <w:lang w:val="en-US"/>
        </w:rPr>
        <w:t xml:space="preserve">      - type: string</w:t>
      </w:r>
    </w:p>
    <w:p w14:paraId="514289FA" w14:textId="77777777" w:rsidR="00017DBD" w:rsidRDefault="00017DBD" w:rsidP="00017DBD">
      <w:pPr>
        <w:pStyle w:val="PL"/>
        <w:rPr>
          <w:lang w:val="en-US"/>
        </w:rPr>
      </w:pPr>
      <w:r>
        <w:rPr>
          <w:lang w:val="en-US"/>
        </w:rPr>
        <w:t xml:space="preserve">        enum:</w:t>
      </w:r>
    </w:p>
    <w:p w14:paraId="00B42254" w14:textId="77777777" w:rsidR="00017DBD" w:rsidRDefault="00017DBD" w:rsidP="00017DBD">
      <w:pPr>
        <w:pStyle w:val="PL"/>
        <w:rPr>
          <w:lang w:val="en-US"/>
        </w:rPr>
      </w:pPr>
      <w:r>
        <w:rPr>
          <w:lang w:val="en-US"/>
        </w:rPr>
        <w:t xml:space="preserve">          - LOW</w:t>
      </w:r>
    </w:p>
    <w:p w14:paraId="19959037" w14:textId="77777777" w:rsidR="00017DBD" w:rsidRDefault="00017DBD" w:rsidP="00017DBD">
      <w:pPr>
        <w:pStyle w:val="PL"/>
        <w:rPr>
          <w:lang w:val="en-US"/>
        </w:rPr>
      </w:pPr>
      <w:r>
        <w:rPr>
          <w:lang w:val="en-US"/>
        </w:rPr>
        <w:t xml:space="preserve">          - </w:t>
      </w:r>
      <w:r>
        <w:rPr>
          <w:rFonts w:hint="eastAsia"/>
          <w:lang w:val="en-US"/>
        </w:rPr>
        <w:t>M</w:t>
      </w:r>
      <w:r>
        <w:rPr>
          <w:lang w:val="en-US"/>
        </w:rPr>
        <w:t>EDIUM</w:t>
      </w:r>
    </w:p>
    <w:p w14:paraId="19CA3B17" w14:textId="77777777" w:rsidR="00017DBD" w:rsidRDefault="00017DBD" w:rsidP="00017DBD">
      <w:pPr>
        <w:pStyle w:val="PL"/>
        <w:rPr>
          <w:lang w:val="en-US"/>
        </w:rPr>
      </w:pPr>
      <w:r>
        <w:rPr>
          <w:lang w:val="en-US"/>
        </w:rPr>
        <w:t xml:space="preserve">          - HIGH</w:t>
      </w:r>
    </w:p>
    <w:p w14:paraId="7E49ADAB" w14:textId="77777777" w:rsidR="00017DBD" w:rsidRDefault="00017DBD" w:rsidP="00017DBD">
      <w:pPr>
        <w:pStyle w:val="PL"/>
        <w:rPr>
          <w:lang w:val="en-US"/>
        </w:rPr>
      </w:pPr>
      <w:r>
        <w:rPr>
          <w:lang w:val="en-US"/>
        </w:rPr>
        <w:t xml:space="preserve">          - HIGHEST</w:t>
      </w:r>
    </w:p>
    <w:p w14:paraId="6B98662D" w14:textId="77777777" w:rsidR="00017DBD" w:rsidRDefault="00017DBD" w:rsidP="00017DBD">
      <w:pPr>
        <w:pStyle w:val="PL"/>
        <w:rPr>
          <w:lang w:val="en-US"/>
        </w:rPr>
      </w:pPr>
      <w:r>
        <w:rPr>
          <w:lang w:val="en-US"/>
        </w:rPr>
        <w:t xml:space="preserve">      - type: string</w:t>
      </w:r>
    </w:p>
    <w:p w14:paraId="5094C7E7" w14:textId="77777777" w:rsidR="00017DBD" w:rsidRDefault="00017DBD" w:rsidP="00017DBD">
      <w:pPr>
        <w:pStyle w:val="PL"/>
        <w:rPr>
          <w:lang w:val="en-US"/>
        </w:rPr>
      </w:pPr>
      <w:r>
        <w:rPr>
          <w:lang w:val="en-US"/>
        </w:rPr>
        <w:t xml:space="preserve">        description: &gt;</w:t>
      </w:r>
    </w:p>
    <w:p w14:paraId="76C5D6FC" w14:textId="77777777" w:rsidR="00017DBD" w:rsidRDefault="00017DBD" w:rsidP="00017DBD">
      <w:pPr>
        <w:pStyle w:val="PL"/>
        <w:rPr>
          <w:lang w:val="en-US"/>
        </w:rPr>
      </w:pPr>
      <w:r>
        <w:rPr>
          <w:lang w:val="en-US"/>
        </w:rPr>
        <w:t xml:space="preserve">          This string provides forward-compatibility with future</w:t>
      </w:r>
    </w:p>
    <w:p w14:paraId="1ED57B3C" w14:textId="77777777" w:rsidR="00017DBD" w:rsidRDefault="00017DBD" w:rsidP="00017DBD">
      <w:pPr>
        <w:pStyle w:val="PL"/>
        <w:rPr>
          <w:lang w:val="en-US"/>
        </w:rPr>
      </w:pPr>
      <w:r>
        <w:rPr>
          <w:lang w:val="en-US"/>
        </w:rPr>
        <w:t xml:space="preserve">          extensions to the enumeration but is not used to encode</w:t>
      </w:r>
    </w:p>
    <w:p w14:paraId="7EE55FAB" w14:textId="77777777" w:rsidR="00017DBD" w:rsidRDefault="00017DBD" w:rsidP="00017DBD">
      <w:pPr>
        <w:pStyle w:val="PL"/>
        <w:rPr>
          <w:lang w:val="en-US"/>
        </w:rPr>
      </w:pPr>
      <w:r>
        <w:rPr>
          <w:lang w:val="en-US"/>
        </w:rPr>
        <w:t xml:space="preserve">          content defined in the present version of this API.</w:t>
      </w:r>
    </w:p>
    <w:p w14:paraId="40943023" w14:textId="77777777" w:rsidR="00017DBD" w:rsidRDefault="00017DBD" w:rsidP="00017DBD">
      <w:pPr>
        <w:pStyle w:val="PL"/>
        <w:rPr>
          <w:lang w:val="en-US"/>
        </w:rPr>
      </w:pPr>
      <w:r>
        <w:rPr>
          <w:lang w:val="en-US"/>
        </w:rPr>
        <w:t xml:space="preserve">      description: |</w:t>
      </w:r>
    </w:p>
    <w:p w14:paraId="100782DD" w14:textId="77777777" w:rsidR="00017DBD" w:rsidRDefault="00017DBD" w:rsidP="00017DBD">
      <w:pPr>
        <w:pStyle w:val="PL"/>
        <w:rPr>
          <w:lang w:val="en-US"/>
        </w:rPr>
      </w:pPr>
      <w:r>
        <w:rPr>
          <w:lang w:val="en-US"/>
        </w:rPr>
        <w:t xml:space="preserve">        </w:t>
      </w:r>
      <w:r>
        <w:t xml:space="preserve">Represents the preferred level of accuracy of the analytics.  </w:t>
      </w:r>
    </w:p>
    <w:p w14:paraId="0B340B17" w14:textId="77777777" w:rsidR="00017DBD" w:rsidRDefault="00017DBD" w:rsidP="00017DBD">
      <w:pPr>
        <w:pStyle w:val="PL"/>
        <w:rPr>
          <w:lang w:val="en-US"/>
        </w:rPr>
      </w:pPr>
      <w:r>
        <w:rPr>
          <w:lang w:val="en-US"/>
        </w:rPr>
        <w:t xml:space="preserve">        Possible values are:</w:t>
      </w:r>
    </w:p>
    <w:p w14:paraId="669A2AAC" w14:textId="77777777" w:rsidR="00017DBD" w:rsidRDefault="00017DBD" w:rsidP="00017DBD">
      <w:pPr>
        <w:pStyle w:val="PL"/>
        <w:rPr>
          <w:lang w:val="en-US"/>
        </w:rPr>
      </w:pPr>
      <w:r>
        <w:rPr>
          <w:lang w:val="en-US"/>
        </w:rPr>
        <w:t xml:space="preserve">        - LOW: Low accuracy.</w:t>
      </w:r>
    </w:p>
    <w:p w14:paraId="436406F7" w14:textId="77777777" w:rsidR="00017DBD" w:rsidRDefault="00017DBD" w:rsidP="00017DBD">
      <w:pPr>
        <w:pStyle w:val="PL"/>
        <w:rPr>
          <w:lang w:val="en-US"/>
        </w:rPr>
      </w:pPr>
      <w:r>
        <w:rPr>
          <w:lang w:val="en-US"/>
        </w:rPr>
        <w:t xml:space="preserve">        - </w:t>
      </w:r>
      <w:r>
        <w:rPr>
          <w:rFonts w:hint="eastAsia"/>
          <w:lang w:val="en-US"/>
        </w:rPr>
        <w:t>M</w:t>
      </w:r>
      <w:r>
        <w:rPr>
          <w:lang w:val="en-US"/>
        </w:rPr>
        <w:t>EDIUM: Medium accuracy.</w:t>
      </w:r>
    </w:p>
    <w:p w14:paraId="6F6BFC95" w14:textId="77777777" w:rsidR="00017DBD" w:rsidRDefault="00017DBD" w:rsidP="00017DBD">
      <w:pPr>
        <w:pStyle w:val="PL"/>
        <w:rPr>
          <w:lang w:val="en-US"/>
        </w:rPr>
      </w:pPr>
      <w:r>
        <w:rPr>
          <w:lang w:val="en-US"/>
        </w:rPr>
        <w:t xml:space="preserve">        - HIGH: High accuracy.</w:t>
      </w:r>
    </w:p>
    <w:p w14:paraId="1CC5CB94" w14:textId="77777777" w:rsidR="00017DBD" w:rsidRDefault="00017DBD" w:rsidP="00017DBD">
      <w:pPr>
        <w:pStyle w:val="PL"/>
        <w:rPr>
          <w:lang w:val="en-US"/>
        </w:rPr>
      </w:pPr>
      <w:r>
        <w:rPr>
          <w:lang w:val="en-US"/>
        </w:rPr>
        <w:t xml:space="preserve">        - HIGHEST: Highest accuracy.</w:t>
      </w:r>
    </w:p>
    <w:p w14:paraId="6B1FB286" w14:textId="77777777" w:rsidR="00017DBD" w:rsidRDefault="00017DBD" w:rsidP="00017DBD">
      <w:pPr>
        <w:pStyle w:val="PL"/>
        <w:rPr>
          <w:lang w:val="en-US"/>
        </w:rPr>
      </w:pPr>
    </w:p>
    <w:p w14:paraId="3A109CA4" w14:textId="77777777" w:rsidR="00017DBD" w:rsidRDefault="00017DBD" w:rsidP="00017DBD">
      <w:pPr>
        <w:pStyle w:val="PL"/>
        <w:rPr>
          <w:lang w:val="en-US"/>
        </w:rPr>
      </w:pPr>
      <w:r>
        <w:rPr>
          <w:lang w:val="en-US"/>
        </w:rPr>
        <w:lastRenderedPageBreak/>
        <w:t xml:space="preserve">    CongestionType:</w:t>
      </w:r>
    </w:p>
    <w:p w14:paraId="2A561107" w14:textId="77777777" w:rsidR="00017DBD" w:rsidRDefault="00017DBD" w:rsidP="00017DBD">
      <w:pPr>
        <w:pStyle w:val="PL"/>
        <w:rPr>
          <w:lang w:val="en-US"/>
        </w:rPr>
      </w:pPr>
      <w:r>
        <w:rPr>
          <w:lang w:val="en-US"/>
        </w:rPr>
        <w:t xml:space="preserve">      anyOf:</w:t>
      </w:r>
    </w:p>
    <w:p w14:paraId="42D7FE07" w14:textId="77777777" w:rsidR="00017DBD" w:rsidRDefault="00017DBD" w:rsidP="00017DBD">
      <w:pPr>
        <w:pStyle w:val="PL"/>
        <w:rPr>
          <w:lang w:val="en-US"/>
        </w:rPr>
      </w:pPr>
      <w:r>
        <w:rPr>
          <w:lang w:val="en-US"/>
        </w:rPr>
        <w:t xml:space="preserve">      - type: string</w:t>
      </w:r>
    </w:p>
    <w:p w14:paraId="73392D21" w14:textId="77777777" w:rsidR="00017DBD" w:rsidRDefault="00017DBD" w:rsidP="00017DBD">
      <w:pPr>
        <w:pStyle w:val="PL"/>
        <w:rPr>
          <w:lang w:val="en-US"/>
        </w:rPr>
      </w:pPr>
      <w:r>
        <w:rPr>
          <w:lang w:val="en-US"/>
        </w:rPr>
        <w:t xml:space="preserve">        enum:</w:t>
      </w:r>
    </w:p>
    <w:p w14:paraId="73853BFA" w14:textId="77777777" w:rsidR="00017DBD" w:rsidRDefault="00017DBD" w:rsidP="00017DBD">
      <w:pPr>
        <w:pStyle w:val="PL"/>
        <w:rPr>
          <w:lang w:val="en-US"/>
        </w:rPr>
      </w:pPr>
      <w:r>
        <w:rPr>
          <w:lang w:val="en-US"/>
        </w:rPr>
        <w:t xml:space="preserve">          - USER_PLANE</w:t>
      </w:r>
    </w:p>
    <w:p w14:paraId="595AE2B9" w14:textId="77777777" w:rsidR="00017DBD" w:rsidRDefault="00017DBD" w:rsidP="00017DBD">
      <w:pPr>
        <w:pStyle w:val="PL"/>
        <w:rPr>
          <w:lang w:val="en-US"/>
        </w:rPr>
      </w:pPr>
      <w:r>
        <w:rPr>
          <w:lang w:val="en-US"/>
        </w:rPr>
        <w:t xml:space="preserve">          - CONTROL_PLANE</w:t>
      </w:r>
    </w:p>
    <w:p w14:paraId="0EB8CB9F" w14:textId="77777777" w:rsidR="00017DBD" w:rsidRDefault="00017DBD" w:rsidP="00017DBD">
      <w:pPr>
        <w:pStyle w:val="PL"/>
        <w:rPr>
          <w:lang w:val="en-US"/>
        </w:rPr>
      </w:pPr>
      <w:r>
        <w:rPr>
          <w:lang w:val="en-US"/>
        </w:rPr>
        <w:t xml:space="preserve">          - USER_AND_CONTROL_PLANE</w:t>
      </w:r>
    </w:p>
    <w:p w14:paraId="62684244" w14:textId="77777777" w:rsidR="00017DBD" w:rsidRDefault="00017DBD" w:rsidP="00017DBD">
      <w:pPr>
        <w:pStyle w:val="PL"/>
        <w:rPr>
          <w:lang w:val="en-US"/>
        </w:rPr>
      </w:pPr>
      <w:r>
        <w:rPr>
          <w:lang w:val="en-US"/>
        </w:rPr>
        <w:t xml:space="preserve">      - type: string</w:t>
      </w:r>
    </w:p>
    <w:p w14:paraId="54C30AAF" w14:textId="77777777" w:rsidR="00017DBD" w:rsidRDefault="00017DBD" w:rsidP="00017DBD">
      <w:pPr>
        <w:pStyle w:val="PL"/>
        <w:rPr>
          <w:lang w:val="en-US"/>
        </w:rPr>
      </w:pPr>
      <w:r>
        <w:rPr>
          <w:lang w:val="en-US"/>
        </w:rPr>
        <w:t xml:space="preserve">        description: &gt;</w:t>
      </w:r>
    </w:p>
    <w:p w14:paraId="597DCF90" w14:textId="77777777" w:rsidR="00017DBD" w:rsidRDefault="00017DBD" w:rsidP="00017DBD">
      <w:pPr>
        <w:pStyle w:val="PL"/>
        <w:rPr>
          <w:lang w:val="en-US"/>
        </w:rPr>
      </w:pPr>
      <w:r>
        <w:rPr>
          <w:lang w:val="en-US"/>
        </w:rPr>
        <w:t xml:space="preserve">          This string provides forward-compatibility with future</w:t>
      </w:r>
    </w:p>
    <w:p w14:paraId="4A90A80B" w14:textId="77777777" w:rsidR="00017DBD" w:rsidRDefault="00017DBD" w:rsidP="00017DBD">
      <w:pPr>
        <w:pStyle w:val="PL"/>
        <w:rPr>
          <w:lang w:val="en-US"/>
        </w:rPr>
      </w:pPr>
      <w:r>
        <w:rPr>
          <w:lang w:val="en-US"/>
        </w:rPr>
        <w:t xml:space="preserve">          extensions to the enumeration but is not used to encode</w:t>
      </w:r>
    </w:p>
    <w:p w14:paraId="2A8B9AF2" w14:textId="77777777" w:rsidR="00017DBD" w:rsidRDefault="00017DBD" w:rsidP="00017DBD">
      <w:pPr>
        <w:pStyle w:val="PL"/>
        <w:rPr>
          <w:lang w:val="en-US"/>
        </w:rPr>
      </w:pPr>
      <w:r>
        <w:rPr>
          <w:lang w:val="en-US"/>
        </w:rPr>
        <w:t xml:space="preserve">          content defined in the present version of this API.</w:t>
      </w:r>
    </w:p>
    <w:p w14:paraId="48C3ED70" w14:textId="77777777" w:rsidR="00017DBD" w:rsidRDefault="00017DBD" w:rsidP="00017DBD">
      <w:pPr>
        <w:pStyle w:val="PL"/>
        <w:rPr>
          <w:lang w:val="en-US"/>
        </w:rPr>
      </w:pPr>
      <w:r>
        <w:rPr>
          <w:lang w:val="en-US"/>
        </w:rPr>
        <w:t xml:space="preserve">      description: |</w:t>
      </w:r>
    </w:p>
    <w:p w14:paraId="1F78AC05" w14:textId="77777777" w:rsidR="00017DBD" w:rsidRDefault="00017DBD" w:rsidP="00017DBD">
      <w:pPr>
        <w:pStyle w:val="PL"/>
        <w:rPr>
          <w:lang w:val="en-US"/>
        </w:rPr>
      </w:pPr>
      <w:r>
        <w:rPr>
          <w:lang w:val="en-US"/>
        </w:rPr>
        <w:t xml:space="preserve">        </w:t>
      </w:r>
      <w:r>
        <w:rPr>
          <w:lang w:eastAsia="zh-CN"/>
        </w:rPr>
        <w:t xml:space="preserve">Indicates the congestion analytics type.  </w:t>
      </w:r>
    </w:p>
    <w:p w14:paraId="736BF67C" w14:textId="77777777" w:rsidR="00017DBD" w:rsidRDefault="00017DBD" w:rsidP="00017DBD">
      <w:pPr>
        <w:pStyle w:val="PL"/>
        <w:rPr>
          <w:lang w:val="en-US"/>
        </w:rPr>
      </w:pPr>
      <w:r>
        <w:rPr>
          <w:lang w:val="en-US"/>
        </w:rPr>
        <w:t xml:space="preserve">        Possible values are:</w:t>
      </w:r>
    </w:p>
    <w:p w14:paraId="0FDBD582" w14:textId="77777777" w:rsidR="00017DBD" w:rsidRDefault="00017DBD" w:rsidP="00017DBD">
      <w:pPr>
        <w:pStyle w:val="PL"/>
        <w:rPr>
          <w:lang w:val="en-US"/>
        </w:rPr>
      </w:pPr>
      <w:r>
        <w:rPr>
          <w:lang w:val="en-US"/>
        </w:rPr>
        <w:t xml:space="preserve">        - USER_PLANE: The congestion analytics type is User Plane.</w:t>
      </w:r>
    </w:p>
    <w:p w14:paraId="7F9A8369" w14:textId="77777777" w:rsidR="00017DBD" w:rsidRDefault="00017DBD" w:rsidP="00017DBD">
      <w:pPr>
        <w:pStyle w:val="PL"/>
        <w:rPr>
          <w:lang w:val="en-US"/>
        </w:rPr>
      </w:pPr>
      <w:r>
        <w:rPr>
          <w:lang w:val="en-US"/>
        </w:rPr>
        <w:t xml:space="preserve">        - CONTROL_PLANE: The congestion analytics type is Control Plane.</w:t>
      </w:r>
    </w:p>
    <w:p w14:paraId="65B05345" w14:textId="77777777" w:rsidR="00017DBD" w:rsidRDefault="00017DBD" w:rsidP="00017DBD">
      <w:pPr>
        <w:pStyle w:val="PL"/>
        <w:rPr>
          <w:lang w:val="en-US"/>
        </w:rPr>
      </w:pPr>
      <w:r>
        <w:rPr>
          <w:lang w:val="en-US"/>
        </w:rPr>
        <w:t xml:space="preserve">        - USER_AND_CONTROL_PLANE: The congestion analytics type is User Plane and Control Plane.</w:t>
      </w:r>
    </w:p>
    <w:p w14:paraId="38776F49" w14:textId="77777777" w:rsidR="00017DBD" w:rsidRDefault="00017DBD" w:rsidP="00017DBD">
      <w:pPr>
        <w:pStyle w:val="PL"/>
        <w:rPr>
          <w:lang w:val="en-US"/>
        </w:rPr>
      </w:pPr>
    </w:p>
    <w:p w14:paraId="58F5089A" w14:textId="77777777" w:rsidR="00017DBD" w:rsidRDefault="00017DBD" w:rsidP="00017DBD">
      <w:pPr>
        <w:pStyle w:val="PL"/>
        <w:rPr>
          <w:lang w:val="en-US"/>
        </w:rPr>
      </w:pPr>
      <w:r>
        <w:rPr>
          <w:lang w:val="en-US"/>
        </w:rPr>
        <w:t xml:space="preserve">    ExceptionId:</w:t>
      </w:r>
    </w:p>
    <w:p w14:paraId="4B57E7EB" w14:textId="77777777" w:rsidR="00017DBD" w:rsidRDefault="00017DBD" w:rsidP="00017DBD">
      <w:pPr>
        <w:pStyle w:val="PL"/>
        <w:rPr>
          <w:lang w:val="en-US"/>
        </w:rPr>
      </w:pPr>
      <w:r>
        <w:rPr>
          <w:lang w:val="en-US"/>
        </w:rPr>
        <w:t xml:space="preserve">      anyOf:</w:t>
      </w:r>
    </w:p>
    <w:p w14:paraId="0668F266" w14:textId="77777777" w:rsidR="00017DBD" w:rsidRDefault="00017DBD" w:rsidP="00017DBD">
      <w:pPr>
        <w:pStyle w:val="PL"/>
        <w:rPr>
          <w:lang w:val="en-US"/>
        </w:rPr>
      </w:pPr>
      <w:r>
        <w:rPr>
          <w:lang w:val="en-US"/>
        </w:rPr>
        <w:t xml:space="preserve">      - type: string</w:t>
      </w:r>
    </w:p>
    <w:p w14:paraId="0327E63C" w14:textId="77777777" w:rsidR="00017DBD" w:rsidRDefault="00017DBD" w:rsidP="00017DBD">
      <w:pPr>
        <w:pStyle w:val="PL"/>
        <w:rPr>
          <w:lang w:val="en-US"/>
        </w:rPr>
      </w:pPr>
      <w:r>
        <w:rPr>
          <w:lang w:val="en-US"/>
        </w:rPr>
        <w:t xml:space="preserve">        enum:</w:t>
      </w:r>
    </w:p>
    <w:p w14:paraId="2CB84199" w14:textId="77777777" w:rsidR="00017DBD" w:rsidRDefault="00017DBD" w:rsidP="00017DBD">
      <w:pPr>
        <w:pStyle w:val="PL"/>
        <w:rPr>
          <w:lang w:val="en-US"/>
        </w:rPr>
      </w:pPr>
      <w:r>
        <w:rPr>
          <w:lang w:val="en-US"/>
        </w:rPr>
        <w:t xml:space="preserve">          - UNEXPECTED_UE_LOCATION</w:t>
      </w:r>
    </w:p>
    <w:p w14:paraId="33B94E19" w14:textId="77777777" w:rsidR="00017DBD" w:rsidRDefault="00017DBD" w:rsidP="00017DBD">
      <w:pPr>
        <w:pStyle w:val="PL"/>
        <w:rPr>
          <w:lang w:val="en-US"/>
        </w:rPr>
      </w:pPr>
      <w:r>
        <w:rPr>
          <w:lang w:val="en-US"/>
        </w:rPr>
        <w:t xml:space="preserve">          - UNEXPECTED_LONG_LIVE_FLOW</w:t>
      </w:r>
    </w:p>
    <w:p w14:paraId="66F5D272" w14:textId="77777777" w:rsidR="00017DBD" w:rsidRDefault="00017DBD" w:rsidP="00017DBD">
      <w:pPr>
        <w:pStyle w:val="PL"/>
        <w:rPr>
          <w:lang w:val="en-US"/>
        </w:rPr>
      </w:pPr>
      <w:r>
        <w:rPr>
          <w:lang w:val="en-US"/>
        </w:rPr>
        <w:t xml:space="preserve">          - UNEXPECTED_LARGE_RATE_FLOW</w:t>
      </w:r>
    </w:p>
    <w:p w14:paraId="7F97568C" w14:textId="77777777" w:rsidR="00017DBD" w:rsidRDefault="00017DBD" w:rsidP="00017DBD">
      <w:pPr>
        <w:pStyle w:val="PL"/>
        <w:rPr>
          <w:lang w:val="en-US"/>
        </w:rPr>
      </w:pPr>
      <w:r>
        <w:rPr>
          <w:lang w:val="en-US"/>
        </w:rPr>
        <w:t xml:space="preserve">          - UNEXPECTED_WAKEUP</w:t>
      </w:r>
    </w:p>
    <w:p w14:paraId="6BE031B7" w14:textId="77777777" w:rsidR="00017DBD" w:rsidRDefault="00017DBD" w:rsidP="00017DBD">
      <w:pPr>
        <w:pStyle w:val="PL"/>
        <w:rPr>
          <w:lang w:val="en-US"/>
        </w:rPr>
      </w:pPr>
      <w:r>
        <w:rPr>
          <w:lang w:val="en-US"/>
        </w:rPr>
        <w:t xml:space="preserve">          - SUSPICION_OF_DDOS_ATTACK</w:t>
      </w:r>
    </w:p>
    <w:p w14:paraId="12E0393C" w14:textId="77777777" w:rsidR="00017DBD" w:rsidRDefault="00017DBD" w:rsidP="00017DBD">
      <w:pPr>
        <w:pStyle w:val="PL"/>
        <w:rPr>
          <w:lang w:val="en-US"/>
        </w:rPr>
      </w:pPr>
      <w:r>
        <w:rPr>
          <w:lang w:val="en-US"/>
        </w:rPr>
        <w:t xml:space="preserve">          - WRONG_DESTINATION_ADDRESS</w:t>
      </w:r>
    </w:p>
    <w:p w14:paraId="3F008119" w14:textId="77777777" w:rsidR="00017DBD" w:rsidRDefault="00017DBD" w:rsidP="00017DBD">
      <w:pPr>
        <w:pStyle w:val="PL"/>
        <w:rPr>
          <w:lang w:val="en-US"/>
        </w:rPr>
      </w:pPr>
      <w:r>
        <w:rPr>
          <w:lang w:val="en-US"/>
        </w:rPr>
        <w:t xml:space="preserve">          - TOO_FREQUENT_SERVICE_ACCESS</w:t>
      </w:r>
    </w:p>
    <w:p w14:paraId="11656ECE" w14:textId="77777777" w:rsidR="00017DBD" w:rsidRDefault="00017DBD" w:rsidP="00017DBD">
      <w:pPr>
        <w:pStyle w:val="PL"/>
        <w:rPr>
          <w:lang w:val="en-US"/>
        </w:rPr>
      </w:pPr>
      <w:r>
        <w:rPr>
          <w:lang w:val="en-US"/>
        </w:rPr>
        <w:t xml:space="preserve">          - UNEXPECTED_RADIO_LINK_FAILURES</w:t>
      </w:r>
    </w:p>
    <w:p w14:paraId="7B589CB0" w14:textId="77777777" w:rsidR="00017DBD" w:rsidRDefault="00017DBD" w:rsidP="00017DBD">
      <w:pPr>
        <w:pStyle w:val="PL"/>
        <w:rPr>
          <w:lang w:val="en-US"/>
        </w:rPr>
      </w:pPr>
      <w:r>
        <w:rPr>
          <w:lang w:val="en-US"/>
        </w:rPr>
        <w:t xml:space="preserve">          - PING_PONG_ACROSS_CELLS</w:t>
      </w:r>
    </w:p>
    <w:p w14:paraId="11801390" w14:textId="77777777" w:rsidR="00017DBD" w:rsidRDefault="00017DBD" w:rsidP="00017DBD">
      <w:pPr>
        <w:pStyle w:val="PL"/>
        <w:rPr>
          <w:lang w:val="en-US"/>
        </w:rPr>
      </w:pPr>
      <w:r>
        <w:rPr>
          <w:lang w:val="en-US"/>
        </w:rPr>
        <w:t xml:space="preserve">      - type: string</w:t>
      </w:r>
    </w:p>
    <w:p w14:paraId="797B2618" w14:textId="77777777" w:rsidR="00017DBD" w:rsidRDefault="00017DBD" w:rsidP="00017DBD">
      <w:pPr>
        <w:pStyle w:val="PL"/>
        <w:rPr>
          <w:lang w:val="en-US"/>
        </w:rPr>
      </w:pPr>
      <w:r>
        <w:rPr>
          <w:lang w:val="en-US"/>
        </w:rPr>
        <w:t xml:space="preserve">        description: &gt;</w:t>
      </w:r>
    </w:p>
    <w:p w14:paraId="04715C0F" w14:textId="77777777" w:rsidR="00017DBD" w:rsidRDefault="00017DBD" w:rsidP="00017DBD">
      <w:pPr>
        <w:pStyle w:val="PL"/>
        <w:rPr>
          <w:lang w:val="en-US"/>
        </w:rPr>
      </w:pPr>
      <w:r>
        <w:rPr>
          <w:lang w:val="en-US"/>
        </w:rPr>
        <w:t xml:space="preserve">          This string provides forward-compatibility with future</w:t>
      </w:r>
    </w:p>
    <w:p w14:paraId="0BE57050" w14:textId="77777777" w:rsidR="00017DBD" w:rsidRDefault="00017DBD" w:rsidP="00017DBD">
      <w:pPr>
        <w:pStyle w:val="PL"/>
        <w:rPr>
          <w:lang w:val="en-US"/>
        </w:rPr>
      </w:pPr>
      <w:r>
        <w:rPr>
          <w:lang w:val="en-US"/>
        </w:rPr>
        <w:t xml:space="preserve">          extensions to the enumeration but is not used to encode</w:t>
      </w:r>
    </w:p>
    <w:p w14:paraId="7C125DC3" w14:textId="77777777" w:rsidR="00017DBD" w:rsidRDefault="00017DBD" w:rsidP="00017DBD">
      <w:pPr>
        <w:pStyle w:val="PL"/>
        <w:rPr>
          <w:lang w:val="en-US"/>
        </w:rPr>
      </w:pPr>
      <w:r>
        <w:rPr>
          <w:lang w:val="en-US"/>
        </w:rPr>
        <w:t xml:space="preserve">          content defined in the present version of this API.</w:t>
      </w:r>
    </w:p>
    <w:p w14:paraId="67A40496" w14:textId="77777777" w:rsidR="00017DBD" w:rsidRDefault="00017DBD" w:rsidP="00017DBD">
      <w:pPr>
        <w:pStyle w:val="PL"/>
        <w:rPr>
          <w:lang w:val="en-US"/>
        </w:rPr>
      </w:pPr>
      <w:r>
        <w:rPr>
          <w:lang w:val="en-US"/>
        </w:rPr>
        <w:t xml:space="preserve">      description: |</w:t>
      </w:r>
    </w:p>
    <w:p w14:paraId="1A50ED59" w14:textId="77777777" w:rsidR="00017DBD" w:rsidRDefault="00017DBD" w:rsidP="00017DBD">
      <w:pPr>
        <w:pStyle w:val="PL"/>
        <w:rPr>
          <w:lang w:val="en-US"/>
        </w:rPr>
      </w:pPr>
      <w:r>
        <w:rPr>
          <w:lang w:val="en-US"/>
        </w:rPr>
        <w:t xml:space="preserve">        </w:t>
      </w:r>
      <w:r>
        <w:rPr>
          <w:lang w:eastAsia="zh-CN"/>
        </w:rPr>
        <w:t xml:space="preserve">Describes the Exception Id.  </w:t>
      </w:r>
    </w:p>
    <w:p w14:paraId="2DAE36AA" w14:textId="77777777" w:rsidR="00017DBD" w:rsidRDefault="00017DBD" w:rsidP="00017DBD">
      <w:pPr>
        <w:pStyle w:val="PL"/>
        <w:rPr>
          <w:lang w:val="en-US"/>
        </w:rPr>
      </w:pPr>
      <w:r>
        <w:rPr>
          <w:lang w:val="en-US"/>
        </w:rPr>
        <w:t xml:space="preserve">        Possible values are:</w:t>
      </w:r>
    </w:p>
    <w:p w14:paraId="0F73EE9A" w14:textId="77777777" w:rsidR="00017DBD" w:rsidRDefault="00017DBD" w:rsidP="00017DBD">
      <w:pPr>
        <w:pStyle w:val="PL"/>
        <w:rPr>
          <w:lang w:val="en-US"/>
        </w:rPr>
      </w:pPr>
      <w:r>
        <w:rPr>
          <w:lang w:val="en-US"/>
        </w:rPr>
        <w:t xml:space="preserve">        - UNEXPECTED_UE_LOCATION: Unexpected UE location.</w:t>
      </w:r>
    </w:p>
    <w:p w14:paraId="6D95516D" w14:textId="77777777" w:rsidR="00017DBD" w:rsidRDefault="00017DBD" w:rsidP="00017DBD">
      <w:pPr>
        <w:pStyle w:val="PL"/>
        <w:rPr>
          <w:lang w:val="en-US"/>
        </w:rPr>
      </w:pPr>
      <w:r>
        <w:rPr>
          <w:lang w:val="en-US"/>
        </w:rPr>
        <w:t xml:space="preserve">        - UNEXPECTED_LONG_LIVE_FLOW: Unexpected long-live rate flows.</w:t>
      </w:r>
    </w:p>
    <w:p w14:paraId="1461A761" w14:textId="77777777" w:rsidR="00017DBD" w:rsidRDefault="00017DBD" w:rsidP="00017DBD">
      <w:pPr>
        <w:pStyle w:val="PL"/>
        <w:rPr>
          <w:lang w:val="en-US"/>
        </w:rPr>
      </w:pPr>
      <w:r>
        <w:rPr>
          <w:lang w:val="en-US"/>
        </w:rPr>
        <w:t xml:space="preserve">        - UNEXPECTED_LARGE_RATE_FLOW: Unexpected large rate flows.</w:t>
      </w:r>
    </w:p>
    <w:p w14:paraId="015EF38F" w14:textId="77777777" w:rsidR="00017DBD" w:rsidRDefault="00017DBD" w:rsidP="00017DBD">
      <w:pPr>
        <w:pStyle w:val="PL"/>
        <w:rPr>
          <w:lang w:val="en-US"/>
        </w:rPr>
      </w:pPr>
      <w:r>
        <w:rPr>
          <w:lang w:val="en-US"/>
        </w:rPr>
        <w:t xml:space="preserve">        - UNEXPECTED_WAKEUP: Unexpected wakeup.</w:t>
      </w:r>
    </w:p>
    <w:p w14:paraId="32B254B8" w14:textId="77777777" w:rsidR="00017DBD" w:rsidRDefault="00017DBD" w:rsidP="00017DBD">
      <w:pPr>
        <w:pStyle w:val="PL"/>
        <w:rPr>
          <w:lang w:val="en-US"/>
        </w:rPr>
      </w:pPr>
      <w:r>
        <w:rPr>
          <w:lang w:val="en-US"/>
        </w:rPr>
        <w:t xml:space="preserve">        - SUSPICION_OF_DDOS_ATTACK: Suspicion of DDoS attack.</w:t>
      </w:r>
    </w:p>
    <w:p w14:paraId="7E68F148" w14:textId="77777777" w:rsidR="00017DBD" w:rsidRDefault="00017DBD" w:rsidP="00017DBD">
      <w:pPr>
        <w:pStyle w:val="PL"/>
        <w:rPr>
          <w:lang w:val="en-US"/>
        </w:rPr>
      </w:pPr>
      <w:r>
        <w:rPr>
          <w:lang w:val="en-US"/>
        </w:rPr>
        <w:t xml:space="preserve">        - WRONG_DESTINATION_ADDRESS: Wrong destination address.</w:t>
      </w:r>
    </w:p>
    <w:p w14:paraId="1AFD45B7" w14:textId="77777777" w:rsidR="00017DBD" w:rsidRDefault="00017DBD" w:rsidP="00017DBD">
      <w:pPr>
        <w:pStyle w:val="PL"/>
        <w:rPr>
          <w:lang w:val="en-US"/>
        </w:rPr>
      </w:pPr>
      <w:r>
        <w:rPr>
          <w:lang w:val="en-US"/>
        </w:rPr>
        <w:t xml:space="preserve">        - TOO_FREQUENT_SERVICE_ACCESS: Too frequent Service Access.</w:t>
      </w:r>
    </w:p>
    <w:p w14:paraId="01684497" w14:textId="77777777" w:rsidR="00017DBD" w:rsidRDefault="00017DBD" w:rsidP="00017DBD">
      <w:pPr>
        <w:pStyle w:val="PL"/>
        <w:rPr>
          <w:lang w:val="en-US"/>
        </w:rPr>
      </w:pPr>
      <w:r>
        <w:rPr>
          <w:lang w:val="en-US"/>
        </w:rPr>
        <w:t xml:space="preserve">        - UNEXPECTED_RADIO_LINK_FAILURES: Unexpected radio link failures.</w:t>
      </w:r>
    </w:p>
    <w:p w14:paraId="181C16CC" w14:textId="77777777" w:rsidR="00017DBD" w:rsidRDefault="00017DBD" w:rsidP="00017DBD">
      <w:pPr>
        <w:pStyle w:val="PL"/>
        <w:rPr>
          <w:lang w:val="en-US"/>
        </w:rPr>
      </w:pPr>
      <w:r>
        <w:rPr>
          <w:lang w:val="en-US"/>
        </w:rPr>
        <w:t xml:space="preserve">        - PING_PONG_ACROSS_CELLS: Ping-ponging across neighbouring cells.</w:t>
      </w:r>
    </w:p>
    <w:p w14:paraId="08A33D99" w14:textId="77777777" w:rsidR="00017DBD" w:rsidRDefault="00017DBD" w:rsidP="00017DBD">
      <w:pPr>
        <w:pStyle w:val="PL"/>
        <w:rPr>
          <w:lang w:val="en-US"/>
        </w:rPr>
      </w:pPr>
    </w:p>
    <w:p w14:paraId="797EB902" w14:textId="77777777" w:rsidR="00017DBD" w:rsidRDefault="00017DBD" w:rsidP="00017DBD">
      <w:pPr>
        <w:pStyle w:val="PL"/>
        <w:rPr>
          <w:lang w:val="en-US"/>
        </w:rPr>
      </w:pPr>
      <w:r>
        <w:rPr>
          <w:lang w:val="en-US"/>
        </w:rPr>
        <w:t xml:space="preserve">    ExceptionTrend:</w:t>
      </w:r>
    </w:p>
    <w:p w14:paraId="0D8C808C" w14:textId="77777777" w:rsidR="00017DBD" w:rsidRDefault="00017DBD" w:rsidP="00017DBD">
      <w:pPr>
        <w:pStyle w:val="PL"/>
        <w:rPr>
          <w:lang w:val="en-US"/>
        </w:rPr>
      </w:pPr>
      <w:r>
        <w:rPr>
          <w:lang w:val="en-US"/>
        </w:rPr>
        <w:t xml:space="preserve">      anyOf:</w:t>
      </w:r>
    </w:p>
    <w:p w14:paraId="622C2BA3" w14:textId="77777777" w:rsidR="00017DBD" w:rsidRDefault="00017DBD" w:rsidP="00017DBD">
      <w:pPr>
        <w:pStyle w:val="PL"/>
        <w:rPr>
          <w:lang w:val="en-US"/>
        </w:rPr>
      </w:pPr>
      <w:r>
        <w:rPr>
          <w:lang w:val="en-US"/>
        </w:rPr>
        <w:t xml:space="preserve">      - type: string</w:t>
      </w:r>
    </w:p>
    <w:p w14:paraId="5392EF92" w14:textId="77777777" w:rsidR="00017DBD" w:rsidRDefault="00017DBD" w:rsidP="00017DBD">
      <w:pPr>
        <w:pStyle w:val="PL"/>
        <w:rPr>
          <w:lang w:val="en-US"/>
        </w:rPr>
      </w:pPr>
      <w:r>
        <w:rPr>
          <w:lang w:val="en-US"/>
        </w:rPr>
        <w:t xml:space="preserve">        enum:</w:t>
      </w:r>
    </w:p>
    <w:p w14:paraId="46FD8855" w14:textId="77777777" w:rsidR="00017DBD" w:rsidRDefault="00017DBD" w:rsidP="00017DBD">
      <w:pPr>
        <w:pStyle w:val="PL"/>
        <w:rPr>
          <w:lang w:val="en-US"/>
        </w:rPr>
      </w:pPr>
      <w:r>
        <w:rPr>
          <w:lang w:val="en-US"/>
        </w:rPr>
        <w:t xml:space="preserve">          - UP</w:t>
      </w:r>
    </w:p>
    <w:p w14:paraId="07640BFC" w14:textId="77777777" w:rsidR="00017DBD" w:rsidRDefault="00017DBD" w:rsidP="00017DBD">
      <w:pPr>
        <w:pStyle w:val="PL"/>
        <w:rPr>
          <w:lang w:val="en-US"/>
        </w:rPr>
      </w:pPr>
      <w:r>
        <w:rPr>
          <w:lang w:val="en-US"/>
        </w:rPr>
        <w:t xml:space="preserve">          - DOWN</w:t>
      </w:r>
    </w:p>
    <w:p w14:paraId="242C73A0" w14:textId="77777777" w:rsidR="00017DBD" w:rsidRDefault="00017DBD" w:rsidP="00017DBD">
      <w:pPr>
        <w:pStyle w:val="PL"/>
        <w:rPr>
          <w:lang w:val="en-US"/>
        </w:rPr>
      </w:pPr>
      <w:r>
        <w:rPr>
          <w:lang w:val="en-US"/>
        </w:rPr>
        <w:t xml:space="preserve">          - UNKNOW</w:t>
      </w:r>
    </w:p>
    <w:p w14:paraId="585C99FD" w14:textId="77777777" w:rsidR="00017DBD" w:rsidRDefault="00017DBD" w:rsidP="00017DBD">
      <w:pPr>
        <w:pStyle w:val="PL"/>
        <w:rPr>
          <w:lang w:val="en-US"/>
        </w:rPr>
      </w:pPr>
      <w:r>
        <w:rPr>
          <w:lang w:val="en-US"/>
        </w:rPr>
        <w:t xml:space="preserve">          - STABLE</w:t>
      </w:r>
    </w:p>
    <w:p w14:paraId="738C6915" w14:textId="77777777" w:rsidR="00017DBD" w:rsidRDefault="00017DBD" w:rsidP="00017DBD">
      <w:pPr>
        <w:pStyle w:val="PL"/>
        <w:rPr>
          <w:lang w:val="en-US"/>
        </w:rPr>
      </w:pPr>
      <w:r>
        <w:rPr>
          <w:lang w:val="en-US"/>
        </w:rPr>
        <w:t xml:space="preserve">      - type: string</w:t>
      </w:r>
    </w:p>
    <w:p w14:paraId="6CA8333A" w14:textId="77777777" w:rsidR="00017DBD" w:rsidRDefault="00017DBD" w:rsidP="00017DBD">
      <w:pPr>
        <w:pStyle w:val="PL"/>
        <w:rPr>
          <w:lang w:val="en-US"/>
        </w:rPr>
      </w:pPr>
      <w:r>
        <w:rPr>
          <w:lang w:val="en-US"/>
        </w:rPr>
        <w:t xml:space="preserve">        description: &gt;</w:t>
      </w:r>
    </w:p>
    <w:p w14:paraId="0BC227CB" w14:textId="77777777" w:rsidR="00017DBD" w:rsidRDefault="00017DBD" w:rsidP="00017DBD">
      <w:pPr>
        <w:pStyle w:val="PL"/>
        <w:rPr>
          <w:lang w:val="en-US"/>
        </w:rPr>
      </w:pPr>
      <w:r>
        <w:rPr>
          <w:lang w:val="en-US"/>
        </w:rPr>
        <w:t xml:space="preserve">          This string provides forward-compatibility with future</w:t>
      </w:r>
    </w:p>
    <w:p w14:paraId="327D43A1" w14:textId="77777777" w:rsidR="00017DBD" w:rsidRDefault="00017DBD" w:rsidP="00017DBD">
      <w:pPr>
        <w:pStyle w:val="PL"/>
        <w:rPr>
          <w:lang w:val="en-US"/>
        </w:rPr>
      </w:pPr>
      <w:r>
        <w:rPr>
          <w:lang w:val="en-US"/>
        </w:rPr>
        <w:t xml:space="preserve">          extensions to the enumeration but is not used to encode</w:t>
      </w:r>
    </w:p>
    <w:p w14:paraId="0A9849C3" w14:textId="77777777" w:rsidR="00017DBD" w:rsidRDefault="00017DBD" w:rsidP="00017DBD">
      <w:pPr>
        <w:pStyle w:val="PL"/>
        <w:rPr>
          <w:lang w:val="en-US"/>
        </w:rPr>
      </w:pPr>
      <w:r>
        <w:rPr>
          <w:lang w:val="en-US"/>
        </w:rPr>
        <w:t xml:space="preserve">          content defined in the present version of this API.</w:t>
      </w:r>
    </w:p>
    <w:p w14:paraId="0F528241" w14:textId="77777777" w:rsidR="00017DBD" w:rsidRDefault="00017DBD" w:rsidP="00017DBD">
      <w:pPr>
        <w:pStyle w:val="PL"/>
        <w:rPr>
          <w:lang w:val="en-US"/>
        </w:rPr>
      </w:pPr>
      <w:r>
        <w:rPr>
          <w:lang w:val="en-US"/>
        </w:rPr>
        <w:t xml:space="preserve">      description: |</w:t>
      </w:r>
    </w:p>
    <w:p w14:paraId="6B5BA4DE" w14:textId="77777777" w:rsidR="00017DBD" w:rsidRDefault="00017DBD" w:rsidP="00017DBD">
      <w:pPr>
        <w:pStyle w:val="PL"/>
        <w:rPr>
          <w:lang w:val="en-US"/>
        </w:rPr>
      </w:pPr>
      <w:r>
        <w:rPr>
          <w:lang w:val="en-US"/>
        </w:rPr>
        <w:t xml:space="preserve">        </w:t>
      </w:r>
      <w:r>
        <w:rPr>
          <w:lang w:eastAsia="zh-CN"/>
        </w:rPr>
        <w:t xml:space="preserve">Represents the Exception Trend.  </w:t>
      </w:r>
    </w:p>
    <w:p w14:paraId="35D0CDC3" w14:textId="77777777" w:rsidR="00017DBD" w:rsidRDefault="00017DBD" w:rsidP="00017DBD">
      <w:pPr>
        <w:pStyle w:val="PL"/>
        <w:rPr>
          <w:lang w:val="en-US"/>
        </w:rPr>
      </w:pPr>
      <w:r>
        <w:rPr>
          <w:lang w:val="en-US"/>
        </w:rPr>
        <w:t xml:space="preserve">        Possible values are:</w:t>
      </w:r>
    </w:p>
    <w:p w14:paraId="26728816" w14:textId="77777777" w:rsidR="00017DBD" w:rsidRDefault="00017DBD" w:rsidP="00017DBD">
      <w:pPr>
        <w:pStyle w:val="PL"/>
        <w:rPr>
          <w:lang w:val="en-US"/>
        </w:rPr>
      </w:pPr>
      <w:r>
        <w:rPr>
          <w:lang w:val="en-US"/>
        </w:rPr>
        <w:t xml:space="preserve">        - UP: Up trend of the exception level.</w:t>
      </w:r>
    </w:p>
    <w:p w14:paraId="12DB6A18" w14:textId="77777777" w:rsidR="00017DBD" w:rsidRDefault="00017DBD" w:rsidP="00017DBD">
      <w:pPr>
        <w:pStyle w:val="PL"/>
        <w:rPr>
          <w:lang w:val="en-US"/>
        </w:rPr>
      </w:pPr>
      <w:r>
        <w:rPr>
          <w:lang w:val="en-US"/>
        </w:rPr>
        <w:t xml:space="preserve">        - DOWN: Down trend of the exception level.</w:t>
      </w:r>
    </w:p>
    <w:p w14:paraId="0681D3BE" w14:textId="77777777" w:rsidR="00017DBD" w:rsidRDefault="00017DBD" w:rsidP="00017DBD">
      <w:pPr>
        <w:pStyle w:val="PL"/>
        <w:rPr>
          <w:lang w:val="en-US"/>
        </w:rPr>
      </w:pPr>
      <w:r>
        <w:rPr>
          <w:lang w:val="en-US"/>
        </w:rPr>
        <w:t xml:space="preserve">        - UNKNOW: Unknown trend of the exception level.</w:t>
      </w:r>
    </w:p>
    <w:p w14:paraId="3DA4DC44" w14:textId="77777777" w:rsidR="00017DBD" w:rsidRDefault="00017DBD" w:rsidP="00017DBD">
      <w:pPr>
        <w:pStyle w:val="PL"/>
        <w:rPr>
          <w:lang w:val="en-US"/>
        </w:rPr>
      </w:pPr>
      <w:r>
        <w:rPr>
          <w:lang w:val="en-US"/>
        </w:rPr>
        <w:t xml:space="preserve">        - STABLE: Stable trend of the exception level.</w:t>
      </w:r>
    </w:p>
    <w:p w14:paraId="78A2F80A" w14:textId="77777777" w:rsidR="00017DBD" w:rsidRDefault="00017DBD" w:rsidP="00017DBD">
      <w:pPr>
        <w:pStyle w:val="PL"/>
        <w:rPr>
          <w:lang w:val="en-US"/>
        </w:rPr>
      </w:pPr>
    </w:p>
    <w:p w14:paraId="1F128195" w14:textId="77777777" w:rsidR="00017DBD" w:rsidRDefault="00017DBD" w:rsidP="00017DBD">
      <w:pPr>
        <w:pStyle w:val="PL"/>
        <w:rPr>
          <w:lang w:val="en-US"/>
        </w:rPr>
      </w:pPr>
      <w:r>
        <w:rPr>
          <w:lang w:val="en-US"/>
        </w:rPr>
        <w:t xml:space="preserve">    TimeUnit:</w:t>
      </w:r>
    </w:p>
    <w:p w14:paraId="240204FA" w14:textId="77777777" w:rsidR="00017DBD" w:rsidRDefault="00017DBD" w:rsidP="00017DBD">
      <w:pPr>
        <w:pStyle w:val="PL"/>
        <w:rPr>
          <w:lang w:val="en-US"/>
        </w:rPr>
      </w:pPr>
      <w:r>
        <w:rPr>
          <w:lang w:val="en-US"/>
        </w:rPr>
        <w:t xml:space="preserve">      anyOf:</w:t>
      </w:r>
    </w:p>
    <w:p w14:paraId="7C85A81C" w14:textId="77777777" w:rsidR="00017DBD" w:rsidRDefault="00017DBD" w:rsidP="00017DBD">
      <w:pPr>
        <w:pStyle w:val="PL"/>
        <w:rPr>
          <w:lang w:val="en-US"/>
        </w:rPr>
      </w:pPr>
      <w:r>
        <w:rPr>
          <w:lang w:val="en-US"/>
        </w:rPr>
        <w:t xml:space="preserve">      - type: string</w:t>
      </w:r>
    </w:p>
    <w:p w14:paraId="2E8F2A57" w14:textId="77777777" w:rsidR="00017DBD" w:rsidRDefault="00017DBD" w:rsidP="00017DBD">
      <w:pPr>
        <w:pStyle w:val="PL"/>
        <w:rPr>
          <w:lang w:val="en-US"/>
        </w:rPr>
      </w:pPr>
      <w:r>
        <w:rPr>
          <w:lang w:val="en-US"/>
        </w:rPr>
        <w:t xml:space="preserve">        enum:</w:t>
      </w:r>
    </w:p>
    <w:p w14:paraId="4558224C" w14:textId="77777777" w:rsidR="00017DBD" w:rsidRDefault="00017DBD" w:rsidP="00017DBD">
      <w:pPr>
        <w:pStyle w:val="PL"/>
        <w:rPr>
          <w:lang w:val="en-US"/>
        </w:rPr>
      </w:pPr>
      <w:r>
        <w:rPr>
          <w:lang w:val="en-US"/>
        </w:rPr>
        <w:t xml:space="preserve">          - MINUTE</w:t>
      </w:r>
    </w:p>
    <w:p w14:paraId="61289D84" w14:textId="77777777" w:rsidR="00017DBD" w:rsidRDefault="00017DBD" w:rsidP="00017DBD">
      <w:pPr>
        <w:pStyle w:val="PL"/>
        <w:rPr>
          <w:lang w:val="en-US"/>
        </w:rPr>
      </w:pPr>
      <w:r>
        <w:rPr>
          <w:lang w:val="en-US"/>
        </w:rPr>
        <w:t xml:space="preserve">          - HOUR</w:t>
      </w:r>
    </w:p>
    <w:p w14:paraId="6E2FBDF9" w14:textId="77777777" w:rsidR="00017DBD" w:rsidRDefault="00017DBD" w:rsidP="00017DBD">
      <w:pPr>
        <w:pStyle w:val="PL"/>
        <w:rPr>
          <w:lang w:val="en-US"/>
        </w:rPr>
      </w:pPr>
      <w:r>
        <w:rPr>
          <w:lang w:val="en-US"/>
        </w:rPr>
        <w:t xml:space="preserve">          - DAY</w:t>
      </w:r>
    </w:p>
    <w:p w14:paraId="3897DE50" w14:textId="77777777" w:rsidR="00017DBD" w:rsidRDefault="00017DBD" w:rsidP="00017DBD">
      <w:pPr>
        <w:pStyle w:val="PL"/>
        <w:rPr>
          <w:lang w:val="en-US"/>
        </w:rPr>
      </w:pPr>
      <w:r>
        <w:rPr>
          <w:lang w:val="en-US"/>
        </w:rPr>
        <w:lastRenderedPageBreak/>
        <w:t xml:space="preserve">      - type: string</w:t>
      </w:r>
    </w:p>
    <w:p w14:paraId="3538696C" w14:textId="77777777" w:rsidR="00017DBD" w:rsidRDefault="00017DBD" w:rsidP="00017DBD">
      <w:pPr>
        <w:pStyle w:val="PL"/>
        <w:rPr>
          <w:lang w:val="en-US"/>
        </w:rPr>
      </w:pPr>
      <w:r>
        <w:rPr>
          <w:lang w:val="en-US"/>
        </w:rPr>
        <w:t xml:space="preserve">        description: &gt;</w:t>
      </w:r>
    </w:p>
    <w:p w14:paraId="50311D37" w14:textId="77777777" w:rsidR="00017DBD" w:rsidRDefault="00017DBD" w:rsidP="00017DBD">
      <w:pPr>
        <w:pStyle w:val="PL"/>
        <w:rPr>
          <w:lang w:val="en-US"/>
        </w:rPr>
      </w:pPr>
      <w:r>
        <w:rPr>
          <w:lang w:val="en-US"/>
        </w:rPr>
        <w:t xml:space="preserve">          This string provides forward-compatibility with future</w:t>
      </w:r>
    </w:p>
    <w:p w14:paraId="073A9DAD" w14:textId="77777777" w:rsidR="00017DBD" w:rsidRDefault="00017DBD" w:rsidP="00017DBD">
      <w:pPr>
        <w:pStyle w:val="PL"/>
        <w:rPr>
          <w:lang w:val="en-US"/>
        </w:rPr>
      </w:pPr>
      <w:r>
        <w:rPr>
          <w:lang w:val="en-US"/>
        </w:rPr>
        <w:t xml:space="preserve">          extensions to the enumeration but is not used to encode</w:t>
      </w:r>
    </w:p>
    <w:p w14:paraId="6EBFAF64" w14:textId="77777777" w:rsidR="00017DBD" w:rsidRDefault="00017DBD" w:rsidP="00017DBD">
      <w:pPr>
        <w:pStyle w:val="PL"/>
        <w:rPr>
          <w:lang w:val="en-US"/>
        </w:rPr>
      </w:pPr>
      <w:r>
        <w:rPr>
          <w:lang w:val="en-US"/>
        </w:rPr>
        <w:t xml:space="preserve">          content defined in the present version of this API.</w:t>
      </w:r>
    </w:p>
    <w:p w14:paraId="4AB87C59" w14:textId="77777777" w:rsidR="00017DBD" w:rsidRDefault="00017DBD" w:rsidP="00017DBD">
      <w:pPr>
        <w:pStyle w:val="PL"/>
        <w:rPr>
          <w:lang w:val="en-US"/>
        </w:rPr>
      </w:pPr>
      <w:r>
        <w:rPr>
          <w:lang w:val="en-US"/>
        </w:rPr>
        <w:t xml:space="preserve">      description: |</w:t>
      </w:r>
    </w:p>
    <w:p w14:paraId="22874743" w14:textId="77777777" w:rsidR="00017DBD" w:rsidRDefault="00017DBD" w:rsidP="00017DBD">
      <w:pPr>
        <w:pStyle w:val="PL"/>
        <w:rPr>
          <w:lang w:val="en-US"/>
        </w:rPr>
      </w:pPr>
      <w:r>
        <w:rPr>
          <w:lang w:val="en-US"/>
        </w:rPr>
        <w:t xml:space="preserve">        </w:t>
      </w:r>
      <w:r>
        <w:rPr>
          <w:lang w:eastAsia="zh-CN"/>
        </w:rPr>
        <w:t xml:space="preserve">Represents the unit for the session active time.  </w:t>
      </w:r>
    </w:p>
    <w:p w14:paraId="3AC5A284" w14:textId="77777777" w:rsidR="00017DBD" w:rsidRDefault="00017DBD" w:rsidP="00017DBD">
      <w:pPr>
        <w:pStyle w:val="PL"/>
        <w:rPr>
          <w:lang w:val="en-US"/>
        </w:rPr>
      </w:pPr>
      <w:r>
        <w:rPr>
          <w:lang w:val="en-US"/>
        </w:rPr>
        <w:t xml:space="preserve">        Possible values are:</w:t>
      </w:r>
    </w:p>
    <w:p w14:paraId="4AF87F3D" w14:textId="77777777" w:rsidR="00017DBD" w:rsidRDefault="00017DBD" w:rsidP="00017DBD">
      <w:pPr>
        <w:pStyle w:val="PL"/>
        <w:rPr>
          <w:lang w:val="en-US"/>
        </w:rPr>
      </w:pPr>
      <w:r>
        <w:rPr>
          <w:lang w:val="en-US"/>
        </w:rPr>
        <w:t xml:space="preserve">        - MINUTE: Time unit is per minute.</w:t>
      </w:r>
    </w:p>
    <w:p w14:paraId="3A362678" w14:textId="77777777" w:rsidR="00017DBD" w:rsidRDefault="00017DBD" w:rsidP="00017DBD">
      <w:pPr>
        <w:pStyle w:val="PL"/>
        <w:rPr>
          <w:lang w:val="en-US"/>
        </w:rPr>
      </w:pPr>
      <w:r>
        <w:rPr>
          <w:lang w:val="en-US"/>
        </w:rPr>
        <w:t xml:space="preserve">        - HOUR: Time unit is per hour.</w:t>
      </w:r>
    </w:p>
    <w:p w14:paraId="4A6EA53B" w14:textId="77777777" w:rsidR="00017DBD" w:rsidRDefault="00017DBD" w:rsidP="00017DBD">
      <w:pPr>
        <w:pStyle w:val="PL"/>
        <w:rPr>
          <w:lang w:val="en-US"/>
        </w:rPr>
      </w:pPr>
      <w:r>
        <w:rPr>
          <w:lang w:val="en-US"/>
        </w:rPr>
        <w:t xml:space="preserve">        - DAY: Time unit is per day.</w:t>
      </w:r>
    </w:p>
    <w:p w14:paraId="11C5A7E5" w14:textId="77777777" w:rsidR="00017DBD" w:rsidRDefault="00017DBD" w:rsidP="00017DBD">
      <w:pPr>
        <w:pStyle w:val="PL"/>
        <w:rPr>
          <w:lang w:val="en-US"/>
        </w:rPr>
      </w:pPr>
    </w:p>
    <w:p w14:paraId="66C6BF66" w14:textId="77777777" w:rsidR="00017DBD" w:rsidRDefault="00017DBD" w:rsidP="00017DBD">
      <w:pPr>
        <w:pStyle w:val="PL"/>
        <w:rPr>
          <w:lang w:val="en-US"/>
        </w:rPr>
      </w:pPr>
      <w:r>
        <w:rPr>
          <w:lang w:val="en-US"/>
        </w:rPr>
        <w:t xml:space="preserve">    NetworkPerfType:</w:t>
      </w:r>
    </w:p>
    <w:p w14:paraId="71A9A9A2" w14:textId="77777777" w:rsidR="00017DBD" w:rsidRDefault="00017DBD" w:rsidP="00017DBD">
      <w:pPr>
        <w:pStyle w:val="PL"/>
        <w:rPr>
          <w:lang w:val="en-US"/>
        </w:rPr>
      </w:pPr>
      <w:r>
        <w:rPr>
          <w:lang w:val="en-US"/>
        </w:rPr>
        <w:t xml:space="preserve">      anyOf:</w:t>
      </w:r>
    </w:p>
    <w:p w14:paraId="14DD962E" w14:textId="77777777" w:rsidR="00017DBD" w:rsidRDefault="00017DBD" w:rsidP="00017DBD">
      <w:pPr>
        <w:pStyle w:val="PL"/>
        <w:rPr>
          <w:lang w:val="en-US"/>
        </w:rPr>
      </w:pPr>
      <w:r>
        <w:rPr>
          <w:lang w:val="en-US"/>
        </w:rPr>
        <w:t xml:space="preserve">      - type: string</w:t>
      </w:r>
    </w:p>
    <w:p w14:paraId="13D70C99" w14:textId="77777777" w:rsidR="00017DBD" w:rsidRDefault="00017DBD" w:rsidP="00017DBD">
      <w:pPr>
        <w:pStyle w:val="PL"/>
        <w:rPr>
          <w:lang w:val="en-US"/>
        </w:rPr>
      </w:pPr>
      <w:r>
        <w:rPr>
          <w:lang w:val="en-US"/>
        </w:rPr>
        <w:t xml:space="preserve">        enum:</w:t>
      </w:r>
    </w:p>
    <w:p w14:paraId="3C0B11AA" w14:textId="77777777" w:rsidR="00017DBD" w:rsidRDefault="00017DBD" w:rsidP="00017DBD">
      <w:pPr>
        <w:pStyle w:val="PL"/>
        <w:rPr>
          <w:lang w:val="en-US"/>
        </w:rPr>
      </w:pPr>
      <w:r>
        <w:rPr>
          <w:lang w:val="en-US"/>
        </w:rPr>
        <w:t xml:space="preserve">          - GNB_ACTIVE_RATIO</w:t>
      </w:r>
    </w:p>
    <w:p w14:paraId="0FB1768F" w14:textId="77777777" w:rsidR="00017DBD" w:rsidRDefault="00017DBD" w:rsidP="00017DBD">
      <w:pPr>
        <w:pStyle w:val="PL"/>
        <w:rPr>
          <w:lang w:val="en-US"/>
        </w:rPr>
      </w:pPr>
      <w:r>
        <w:rPr>
          <w:lang w:val="en-US"/>
        </w:rPr>
        <w:t xml:space="preserve">          - GNB_COMPUTING_USAGE</w:t>
      </w:r>
    </w:p>
    <w:p w14:paraId="261E1096" w14:textId="77777777" w:rsidR="00017DBD" w:rsidRDefault="00017DBD" w:rsidP="00017DBD">
      <w:pPr>
        <w:pStyle w:val="PL"/>
        <w:rPr>
          <w:lang w:val="en-US"/>
        </w:rPr>
      </w:pPr>
      <w:r>
        <w:rPr>
          <w:lang w:val="en-US"/>
        </w:rPr>
        <w:t xml:space="preserve">          - GNB_MEMORY_USAGE</w:t>
      </w:r>
    </w:p>
    <w:p w14:paraId="6A6F0CA7" w14:textId="77777777" w:rsidR="00017DBD" w:rsidRDefault="00017DBD" w:rsidP="00017DBD">
      <w:pPr>
        <w:pStyle w:val="PL"/>
        <w:rPr>
          <w:lang w:val="en-US"/>
        </w:rPr>
      </w:pPr>
      <w:r>
        <w:rPr>
          <w:lang w:val="en-US"/>
        </w:rPr>
        <w:t xml:space="preserve">          - GNB_DISK_USAGE</w:t>
      </w:r>
    </w:p>
    <w:p w14:paraId="41454B6B" w14:textId="77777777" w:rsidR="00017DBD" w:rsidRDefault="00017DBD" w:rsidP="00017DBD">
      <w:pPr>
        <w:pStyle w:val="PL"/>
        <w:rPr>
          <w:lang w:val="en-US"/>
        </w:rPr>
      </w:pPr>
      <w:r>
        <w:rPr>
          <w:lang w:val="en-US"/>
        </w:rPr>
        <w:t xml:space="preserve">          - </w:t>
      </w:r>
      <w:r>
        <w:t>GNB_RSC_USAGE_OVERALL_TRAFFIC</w:t>
      </w:r>
    </w:p>
    <w:p w14:paraId="1A6B1F2A" w14:textId="77777777" w:rsidR="00017DBD" w:rsidRDefault="00017DBD" w:rsidP="00017DBD">
      <w:pPr>
        <w:pStyle w:val="PL"/>
        <w:rPr>
          <w:lang w:val="en-US"/>
        </w:rPr>
      </w:pPr>
      <w:r>
        <w:rPr>
          <w:lang w:val="en-US"/>
        </w:rPr>
        <w:t xml:space="preserve">          - </w:t>
      </w:r>
      <w:r>
        <w:t>GNB_RSC_USAGE_GBR_TRAFFIC</w:t>
      </w:r>
    </w:p>
    <w:p w14:paraId="1A975930" w14:textId="77777777" w:rsidR="00017DBD" w:rsidRDefault="00017DBD" w:rsidP="00017DBD">
      <w:pPr>
        <w:pStyle w:val="PL"/>
        <w:rPr>
          <w:lang w:val="en-US"/>
        </w:rPr>
      </w:pPr>
      <w:r>
        <w:rPr>
          <w:lang w:val="en-US"/>
        </w:rPr>
        <w:t xml:space="preserve">          - </w:t>
      </w:r>
      <w:r>
        <w:t>GNB_RSC_USAGE_DELAY_CRIT_GBR_TRAFFIC</w:t>
      </w:r>
    </w:p>
    <w:p w14:paraId="3B45527E" w14:textId="77777777" w:rsidR="00017DBD" w:rsidRDefault="00017DBD" w:rsidP="00017DBD">
      <w:pPr>
        <w:pStyle w:val="PL"/>
        <w:rPr>
          <w:lang w:val="en-US"/>
        </w:rPr>
      </w:pPr>
      <w:r>
        <w:rPr>
          <w:lang w:val="en-US"/>
        </w:rPr>
        <w:t xml:space="preserve">          - NUM_OF_UE</w:t>
      </w:r>
    </w:p>
    <w:p w14:paraId="6D7A6D42" w14:textId="77777777" w:rsidR="00017DBD" w:rsidRDefault="00017DBD" w:rsidP="00017DBD">
      <w:pPr>
        <w:pStyle w:val="PL"/>
        <w:rPr>
          <w:lang w:val="en-US"/>
        </w:rPr>
      </w:pPr>
      <w:r>
        <w:rPr>
          <w:lang w:val="en-US"/>
        </w:rPr>
        <w:t xml:space="preserve">          - SESS_SUCC_RATIO</w:t>
      </w:r>
    </w:p>
    <w:p w14:paraId="0CBE73BE" w14:textId="77777777" w:rsidR="00017DBD" w:rsidRDefault="00017DBD" w:rsidP="00017DBD">
      <w:pPr>
        <w:pStyle w:val="PL"/>
        <w:rPr>
          <w:lang w:val="en-US"/>
        </w:rPr>
      </w:pPr>
      <w:r>
        <w:rPr>
          <w:lang w:val="en-US"/>
        </w:rPr>
        <w:t xml:space="preserve">          - HO_SUCC_RATIO</w:t>
      </w:r>
    </w:p>
    <w:p w14:paraId="016AEFC2" w14:textId="77777777" w:rsidR="00017DBD" w:rsidRDefault="00017DBD" w:rsidP="00017DBD">
      <w:pPr>
        <w:pStyle w:val="PL"/>
        <w:rPr>
          <w:lang w:val="en-US"/>
        </w:rPr>
      </w:pPr>
      <w:r>
        <w:rPr>
          <w:lang w:val="en-US"/>
        </w:rPr>
        <w:t xml:space="preserve">      - type: string</w:t>
      </w:r>
    </w:p>
    <w:p w14:paraId="7E7C8DA2" w14:textId="77777777" w:rsidR="00017DBD" w:rsidRDefault="00017DBD" w:rsidP="00017DBD">
      <w:pPr>
        <w:pStyle w:val="PL"/>
        <w:rPr>
          <w:lang w:val="en-US"/>
        </w:rPr>
      </w:pPr>
      <w:r>
        <w:rPr>
          <w:lang w:val="en-US"/>
        </w:rPr>
        <w:t xml:space="preserve">        description: &gt;</w:t>
      </w:r>
    </w:p>
    <w:p w14:paraId="0B528DD8" w14:textId="77777777" w:rsidR="00017DBD" w:rsidRDefault="00017DBD" w:rsidP="00017DBD">
      <w:pPr>
        <w:pStyle w:val="PL"/>
        <w:rPr>
          <w:lang w:val="en-US"/>
        </w:rPr>
      </w:pPr>
      <w:r>
        <w:rPr>
          <w:lang w:val="en-US"/>
        </w:rPr>
        <w:t xml:space="preserve">          This string provides forward-compatibility with future</w:t>
      </w:r>
    </w:p>
    <w:p w14:paraId="79185E93" w14:textId="77777777" w:rsidR="00017DBD" w:rsidRDefault="00017DBD" w:rsidP="00017DBD">
      <w:pPr>
        <w:pStyle w:val="PL"/>
        <w:rPr>
          <w:lang w:val="en-US"/>
        </w:rPr>
      </w:pPr>
      <w:r>
        <w:rPr>
          <w:lang w:val="en-US"/>
        </w:rPr>
        <w:t xml:space="preserve">          extensions to the enumeration but is not used to encode</w:t>
      </w:r>
    </w:p>
    <w:p w14:paraId="36F115B4" w14:textId="77777777" w:rsidR="00017DBD" w:rsidRDefault="00017DBD" w:rsidP="00017DBD">
      <w:pPr>
        <w:pStyle w:val="PL"/>
        <w:rPr>
          <w:lang w:val="en-US"/>
        </w:rPr>
      </w:pPr>
      <w:r>
        <w:rPr>
          <w:lang w:val="en-US"/>
        </w:rPr>
        <w:t xml:space="preserve">          content defined in the present version of this API.</w:t>
      </w:r>
    </w:p>
    <w:p w14:paraId="59DA6E3C" w14:textId="77777777" w:rsidR="00017DBD" w:rsidRDefault="00017DBD" w:rsidP="00017DBD">
      <w:pPr>
        <w:pStyle w:val="PL"/>
        <w:rPr>
          <w:lang w:val="en-US"/>
        </w:rPr>
      </w:pPr>
      <w:r>
        <w:rPr>
          <w:lang w:val="en-US"/>
        </w:rPr>
        <w:t xml:space="preserve">      description: |</w:t>
      </w:r>
    </w:p>
    <w:p w14:paraId="2BC3D774" w14:textId="77777777" w:rsidR="00017DBD" w:rsidRDefault="00017DBD" w:rsidP="00017DBD">
      <w:pPr>
        <w:pStyle w:val="PL"/>
        <w:rPr>
          <w:lang w:val="en-US"/>
        </w:rPr>
      </w:pPr>
      <w:r>
        <w:rPr>
          <w:lang w:val="en-US"/>
        </w:rPr>
        <w:t xml:space="preserve">        </w:t>
      </w:r>
      <w:r>
        <w:rPr>
          <w:lang w:eastAsia="zh-CN"/>
        </w:rPr>
        <w:t xml:space="preserve">Represents the network performance types.  </w:t>
      </w:r>
    </w:p>
    <w:p w14:paraId="132D46F3" w14:textId="77777777" w:rsidR="00017DBD" w:rsidRDefault="00017DBD" w:rsidP="00017DBD">
      <w:pPr>
        <w:pStyle w:val="PL"/>
        <w:rPr>
          <w:lang w:val="en-US"/>
        </w:rPr>
      </w:pPr>
      <w:r>
        <w:rPr>
          <w:lang w:val="en-US"/>
        </w:rPr>
        <w:t xml:space="preserve">        Possible values are:</w:t>
      </w:r>
    </w:p>
    <w:p w14:paraId="4B078888" w14:textId="77777777" w:rsidR="00017DBD" w:rsidRDefault="00017DBD" w:rsidP="00017DBD">
      <w:pPr>
        <w:pStyle w:val="PL"/>
        <w:rPr>
          <w:lang w:val="en-US"/>
        </w:rPr>
      </w:pPr>
      <w:r>
        <w:rPr>
          <w:lang w:val="en-US"/>
        </w:rPr>
        <w:t xml:space="preserve">        - GNB_ACTIVE_RATIO: Indicates that the network performance requirement is gNodeB active</w:t>
      </w:r>
    </w:p>
    <w:p w14:paraId="7B0DA258" w14:textId="77777777" w:rsidR="00017DBD" w:rsidRDefault="00017DBD" w:rsidP="00017DBD">
      <w:pPr>
        <w:pStyle w:val="PL"/>
        <w:rPr>
          <w:lang w:val="en-US"/>
        </w:rPr>
      </w:pPr>
      <w:r>
        <w:rPr>
          <w:lang w:val="en-US"/>
        </w:rPr>
        <w:t xml:space="preserve">          (i.e. up and running) rate. Indicates the ratio of gNB active (i.e. up and running) number</w:t>
      </w:r>
    </w:p>
    <w:p w14:paraId="5519FB1C" w14:textId="77777777" w:rsidR="00017DBD" w:rsidRDefault="00017DBD" w:rsidP="00017DBD">
      <w:pPr>
        <w:pStyle w:val="PL"/>
        <w:rPr>
          <w:lang w:val="en-US"/>
        </w:rPr>
      </w:pPr>
      <w:r>
        <w:rPr>
          <w:lang w:val="en-US"/>
        </w:rPr>
        <w:t xml:space="preserve">          to the total number of gNB.</w:t>
      </w:r>
    </w:p>
    <w:p w14:paraId="60C345CD" w14:textId="77777777" w:rsidR="00017DBD" w:rsidRDefault="00017DBD" w:rsidP="00017DBD">
      <w:pPr>
        <w:pStyle w:val="PL"/>
        <w:rPr>
          <w:lang w:val="en-US"/>
        </w:rPr>
      </w:pPr>
      <w:r>
        <w:rPr>
          <w:lang w:val="en-US"/>
        </w:rPr>
        <w:t xml:space="preserve">        - GNB_COMPUTING_USAGE: Indicates gNodeB computing resource usage.</w:t>
      </w:r>
    </w:p>
    <w:p w14:paraId="3E59A124" w14:textId="77777777" w:rsidR="00017DBD" w:rsidRDefault="00017DBD" w:rsidP="00017DBD">
      <w:pPr>
        <w:pStyle w:val="PL"/>
        <w:rPr>
          <w:lang w:val="en-US"/>
        </w:rPr>
      </w:pPr>
      <w:r>
        <w:rPr>
          <w:lang w:val="en-US"/>
        </w:rPr>
        <w:t xml:space="preserve">        - GNB_MEMORY_USAGE: Indicates gNodeB memory usage.</w:t>
      </w:r>
    </w:p>
    <w:p w14:paraId="0F87A97D" w14:textId="77777777" w:rsidR="00017DBD" w:rsidRDefault="00017DBD" w:rsidP="00017DBD">
      <w:pPr>
        <w:pStyle w:val="PL"/>
        <w:rPr>
          <w:lang w:val="en-US"/>
        </w:rPr>
      </w:pPr>
      <w:r>
        <w:rPr>
          <w:lang w:val="en-US"/>
        </w:rPr>
        <w:t xml:space="preserve">        - GNB_DISK_USAGE: Indicates gNodeB disk usage.</w:t>
      </w:r>
    </w:p>
    <w:p w14:paraId="627DD7DB" w14:textId="77777777" w:rsidR="00017DBD" w:rsidRDefault="00017DBD" w:rsidP="00017DBD">
      <w:pPr>
        <w:pStyle w:val="PL"/>
        <w:rPr>
          <w:lang w:val="en-US"/>
        </w:rPr>
      </w:pPr>
      <w:r>
        <w:rPr>
          <w:lang w:val="en-US"/>
        </w:rPr>
        <w:t xml:space="preserve">        - </w:t>
      </w:r>
      <w:r>
        <w:t>GNB_RSC_USAGE_OVERALL_TRAFFIC</w:t>
      </w:r>
      <w:r>
        <w:rPr>
          <w:lang w:val="en-US"/>
        </w:rPr>
        <w:t>:</w:t>
      </w:r>
      <w:r>
        <w:t xml:space="preserve"> The gNB resource usage.</w:t>
      </w:r>
    </w:p>
    <w:p w14:paraId="10CED649" w14:textId="77777777" w:rsidR="00017DBD" w:rsidRDefault="00017DBD" w:rsidP="00017DB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9FF6D4F" w14:textId="77777777" w:rsidR="00017DBD" w:rsidRDefault="00017DBD" w:rsidP="00017DB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71151C9" w14:textId="77777777" w:rsidR="00017DBD" w:rsidRDefault="00017DBD" w:rsidP="00017DBD">
      <w:pPr>
        <w:pStyle w:val="PL"/>
        <w:rPr>
          <w:lang w:val="en-US"/>
        </w:rPr>
      </w:pPr>
      <w:r>
        <w:rPr>
          <w:lang w:val="en-US"/>
        </w:rPr>
        <w:t xml:space="preserve">          traffic.</w:t>
      </w:r>
    </w:p>
    <w:p w14:paraId="3E7B3694" w14:textId="77777777" w:rsidR="00017DBD" w:rsidRDefault="00017DBD" w:rsidP="00017DBD">
      <w:pPr>
        <w:pStyle w:val="PL"/>
        <w:rPr>
          <w:lang w:val="en-US"/>
        </w:rPr>
      </w:pPr>
      <w:r>
        <w:rPr>
          <w:lang w:val="en-US"/>
        </w:rPr>
        <w:t xml:space="preserve">        - NUM_OF_UE: Indicates number of UEs.</w:t>
      </w:r>
    </w:p>
    <w:p w14:paraId="17E9AC33" w14:textId="77777777" w:rsidR="00017DBD" w:rsidRDefault="00017DBD" w:rsidP="00017DBD">
      <w:pPr>
        <w:pStyle w:val="PL"/>
        <w:rPr>
          <w:lang w:val="en-US"/>
        </w:rPr>
      </w:pPr>
      <w:r>
        <w:rPr>
          <w:lang w:val="en-US"/>
        </w:rPr>
        <w:t xml:space="preserve">        - SESS_SUCC_RATIO: Indicates ratio of successful setup of PDU sessions to total PDU</w:t>
      </w:r>
    </w:p>
    <w:p w14:paraId="7A7FF199" w14:textId="77777777" w:rsidR="00017DBD" w:rsidRDefault="00017DBD" w:rsidP="00017DBD">
      <w:pPr>
        <w:pStyle w:val="PL"/>
        <w:rPr>
          <w:lang w:val="en-US"/>
        </w:rPr>
      </w:pPr>
      <w:r>
        <w:rPr>
          <w:lang w:val="en-US"/>
        </w:rPr>
        <w:t xml:space="preserve">          session setup attempts.</w:t>
      </w:r>
    </w:p>
    <w:p w14:paraId="196468F4" w14:textId="77777777" w:rsidR="00017DBD" w:rsidRDefault="00017DBD" w:rsidP="00017DBD">
      <w:pPr>
        <w:pStyle w:val="PL"/>
        <w:rPr>
          <w:lang w:val="en-US"/>
        </w:rPr>
      </w:pPr>
      <w:r>
        <w:rPr>
          <w:lang w:val="en-US"/>
        </w:rPr>
        <w:t xml:space="preserve">        - HO_SUCC_RATIO: Indicates Ratio of successful handovers to the total handover attempts.</w:t>
      </w:r>
    </w:p>
    <w:p w14:paraId="3C1B218C" w14:textId="77777777" w:rsidR="00017DBD" w:rsidRDefault="00017DBD" w:rsidP="00017DBD">
      <w:pPr>
        <w:pStyle w:val="PL"/>
        <w:rPr>
          <w:lang w:val="en-US"/>
        </w:rPr>
      </w:pPr>
    </w:p>
    <w:p w14:paraId="77E2C794" w14:textId="77777777" w:rsidR="00017DBD" w:rsidRDefault="00017DBD" w:rsidP="00017DBD">
      <w:pPr>
        <w:pStyle w:val="PL"/>
        <w:rPr>
          <w:lang w:val="en-US"/>
        </w:rPr>
      </w:pPr>
      <w:r>
        <w:rPr>
          <w:lang w:val="en-US"/>
        </w:rPr>
        <w:t xml:space="preserve">    ExpectedAnalyticsType:</w:t>
      </w:r>
    </w:p>
    <w:p w14:paraId="520F8328" w14:textId="77777777" w:rsidR="00017DBD" w:rsidRDefault="00017DBD" w:rsidP="00017DBD">
      <w:pPr>
        <w:pStyle w:val="PL"/>
        <w:rPr>
          <w:lang w:val="en-US"/>
        </w:rPr>
      </w:pPr>
      <w:r>
        <w:rPr>
          <w:lang w:val="en-US"/>
        </w:rPr>
        <w:t xml:space="preserve">      anyOf:</w:t>
      </w:r>
    </w:p>
    <w:p w14:paraId="38278241" w14:textId="77777777" w:rsidR="00017DBD" w:rsidRDefault="00017DBD" w:rsidP="00017DBD">
      <w:pPr>
        <w:pStyle w:val="PL"/>
        <w:rPr>
          <w:lang w:val="en-US"/>
        </w:rPr>
      </w:pPr>
      <w:r>
        <w:rPr>
          <w:lang w:val="en-US"/>
        </w:rPr>
        <w:t xml:space="preserve">      - type: string</w:t>
      </w:r>
    </w:p>
    <w:p w14:paraId="5EBCC098" w14:textId="77777777" w:rsidR="00017DBD" w:rsidRDefault="00017DBD" w:rsidP="00017DBD">
      <w:pPr>
        <w:pStyle w:val="PL"/>
        <w:rPr>
          <w:lang w:val="en-US"/>
        </w:rPr>
      </w:pPr>
      <w:r>
        <w:rPr>
          <w:lang w:val="en-US"/>
        </w:rPr>
        <w:t xml:space="preserve">        enum:</w:t>
      </w:r>
    </w:p>
    <w:p w14:paraId="0A355DEA" w14:textId="77777777" w:rsidR="00017DBD" w:rsidRDefault="00017DBD" w:rsidP="00017DBD">
      <w:pPr>
        <w:pStyle w:val="PL"/>
        <w:rPr>
          <w:lang w:val="en-US"/>
        </w:rPr>
      </w:pPr>
      <w:r>
        <w:rPr>
          <w:lang w:val="en-US"/>
        </w:rPr>
        <w:t xml:space="preserve">          - MOBILITY</w:t>
      </w:r>
    </w:p>
    <w:p w14:paraId="3C60938E" w14:textId="77777777" w:rsidR="00017DBD" w:rsidRDefault="00017DBD" w:rsidP="00017DBD">
      <w:pPr>
        <w:pStyle w:val="PL"/>
        <w:rPr>
          <w:lang w:val="en-US"/>
        </w:rPr>
      </w:pPr>
      <w:r>
        <w:rPr>
          <w:lang w:val="en-US"/>
        </w:rPr>
        <w:t xml:space="preserve">          - COMMUN</w:t>
      </w:r>
    </w:p>
    <w:p w14:paraId="6009753E" w14:textId="77777777" w:rsidR="00017DBD" w:rsidRDefault="00017DBD" w:rsidP="00017DBD">
      <w:pPr>
        <w:pStyle w:val="PL"/>
        <w:rPr>
          <w:lang w:val="en-US"/>
        </w:rPr>
      </w:pPr>
      <w:r>
        <w:rPr>
          <w:lang w:val="en-US"/>
        </w:rPr>
        <w:t xml:space="preserve">          - MOBILITY_AND_COMMUN</w:t>
      </w:r>
    </w:p>
    <w:p w14:paraId="65E3B060" w14:textId="77777777" w:rsidR="00017DBD" w:rsidRDefault="00017DBD" w:rsidP="00017DBD">
      <w:pPr>
        <w:pStyle w:val="PL"/>
        <w:rPr>
          <w:lang w:val="en-US"/>
        </w:rPr>
      </w:pPr>
      <w:r>
        <w:rPr>
          <w:lang w:val="en-US"/>
        </w:rPr>
        <w:t xml:space="preserve">      - type: string</w:t>
      </w:r>
    </w:p>
    <w:p w14:paraId="6AF23F72" w14:textId="77777777" w:rsidR="00017DBD" w:rsidRDefault="00017DBD" w:rsidP="00017DBD">
      <w:pPr>
        <w:pStyle w:val="PL"/>
        <w:rPr>
          <w:lang w:val="en-US"/>
        </w:rPr>
      </w:pPr>
      <w:r>
        <w:rPr>
          <w:lang w:val="en-US"/>
        </w:rPr>
        <w:t xml:space="preserve">        description: &gt;</w:t>
      </w:r>
    </w:p>
    <w:p w14:paraId="6A78D9D2" w14:textId="77777777" w:rsidR="00017DBD" w:rsidRDefault="00017DBD" w:rsidP="00017DBD">
      <w:pPr>
        <w:pStyle w:val="PL"/>
        <w:rPr>
          <w:lang w:val="en-US"/>
        </w:rPr>
      </w:pPr>
      <w:r>
        <w:rPr>
          <w:lang w:val="en-US"/>
        </w:rPr>
        <w:t xml:space="preserve">          This string provides forward-compatibility with future</w:t>
      </w:r>
    </w:p>
    <w:p w14:paraId="39492C39" w14:textId="77777777" w:rsidR="00017DBD" w:rsidRDefault="00017DBD" w:rsidP="00017DBD">
      <w:pPr>
        <w:pStyle w:val="PL"/>
        <w:rPr>
          <w:lang w:val="en-US"/>
        </w:rPr>
      </w:pPr>
      <w:r>
        <w:rPr>
          <w:lang w:val="en-US"/>
        </w:rPr>
        <w:t xml:space="preserve">          extensions to the enumeration but is not used to encode</w:t>
      </w:r>
    </w:p>
    <w:p w14:paraId="473265DE" w14:textId="77777777" w:rsidR="00017DBD" w:rsidRDefault="00017DBD" w:rsidP="00017DBD">
      <w:pPr>
        <w:pStyle w:val="PL"/>
        <w:rPr>
          <w:lang w:val="en-US"/>
        </w:rPr>
      </w:pPr>
      <w:r>
        <w:rPr>
          <w:lang w:val="en-US"/>
        </w:rPr>
        <w:t xml:space="preserve">          content defined in the present version of this API.</w:t>
      </w:r>
    </w:p>
    <w:p w14:paraId="737AC359" w14:textId="77777777" w:rsidR="00017DBD" w:rsidRDefault="00017DBD" w:rsidP="00017DBD">
      <w:pPr>
        <w:pStyle w:val="PL"/>
        <w:rPr>
          <w:lang w:val="en-US"/>
        </w:rPr>
      </w:pPr>
      <w:r>
        <w:rPr>
          <w:lang w:val="en-US"/>
        </w:rPr>
        <w:t xml:space="preserve">      description: |</w:t>
      </w:r>
    </w:p>
    <w:p w14:paraId="47A51508" w14:textId="77777777" w:rsidR="00017DBD" w:rsidRDefault="00017DBD" w:rsidP="00017DBD">
      <w:pPr>
        <w:pStyle w:val="PL"/>
        <w:rPr>
          <w:lang w:val="en-US"/>
        </w:rPr>
      </w:pPr>
      <w:r>
        <w:rPr>
          <w:lang w:val="en-US"/>
        </w:rPr>
        <w:t xml:space="preserve">        </w:t>
      </w:r>
      <w:r>
        <w:rPr>
          <w:lang w:eastAsia="zh-CN"/>
        </w:rPr>
        <w:t xml:space="preserve">Represents the expected UE analytics type.  </w:t>
      </w:r>
    </w:p>
    <w:p w14:paraId="2324BCBC" w14:textId="77777777" w:rsidR="00017DBD" w:rsidRDefault="00017DBD" w:rsidP="00017DBD">
      <w:pPr>
        <w:pStyle w:val="PL"/>
        <w:rPr>
          <w:lang w:val="en-US"/>
        </w:rPr>
      </w:pPr>
      <w:r>
        <w:rPr>
          <w:lang w:val="en-US"/>
        </w:rPr>
        <w:t xml:space="preserve">        Possible values are:</w:t>
      </w:r>
    </w:p>
    <w:p w14:paraId="53693031" w14:textId="77777777" w:rsidR="00017DBD" w:rsidRDefault="00017DBD" w:rsidP="00017DBD">
      <w:pPr>
        <w:pStyle w:val="PL"/>
        <w:rPr>
          <w:lang w:val="en-US"/>
        </w:rPr>
      </w:pPr>
      <w:r>
        <w:rPr>
          <w:lang w:val="en-US"/>
        </w:rPr>
        <w:t xml:space="preserve">        - MOBILITY: Mobility related abnormal behaviour analytics is expected by the consumer.</w:t>
      </w:r>
    </w:p>
    <w:p w14:paraId="056AB4FA" w14:textId="77777777" w:rsidR="00017DBD" w:rsidRDefault="00017DBD" w:rsidP="00017DBD">
      <w:pPr>
        <w:pStyle w:val="PL"/>
        <w:rPr>
          <w:lang w:val="en-US"/>
        </w:rPr>
      </w:pPr>
      <w:r>
        <w:rPr>
          <w:lang w:val="en-US"/>
        </w:rPr>
        <w:t xml:space="preserve">        - COMMUN: Communication related abnormal behaviour analytics is expected by the consumer.</w:t>
      </w:r>
    </w:p>
    <w:p w14:paraId="69AD80E2" w14:textId="77777777" w:rsidR="00017DBD" w:rsidRDefault="00017DBD" w:rsidP="00017DBD">
      <w:pPr>
        <w:pStyle w:val="PL"/>
        <w:rPr>
          <w:lang w:val="en-US"/>
        </w:rPr>
      </w:pPr>
      <w:r>
        <w:rPr>
          <w:lang w:val="en-US"/>
        </w:rPr>
        <w:t xml:space="preserve">        - MOBILITY_AND_COMMUN: Both mobility and communication related abnormal behaviour analytics</w:t>
      </w:r>
    </w:p>
    <w:p w14:paraId="4036426E" w14:textId="77777777" w:rsidR="00017DBD" w:rsidRDefault="00017DBD" w:rsidP="00017DBD">
      <w:pPr>
        <w:pStyle w:val="PL"/>
        <w:rPr>
          <w:lang w:val="en-US"/>
        </w:rPr>
      </w:pPr>
      <w:r>
        <w:rPr>
          <w:lang w:val="en-US"/>
        </w:rPr>
        <w:t xml:space="preserve">          is expected by the consumer.</w:t>
      </w:r>
    </w:p>
    <w:p w14:paraId="7C9F581D" w14:textId="77777777" w:rsidR="00017DBD" w:rsidRDefault="00017DBD" w:rsidP="00017DBD">
      <w:pPr>
        <w:pStyle w:val="PL"/>
        <w:rPr>
          <w:lang w:val="en-US"/>
        </w:rPr>
      </w:pPr>
    </w:p>
    <w:p w14:paraId="08044ECB" w14:textId="77777777" w:rsidR="00017DBD" w:rsidRDefault="00017DBD" w:rsidP="00017DBD">
      <w:pPr>
        <w:pStyle w:val="PL"/>
        <w:rPr>
          <w:lang w:val="en-US"/>
        </w:rPr>
      </w:pPr>
      <w:r>
        <w:rPr>
          <w:lang w:val="en-US"/>
        </w:rPr>
        <w:t xml:space="preserve">    MatchingDirection:</w:t>
      </w:r>
    </w:p>
    <w:p w14:paraId="284F77C5" w14:textId="77777777" w:rsidR="00017DBD" w:rsidRDefault="00017DBD" w:rsidP="00017DBD">
      <w:pPr>
        <w:pStyle w:val="PL"/>
        <w:rPr>
          <w:lang w:val="en-US"/>
        </w:rPr>
      </w:pPr>
      <w:r>
        <w:rPr>
          <w:lang w:val="en-US"/>
        </w:rPr>
        <w:t xml:space="preserve">      anyOf:</w:t>
      </w:r>
    </w:p>
    <w:p w14:paraId="0BB298FC" w14:textId="77777777" w:rsidR="00017DBD" w:rsidRDefault="00017DBD" w:rsidP="00017DBD">
      <w:pPr>
        <w:pStyle w:val="PL"/>
        <w:rPr>
          <w:lang w:val="en-US"/>
        </w:rPr>
      </w:pPr>
      <w:r>
        <w:rPr>
          <w:lang w:val="en-US"/>
        </w:rPr>
        <w:t xml:space="preserve">      - type: string</w:t>
      </w:r>
    </w:p>
    <w:p w14:paraId="5DA3BBE9" w14:textId="77777777" w:rsidR="00017DBD" w:rsidRDefault="00017DBD" w:rsidP="00017DBD">
      <w:pPr>
        <w:pStyle w:val="PL"/>
        <w:rPr>
          <w:lang w:val="en-US"/>
        </w:rPr>
      </w:pPr>
      <w:r>
        <w:rPr>
          <w:lang w:val="en-US"/>
        </w:rPr>
        <w:t xml:space="preserve">        enum:</w:t>
      </w:r>
    </w:p>
    <w:p w14:paraId="6D6CB49B" w14:textId="77777777" w:rsidR="00017DBD" w:rsidRDefault="00017DBD" w:rsidP="00017DBD">
      <w:pPr>
        <w:pStyle w:val="PL"/>
        <w:rPr>
          <w:lang w:val="en-US"/>
        </w:rPr>
      </w:pPr>
      <w:r>
        <w:rPr>
          <w:lang w:val="en-US"/>
        </w:rPr>
        <w:t xml:space="preserve">          - ASCENDING</w:t>
      </w:r>
    </w:p>
    <w:p w14:paraId="7E598BC6" w14:textId="77777777" w:rsidR="00017DBD" w:rsidRDefault="00017DBD" w:rsidP="00017DBD">
      <w:pPr>
        <w:pStyle w:val="PL"/>
        <w:rPr>
          <w:lang w:val="en-US"/>
        </w:rPr>
      </w:pPr>
      <w:r>
        <w:rPr>
          <w:lang w:val="en-US"/>
        </w:rPr>
        <w:t xml:space="preserve">          - DESCENDING</w:t>
      </w:r>
    </w:p>
    <w:p w14:paraId="4C5439AB" w14:textId="77777777" w:rsidR="00017DBD" w:rsidRDefault="00017DBD" w:rsidP="00017DBD">
      <w:pPr>
        <w:pStyle w:val="PL"/>
        <w:rPr>
          <w:lang w:val="en-US"/>
        </w:rPr>
      </w:pPr>
      <w:r>
        <w:rPr>
          <w:lang w:val="en-US"/>
        </w:rPr>
        <w:t xml:space="preserve">          - CROSSED</w:t>
      </w:r>
    </w:p>
    <w:p w14:paraId="56353002" w14:textId="77777777" w:rsidR="00017DBD" w:rsidRDefault="00017DBD" w:rsidP="00017DBD">
      <w:pPr>
        <w:pStyle w:val="PL"/>
        <w:rPr>
          <w:lang w:val="en-US"/>
        </w:rPr>
      </w:pPr>
      <w:r>
        <w:rPr>
          <w:lang w:val="en-US"/>
        </w:rPr>
        <w:t xml:space="preserve">      - type: string</w:t>
      </w:r>
    </w:p>
    <w:p w14:paraId="517FA33A" w14:textId="77777777" w:rsidR="00017DBD" w:rsidRDefault="00017DBD" w:rsidP="00017DBD">
      <w:pPr>
        <w:pStyle w:val="PL"/>
        <w:rPr>
          <w:lang w:val="en-US"/>
        </w:rPr>
      </w:pPr>
      <w:r>
        <w:rPr>
          <w:lang w:val="en-US"/>
        </w:rPr>
        <w:t xml:space="preserve">        description: &gt;</w:t>
      </w:r>
    </w:p>
    <w:p w14:paraId="28A5D47E" w14:textId="77777777" w:rsidR="00017DBD" w:rsidRDefault="00017DBD" w:rsidP="00017DBD">
      <w:pPr>
        <w:pStyle w:val="PL"/>
        <w:rPr>
          <w:lang w:val="en-US"/>
        </w:rPr>
      </w:pPr>
      <w:r>
        <w:rPr>
          <w:lang w:val="en-US"/>
        </w:rPr>
        <w:lastRenderedPageBreak/>
        <w:t xml:space="preserve">          This string provides forward-compatibility with future</w:t>
      </w:r>
    </w:p>
    <w:p w14:paraId="7CD5B93D" w14:textId="77777777" w:rsidR="00017DBD" w:rsidRDefault="00017DBD" w:rsidP="00017DBD">
      <w:pPr>
        <w:pStyle w:val="PL"/>
        <w:rPr>
          <w:lang w:val="en-US"/>
        </w:rPr>
      </w:pPr>
      <w:r>
        <w:rPr>
          <w:lang w:val="en-US"/>
        </w:rPr>
        <w:t xml:space="preserve">          extensions to the enumeration but is not used to encode</w:t>
      </w:r>
    </w:p>
    <w:p w14:paraId="2E3066B3" w14:textId="77777777" w:rsidR="00017DBD" w:rsidRDefault="00017DBD" w:rsidP="00017DBD">
      <w:pPr>
        <w:pStyle w:val="PL"/>
        <w:rPr>
          <w:lang w:val="en-US"/>
        </w:rPr>
      </w:pPr>
      <w:r>
        <w:rPr>
          <w:lang w:val="en-US"/>
        </w:rPr>
        <w:t xml:space="preserve">          content defined in the present version of this API.</w:t>
      </w:r>
    </w:p>
    <w:p w14:paraId="11E0BF84" w14:textId="77777777" w:rsidR="00017DBD" w:rsidRDefault="00017DBD" w:rsidP="00017DBD">
      <w:pPr>
        <w:pStyle w:val="PL"/>
        <w:rPr>
          <w:lang w:val="en-US"/>
        </w:rPr>
      </w:pPr>
      <w:r>
        <w:rPr>
          <w:lang w:val="en-US"/>
        </w:rPr>
        <w:t xml:space="preserve">      description: |</w:t>
      </w:r>
    </w:p>
    <w:p w14:paraId="761FE04D" w14:textId="77777777" w:rsidR="00017DBD" w:rsidRDefault="00017DBD" w:rsidP="00017DBD">
      <w:pPr>
        <w:pStyle w:val="PL"/>
        <w:rPr>
          <w:lang w:val="en-US"/>
        </w:rPr>
      </w:pPr>
      <w:r>
        <w:rPr>
          <w:lang w:val="en-US"/>
        </w:rPr>
        <w:t xml:space="preserve">        </w:t>
      </w:r>
      <w:r>
        <w:rPr>
          <w:lang w:eastAsia="zh-CN"/>
        </w:rPr>
        <w:t xml:space="preserve">Represents the matching direction when crossing a threshold.  </w:t>
      </w:r>
    </w:p>
    <w:p w14:paraId="3FECD066" w14:textId="77777777" w:rsidR="00017DBD" w:rsidRDefault="00017DBD" w:rsidP="00017DBD">
      <w:pPr>
        <w:pStyle w:val="PL"/>
        <w:rPr>
          <w:lang w:val="en-US"/>
        </w:rPr>
      </w:pPr>
      <w:r>
        <w:rPr>
          <w:lang w:val="en-US"/>
        </w:rPr>
        <w:t xml:space="preserve">        Possible values are:</w:t>
      </w:r>
    </w:p>
    <w:p w14:paraId="7B03BE94" w14:textId="77777777" w:rsidR="00017DBD" w:rsidRDefault="00017DBD" w:rsidP="00017DBD">
      <w:pPr>
        <w:pStyle w:val="PL"/>
        <w:rPr>
          <w:lang w:val="en-US"/>
        </w:rPr>
      </w:pPr>
      <w:r>
        <w:rPr>
          <w:lang w:val="en-US"/>
        </w:rPr>
        <w:t xml:space="preserve">        - ASCENDING: Threshold is crossed in ascending direction.</w:t>
      </w:r>
    </w:p>
    <w:p w14:paraId="59B338B0" w14:textId="77777777" w:rsidR="00017DBD" w:rsidRDefault="00017DBD" w:rsidP="00017DBD">
      <w:pPr>
        <w:pStyle w:val="PL"/>
        <w:rPr>
          <w:lang w:val="en-US"/>
        </w:rPr>
      </w:pPr>
      <w:r>
        <w:rPr>
          <w:lang w:val="en-US"/>
        </w:rPr>
        <w:t xml:space="preserve">        - DESCENDING: Threshold is crossed in descending direction.</w:t>
      </w:r>
    </w:p>
    <w:p w14:paraId="4B929AC4" w14:textId="77777777" w:rsidR="00017DBD" w:rsidRDefault="00017DBD" w:rsidP="00017DBD">
      <w:pPr>
        <w:pStyle w:val="PL"/>
        <w:rPr>
          <w:lang w:val="en-US"/>
        </w:rPr>
      </w:pPr>
      <w:r>
        <w:rPr>
          <w:lang w:val="en-US"/>
        </w:rPr>
        <w:t xml:space="preserve">        - CROSSED: Threshold is crossed either in ascending or descending direction.</w:t>
      </w:r>
    </w:p>
    <w:p w14:paraId="52484172" w14:textId="77777777" w:rsidR="00017DBD" w:rsidRDefault="00017DBD" w:rsidP="00017DBD">
      <w:pPr>
        <w:pStyle w:val="PL"/>
        <w:rPr>
          <w:lang w:val="en-US"/>
        </w:rPr>
      </w:pPr>
    </w:p>
    <w:p w14:paraId="39039000" w14:textId="77777777" w:rsidR="00017DBD" w:rsidRDefault="00017DBD" w:rsidP="00017DBD">
      <w:pPr>
        <w:pStyle w:val="PL"/>
        <w:rPr>
          <w:lang w:val="en-US"/>
        </w:rPr>
      </w:pPr>
      <w:r>
        <w:rPr>
          <w:lang w:val="en-US"/>
        </w:rPr>
        <w:t xml:space="preserve">    NwdafFailureCode:</w:t>
      </w:r>
    </w:p>
    <w:p w14:paraId="58B824D1" w14:textId="77777777" w:rsidR="00017DBD" w:rsidRDefault="00017DBD" w:rsidP="00017DBD">
      <w:pPr>
        <w:pStyle w:val="PL"/>
        <w:rPr>
          <w:lang w:val="en-US"/>
        </w:rPr>
      </w:pPr>
      <w:r>
        <w:rPr>
          <w:lang w:val="en-US"/>
        </w:rPr>
        <w:t xml:space="preserve">      anyOf:</w:t>
      </w:r>
    </w:p>
    <w:p w14:paraId="2B695772" w14:textId="77777777" w:rsidR="00017DBD" w:rsidRDefault="00017DBD" w:rsidP="00017DBD">
      <w:pPr>
        <w:pStyle w:val="PL"/>
        <w:rPr>
          <w:lang w:val="en-US"/>
        </w:rPr>
      </w:pPr>
      <w:r>
        <w:rPr>
          <w:lang w:val="en-US"/>
        </w:rPr>
        <w:t xml:space="preserve">      - type: string</w:t>
      </w:r>
    </w:p>
    <w:p w14:paraId="034C6B03" w14:textId="77777777" w:rsidR="00017DBD" w:rsidRDefault="00017DBD" w:rsidP="00017DBD">
      <w:pPr>
        <w:pStyle w:val="PL"/>
        <w:rPr>
          <w:lang w:val="en-US"/>
        </w:rPr>
      </w:pPr>
      <w:r>
        <w:rPr>
          <w:lang w:val="en-US"/>
        </w:rPr>
        <w:t xml:space="preserve">        enum:</w:t>
      </w:r>
    </w:p>
    <w:p w14:paraId="25B20737" w14:textId="77777777" w:rsidR="00017DBD" w:rsidRDefault="00017DBD" w:rsidP="00017DBD">
      <w:pPr>
        <w:pStyle w:val="PL"/>
        <w:rPr>
          <w:lang w:val="en-US"/>
        </w:rPr>
      </w:pPr>
      <w:r>
        <w:rPr>
          <w:lang w:val="en-US"/>
        </w:rPr>
        <w:t xml:space="preserve">          - UNAVAILABLE_DATA</w:t>
      </w:r>
    </w:p>
    <w:p w14:paraId="39CB9A81" w14:textId="77777777" w:rsidR="00017DBD" w:rsidRDefault="00017DBD" w:rsidP="00017DBD">
      <w:pPr>
        <w:pStyle w:val="PL"/>
        <w:rPr>
          <w:lang w:val="en-US"/>
        </w:rPr>
      </w:pPr>
      <w:r>
        <w:rPr>
          <w:lang w:val="en-US"/>
        </w:rPr>
        <w:t xml:space="preserve">          - BOTH_STAT_PRED_NOT_ALLOWED</w:t>
      </w:r>
    </w:p>
    <w:p w14:paraId="52F32951" w14:textId="77777777" w:rsidR="00017DBD" w:rsidRDefault="00017DBD" w:rsidP="00017DBD">
      <w:pPr>
        <w:pStyle w:val="PL"/>
        <w:rPr>
          <w:lang w:val="en-US"/>
        </w:rPr>
      </w:pPr>
      <w:r>
        <w:rPr>
          <w:lang w:val="en-US"/>
        </w:rPr>
        <w:t xml:space="preserve">          - </w:t>
      </w:r>
      <w:r>
        <w:t>UNSATISFIED_REQUESTED_ANALYTICS_TIME</w:t>
      </w:r>
    </w:p>
    <w:p w14:paraId="5584FC30" w14:textId="77777777" w:rsidR="00017DBD" w:rsidRDefault="00017DBD" w:rsidP="00017DBD">
      <w:pPr>
        <w:pStyle w:val="PL"/>
        <w:rPr>
          <w:lang w:val="en-US"/>
        </w:rPr>
      </w:pPr>
      <w:r>
        <w:rPr>
          <w:lang w:val="en-US"/>
        </w:rPr>
        <w:t xml:space="preserve">          - OTHER</w:t>
      </w:r>
    </w:p>
    <w:p w14:paraId="69CBAFA0" w14:textId="77777777" w:rsidR="00017DBD" w:rsidRDefault="00017DBD" w:rsidP="00017DBD">
      <w:pPr>
        <w:pStyle w:val="PL"/>
        <w:rPr>
          <w:lang w:val="en-US"/>
        </w:rPr>
      </w:pPr>
      <w:r>
        <w:rPr>
          <w:lang w:val="en-US"/>
        </w:rPr>
        <w:t xml:space="preserve">      - type: string</w:t>
      </w:r>
    </w:p>
    <w:p w14:paraId="461D866F" w14:textId="77777777" w:rsidR="00017DBD" w:rsidRDefault="00017DBD" w:rsidP="00017DBD">
      <w:pPr>
        <w:pStyle w:val="PL"/>
        <w:rPr>
          <w:lang w:val="en-US"/>
        </w:rPr>
      </w:pPr>
      <w:r>
        <w:rPr>
          <w:lang w:val="en-US"/>
        </w:rPr>
        <w:t xml:space="preserve">        description: &gt;</w:t>
      </w:r>
    </w:p>
    <w:p w14:paraId="75BB2D15" w14:textId="77777777" w:rsidR="00017DBD" w:rsidRDefault="00017DBD" w:rsidP="00017DBD">
      <w:pPr>
        <w:pStyle w:val="PL"/>
        <w:rPr>
          <w:lang w:val="en-US"/>
        </w:rPr>
      </w:pPr>
      <w:r>
        <w:rPr>
          <w:lang w:val="en-US"/>
        </w:rPr>
        <w:t xml:space="preserve">          This string provides forward-compatibility with future</w:t>
      </w:r>
    </w:p>
    <w:p w14:paraId="28BD79E3" w14:textId="77777777" w:rsidR="00017DBD" w:rsidRDefault="00017DBD" w:rsidP="00017DBD">
      <w:pPr>
        <w:pStyle w:val="PL"/>
        <w:rPr>
          <w:lang w:val="en-US"/>
        </w:rPr>
      </w:pPr>
      <w:r>
        <w:rPr>
          <w:lang w:val="en-US"/>
        </w:rPr>
        <w:t xml:space="preserve">          extensions to the enumeration but is not used to encode</w:t>
      </w:r>
    </w:p>
    <w:p w14:paraId="07F9CBAA" w14:textId="77777777" w:rsidR="00017DBD" w:rsidRDefault="00017DBD" w:rsidP="00017DBD">
      <w:pPr>
        <w:pStyle w:val="PL"/>
        <w:rPr>
          <w:lang w:val="en-US"/>
        </w:rPr>
      </w:pPr>
      <w:r>
        <w:rPr>
          <w:lang w:val="en-US"/>
        </w:rPr>
        <w:t xml:space="preserve">          content defined in the present version of this API.</w:t>
      </w:r>
    </w:p>
    <w:p w14:paraId="1506F634" w14:textId="77777777" w:rsidR="00017DBD" w:rsidRDefault="00017DBD" w:rsidP="00017DBD">
      <w:pPr>
        <w:pStyle w:val="PL"/>
        <w:rPr>
          <w:lang w:val="en-US"/>
        </w:rPr>
      </w:pPr>
      <w:r>
        <w:rPr>
          <w:lang w:val="en-US"/>
        </w:rPr>
        <w:t xml:space="preserve">      description: |</w:t>
      </w:r>
    </w:p>
    <w:p w14:paraId="471FDA45" w14:textId="77777777" w:rsidR="00017DBD" w:rsidRDefault="00017DBD" w:rsidP="00017DBD">
      <w:pPr>
        <w:pStyle w:val="PL"/>
        <w:rPr>
          <w:lang w:val="en-US"/>
        </w:rPr>
      </w:pPr>
      <w:r>
        <w:rPr>
          <w:lang w:val="en-US"/>
        </w:rPr>
        <w:t xml:space="preserve">        </w:t>
      </w:r>
      <w:r>
        <w:rPr>
          <w:rFonts w:eastAsia="Times New Roman" w:cs="Arial"/>
          <w:szCs w:val="18"/>
        </w:rPr>
        <w:t xml:space="preserve">Represents the failure reason.  </w:t>
      </w:r>
    </w:p>
    <w:p w14:paraId="2C055771" w14:textId="77777777" w:rsidR="00017DBD" w:rsidRDefault="00017DBD" w:rsidP="00017DBD">
      <w:pPr>
        <w:pStyle w:val="PL"/>
        <w:rPr>
          <w:lang w:val="en-US"/>
        </w:rPr>
      </w:pPr>
      <w:r>
        <w:rPr>
          <w:lang w:val="en-US"/>
        </w:rPr>
        <w:t xml:space="preserve">        Possible values are:</w:t>
      </w:r>
    </w:p>
    <w:p w14:paraId="63F863BD" w14:textId="77777777" w:rsidR="00017DBD" w:rsidRDefault="00017DBD" w:rsidP="00017DBD">
      <w:pPr>
        <w:pStyle w:val="PL"/>
        <w:rPr>
          <w:lang w:val="en-US"/>
        </w:rPr>
      </w:pPr>
      <w:r>
        <w:rPr>
          <w:lang w:val="en-US"/>
        </w:rPr>
        <w:t xml:space="preserve">        - UNAVAILABLE_DATA: Indicates the requested statistics information for the event is rejected</w:t>
      </w:r>
    </w:p>
    <w:p w14:paraId="4B1733C2" w14:textId="77777777" w:rsidR="00017DBD" w:rsidRDefault="00017DBD" w:rsidP="00017DBD">
      <w:pPr>
        <w:pStyle w:val="PL"/>
        <w:rPr>
          <w:lang w:val="en-US"/>
        </w:rPr>
      </w:pPr>
      <w:r>
        <w:rPr>
          <w:lang w:val="en-US"/>
        </w:rPr>
        <w:t xml:space="preserve">          since necessary data to perform the service is unavailable.</w:t>
      </w:r>
    </w:p>
    <w:p w14:paraId="54297B1B" w14:textId="77777777" w:rsidR="00017DBD" w:rsidRDefault="00017DBD" w:rsidP="00017DBD">
      <w:pPr>
        <w:pStyle w:val="PL"/>
        <w:rPr>
          <w:lang w:val="en-US"/>
        </w:rPr>
      </w:pPr>
      <w:r>
        <w:rPr>
          <w:lang w:val="en-US"/>
        </w:rPr>
        <w:t xml:space="preserve">        - BOTH_STAT_PRED_NOT_ALLOWED: Indicates the requested analysis information for the event is</w:t>
      </w:r>
    </w:p>
    <w:p w14:paraId="5664AEA6" w14:textId="77777777" w:rsidR="00017DBD" w:rsidRDefault="00017DBD" w:rsidP="00017DBD">
      <w:pPr>
        <w:pStyle w:val="PL"/>
        <w:rPr>
          <w:lang w:val="en-US"/>
        </w:rPr>
      </w:pPr>
      <w:r>
        <w:rPr>
          <w:lang w:val="en-US"/>
        </w:rPr>
        <w:t xml:space="preserve">          rejected since the start time is in the past and the end time is in the future, which</w:t>
      </w:r>
    </w:p>
    <w:p w14:paraId="6F8CE919" w14:textId="77777777" w:rsidR="00017DBD" w:rsidRDefault="00017DBD" w:rsidP="00017DBD">
      <w:pPr>
        <w:pStyle w:val="PL"/>
        <w:rPr>
          <w:lang w:val="en-US"/>
        </w:rPr>
      </w:pPr>
      <w:r>
        <w:rPr>
          <w:lang w:val="en-US"/>
        </w:rPr>
        <w:t xml:space="preserve">          means the NF service consumer requested both statistics and prediction for the analytics.</w:t>
      </w:r>
    </w:p>
    <w:p w14:paraId="0BD75946" w14:textId="77777777" w:rsidR="00017DBD" w:rsidRDefault="00017DBD" w:rsidP="00017DBD">
      <w:pPr>
        <w:pStyle w:val="PL"/>
      </w:pPr>
      <w:r>
        <w:rPr>
          <w:lang w:val="en-US"/>
        </w:rPr>
        <w:t xml:space="preserve">        - </w:t>
      </w:r>
      <w:r>
        <w:t>UNSATISFIED_REQUESTED_ANALYTICS_TIME</w:t>
      </w:r>
      <w:r>
        <w:rPr>
          <w:lang w:val="en-US"/>
        </w:rPr>
        <w:t xml:space="preserve">: </w:t>
      </w:r>
      <w:r>
        <w:t>Indicates that the requested event is rejected since</w:t>
      </w:r>
    </w:p>
    <w:p w14:paraId="5F888933" w14:textId="77777777" w:rsidR="00017DBD" w:rsidRDefault="00017DBD" w:rsidP="00017DBD">
      <w:pPr>
        <w:pStyle w:val="PL"/>
      </w:pPr>
      <w:r>
        <w:t xml:space="preserve">          the analytics information is not ready when the time indicated by the "timeAnaNeeded"</w:t>
      </w:r>
    </w:p>
    <w:p w14:paraId="14046144" w14:textId="77777777" w:rsidR="00017DBD" w:rsidRDefault="00017DBD" w:rsidP="00017DBD">
      <w:pPr>
        <w:pStyle w:val="PL"/>
        <w:rPr>
          <w:lang w:val="en-US"/>
        </w:rPr>
      </w:pPr>
      <w:r>
        <w:t xml:space="preserve">          attribute (as provided during the creation or modification of subscription) is reached.</w:t>
      </w:r>
    </w:p>
    <w:p w14:paraId="07142B39" w14:textId="77777777" w:rsidR="00017DBD" w:rsidRDefault="00017DBD" w:rsidP="00017DBD">
      <w:pPr>
        <w:pStyle w:val="PL"/>
        <w:rPr>
          <w:lang w:val="en-US"/>
        </w:rPr>
      </w:pPr>
      <w:r>
        <w:rPr>
          <w:lang w:val="en-US"/>
        </w:rPr>
        <w:t xml:space="preserve">        - OTHER: Indicates the requested analysis information for the event is rejected due to other</w:t>
      </w:r>
    </w:p>
    <w:p w14:paraId="2BCAE20E" w14:textId="77777777" w:rsidR="00017DBD" w:rsidRDefault="00017DBD" w:rsidP="00017DBD">
      <w:pPr>
        <w:pStyle w:val="PL"/>
        <w:rPr>
          <w:lang w:val="en-US"/>
        </w:rPr>
      </w:pPr>
      <w:r>
        <w:rPr>
          <w:lang w:val="en-US"/>
        </w:rPr>
        <w:t xml:space="preserve">          reasons.</w:t>
      </w:r>
    </w:p>
    <w:p w14:paraId="214EFD58" w14:textId="77777777" w:rsidR="00017DBD" w:rsidRDefault="00017DBD" w:rsidP="00017DBD">
      <w:pPr>
        <w:pStyle w:val="PL"/>
        <w:rPr>
          <w:lang w:val="en-US"/>
        </w:rPr>
      </w:pPr>
    </w:p>
    <w:p w14:paraId="6E59CCAB" w14:textId="77777777" w:rsidR="00017DBD" w:rsidRDefault="00017DBD" w:rsidP="00017DBD">
      <w:pPr>
        <w:pStyle w:val="PL"/>
        <w:rPr>
          <w:lang w:val="en-US"/>
        </w:rPr>
      </w:pPr>
      <w:r>
        <w:rPr>
          <w:lang w:val="en-US"/>
        </w:rPr>
        <w:t xml:space="preserve">    AnalyticsMetadata:</w:t>
      </w:r>
    </w:p>
    <w:p w14:paraId="060DA2B4" w14:textId="77777777" w:rsidR="00017DBD" w:rsidRDefault="00017DBD" w:rsidP="00017DBD">
      <w:pPr>
        <w:pStyle w:val="PL"/>
        <w:rPr>
          <w:lang w:val="en-US"/>
        </w:rPr>
      </w:pPr>
      <w:r>
        <w:rPr>
          <w:lang w:val="en-US"/>
        </w:rPr>
        <w:t xml:space="preserve">      anyOf:</w:t>
      </w:r>
    </w:p>
    <w:p w14:paraId="54277A21" w14:textId="77777777" w:rsidR="00017DBD" w:rsidRDefault="00017DBD" w:rsidP="00017DBD">
      <w:pPr>
        <w:pStyle w:val="PL"/>
        <w:rPr>
          <w:lang w:val="en-US"/>
        </w:rPr>
      </w:pPr>
      <w:r>
        <w:rPr>
          <w:lang w:val="en-US"/>
        </w:rPr>
        <w:t xml:space="preserve">      - type: string</w:t>
      </w:r>
    </w:p>
    <w:p w14:paraId="09851A4F" w14:textId="77777777" w:rsidR="00017DBD" w:rsidRDefault="00017DBD" w:rsidP="00017DBD">
      <w:pPr>
        <w:pStyle w:val="PL"/>
        <w:rPr>
          <w:lang w:val="en-US"/>
        </w:rPr>
      </w:pPr>
      <w:r>
        <w:rPr>
          <w:lang w:val="en-US"/>
        </w:rPr>
        <w:t xml:space="preserve">        enum:</w:t>
      </w:r>
    </w:p>
    <w:p w14:paraId="524F05C4" w14:textId="77777777" w:rsidR="00017DBD" w:rsidRDefault="00017DBD" w:rsidP="00017DBD">
      <w:pPr>
        <w:pStyle w:val="PL"/>
        <w:rPr>
          <w:lang w:val="en-US"/>
        </w:rPr>
      </w:pPr>
      <w:r>
        <w:rPr>
          <w:lang w:val="en-US"/>
        </w:rPr>
        <w:t xml:space="preserve">          - NUM_OF_SAMPLES</w:t>
      </w:r>
    </w:p>
    <w:p w14:paraId="3C9D0B77" w14:textId="77777777" w:rsidR="00017DBD" w:rsidRDefault="00017DBD" w:rsidP="00017DBD">
      <w:pPr>
        <w:pStyle w:val="PL"/>
        <w:rPr>
          <w:lang w:val="en-US"/>
        </w:rPr>
      </w:pPr>
      <w:r>
        <w:rPr>
          <w:lang w:val="en-US"/>
        </w:rPr>
        <w:t xml:space="preserve">          - DATA_WINDOW</w:t>
      </w:r>
    </w:p>
    <w:p w14:paraId="6FCDB735" w14:textId="77777777" w:rsidR="00017DBD" w:rsidRDefault="00017DBD" w:rsidP="00017DBD">
      <w:pPr>
        <w:pStyle w:val="PL"/>
        <w:rPr>
          <w:lang w:val="en-US"/>
        </w:rPr>
      </w:pPr>
      <w:r>
        <w:rPr>
          <w:lang w:val="en-US"/>
        </w:rPr>
        <w:t xml:space="preserve">          - DATA_STAT_PROPS</w:t>
      </w:r>
    </w:p>
    <w:p w14:paraId="41FA6A6F" w14:textId="77777777" w:rsidR="00017DBD" w:rsidRDefault="00017DBD" w:rsidP="00017DBD">
      <w:pPr>
        <w:pStyle w:val="PL"/>
        <w:rPr>
          <w:lang w:val="en-US"/>
        </w:rPr>
      </w:pPr>
      <w:r>
        <w:rPr>
          <w:lang w:val="en-US"/>
        </w:rPr>
        <w:t xml:space="preserve">          - STRATEGY</w:t>
      </w:r>
    </w:p>
    <w:p w14:paraId="3ED1F9AB" w14:textId="77777777" w:rsidR="00017DBD" w:rsidRDefault="00017DBD" w:rsidP="00017DBD">
      <w:pPr>
        <w:pStyle w:val="PL"/>
        <w:rPr>
          <w:lang w:val="en-US"/>
        </w:rPr>
      </w:pPr>
      <w:r>
        <w:rPr>
          <w:lang w:val="en-US"/>
        </w:rPr>
        <w:t xml:space="preserve">          - ACCURACY</w:t>
      </w:r>
    </w:p>
    <w:p w14:paraId="1863EAB1" w14:textId="77777777" w:rsidR="00017DBD" w:rsidRDefault="00017DBD" w:rsidP="00017DBD">
      <w:pPr>
        <w:pStyle w:val="PL"/>
        <w:rPr>
          <w:lang w:val="en-US"/>
        </w:rPr>
      </w:pPr>
      <w:r>
        <w:rPr>
          <w:lang w:val="en-US"/>
        </w:rPr>
        <w:t xml:space="preserve">      - type: string</w:t>
      </w:r>
    </w:p>
    <w:p w14:paraId="4C2F4C69" w14:textId="77777777" w:rsidR="00017DBD" w:rsidRDefault="00017DBD" w:rsidP="00017DBD">
      <w:pPr>
        <w:pStyle w:val="PL"/>
        <w:rPr>
          <w:lang w:val="en-US"/>
        </w:rPr>
      </w:pPr>
      <w:r>
        <w:rPr>
          <w:lang w:val="en-US"/>
        </w:rPr>
        <w:t xml:space="preserve">        description: &gt;</w:t>
      </w:r>
    </w:p>
    <w:p w14:paraId="4D933641" w14:textId="77777777" w:rsidR="00017DBD" w:rsidRDefault="00017DBD" w:rsidP="00017DBD">
      <w:pPr>
        <w:pStyle w:val="PL"/>
        <w:rPr>
          <w:lang w:val="en-US"/>
        </w:rPr>
      </w:pPr>
      <w:r>
        <w:rPr>
          <w:lang w:val="en-US"/>
        </w:rPr>
        <w:t xml:space="preserve">          This string provides forward-compatibility with future</w:t>
      </w:r>
    </w:p>
    <w:p w14:paraId="23953AD9" w14:textId="77777777" w:rsidR="00017DBD" w:rsidRDefault="00017DBD" w:rsidP="00017DBD">
      <w:pPr>
        <w:pStyle w:val="PL"/>
        <w:rPr>
          <w:lang w:val="en-US"/>
        </w:rPr>
      </w:pPr>
      <w:r>
        <w:rPr>
          <w:lang w:val="en-US"/>
        </w:rPr>
        <w:t xml:space="preserve">          extensions to the enumeration but is not used to encode</w:t>
      </w:r>
    </w:p>
    <w:p w14:paraId="2EFF6B81" w14:textId="77777777" w:rsidR="00017DBD" w:rsidRDefault="00017DBD" w:rsidP="00017DBD">
      <w:pPr>
        <w:pStyle w:val="PL"/>
        <w:rPr>
          <w:lang w:val="en-US"/>
        </w:rPr>
      </w:pPr>
      <w:r>
        <w:rPr>
          <w:lang w:val="en-US"/>
        </w:rPr>
        <w:t xml:space="preserve">          content defined in the present version of this API.</w:t>
      </w:r>
    </w:p>
    <w:p w14:paraId="17CBF115" w14:textId="77777777" w:rsidR="00017DBD" w:rsidRDefault="00017DBD" w:rsidP="00017DBD">
      <w:pPr>
        <w:pStyle w:val="PL"/>
        <w:rPr>
          <w:lang w:val="en-US"/>
        </w:rPr>
      </w:pPr>
      <w:r>
        <w:rPr>
          <w:lang w:val="en-US"/>
        </w:rPr>
        <w:t xml:space="preserve">      description: |</w:t>
      </w:r>
    </w:p>
    <w:p w14:paraId="05EC7578" w14:textId="77777777" w:rsidR="00017DBD" w:rsidRDefault="00017DBD" w:rsidP="00017DBD">
      <w:pPr>
        <w:pStyle w:val="PL"/>
        <w:rPr>
          <w:lang w:val="en-US"/>
        </w:rPr>
      </w:pPr>
      <w:r>
        <w:rPr>
          <w:lang w:val="en-US"/>
        </w:rPr>
        <w:t xml:space="preserve">        </w:t>
      </w:r>
      <w:r>
        <w:t xml:space="preserve">Represents the types of analytics metadata information that can be requested.  </w:t>
      </w:r>
    </w:p>
    <w:p w14:paraId="5B6330F8" w14:textId="77777777" w:rsidR="00017DBD" w:rsidRDefault="00017DBD" w:rsidP="00017DBD">
      <w:pPr>
        <w:pStyle w:val="PL"/>
        <w:rPr>
          <w:lang w:val="en-US"/>
        </w:rPr>
      </w:pPr>
      <w:r>
        <w:rPr>
          <w:lang w:val="en-US"/>
        </w:rPr>
        <w:t xml:space="preserve">        Possible values are:</w:t>
      </w:r>
    </w:p>
    <w:p w14:paraId="075A72AA" w14:textId="77777777" w:rsidR="00017DBD" w:rsidRDefault="00017DBD" w:rsidP="00017DBD">
      <w:pPr>
        <w:pStyle w:val="PL"/>
        <w:rPr>
          <w:lang w:val="en-US"/>
        </w:rPr>
      </w:pPr>
      <w:r>
        <w:rPr>
          <w:lang w:val="en-US"/>
        </w:rPr>
        <w:t xml:space="preserve">        - NUM_OF_SAMPLES: Number of data samples used for the generation of the output analytics.</w:t>
      </w:r>
    </w:p>
    <w:p w14:paraId="33ED8BB2" w14:textId="77777777" w:rsidR="00017DBD" w:rsidRDefault="00017DBD" w:rsidP="00017DBD">
      <w:pPr>
        <w:pStyle w:val="PL"/>
        <w:rPr>
          <w:lang w:val="en-US"/>
        </w:rPr>
      </w:pPr>
      <w:r>
        <w:rPr>
          <w:lang w:val="en-US"/>
        </w:rPr>
        <w:t xml:space="preserve">        - DATA_WINDOW: Data time window of the data samples.</w:t>
      </w:r>
    </w:p>
    <w:p w14:paraId="3B14FE63" w14:textId="77777777" w:rsidR="00017DBD" w:rsidRDefault="00017DBD" w:rsidP="00017DBD">
      <w:pPr>
        <w:pStyle w:val="PL"/>
        <w:rPr>
          <w:lang w:val="en-US"/>
        </w:rPr>
      </w:pPr>
      <w:r>
        <w:rPr>
          <w:lang w:val="en-US"/>
        </w:rPr>
        <w:t xml:space="preserve">        - DATA_STAT_PROPS: Dataset statistical properties of the data used to generate the</w:t>
      </w:r>
    </w:p>
    <w:p w14:paraId="2F6FE3D3" w14:textId="77777777" w:rsidR="00017DBD" w:rsidRDefault="00017DBD" w:rsidP="00017DBD">
      <w:pPr>
        <w:pStyle w:val="PL"/>
        <w:rPr>
          <w:lang w:val="en-US"/>
        </w:rPr>
      </w:pPr>
      <w:r>
        <w:rPr>
          <w:lang w:val="en-US"/>
        </w:rPr>
        <w:t xml:space="preserve">          analytics.</w:t>
      </w:r>
    </w:p>
    <w:p w14:paraId="7283D08B" w14:textId="77777777" w:rsidR="00017DBD" w:rsidRDefault="00017DBD" w:rsidP="00017DBD">
      <w:pPr>
        <w:pStyle w:val="PL"/>
        <w:rPr>
          <w:lang w:val="en-US"/>
        </w:rPr>
      </w:pPr>
      <w:r>
        <w:rPr>
          <w:lang w:val="en-US"/>
        </w:rPr>
        <w:t xml:space="preserve">        - STRATEGY: Output strategy used for the reporting of the analytics.</w:t>
      </w:r>
    </w:p>
    <w:p w14:paraId="45E45BDB" w14:textId="77777777" w:rsidR="00017DBD" w:rsidRDefault="00017DBD" w:rsidP="00017DBD">
      <w:pPr>
        <w:pStyle w:val="PL"/>
        <w:rPr>
          <w:lang w:val="en-US"/>
        </w:rPr>
      </w:pPr>
      <w:r>
        <w:rPr>
          <w:lang w:val="en-US"/>
        </w:rPr>
        <w:t xml:space="preserve">        - ACCURACY: Level of accuracy reached for the analytics.</w:t>
      </w:r>
    </w:p>
    <w:p w14:paraId="64A4C808" w14:textId="77777777" w:rsidR="00017DBD" w:rsidRDefault="00017DBD" w:rsidP="00017DBD">
      <w:pPr>
        <w:pStyle w:val="PL"/>
        <w:rPr>
          <w:lang w:val="en-US"/>
        </w:rPr>
      </w:pPr>
    </w:p>
    <w:p w14:paraId="209AD531" w14:textId="77777777" w:rsidR="00017DBD" w:rsidRDefault="00017DBD" w:rsidP="00017DBD">
      <w:pPr>
        <w:pStyle w:val="PL"/>
        <w:rPr>
          <w:lang w:val="en-US"/>
        </w:rPr>
      </w:pPr>
      <w:r>
        <w:rPr>
          <w:lang w:val="en-US"/>
        </w:rPr>
        <w:t xml:space="preserve">    DatasetStatisticalProperty:</w:t>
      </w:r>
    </w:p>
    <w:p w14:paraId="6EF17D0F" w14:textId="77777777" w:rsidR="00017DBD" w:rsidRDefault="00017DBD" w:rsidP="00017DBD">
      <w:pPr>
        <w:pStyle w:val="PL"/>
        <w:rPr>
          <w:lang w:val="en-US"/>
        </w:rPr>
      </w:pPr>
      <w:r>
        <w:rPr>
          <w:lang w:val="en-US"/>
        </w:rPr>
        <w:t xml:space="preserve">      anyOf:</w:t>
      </w:r>
    </w:p>
    <w:p w14:paraId="4157947F" w14:textId="77777777" w:rsidR="00017DBD" w:rsidRDefault="00017DBD" w:rsidP="00017DBD">
      <w:pPr>
        <w:pStyle w:val="PL"/>
        <w:rPr>
          <w:lang w:val="en-US"/>
        </w:rPr>
      </w:pPr>
      <w:r>
        <w:rPr>
          <w:lang w:val="en-US"/>
        </w:rPr>
        <w:t xml:space="preserve">      - type: string</w:t>
      </w:r>
    </w:p>
    <w:p w14:paraId="57E8A347" w14:textId="77777777" w:rsidR="00017DBD" w:rsidRDefault="00017DBD" w:rsidP="00017DBD">
      <w:pPr>
        <w:pStyle w:val="PL"/>
        <w:rPr>
          <w:lang w:val="en-US"/>
        </w:rPr>
      </w:pPr>
      <w:r>
        <w:rPr>
          <w:lang w:val="en-US"/>
        </w:rPr>
        <w:t xml:space="preserve">        enum:</w:t>
      </w:r>
    </w:p>
    <w:p w14:paraId="12CCBE27" w14:textId="77777777" w:rsidR="00017DBD" w:rsidRDefault="00017DBD" w:rsidP="00017DBD">
      <w:pPr>
        <w:pStyle w:val="PL"/>
        <w:rPr>
          <w:lang w:val="en-US"/>
        </w:rPr>
      </w:pPr>
      <w:r>
        <w:rPr>
          <w:lang w:val="en-US"/>
        </w:rPr>
        <w:t xml:space="preserve">          - UNIFORM_DIST_DATA</w:t>
      </w:r>
    </w:p>
    <w:p w14:paraId="53A78C19" w14:textId="77777777" w:rsidR="00017DBD" w:rsidRDefault="00017DBD" w:rsidP="00017DBD">
      <w:pPr>
        <w:pStyle w:val="PL"/>
        <w:rPr>
          <w:lang w:val="en-US"/>
        </w:rPr>
      </w:pPr>
      <w:r>
        <w:rPr>
          <w:lang w:val="en-US"/>
        </w:rPr>
        <w:t xml:space="preserve">          - NO_OUTLIERS</w:t>
      </w:r>
    </w:p>
    <w:p w14:paraId="5DB6822F" w14:textId="77777777" w:rsidR="00017DBD" w:rsidRDefault="00017DBD" w:rsidP="00017DBD">
      <w:pPr>
        <w:pStyle w:val="PL"/>
        <w:rPr>
          <w:lang w:val="en-US"/>
        </w:rPr>
      </w:pPr>
      <w:r>
        <w:rPr>
          <w:lang w:val="en-US"/>
        </w:rPr>
        <w:t xml:space="preserve">      - type: string</w:t>
      </w:r>
    </w:p>
    <w:p w14:paraId="3DAD1C84" w14:textId="77777777" w:rsidR="00017DBD" w:rsidRDefault="00017DBD" w:rsidP="00017DBD">
      <w:pPr>
        <w:pStyle w:val="PL"/>
        <w:rPr>
          <w:lang w:val="en-US"/>
        </w:rPr>
      </w:pPr>
      <w:r>
        <w:rPr>
          <w:lang w:val="en-US"/>
        </w:rPr>
        <w:t xml:space="preserve">        description: &gt;</w:t>
      </w:r>
    </w:p>
    <w:p w14:paraId="352BCCD2" w14:textId="77777777" w:rsidR="00017DBD" w:rsidRDefault="00017DBD" w:rsidP="00017DBD">
      <w:pPr>
        <w:pStyle w:val="PL"/>
        <w:rPr>
          <w:lang w:val="en-US"/>
        </w:rPr>
      </w:pPr>
      <w:r>
        <w:rPr>
          <w:lang w:val="en-US"/>
        </w:rPr>
        <w:t xml:space="preserve">          This string provides forward-compatibility with future</w:t>
      </w:r>
    </w:p>
    <w:p w14:paraId="6C5D5819" w14:textId="77777777" w:rsidR="00017DBD" w:rsidRDefault="00017DBD" w:rsidP="00017DBD">
      <w:pPr>
        <w:pStyle w:val="PL"/>
        <w:rPr>
          <w:lang w:val="en-US"/>
        </w:rPr>
      </w:pPr>
      <w:r>
        <w:rPr>
          <w:lang w:val="en-US"/>
        </w:rPr>
        <w:t xml:space="preserve">          extensions to the enumeration but is not used to encode</w:t>
      </w:r>
    </w:p>
    <w:p w14:paraId="54099FAE" w14:textId="77777777" w:rsidR="00017DBD" w:rsidRDefault="00017DBD" w:rsidP="00017DBD">
      <w:pPr>
        <w:pStyle w:val="PL"/>
        <w:rPr>
          <w:lang w:val="en-US"/>
        </w:rPr>
      </w:pPr>
      <w:r>
        <w:rPr>
          <w:lang w:val="en-US"/>
        </w:rPr>
        <w:t xml:space="preserve">          content defined in the present version of this API.</w:t>
      </w:r>
    </w:p>
    <w:p w14:paraId="103FC5EF" w14:textId="77777777" w:rsidR="00017DBD" w:rsidRDefault="00017DBD" w:rsidP="00017DBD">
      <w:pPr>
        <w:pStyle w:val="PL"/>
        <w:rPr>
          <w:lang w:val="en-US"/>
        </w:rPr>
      </w:pPr>
      <w:r>
        <w:rPr>
          <w:lang w:val="en-US"/>
        </w:rPr>
        <w:t xml:space="preserve">      description: |</w:t>
      </w:r>
    </w:p>
    <w:p w14:paraId="79990EA1" w14:textId="77777777" w:rsidR="00017DBD" w:rsidRDefault="00017DBD" w:rsidP="00017DBD">
      <w:pPr>
        <w:pStyle w:val="PL"/>
        <w:rPr>
          <w:lang w:val="en-US"/>
        </w:rPr>
      </w:pPr>
      <w:r>
        <w:rPr>
          <w:lang w:val="en-US"/>
        </w:rPr>
        <w:t xml:space="preserve">        Represents the </w:t>
      </w:r>
      <w:r>
        <w:rPr>
          <w:lang w:eastAsia="ko-KR"/>
        </w:rPr>
        <w:t xml:space="preserve">dataset statistical properties.  </w:t>
      </w:r>
    </w:p>
    <w:p w14:paraId="7FD32827" w14:textId="77777777" w:rsidR="00017DBD" w:rsidRDefault="00017DBD" w:rsidP="00017DBD">
      <w:pPr>
        <w:pStyle w:val="PL"/>
        <w:rPr>
          <w:lang w:val="en-US"/>
        </w:rPr>
      </w:pPr>
      <w:r>
        <w:rPr>
          <w:lang w:val="en-US"/>
        </w:rPr>
        <w:t xml:space="preserve">        Possible values are:</w:t>
      </w:r>
    </w:p>
    <w:p w14:paraId="62B84F23" w14:textId="77777777" w:rsidR="00017DBD" w:rsidRDefault="00017DBD" w:rsidP="00017DBD">
      <w:pPr>
        <w:pStyle w:val="PL"/>
        <w:rPr>
          <w:lang w:val="en-US"/>
        </w:rPr>
      </w:pPr>
      <w:r>
        <w:rPr>
          <w:lang w:val="en-US"/>
        </w:rPr>
        <w:t xml:space="preserve">        - UNIFORM_DIST_DATA: Indicates the use of data samples that are uniformly distributed</w:t>
      </w:r>
    </w:p>
    <w:p w14:paraId="53C0CC01" w14:textId="77777777" w:rsidR="00017DBD" w:rsidRDefault="00017DBD" w:rsidP="00017DBD">
      <w:pPr>
        <w:pStyle w:val="PL"/>
        <w:rPr>
          <w:lang w:val="en-US"/>
        </w:rPr>
      </w:pPr>
      <w:r>
        <w:rPr>
          <w:lang w:val="en-US"/>
        </w:rPr>
        <w:t xml:space="preserve">          according to the different aspects of the requested analytics.</w:t>
      </w:r>
    </w:p>
    <w:p w14:paraId="265F177C" w14:textId="77777777" w:rsidR="00017DBD" w:rsidRDefault="00017DBD" w:rsidP="00017DBD">
      <w:pPr>
        <w:pStyle w:val="PL"/>
        <w:rPr>
          <w:lang w:val="en-US"/>
        </w:rPr>
      </w:pPr>
      <w:r>
        <w:rPr>
          <w:lang w:val="en-US"/>
        </w:rPr>
        <w:t xml:space="preserve">        - NO_OUTLIERS: Indicates that the data samples shall disregard data samples that are at</w:t>
      </w:r>
    </w:p>
    <w:p w14:paraId="2914B0B6" w14:textId="77777777" w:rsidR="00017DBD" w:rsidRDefault="00017DBD" w:rsidP="00017DBD">
      <w:pPr>
        <w:pStyle w:val="PL"/>
        <w:rPr>
          <w:lang w:val="en-US"/>
        </w:rPr>
      </w:pPr>
      <w:r>
        <w:rPr>
          <w:lang w:val="en-US"/>
        </w:rPr>
        <w:lastRenderedPageBreak/>
        <w:t xml:space="preserve">          the extreme boundaries of the value range.</w:t>
      </w:r>
    </w:p>
    <w:p w14:paraId="19CC0698" w14:textId="77777777" w:rsidR="00017DBD" w:rsidRDefault="00017DBD" w:rsidP="00017DBD">
      <w:pPr>
        <w:pStyle w:val="PL"/>
        <w:rPr>
          <w:lang w:val="en-US"/>
        </w:rPr>
      </w:pPr>
    </w:p>
    <w:p w14:paraId="4325ABD7" w14:textId="77777777" w:rsidR="00017DBD" w:rsidRDefault="00017DBD" w:rsidP="00017DBD">
      <w:pPr>
        <w:pStyle w:val="PL"/>
        <w:rPr>
          <w:lang w:val="en-US"/>
        </w:rPr>
      </w:pPr>
      <w:r>
        <w:rPr>
          <w:lang w:val="en-US"/>
        </w:rPr>
        <w:t xml:space="preserve">    OutputStrategy:</w:t>
      </w:r>
    </w:p>
    <w:p w14:paraId="173E40E8" w14:textId="77777777" w:rsidR="00017DBD" w:rsidRDefault="00017DBD" w:rsidP="00017DBD">
      <w:pPr>
        <w:pStyle w:val="PL"/>
        <w:rPr>
          <w:lang w:val="en-US"/>
        </w:rPr>
      </w:pPr>
      <w:r>
        <w:rPr>
          <w:lang w:val="en-US"/>
        </w:rPr>
        <w:t xml:space="preserve">      anyOf:</w:t>
      </w:r>
    </w:p>
    <w:p w14:paraId="4A4CCA0A" w14:textId="77777777" w:rsidR="00017DBD" w:rsidRDefault="00017DBD" w:rsidP="00017DBD">
      <w:pPr>
        <w:pStyle w:val="PL"/>
        <w:rPr>
          <w:lang w:val="en-US"/>
        </w:rPr>
      </w:pPr>
      <w:r>
        <w:rPr>
          <w:lang w:val="en-US"/>
        </w:rPr>
        <w:t xml:space="preserve">      - type: string</w:t>
      </w:r>
    </w:p>
    <w:p w14:paraId="7EEFBF97" w14:textId="77777777" w:rsidR="00017DBD" w:rsidRDefault="00017DBD" w:rsidP="00017DBD">
      <w:pPr>
        <w:pStyle w:val="PL"/>
        <w:rPr>
          <w:lang w:val="en-US"/>
        </w:rPr>
      </w:pPr>
      <w:r>
        <w:rPr>
          <w:lang w:val="en-US"/>
        </w:rPr>
        <w:t xml:space="preserve">        enum:</w:t>
      </w:r>
    </w:p>
    <w:p w14:paraId="4E95FB84" w14:textId="77777777" w:rsidR="00017DBD" w:rsidRDefault="00017DBD" w:rsidP="00017DBD">
      <w:pPr>
        <w:pStyle w:val="PL"/>
        <w:rPr>
          <w:lang w:val="en-US"/>
        </w:rPr>
      </w:pPr>
      <w:r>
        <w:rPr>
          <w:lang w:val="en-US"/>
        </w:rPr>
        <w:t xml:space="preserve">          - BINARY</w:t>
      </w:r>
    </w:p>
    <w:p w14:paraId="6ADED3F0" w14:textId="77777777" w:rsidR="00017DBD" w:rsidRDefault="00017DBD" w:rsidP="00017DBD">
      <w:pPr>
        <w:pStyle w:val="PL"/>
        <w:rPr>
          <w:lang w:val="en-US"/>
        </w:rPr>
      </w:pPr>
      <w:r>
        <w:rPr>
          <w:lang w:val="en-US"/>
        </w:rPr>
        <w:t xml:space="preserve">          - GRADIENT</w:t>
      </w:r>
    </w:p>
    <w:p w14:paraId="017587FE" w14:textId="77777777" w:rsidR="00017DBD" w:rsidRDefault="00017DBD" w:rsidP="00017DBD">
      <w:pPr>
        <w:pStyle w:val="PL"/>
        <w:rPr>
          <w:lang w:val="en-US"/>
        </w:rPr>
      </w:pPr>
      <w:r>
        <w:rPr>
          <w:lang w:val="en-US"/>
        </w:rPr>
        <w:t xml:space="preserve">      - type: string</w:t>
      </w:r>
    </w:p>
    <w:p w14:paraId="14EEBAAC" w14:textId="77777777" w:rsidR="00017DBD" w:rsidRDefault="00017DBD" w:rsidP="00017DBD">
      <w:pPr>
        <w:pStyle w:val="PL"/>
        <w:rPr>
          <w:lang w:val="en-US"/>
        </w:rPr>
      </w:pPr>
      <w:r>
        <w:rPr>
          <w:lang w:val="en-US"/>
        </w:rPr>
        <w:t xml:space="preserve">        description: &gt;</w:t>
      </w:r>
    </w:p>
    <w:p w14:paraId="257C1016" w14:textId="77777777" w:rsidR="00017DBD" w:rsidRDefault="00017DBD" w:rsidP="00017DBD">
      <w:pPr>
        <w:pStyle w:val="PL"/>
        <w:rPr>
          <w:lang w:val="en-US"/>
        </w:rPr>
      </w:pPr>
      <w:r>
        <w:rPr>
          <w:lang w:val="en-US"/>
        </w:rPr>
        <w:t xml:space="preserve">          This string provides forward-compatibility with future</w:t>
      </w:r>
    </w:p>
    <w:p w14:paraId="2381D26E" w14:textId="77777777" w:rsidR="00017DBD" w:rsidRDefault="00017DBD" w:rsidP="00017DBD">
      <w:pPr>
        <w:pStyle w:val="PL"/>
        <w:rPr>
          <w:lang w:val="en-US"/>
        </w:rPr>
      </w:pPr>
      <w:r>
        <w:rPr>
          <w:lang w:val="en-US"/>
        </w:rPr>
        <w:t xml:space="preserve">          extensions to the enumeration but is not used to encode</w:t>
      </w:r>
    </w:p>
    <w:p w14:paraId="46728B28" w14:textId="77777777" w:rsidR="00017DBD" w:rsidRDefault="00017DBD" w:rsidP="00017DBD">
      <w:pPr>
        <w:pStyle w:val="PL"/>
        <w:rPr>
          <w:lang w:val="en-US"/>
        </w:rPr>
      </w:pPr>
      <w:r>
        <w:rPr>
          <w:lang w:val="en-US"/>
        </w:rPr>
        <w:t xml:space="preserve">          content defined in the present version of this API.</w:t>
      </w:r>
    </w:p>
    <w:p w14:paraId="335160C6" w14:textId="77777777" w:rsidR="00017DBD" w:rsidRDefault="00017DBD" w:rsidP="00017DBD">
      <w:pPr>
        <w:pStyle w:val="PL"/>
        <w:rPr>
          <w:lang w:val="en-US"/>
        </w:rPr>
      </w:pPr>
      <w:r>
        <w:rPr>
          <w:lang w:val="en-US"/>
        </w:rPr>
        <w:t xml:space="preserve">      description: |</w:t>
      </w:r>
    </w:p>
    <w:p w14:paraId="53FA68FD" w14:textId="77777777" w:rsidR="00017DBD" w:rsidRDefault="00017DBD" w:rsidP="00017DBD">
      <w:pPr>
        <w:pStyle w:val="PL"/>
        <w:rPr>
          <w:lang w:val="en-US"/>
        </w:rPr>
      </w:pPr>
      <w:r>
        <w:rPr>
          <w:lang w:val="en-US"/>
        </w:rPr>
        <w:t xml:space="preserve">        </w:t>
      </w:r>
      <w:r>
        <w:t xml:space="preserve">Represents the output strategy used for the analytics reporting.  </w:t>
      </w:r>
    </w:p>
    <w:p w14:paraId="489AA2AD" w14:textId="77777777" w:rsidR="00017DBD" w:rsidRDefault="00017DBD" w:rsidP="00017DBD">
      <w:pPr>
        <w:pStyle w:val="PL"/>
        <w:rPr>
          <w:lang w:val="en-US"/>
        </w:rPr>
      </w:pPr>
      <w:r>
        <w:rPr>
          <w:lang w:val="en-US"/>
        </w:rPr>
        <w:t xml:space="preserve">        Possible values are:</w:t>
      </w:r>
    </w:p>
    <w:p w14:paraId="6F5FAED8" w14:textId="77777777" w:rsidR="00017DBD" w:rsidRDefault="00017DBD" w:rsidP="00017DBD">
      <w:pPr>
        <w:pStyle w:val="PL"/>
        <w:rPr>
          <w:lang w:val="en-US"/>
        </w:rPr>
      </w:pPr>
      <w:r>
        <w:rPr>
          <w:lang w:val="en-US"/>
        </w:rPr>
        <w:t xml:space="preserve">        - BINARY: Indicates that the analytics shall only be reported when the requested level</w:t>
      </w:r>
    </w:p>
    <w:p w14:paraId="44C3992B" w14:textId="77777777" w:rsidR="00017DBD" w:rsidRDefault="00017DBD" w:rsidP="00017DBD">
      <w:pPr>
        <w:pStyle w:val="PL"/>
        <w:rPr>
          <w:lang w:val="en-US"/>
        </w:rPr>
      </w:pPr>
      <w:r>
        <w:rPr>
          <w:lang w:val="en-US"/>
        </w:rPr>
        <w:t xml:space="preserve">          of accuracy is reached within a cycle of periodic notification.</w:t>
      </w:r>
    </w:p>
    <w:p w14:paraId="1ED7D479" w14:textId="77777777" w:rsidR="00017DBD" w:rsidRDefault="00017DBD" w:rsidP="00017DBD">
      <w:pPr>
        <w:pStyle w:val="PL"/>
        <w:rPr>
          <w:lang w:val="en-US"/>
        </w:rPr>
      </w:pPr>
      <w:r>
        <w:rPr>
          <w:lang w:val="en-US"/>
        </w:rPr>
        <w:t xml:space="preserve">        - GRADIENT: Indicates that the analytics shall be reported according with the periodicity</w:t>
      </w:r>
    </w:p>
    <w:p w14:paraId="58FEF53B" w14:textId="77777777" w:rsidR="00017DBD" w:rsidRDefault="00017DBD" w:rsidP="00017DBD">
      <w:pPr>
        <w:pStyle w:val="PL"/>
        <w:rPr>
          <w:lang w:val="en-US"/>
        </w:rPr>
      </w:pPr>
      <w:r>
        <w:rPr>
          <w:lang w:val="en-US"/>
        </w:rPr>
        <w:t xml:space="preserve">          irrespective of whether the requested level of accuracy has been reached or not.</w:t>
      </w:r>
    </w:p>
    <w:p w14:paraId="4812B904" w14:textId="77777777" w:rsidR="00017DBD" w:rsidRDefault="00017DBD" w:rsidP="00017DBD">
      <w:pPr>
        <w:pStyle w:val="PL"/>
      </w:pPr>
    </w:p>
    <w:p w14:paraId="1150AD77" w14:textId="77777777" w:rsidR="00017DBD" w:rsidRDefault="00017DBD" w:rsidP="00017DBD">
      <w:pPr>
        <w:pStyle w:val="PL"/>
      </w:pPr>
      <w:r>
        <w:t xml:space="preserve">    TransferRequestType:</w:t>
      </w:r>
    </w:p>
    <w:p w14:paraId="5F1B6DFE" w14:textId="77777777" w:rsidR="00017DBD" w:rsidRDefault="00017DBD" w:rsidP="00017DBD">
      <w:pPr>
        <w:pStyle w:val="PL"/>
      </w:pPr>
      <w:r>
        <w:t xml:space="preserve">      anyOf:</w:t>
      </w:r>
    </w:p>
    <w:p w14:paraId="3A579938" w14:textId="77777777" w:rsidR="00017DBD" w:rsidRDefault="00017DBD" w:rsidP="00017DBD">
      <w:pPr>
        <w:pStyle w:val="PL"/>
      </w:pPr>
      <w:r>
        <w:t xml:space="preserve">      - type: string</w:t>
      </w:r>
    </w:p>
    <w:p w14:paraId="4D9DBB0E" w14:textId="77777777" w:rsidR="00017DBD" w:rsidRDefault="00017DBD" w:rsidP="00017DBD">
      <w:pPr>
        <w:pStyle w:val="PL"/>
      </w:pPr>
      <w:r>
        <w:t xml:space="preserve">        enum:</w:t>
      </w:r>
    </w:p>
    <w:p w14:paraId="371DED64" w14:textId="77777777" w:rsidR="00017DBD" w:rsidRDefault="00017DBD" w:rsidP="00017DBD">
      <w:pPr>
        <w:pStyle w:val="PL"/>
      </w:pPr>
      <w:r>
        <w:t xml:space="preserve">          - PREPARE</w:t>
      </w:r>
    </w:p>
    <w:p w14:paraId="1228DEFC" w14:textId="77777777" w:rsidR="00017DBD" w:rsidRDefault="00017DBD" w:rsidP="00017DBD">
      <w:pPr>
        <w:pStyle w:val="PL"/>
      </w:pPr>
      <w:r>
        <w:t xml:space="preserve">          - TRANSFER</w:t>
      </w:r>
    </w:p>
    <w:p w14:paraId="44FF323A" w14:textId="77777777" w:rsidR="00017DBD" w:rsidRDefault="00017DBD" w:rsidP="00017DBD">
      <w:pPr>
        <w:pStyle w:val="PL"/>
      </w:pPr>
      <w:r>
        <w:t xml:space="preserve">      - type: string</w:t>
      </w:r>
    </w:p>
    <w:p w14:paraId="0D36BC41" w14:textId="77777777" w:rsidR="00017DBD" w:rsidRDefault="00017DBD" w:rsidP="00017DBD">
      <w:pPr>
        <w:pStyle w:val="PL"/>
      </w:pPr>
      <w:r>
        <w:t xml:space="preserve">        description: &gt;</w:t>
      </w:r>
    </w:p>
    <w:p w14:paraId="07E0D3A5" w14:textId="77777777" w:rsidR="00017DBD" w:rsidRDefault="00017DBD" w:rsidP="00017DBD">
      <w:pPr>
        <w:pStyle w:val="PL"/>
      </w:pPr>
      <w:r>
        <w:t xml:space="preserve">          This string provides forward-compatibility with future</w:t>
      </w:r>
    </w:p>
    <w:p w14:paraId="57242619" w14:textId="77777777" w:rsidR="00017DBD" w:rsidRDefault="00017DBD" w:rsidP="00017DBD">
      <w:pPr>
        <w:pStyle w:val="PL"/>
      </w:pPr>
      <w:r>
        <w:t xml:space="preserve">          extensions to the enumeration but is not used to encode</w:t>
      </w:r>
    </w:p>
    <w:p w14:paraId="20D68006" w14:textId="77777777" w:rsidR="00017DBD" w:rsidRDefault="00017DBD" w:rsidP="00017DBD">
      <w:pPr>
        <w:pStyle w:val="PL"/>
      </w:pPr>
      <w:r>
        <w:t xml:space="preserve">          content defined in the present version of this API.</w:t>
      </w:r>
    </w:p>
    <w:p w14:paraId="5FFA3215" w14:textId="77777777" w:rsidR="00017DBD" w:rsidRDefault="00017DBD" w:rsidP="00017DBD">
      <w:pPr>
        <w:pStyle w:val="PL"/>
      </w:pPr>
      <w:r>
        <w:t xml:space="preserve">      description: |</w:t>
      </w:r>
    </w:p>
    <w:p w14:paraId="1C60298C" w14:textId="77777777" w:rsidR="00017DBD" w:rsidRDefault="00017DBD" w:rsidP="00017DBD">
      <w:pPr>
        <w:pStyle w:val="PL"/>
      </w:pPr>
      <w:r>
        <w:t xml:space="preserve">        </w:t>
      </w:r>
      <w:r>
        <w:rPr>
          <w:lang w:eastAsia="zh-CN"/>
        </w:rPr>
        <w:t xml:space="preserve">Represents the request type for the analytics subscription transfer.  </w:t>
      </w:r>
    </w:p>
    <w:p w14:paraId="30269223" w14:textId="77777777" w:rsidR="00017DBD" w:rsidRDefault="00017DBD" w:rsidP="00017DBD">
      <w:pPr>
        <w:pStyle w:val="PL"/>
      </w:pPr>
      <w:r>
        <w:t xml:space="preserve">        Possible values are:</w:t>
      </w:r>
    </w:p>
    <w:p w14:paraId="52C11DFB" w14:textId="77777777" w:rsidR="00017DBD" w:rsidRDefault="00017DBD" w:rsidP="00017DBD">
      <w:pPr>
        <w:pStyle w:val="PL"/>
      </w:pPr>
      <w:r>
        <w:t xml:space="preserve">        - PREPARE: Indicates that the request is for analytics subscription transfer preparation.</w:t>
      </w:r>
    </w:p>
    <w:p w14:paraId="55A81B25" w14:textId="77777777" w:rsidR="00017DBD" w:rsidRDefault="00017DBD" w:rsidP="00017DBD">
      <w:pPr>
        <w:pStyle w:val="PL"/>
      </w:pPr>
      <w:r>
        <w:t xml:space="preserve">        - TRANSFER: Indicates that the request is for analytics subscription transfer execution.</w:t>
      </w:r>
    </w:p>
    <w:p w14:paraId="2D264909" w14:textId="77777777" w:rsidR="00017DBD" w:rsidRDefault="00017DBD" w:rsidP="00017DBD">
      <w:pPr>
        <w:pStyle w:val="PL"/>
        <w:rPr>
          <w:lang w:val="en-US"/>
        </w:rPr>
      </w:pPr>
    </w:p>
    <w:p w14:paraId="30CCBC02" w14:textId="77777777" w:rsidR="00017DBD" w:rsidRDefault="00017DBD" w:rsidP="00017DBD">
      <w:pPr>
        <w:pStyle w:val="PL"/>
        <w:rPr>
          <w:lang w:val="en-US"/>
        </w:rPr>
      </w:pPr>
      <w:r>
        <w:rPr>
          <w:lang w:val="en-US"/>
        </w:rPr>
        <w:t xml:space="preserve">    </w:t>
      </w:r>
      <w:r>
        <w:rPr>
          <w:lang w:eastAsia="zh-CN"/>
        </w:rPr>
        <w:t>AnalyticsSubset</w:t>
      </w:r>
      <w:r>
        <w:rPr>
          <w:lang w:val="en-US"/>
        </w:rPr>
        <w:t>:</w:t>
      </w:r>
    </w:p>
    <w:p w14:paraId="3955551F" w14:textId="77777777" w:rsidR="00017DBD" w:rsidRDefault="00017DBD" w:rsidP="00017DBD">
      <w:pPr>
        <w:pStyle w:val="PL"/>
        <w:rPr>
          <w:lang w:val="en-US"/>
        </w:rPr>
      </w:pPr>
      <w:r>
        <w:rPr>
          <w:lang w:val="en-US"/>
        </w:rPr>
        <w:t xml:space="preserve">      anyOf:</w:t>
      </w:r>
    </w:p>
    <w:p w14:paraId="19AF492D" w14:textId="77777777" w:rsidR="00017DBD" w:rsidRDefault="00017DBD" w:rsidP="00017DBD">
      <w:pPr>
        <w:pStyle w:val="PL"/>
        <w:rPr>
          <w:lang w:val="en-US"/>
        </w:rPr>
      </w:pPr>
      <w:r>
        <w:rPr>
          <w:lang w:val="en-US"/>
        </w:rPr>
        <w:t xml:space="preserve">      - type: string</w:t>
      </w:r>
    </w:p>
    <w:p w14:paraId="7496FEB0" w14:textId="77777777" w:rsidR="00017DBD" w:rsidRDefault="00017DBD" w:rsidP="00017DBD">
      <w:pPr>
        <w:pStyle w:val="PL"/>
        <w:rPr>
          <w:lang w:val="en-US"/>
        </w:rPr>
      </w:pPr>
      <w:r>
        <w:rPr>
          <w:lang w:val="en-US"/>
        </w:rPr>
        <w:t xml:space="preserve">        enum:</w:t>
      </w:r>
    </w:p>
    <w:p w14:paraId="5FB5A0BE" w14:textId="77777777" w:rsidR="00017DBD" w:rsidRDefault="00017DBD" w:rsidP="00017DBD">
      <w:pPr>
        <w:pStyle w:val="PL"/>
        <w:rPr>
          <w:lang w:val="en-US"/>
        </w:rPr>
      </w:pPr>
      <w:r>
        <w:rPr>
          <w:lang w:val="en-US"/>
        </w:rPr>
        <w:t xml:space="preserve">          - NUM_OF_UE_REG</w:t>
      </w:r>
    </w:p>
    <w:p w14:paraId="55E48E23" w14:textId="77777777" w:rsidR="00017DBD" w:rsidRDefault="00017DBD" w:rsidP="00017DBD">
      <w:pPr>
        <w:pStyle w:val="PL"/>
        <w:rPr>
          <w:lang w:val="en-US"/>
        </w:rPr>
      </w:pPr>
      <w:r>
        <w:rPr>
          <w:lang w:val="en-US"/>
        </w:rPr>
        <w:t xml:space="preserve">          - NUM_OF_PDU_SESS_ESTBL</w:t>
      </w:r>
    </w:p>
    <w:p w14:paraId="3C2DAAE2" w14:textId="77777777" w:rsidR="00017DBD" w:rsidRDefault="00017DBD" w:rsidP="00017DBD">
      <w:pPr>
        <w:pStyle w:val="PL"/>
        <w:rPr>
          <w:lang w:val="en-US"/>
        </w:rPr>
      </w:pPr>
      <w:r>
        <w:rPr>
          <w:lang w:val="en-US"/>
        </w:rPr>
        <w:t xml:space="preserve">          - RES_USAGE</w:t>
      </w:r>
    </w:p>
    <w:p w14:paraId="3F017598" w14:textId="77777777" w:rsidR="00017DBD" w:rsidRDefault="00017DBD" w:rsidP="00017DBD">
      <w:pPr>
        <w:pStyle w:val="PL"/>
        <w:rPr>
          <w:lang w:val="en-US"/>
        </w:rPr>
      </w:pPr>
      <w:r>
        <w:rPr>
          <w:lang w:val="en-US"/>
        </w:rPr>
        <w:t xml:space="preserve">          - NUM_OF_EXCEED_RES_USAGE_LOAD_LEVEL_THR</w:t>
      </w:r>
    </w:p>
    <w:p w14:paraId="36092BB9" w14:textId="77777777" w:rsidR="00017DBD" w:rsidRDefault="00017DBD" w:rsidP="00017DBD">
      <w:pPr>
        <w:pStyle w:val="PL"/>
        <w:rPr>
          <w:lang w:val="en-US"/>
        </w:rPr>
      </w:pPr>
      <w:r>
        <w:rPr>
          <w:lang w:val="en-US"/>
        </w:rPr>
        <w:t xml:space="preserve">          - PERIOD_OF_EXCEED_RES_USAGE_LOAD_LEVEL_THR</w:t>
      </w:r>
    </w:p>
    <w:p w14:paraId="18DF3A71" w14:textId="77777777" w:rsidR="00017DBD" w:rsidRDefault="00017DBD" w:rsidP="00017DBD">
      <w:pPr>
        <w:pStyle w:val="PL"/>
        <w:rPr>
          <w:lang w:val="en-US"/>
        </w:rPr>
      </w:pPr>
      <w:r>
        <w:rPr>
          <w:lang w:val="en-US"/>
        </w:rPr>
        <w:t xml:space="preserve">          - EXCEED_LOAD_LEVEL_THR_IND</w:t>
      </w:r>
    </w:p>
    <w:p w14:paraId="46D1B98C" w14:textId="77777777" w:rsidR="00017DBD" w:rsidRDefault="00017DBD" w:rsidP="00017DBD">
      <w:pPr>
        <w:pStyle w:val="PL"/>
        <w:rPr>
          <w:lang w:val="en-US"/>
        </w:rPr>
      </w:pPr>
      <w:r>
        <w:rPr>
          <w:lang w:val="en-US"/>
        </w:rPr>
        <w:t xml:space="preserve">          - LIST_OF_TOP_APP_UL</w:t>
      </w:r>
    </w:p>
    <w:p w14:paraId="76C8080C" w14:textId="77777777" w:rsidR="00017DBD" w:rsidRDefault="00017DBD" w:rsidP="00017DBD">
      <w:pPr>
        <w:pStyle w:val="PL"/>
        <w:rPr>
          <w:lang w:val="en-US"/>
        </w:rPr>
      </w:pPr>
      <w:r>
        <w:rPr>
          <w:lang w:val="en-US"/>
        </w:rPr>
        <w:t xml:space="preserve">          - LIST_OF_TOP_APP_DL</w:t>
      </w:r>
    </w:p>
    <w:p w14:paraId="72E9AC8B" w14:textId="77777777" w:rsidR="00017DBD" w:rsidRDefault="00017DBD" w:rsidP="00017DBD">
      <w:pPr>
        <w:pStyle w:val="PL"/>
        <w:rPr>
          <w:lang w:val="en-US"/>
        </w:rPr>
      </w:pPr>
      <w:r>
        <w:rPr>
          <w:lang w:val="en-US"/>
        </w:rPr>
        <w:t xml:space="preserve">          - NF_STATUS</w:t>
      </w:r>
    </w:p>
    <w:p w14:paraId="098D37D3" w14:textId="77777777" w:rsidR="00017DBD" w:rsidRDefault="00017DBD" w:rsidP="00017DBD">
      <w:pPr>
        <w:pStyle w:val="PL"/>
        <w:rPr>
          <w:lang w:val="en-US"/>
        </w:rPr>
      </w:pPr>
      <w:r>
        <w:rPr>
          <w:lang w:val="en-US"/>
        </w:rPr>
        <w:t xml:space="preserve">          - NF_RESOURCE_USAGE</w:t>
      </w:r>
    </w:p>
    <w:p w14:paraId="09A35FB7" w14:textId="77777777" w:rsidR="00017DBD" w:rsidRDefault="00017DBD" w:rsidP="00017DBD">
      <w:pPr>
        <w:pStyle w:val="PL"/>
        <w:rPr>
          <w:lang w:val="en-US"/>
        </w:rPr>
      </w:pPr>
      <w:r>
        <w:rPr>
          <w:lang w:val="en-US"/>
        </w:rPr>
        <w:t xml:space="preserve">          - NF_LOAD</w:t>
      </w:r>
    </w:p>
    <w:p w14:paraId="5B9B9C96" w14:textId="77777777" w:rsidR="00017DBD" w:rsidRDefault="00017DBD" w:rsidP="00017DBD">
      <w:pPr>
        <w:pStyle w:val="PL"/>
        <w:rPr>
          <w:lang w:val="en-US"/>
        </w:rPr>
      </w:pPr>
      <w:r>
        <w:rPr>
          <w:lang w:val="en-US"/>
        </w:rPr>
        <w:t xml:space="preserve">          - NF_PEAK_LOAD</w:t>
      </w:r>
    </w:p>
    <w:p w14:paraId="7BD30DAA" w14:textId="77777777" w:rsidR="00017DBD" w:rsidRDefault="00017DBD" w:rsidP="00017DBD">
      <w:pPr>
        <w:pStyle w:val="PL"/>
        <w:rPr>
          <w:lang w:val="en-US"/>
        </w:rPr>
      </w:pPr>
      <w:r>
        <w:rPr>
          <w:lang w:val="en-US"/>
        </w:rPr>
        <w:t xml:space="preserve">          - NF_LOAD_AVG_IN_AOI</w:t>
      </w:r>
    </w:p>
    <w:p w14:paraId="6AC03787" w14:textId="77777777" w:rsidR="00017DBD" w:rsidRDefault="00017DBD" w:rsidP="00017DBD">
      <w:pPr>
        <w:pStyle w:val="PL"/>
        <w:rPr>
          <w:lang w:val="en-US"/>
        </w:rPr>
      </w:pPr>
      <w:r>
        <w:rPr>
          <w:lang w:val="en-US"/>
        </w:rPr>
        <w:t xml:space="preserve">          - DISPER_AMOUNT</w:t>
      </w:r>
    </w:p>
    <w:p w14:paraId="6B1F3126" w14:textId="77777777" w:rsidR="00017DBD" w:rsidRDefault="00017DBD" w:rsidP="00017DBD">
      <w:pPr>
        <w:pStyle w:val="PL"/>
        <w:rPr>
          <w:lang w:val="en-US"/>
        </w:rPr>
      </w:pPr>
      <w:r>
        <w:rPr>
          <w:lang w:val="en-US"/>
        </w:rPr>
        <w:t xml:space="preserve">          - DISPER_CLASS</w:t>
      </w:r>
    </w:p>
    <w:p w14:paraId="26AD695B" w14:textId="77777777" w:rsidR="00017DBD" w:rsidRDefault="00017DBD" w:rsidP="00017DBD">
      <w:pPr>
        <w:pStyle w:val="PL"/>
        <w:rPr>
          <w:lang w:val="en-US"/>
        </w:rPr>
      </w:pPr>
      <w:r>
        <w:rPr>
          <w:lang w:val="en-US"/>
        </w:rPr>
        <w:t xml:space="preserve">          - RANKING</w:t>
      </w:r>
    </w:p>
    <w:p w14:paraId="65AF86EC" w14:textId="77777777" w:rsidR="00017DBD" w:rsidRDefault="00017DBD" w:rsidP="00017DBD">
      <w:pPr>
        <w:pStyle w:val="PL"/>
        <w:rPr>
          <w:lang w:val="en-US"/>
        </w:rPr>
      </w:pPr>
      <w:r>
        <w:rPr>
          <w:lang w:val="en-US"/>
        </w:rPr>
        <w:t xml:space="preserve">          - PERCENTILE_RANKING</w:t>
      </w:r>
    </w:p>
    <w:p w14:paraId="19D7F4C9" w14:textId="77777777" w:rsidR="00017DBD" w:rsidRDefault="00017DBD" w:rsidP="00017DBD">
      <w:pPr>
        <w:pStyle w:val="PL"/>
        <w:rPr>
          <w:lang w:val="en-US"/>
        </w:rPr>
      </w:pPr>
      <w:r>
        <w:rPr>
          <w:lang w:val="en-US"/>
        </w:rPr>
        <w:t xml:space="preserve">          - RSSI</w:t>
      </w:r>
    </w:p>
    <w:p w14:paraId="0CD68FD3" w14:textId="77777777" w:rsidR="00017DBD" w:rsidRDefault="00017DBD" w:rsidP="00017DBD">
      <w:pPr>
        <w:pStyle w:val="PL"/>
        <w:rPr>
          <w:lang w:val="en-US"/>
        </w:rPr>
      </w:pPr>
      <w:r>
        <w:rPr>
          <w:lang w:val="en-US"/>
        </w:rPr>
        <w:t xml:space="preserve">          - RTT</w:t>
      </w:r>
    </w:p>
    <w:p w14:paraId="1E584C19" w14:textId="77777777" w:rsidR="00017DBD" w:rsidRDefault="00017DBD" w:rsidP="00017DBD">
      <w:pPr>
        <w:pStyle w:val="PL"/>
        <w:rPr>
          <w:lang w:val="en-US"/>
        </w:rPr>
      </w:pPr>
      <w:r>
        <w:rPr>
          <w:lang w:val="en-US"/>
        </w:rPr>
        <w:t xml:space="preserve">          - TRAFFIC_INFO</w:t>
      </w:r>
    </w:p>
    <w:p w14:paraId="3C6C28A2" w14:textId="77777777" w:rsidR="00017DBD" w:rsidRDefault="00017DBD" w:rsidP="00017DBD">
      <w:pPr>
        <w:pStyle w:val="PL"/>
        <w:rPr>
          <w:lang w:val="en-US"/>
        </w:rPr>
      </w:pPr>
      <w:r>
        <w:rPr>
          <w:lang w:val="en-US"/>
        </w:rPr>
        <w:t xml:space="preserve">          - NUMBER_OF_UES</w:t>
      </w:r>
    </w:p>
    <w:p w14:paraId="1C5FA89E" w14:textId="77777777" w:rsidR="00017DBD" w:rsidRDefault="00017DBD" w:rsidP="00017DBD">
      <w:pPr>
        <w:pStyle w:val="PL"/>
        <w:rPr>
          <w:lang w:val="en-US"/>
        </w:rPr>
      </w:pPr>
      <w:r>
        <w:rPr>
          <w:lang w:val="en-US"/>
        </w:rPr>
        <w:t xml:space="preserve">          - APP_LIST_FOR_UE_COMM</w:t>
      </w:r>
    </w:p>
    <w:p w14:paraId="1CD4801B" w14:textId="77777777" w:rsidR="00017DBD" w:rsidRDefault="00017DBD" w:rsidP="00017DBD">
      <w:pPr>
        <w:pStyle w:val="PL"/>
        <w:rPr>
          <w:lang w:val="en-US"/>
        </w:rPr>
      </w:pPr>
      <w:r>
        <w:rPr>
          <w:lang w:val="en-US"/>
        </w:rPr>
        <w:t xml:space="preserve">          - </w:t>
      </w:r>
      <w:r>
        <w:rPr>
          <w:lang w:eastAsia="zh-CN"/>
        </w:rPr>
        <w:t>N4_SESS_INACT_TIMER_FOR_UE_COMM</w:t>
      </w:r>
    </w:p>
    <w:p w14:paraId="1F4342F5" w14:textId="77777777" w:rsidR="00017DBD" w:rsidRDefault="00017DBD" w:rsidP="00017DBD">
      <w:pPr>
        <w:pStyle w:val="PL"/>
        <w:rPr>
          <w:lang w:val="en-US"/>
        </w:rPr>
      </w:pPr>
      <w:r>
        <w:rPr>
          <w:lang w:val="en-US"/>
        </w:rPr>
        <w:t xml:space="preserve">          - AVG_TRAFFIC_RATE</w:t>
      </w:r>
    </w:p>
    <w:p w14:paraId="726C7EDA" w14:textId="77777777" w:rsidR="00017DBD" w:rsidRDefault="00017DBD" w:rsidP="00017DBD">
      <w:pPr>
        <w:pStyle w:val="PL"/>
        <w:rPr>
          <w:lang w:val="en-US"/>
        </w:rPr>
      </w:pPr>
      <w:r>
        <w:rPr>
          <w:lang w:val="en-US"/>
        </w:rPr>
        <w:t xml:space="preserve">          - MAX_TRAFFIC_RATE</w:t>
      </w:r>
    </w:p>
    <w:p w14:paraId="474B66D5" w14:textId="77777777" w:rsidR="00017DBD" w:rsidRDefault="00017DBD" w:rsidP="00017DBD">
      <w:pPr>
        <w:pStyle w:val="PL"/>
        <w:rPr>
          <w:lang w:val="en-US"/>
        </w:rPr>
      </w:pPr>
      <w:r>
        <w:rPr>
          <w:lang w:val="en-US"/>
        </w:rPr>
        <w:t xml:space="preserve">          - AGG_TRAFFIC_RATE</w:t>
      </w:r>
    </w:p>
    <w:p w14:paraId="32B4DA1D" w14:textId="77777777" w:rsidR="00017DBD" w:rsidRDefault="00017DBD" w:rsidP="00017DBD">
      <w:pPr>
        <w:pStyle w:val="PL"/>
        <w:rPr>
          <w:lang w:val="en-US"/>
        </w:rPr>
      </w:pPr>
      <w:r>
        <w:rPr>
          <w:lang w:val="en-US"/>
        </w:rPr>
        <w:t xml:space="preserve">          - VAR_TRAFFIC_RATE</w:t>
      </w:r>
    </w:p>
    <w:p w14:paraId="5F20511E" w14:textId="77777777" w:rsidR="00017DBD" w:rsidRDefault="00017DBD" w:rsidP="00017DBD">
      <w:pPr>
        <w:pStyle w:val="PL"/>
        <w:rPr>
          <w:lang w:val="en-US"/>
        </w:rPr>
      </w:pPr>
      <w:r>
        <w:rPr>
          <w:lang w:val="en-US"/>
        </w:rPr>
        <w:t xml:space="preserve">          - AVG_PACKET_DELAY</w:t>
      </w:r>
    </w:p>
    <w:p w14:paraId="75D4C9C8" w14:textId="77777777" w:rsidR="00017DBD" w:rsidRDefault="00017DBD" w:rsidP="00017DBD">
      <w:pPr>
        <w:pStyle w:val="PL"/>
        <w:rPr>
          <w:lang w:val="en-US"/>
        </w:rPr>
      </w:pPr>
      <w:r>
        <w:rPr>
          <w:lang w:val="en-US"/>
        </w:rPr>
        <w:t xml:space="preserve">          - MAX_PACKET_DELAY</w:t>
      </w:r>
    </w:p>
    <w:p w14:paraId="7F4DEE58" w14:textId="77777777" w:rsidR="00017DBD" w:rsidRDefault="00017DBD" w:rsidP="00017DBD">
      <w:pPr>
        <w:pStyle w:val="PL"/>
        <w:rPr>
          <w:lang w:val="en-US"/>
        </w:rPr>
      </w:pPr>
      <w:r>
        <w:rPr>
          <w:lang w:val="en-US"/>
        </w:rPr>
        <w:t xml:space="preserve">          - VAR_PACKET_DELAY</w:t>
      </w:r>
    </w:p>
    <w:p w14:paraId="6BBDAD5D" w14:textId="77777777" w:rsidR="00017DBD" w:rsidRDefault="00017DBD" w:rsidP="00017DBD">
      <w:pPr>
        <w:pStyle w:val="PL"/>
        <w:rPr>
          <w:lang w:val="en-US"/>
        </w:rPr>
      </w:pPr>
      <w:r>
        <w:rPr>
          <w:lang w:val="en-US"/>
        </w:rPr>
        <w:t xml:space="preserve">          - AVG_PACKET_LOSS_RATE</w:t>
      </w:r>
    </w:p>
    <w:p w14:paraId="66B0AB50" w14:textId="77777777" w:rsidR="00017DBD" w:rsidRDefault="00017DBD" w:rsidP="00017DBD">
      <w:pPr>
        <w:pStyle w:val="PL"/>
        <w:rPr>
          <w:lang w:val="en-US"/>
        </w:rPr>
      </w:pPr>
      <w:r>
        <w:rPr>
          <w:lang w:val="en-US"/>
        </w:rPr>
        <w:t xml:space="preserve">          - MAX_PACKET_LOSS_RATE</w:t>
      </w:r>
    </w:p>
    <w:p w14:paraId="22A916DF" w14:textId="77777777" w:rsidR="00017DBD" w:rsidRDefault="00017DBD" w:rsidP="00017DBD">
      <w:pPr>
        <w:pStyle w:val="PL"/>
        <w:rPr>
          <w:lang w:val="en-US"/>
        </w:rPr>
      </w:pPr>
      <w:r>
        <w:rPr>
          <w:lang w:val="en-US"/>
        </w:rPr>
        <w:t xml:space="preserve">          - VAR_PACKET_LOSS_RATE</w:t>
      </w:r>
    </w:p>
    <w:p w14:paraId="4BDF37B0" w14:textId="77777777" w:rsidR="00017DBD" w:rsidRDefault="00017DBD" w:rsidP="00017DBD">
      <w:pPr>
        <w:pStyle w:val="PL"/>
        <w:rPr>
          <w:lang w:eastAsia="zh-CN"/>
        </w:rPr>
      </w:pPr>
      <w:r>
        <w:rPr>
          <w:lang w:val="en-US"/>
        </w:rPr>
        <w:t xml:space="preserve">          - </w:t>
      </w:r>
      <w:r>
        <w:rPr>
          <w:lang w:eastAsia="zh-CN"/>
        </w:rPr>
        <w:t>UE_LOCATION</w:t>
      </w:r>
    </w:p>
    <w:p w14:paraId="4D682A23" w14:textId="77777777" w:rsidR="00017DBD" w:rsidRDefault="00017DBD" w:rsidP="00017DBD">
      <w:pPr>
        <w:pStyle w:val="PL"/>
        <w:rPr>
          <w:lang w:val="en-US"/>
        </w:rPr>
      </w:pPr>
      <w:r>
        <w:rPr>
          <w:lang w:val="en-US"/>
        </w:rPr>
        <w:t xml:space="preserve">          - LIST_OF_HIGH_EXP_UE</w:t>
      </w:r>
    </w:p>
    <w:p w14:paraId="30255A55" w14:textId="77777777" w:rsidR="00017DBD" w:rsidRDefault="00017DBD" w:rsidP="00017DBD">
      <w:pPr>
        <w:pStyle w:val="PL"/>
        <w:rPr>
          <w:lang w:val="en-US"/>
        </w:rPr>
      </w:pPr>
      <w:r>
        <w:rPr>
          <w:lang w:val="en-US"/>
        </w:rPr>
        <w:t xml:space="preserve">          - LIST_OF_MEDIUM_EXP_UE</w:t>
      </w:r>
    </w:p>
    <w:p w14:paraId="24072BA6" w14:textId="77777777" w:rsidR="00017DBD" w:rsidRDefault="00017DBD" w:rsidP="00017DBD">
      <w:pPr>
        <w:pStyle w:val="PL"/>
        <w:rPr>
          <w:lang w:val="en-US"/>
        </w:rPr>
      </w:pPr>
      <w:r>
        <w:rPr>
          <w:lang w:val="en-US"/>
        </w:rPr>
        <w:lastRenderedPageBreak/>
        <w:t xml:space="preserve">          - LIST_OF_LOW_EXP_UE</w:t>
      </w:r>
    </w:p>
    <w:p w14:paraId="42223EB2" w14:textId="77777777" w:rsidR="00017DBD" w:rsidRDefault="00017DBD" w:rsidP="00017DBD">
      <w:pPr>
        <w:pStyle w:val="PL"/>
        <w:rPr>
          <w:lang w:val="en-US"/>
        </w:rPr>
      </w:pPr>
      <w:r>
        <w:rPr>
          <w:lang w:val="en-US"/>
        </w:rPr>
        <w:t xml:space="preserve">          - AVG_UL_PKT_DROP_RATE</w:t>
      </w:r>
    </w:p>
    <w:p w14:paraId="36CBFFC4" w14:textId="77777777" w:rsidR="00017DBD" w:rsidRDefault="00017DBD" w:rsidP="00017DBD">
      <w:pPr>
        <w:pStyle w:val="PL"/>
        <w:rPr>
          <w:lang w:val="en-US"/>
        </w:rPr>
      </w:pPr>
      <w:r>
        <w:rPr>
          <w:lang w:val="en-US"/>
        </w:rPr>
        <w:t xml:space="preserve">          - VAR_UL_PKT_DROP_RATE</w:t>
      </w:r>
    </w:p>
    <w:p w14:paraId="4B1FD885" w14:textId="77777777" w:rsidR="00017DBD" w:rsidRDefault="00017DBD" w:rsidP="00017DBD">
      <w:pPr>
        <w:pStyle w:val="PL"/>
        <w:rPr>
          <w:lang w:val="en-US"/>
        </w:rPr>
      </w:pPr>
      <w:r>
        <w:rPr>
          <w:lang w:val="en-US"/>
        </w:rPr>
        <w:t xml:space="preserve">          - AVG_DL_PKT_DROP_RATE</w:t>
      </w:r>
    </w:p>
    <w:p w14:paraId="1FC249C0" w14:textId="77777777" w:rsidR="00017DBD" w:rsidRDefault="00017DBD" w:rsidP="00017DBD">
      <w:pPr>
        <w:pStyle w:val="PL"/>
        <w:rPr>
          <w:lang w:val="en-US"/>
        </w:rPr>
      </w:pPr>
      <w:r>
        <w:rPr>
          <w:lang w:val="en-US"/>
        </w:rPr>
        <w:t xml:space="preserve">          - VAR_DL_PKT_DROP_RATE</w:t>
      </w:r>
    </w:p>
    <w:p w14:paraId="7B93FFA5" w14:textId="77777777" w:rsidR="00017DBD" w:rsidRDefault="00017DBD" w:rsidP="00017DBD">
      <w:pPr>
        <w:pStyle w:val="PL"/>
        <w:rPr>
          <w:lang w:val="en-US"/>
        </w:rPr>
      </w:pPr>
      <w:r>
        <w:rPr>
          <w:lang w:val="en-US"/>
        </w:rPr>
        <w:t xml:space="preserve">          - AVG_UL_PKT_DELAY</w:t>
      </w:r>
    </w:p>
    <w:p w14:paraId="77C36648" w14:textId="77777777" w:rsidR="00017DBD" w:rsidRDefault="00017DBD" w:rsidP="00017DBD">
      <w:pPr>
        <w:pStyle w:val="PL"/>
        <w:rPr>
          <w:lang w:val="en-US"/>
        </w:rPr>
      </w:pPr>
      <w:r>
        <w:rPr>
          <w:lang w:val="en-US"/>
        </w:rPr>
        <w:t xml:space="preserve">          - VAR_UL_PKT_DELAY</w:t>
      </w:r>
    </w:p>
    <w:p w14:paraId="1E37D66A" w14:textId="77777777" w:rsidR="00017DBD" w:rsidRDefault="00017DBD" w:rsidP="00017DBD">
      <w:pPr>
        <w:pStyle w:val="PL"/>
        <w:rPr>
          <w:lang w:val="en-US"/>
        </w:rPr>
      </w:pPr>
      <w:r>
        <w:rPr>
          <w:lang w:val="en-US"/>
        </w:rPr>
        <w:t xml:space="preserve">          - AVG_DL_PKT_DELAY</w:t>
      </w:r>
    </w:p>
    <w:p w14:paraId="5F295688" w14:textId="77777777" w:rsidR="00017DBD" w:rsidRDefault="00017DBD" w:rsidP="00017DBD">
      <w:pPr>
        <w:pStyle w:val="PL"/>
        <w:rPr>
          <w:lang w:val="en-US"/>
        </w:rPr>
      </w:pPr>
      <w:r>
        <w:rPr>
          <w:lang w:val="en-US"/>
        </w:rPr>
        <w:t xml:space="preserve">          - VAR_DL_PKT_DELAY</w:t>
      </w:r>
    </w:p>
    <w:p w14:paraId="4FE977D2" w14:textId="77777777" w:rsidR="00017DBD" w:rsidRDefault="00017DBD" w:rsidP="00017DBD">
      <w:pPr>
        <w:pStyle w:val="PL"/>
        <w:rPr>
          <w:lang w:val="en-US"/>
        </w:rPr>
      </w:pPr>
      <w:r>
        <w:rPr>
          <w:lang w:val="en-US"/>
        </w:rPr>
        <w:t xml:space="preserve">          - TRAFFIC_MATCH_TD</w:t>
      </w:r>
    </w:p>
    <w:p w14:paraId="4AA69A04" w14:textId="77777777" w:rsidR="00017DBD" w:rsidRDefault="00017DBD" w:rsidP="00017DBD">
      <w:pPr>
        <w:pStyle w:val="PL"/>
        <w:rPr>
          <w:lang w:val="en-US"/>
        </w:rPr>
      </w:pPr>
      <w:r>
        <w:rPr>
          <w:lang w:val="en-US"/>
        </w:rPr>
        <w:t xml:space="preserve">          - TRAFFIC_UNMATCH_TD</w:t>
      </w:r>
    </w:p>
    <w:p w14:paraId="746F666A" w14:textId="77777777" w:rsidR="00017DBD" w:rsidRDefault="00017DBD" w:rsidP="00017DBD">
      <w:pPr>
        <w:pStyle w:val="PL"/>
        <w:rPr>
          <w:lang w:val="en-US"/>
        </w:rPr>
      </w:pPr>
      <w:r>
        <w:rPr>
          <w:lang w:val="en-US"/>
        </w:rPr>
        <w:t xml:space="preserve">          - NUMBER_OF</w:t>
      </w:r>
      <w:r>
        <w:rPr>
          <w:lang w:eastAsia="zh-CN"/>
        </w:rPr>
        <w:t>_</w:t>
      </w:r>
      <w:r>
        <w:rPr>
          <w:rFonts w:hint="eastAsia"/>
          <w:lang w:eastAsia="zh-CN"/>
        </w:rPr>
        <w:t>U</w:t>
      </w:r>
      <w:r>
        <w:rPr>
          <w:lang w:eastAsia="zh-CN"/>
        </w:rPr>
        <w:t>E</w:t>
      </w:r>
    </w:p>
    <w:p w14:paraId="70B8DDFA" w14:textId="77777777" w:rsidR="00017DBD" w:rsidRDefault="00017DBD" w:rsidP="00017DBD">
      <w:pPr>
        <w:pStyle w:val="PL"/>
        <w:rPr>
          <w:lang w:val="en-US"/>
        </w:rPr>
      </w:pPr>
      <w:r>
        <w:rPr>
          <w:lang w:val="en-US"/>
        </w:rPr>
        <w:t xml:space="preserve">          - UE_GEOG_DIST</w:t>
      </w:r>
    </w:p>
    <w:p w14:paraId="7F28A831" w14:textId="77777777" w:rsidR="00017DBD" w:rsidRDefault="00017DBD" w:rsidP="00017DBD">
      <w:pPr>
        <w:pStyle w:val="PL"/>
        <w:rPr>
          <w:lang w:val="en-US"/>
        </w:rPr>
      </w:pPr>
      <w:r>
        <w:rPr>
          <w:lang w:val="en-US"/>
        </w:rPr>
        <w:t xml:space="preserve">          - UE_DIRECTION</w:t>
      </w:r>
    </w:p>
    <w:p w14:paraId="55C9610D" w14:textId="77777777" w:rsidR="00017DBD" w:rsidRDefault="00017DBD" w:rsidP="00017DBD">
      <w:pPr>
        <w:pStyle w:val="PL"/>
        <w:rPr>
          <w:lang w:val="en-US"/>
        </w:rPr>
      </w:pPr>
      <w:r>
        <w:rPr>
          <w:lang w:val="en-US"/>
        </w:rPr>
        <w:t xml:space="preserve">          - </w:t>
      </w:r>
      <w:r>
        <w:rPr>
          <w:rFonts w:hint="eastAsia"/>
          <w:lang w:eastAsia="zh-CN"/>
        </w:rPr>
        <w:t>U</w:t>
      </w:r>
      <w:r>
        <w:rPr>
          <w:lang w:eastAsia="zh-CN"/>
        </w:rPr>
        <w:t>SER_LOCATION</w:t>
      </w:r>
    </w:p>
    <w:p w14:paraId="299D164D" w14:textId="77777777" w:rsidR="00017DBD" w:rsidRDefault="00017DBD" w:rsidP="00017DBD">
      <w:pPr>
        <w:pStyle w:val="PL"/>
        <w:rPr>
          <w:lang w:val="en-US"/>
        </w:rPr>
      </w:pPr>
      <w:r>
        <w:rPr>
          <w:lang w:val="en-US"/>
        </w:rPr>
        <w:t xml:space="preserve">          - AVG_E2E_UL_PKT_DELAY</w:t>
      </w:r>
    </w:p>
    <w:p w14:paraId="0A6D5501" w14:textId="77777777" w:rsidR="00017DBD" w:rsidRDefault="00017DBD" w:rsidP="00017DBD">
      <w:pPr>
        <w:pStyle w:val="PL"/>
        <w:rPr>
          <w:lang w:val="en-US"/>
        </w:rPr>
      </w:pPr>
      <w:r>
        <w:rPr>
          <w:lang w:val="en-US"/>
        </w:rPr>
        <w:t xml:space="preserve">          - VAR_E2E_UL_PKT_DELAY</w:t>
      </w:r>
    </w:p>
    <w:p w14:paraId="1F62B05A" w14:textId="77777777" w:rsidR="00017DBD" w:rsidRDefault="00017DBD" w:rsidP="00017DBD">
      <w:pPr>
        <w:pStyle w:val="PL"/>
        <w:rPr>
          <w:lang w:val="en-US"/>
        </w:rPr>
      </w:pPr>
      <w:r>
        <w:rPr>
          <w:lang w:val="en-US"/>
        </w:rPr>
        <w:t xml:space="preserve">          - AVG_E2E_DL_PKT_DELAY</w:t>
      </w:r>
    </w:p>
    <w:p w14:paraId="28142DE2" w14:textId="77777777" w:rsidR="00017DBD" w:rsidRDefault="00017DBD" w:rsidP="00017DBD">
      <w:pPr>
        <w:pStyle w:val="PL"/>
        <w:rPr>
          <w:lang w:val="en-US"/>
        </w:rPr>
      </w:pPr>
      <w:r>
        <w:rPr>
          <w:lang w:val="en-US"/>
        </w:rPr>
        <w:t xml:space="preserve">          - VAR_E2E_DL_PKT_DELAY</w:t>
      </w:r>
    </w:p>
    <w:p w14:paraId="293111FE" w14:textId="77777777" w:rsidR="00017DBD" w:rsidRDefault="00017DBD" w:rsidP="00017DBD">
      <w:pPr>
        <w:pStyle w:val="PL"/>
        <w:rPr>
          <w:lang w:val="en-US"/>
        </w:rPr>
      </w:pPr>
      <w:r>
        <w:rPr>
          <w:lang w:val="en-US"/>
        </w:rPr>
        <w:t xml:space="preserve">          - AVG_E2E_UL_PKT_LOSS_RATE</w:t>
      </w:r>
    </w:p>
    <w:p w14:paraId="5A8BFD69" w14:textId="77777777" w:rsidR="00017DBD" w:rsidRDefault="00017DBD" w:rsidP="00017DBD">
      <w:pPr>
        <w:pStyle w:val="PL"/>
        <w:rPr>
          <w:lang w:val="en-US"/>
        </w:rPr>
      </w:pPr>
      <w:r>
        <w:rPr>
          <w:lang w:val="en-US"/>
        </w:rPr>
        <w:t xml:space="preserve">          - VAR_E2E_UL_PKT_LOSS_RATE</w:t>
      </w:r>
    </w:p>
    <w:p w14:paraId="47859191" w14:textId="77777777" w:rsidR="00017DBD" w:rsidRDefault="00017DBD" w:rsidP="00017DBD">
      <w:pPr>
        <w:pStyle w:val="PL"/>
        <w:rPr>
          <w:lang w:val="en-US"/>
        </w:rPr>
      </w:pPr>
      <w:r>
        <w:rPr>
          <w:lang w:val="en-US"/>
        </w:rPr>
        <w:t xml:space="preserve">          - AVG_E2E_DL_PKT_LOSS_RATE</w:t>
      </w:r>
    </w:p>
    <w:p w14:paraId="6A2E3B25" w14:textId="77777777" w:rsidR="00017DBD" w:rsidRDefault="00017DBD" w:rsidP="00017DBD">
      <w:pPr>
        <w:pStyle w:val="PL"/>
        <w:rPr>
          <w:lang w:val="en-US"/>
        </w:rPr>
      </w:pPr>
      <w:r>
        <w:rPr>
          <w:lang w:val="en-US"/>
        </w:rPr>
        <w:t xml:space="preserve">          - VAR_E2E_DL_PKT_LOSS_RATE</w:t>
      </w:r>
    </w:p>
    <w:p w14:paraId="0A9FE19F" w14:textId="77777777" w:rsidR="00017DBD" w:rsidRDefault="00017DBD" w:rsidP="00017DBD">
      <w:pPr>
        <w:pStyle w:val="PL"/>
        <w:rPr>
          <w:lang w:val="en-US"/>
        </w:rPr>
      </w:pPr>
      <w:r>
        <w:rPr>
          <w:lang w:val="en-US"/>
        </w:rPr>
        <w:t xml:space="preserve">          - </w:t>
      </w:r>
      <w:r>
        <w:rPr>
          <w:lang w:val="en-US" w:eastAsia="zh-CN"/>
        </w:rPr>
        <w:t>E2E_DATA_VOL_TRANS_TIME_FOR_UE_LIST</w:t>
      </w:r>
    </w:p>
    <w:p w14:paraId="329F48C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3B901F2" w14:textId="77777777" w:rsidR="00017DBD" w:rsidRDefault="00017DBD" w:rsidP="00017DBD">
      <w:pPr>
        <w:pStyle w:val="PL"/>
        <w:rPr>
          <w:lang w:val="en-US"/>
        </w:rPr>
      </w:pPr>
      <w:r>
        <w:rPr>
          <w:lang w:val="en-US"/>
        </w:rPr>
        <w:t xml:space="preserve">      - type: string</w:t>
      </w:r>
    </w:p>
    <w:p w14:paraId="0B8C651A" w14:textId="77777777" w:rsidR="00017DBD" w:rsidRDefault="00017DBD" w:rsidP="00017DBD">
      <w:pPr>
        <w:pStyle w:val="PL"/>
        <w:rPr>
          <w:lang w:val="en-US"/>
        </w:rPr>
      </w:pPr>
      <w:r>
        <w:rPr>
          <w:lang w:val="en-US"/>
        </w:rPr>
        <w:t xml:space="preserve">        description: &gt;</w:t>
      </w:r>
    </w:p>
    <w:p w14:paraId="240F552A" w14:textId="77777777" w:rsidR="00017DBD" w:rsidRDefault="00017DBD" w:rsidP="00017DBD">
      <w:pPr>
        <w:pStyle w:val="PL"/>
        <w:rPr>
          <w:lang w:val="en-US"/>
        </w:rPr>
      </w:pPr>
      <w:r>
        <w:rPr>
          <w:lang w:val="en-US"/>
        </w:rPr>
        <w:t xml:space="preserve">          This string provides forward-compatibility with future</w:t>
      </w:r>
    </w:p>
    <w:p w14:paraId="7B42E101" w14:textId="77777777" w:rsidR="00017DBD" w:rsidRDefault="00017DBD" w:rsidP="00017DBD">
      <w:pPr>
        <w:pStyle w:val="PL"/>
        <w:rPr>
          <w:lang w:val="en-US"/>
        </w:rPr>
      </w:pPr>
      <w:r>
        <w:rPr>
          <w:lang w:val="en-US"/>
        </w:rPr>
        <w:t xml:space="preserve">          extensions to the enumeration but is not used to encode</w:t>
      </w:r>
    </w:p>
    <w:p w14:paraId="4FBEDEC5" w14:textId="77777777" w:rsidR="00017DBD" w:rsidRDefault="00017DBD" w:rsidP="00017DBD">
      <w:pPr>
        <w:pStyle w:val="PL"/>
        <w:rPr>
          <w:lang w:val="en-US"/>
        </w:rPr>
      </w:pPr>
      <w:r>
        <w:rPr>
          <w:lang w:val="en-US"/>
        </w:rPr>
        <w:t xml:space="preserve">          content defined in the present version of this API.</w:t>
      </w:r>
    </w:p>
    <w:p w14:paraId="68750BB2" w14:textId="77777777" w:rsidR="00017DBD" w:rsidRDefault="00017DBD" w:rsidP="00017DBD">
      <w:pPr>
        <w:pStyle w:val="PL"/>
        <w:rPr>
          <w:lang w:val="en-US"/>
        </w:rPr>
      </w:pPr>
      <w:r>
        <w:rPr>
          <w:lang w:val="en-US"/>
        </w:rPr>
        <w:t xml:space="preserve">      description: |</w:t>
      </w:r>
    </w:p>
    <w:p w14:paraId="6D4EAD96" w14:textId="77777777" w:rsidR="00017DBD" w:rsidRDefault="00017DBD" w:rsidP="00017DBD">
      <w:pPr>
        <w:pStyle w:val="PL"/>
        <w:rPr>
          <w:lang w:val="en-US"/>
        </w:rPr>
      </w:pPr>
      <w:r>
        <w:rPr>
          <w:lang w:val="en-US"/>
        </w:rPr>
        <w:t xml:space="preserve">        Represents the </w:t>
      </w:r>
      <w:r>
        <w:rPr>
          <w:lang w:eastAsia="zh-CN"/>
        </w:rPr>
        <w:t xml:space="preserve">analytics subset.  </w:t>
      </w:r>
    </w:p>
    <w:p w14:paraId="7E665258" w14:textId="77777777" w:rsidR="00017DBD" w:rsidRDefault="00017DBD" w:rsidP="00017DBD">
      <w:pPr>
        <w:pStyle w:val="PL"/>
        <w:rPr>
          <w:lang w:val="en-US"/>
        </w:rPr>
      </w:pPr>
      <w:r>
        <w:rPr>
          <w:lang w:val="en-US"/>
        </w:rPr>
        <w:t xml:space="preserve">        Possible values are:</w:t>
      </w:r>
    </w:p>
    <w:p w14:paraId="3671E7BD" w14:textId="77777777" w:rsidR="00017DBD" w:rsidRDefault="00017DBD" w:rsidP="00017DBD">
      <w:pPr>
        <w:pStyle w:val="PL"/>
        <w:rPr>
          <w:lang w:val="en-US"/>
        </w:rPr>
      </w:pPr>
      <w:r>
        <w:rPr>
          <w:lang w:val="en-US"/>
        </w:rPr>
        <w:t xml:space="preserve">        - NUM_OF_UE_REG: The number of UE registered. This value is only applicable to</w:t>
      </w:r>
    </w:p>
    <w:p w14:paraId="4AD41B8C" w14:textId="77777777" w:rsidR="00017DBD" w:rsidRDefault="00017DBD" w:rsidP="00017DBD">
      <w:pPr>
        <w:pStyle w:val="PL"/>
        <w:rPr>
          <w:lang w:val="en-US"/>
        </w:rPr>
      </w:pPr>
      <w:r>
        <w:rPr>
          <w:lang w:val="en-US"/>
        </w:rPr>
        <w:t xml:space="preserve">          </w:t>
      </w:r>
      <w:r>
        <w:rPr>
          <w:lang w:eastAsia="zh-CN"/>
        </w:rPr>
        <w:t>NSI_LOAD_LEVEL event</w:t>
      </w:r>
      <w:r>
        <w:rPr>
          <w:lang w:val="en-US"/>
        </w:rPr>
        <w:t>.</w:t>
      </w:r>
    </w:p>
    <w:p w14:paraId="46319430" w14:textId="77777777" w:rsidR="00017DBD" w:rsidRDefault="00017DBD" w:rsidP="00017DBD">
      <w:pPr>
        <w:pStyle w:val="PL"/>
        <w:tabs>
          <w:tab w:val="clear" w:pos="7296"/>
        </w:tabs>
        <w:rPr>
          <w:lang w:val="en-US"/>
        </w:rPr>
      </w:pPr>
      <w:r>
        <w:rPr>
          <w:lang w:val="en-US"/>
        </w:rPr>
        <w:t xml:space="preserve">        - NUM_OF_PDU_SESS_ESTBL: The number of PDU sessions established. This value is only</w:t>
      </w:r>
    </w:p>
    <w:p w14:paraId="770ED677" w14:textId="77777777" w:rsidR="00017DBD" w:rsidRDefault="00017DBD" w:rsidP="00017DBD">
      <w:pPr>
        <w:pStyle w:val="PL"/>
        <w:tabs>
          <w:tab w:val="clear" w:pos="7296"/>
        </w:tabs>
        <w:rPr>
          <w:lang w:val="en-US"/>
        </w:rPr>
      </w:pPr>
      <w:r>
        <w:rPr>
          <w:lang w:val="en-US"/>
        </w:rPr>
        <w:t xml:space="preserve">          applicable to </w:t>
      </w:r>
      <w:r>
        <w:rPr>
          <w:lang w:eastAsia="zh-CN"/>
        </w:rPr>
        <w:t>NSI_LOAD_LEVEL event</w:t>
      </w:r>
      <w:r>
        <w:rPr>
          <w:lang w:val="en-US"/>
        </w:rPr>
        <w:t>.</w:t>
      </w:r>
    </w:p>
    <w:p w14:paraId="0F469C0E" w14:textId="77777777" w:rsidR="00017DBD" w:rsidRDefault="00017DBD" w:rsidP="00017DBD">
      <w:pPr>
        <w:pStyle w:val="PL"/>
        <w:rPr>
          <w:lang w:val="en-US"/>
        </w:rPr>
      </w:pPr>
      <w:r>
        <w:rPr>
          <w:lang w:val="en-US"/>
        </w:rPr>
        <w:t xml:space="preserve">        - RES_USAGE: The current usage of the virtual resources assigned to the NF instances</w:t>
      </w:r>
    </w:p>
    <w:p w14:paraId="22DD6C47" w14:textId="77777777" w:rsidR="00017DBD" w:rsidRDefault="00017DBD" w:rsidP="00017DBD">
      <w:pPr>
        <w:pStyle w:val="PL"/>
        <w:rPr>
          <w:lang w:val="en-US"/>
        </w:rPr>
      </w:pPr>
      <w:r>
        <w:rPr>
          <w:lang w:val="en-US"/>
        </w:rPr>
        <w:t xml:space="preserve">          belonging to a particular network slice instance. This value is only applicable to</w:t>
      </w:r>
    </w:p>
    <w:p w14:paraId="238F9332" w14:textId="77777777" w:rsidR="00017DBD" w:rsidRDefault="00017DBD" w:rsidP="00017DBD">
      <w:pPr>
        <w:pStyle w:val="PL"/>
        <w:rPr>
          <w:lang w:val="en-US"/>
        </w:rPr>
      </w:pPr>
      <w:r>
        <w:rPr>
          <w:lang w:val="en-US"/>
        </w:rPr>
        <w:t xml:space="preserve">          </w:t>
      </w:r>
      <w:r>
        <w:rPr>
          <w:lang w:eastAsia="zh-CN"/>
        </w:rPr>
        <w:t>NSI_LOAD_LEVEL event</w:t>
      </w:r>
      <w:r>
        <w:rPr>
          <w:lang w:val="en-US"/>
        </w:rPr>
        <w:t>.</w:t>
      </w:r>
    </w:p>
    <w:p w14:paraId="560EAFDE" w14:textId="77777777" w:rsidR="00017DBD" w:rsidRDefault="00017DBD" w:rsidP="00017DBD">
      <w:pPr>
        <w:pStyle w:val="PL"/>
        <w:rPr>
          <w:lang w:val="en-US"/>
        </w:rPr>
      </w:pPr>
      <w:r>
        <w:rPr>
          <w:lang w:val="en-US"/>
        </w:rPr>
        <w:t xml:space="preserve">        - NUM_OF_EXCEED_RES_USAGE_LOAD_LEVEL_THR: The number of times the resource usage threshold</w:t>
      </w:r>
    </w:p>
    <w:p w14:paraId="0C7DB52A" w14:textId="77777777" w:rsidR="00017DBD" w:rsidRDefault="00017DBD" w:rsidP="00017DBD">
      <w:pPr>
        <w:pStyle w:val="PL"/>
        <w:rPr>
          <w:lang w:val="en-US"/>
        </w:rPr>
      </w:pPr>
      <w:r>
        <w:rPr>
          <w:lang w:val="en-US"/>
        </w:rPr>
        <w:t xml:space="preserve">          of the network slice instance is reached or exceeded if a threshold value is provided by</w:t>
      </w:r>
    </w:p>
    <w:p w14:paraId="4D9BB3BF" w14:textId="77777777" w:rsidR="00017DBD" w:rsidRDefault="00017DBD" w:rsidP="00017DBD">
      <w:pPr>
        <w:pStyle w:val="PL"/>
        <w:rPr>
          <w:lang w:val="en-US"/>
        </w:rPr>
      </w:pPr>
      <w:r>
        <w:rPr>
          <w:lang w:val="en-US"/>
        </w:rPr>
        <w:t xml:space="preserve">          the consumer. This value is only applicable to </w:t>
      </w:r>
      <w:r>
        <w:rPr>
          <w:lang w:eastAsia="zh-CN"/>
        </w:rPr>
        <w:t>NSI_LOAD_LEVEL event</w:t>
      </w:r>
      <w:r>
        <w:rPr>
          <w:lang w:val="en-US"/>
        </w:rPr>
        <w:t>.</w:t>
      </w:r>
    </w:p>
    <w:p w14:paraId="694B75A9" w14:textId="77777777" w:rsidR="00017DBD" w:rsidRDefault="00017DBD" w:rsidP="00017DBD">
      <w:pPr>
        <w:pStyle w:val="PL"/>
        <w:rPr>
          <w:lang w:val="en-US"/>
        </w:rPr>
      </w:pPr>
      <w:r>
        <w:rPr>
          <w:lang w:val="en-US"/>
        </w:rPr>
        <w:t xml:space="preserve">        - PERIOD_OF_EXCEED_RES_USAGE_LOAD_LEVEL_THR: The time interval between each time the</w:t>
      </w:r>
    </w:p>
    <w:p w14:paraId="0EEDB4FB" w14:textId="77777777" w:rsidR="00017DBD" w:rsidRDefault="00017DBD" w:rsidP="00017DBD">
      <w:pPr>
        <w:pStyle w:val="PL"/>
        <w:rPr>
          <w:lang w:val="en-US"/>
        </w:rPr>
      </w:pPr>
      <w:r>
        <w:rPr>
          <w:lang w:val="en-US"/>
        </w:rPr>
        <w:t xml:space="preserve">          threshold being met or exceeded on the network slice (instance). This value is only</w:t>
      </w:r>
    </w:p>
    <w:p w14:paraId="5044B9D4" w14:textId="77777777" w:rsidR="00017DBD" w:rsidRDefault="00017DBD" w:rsidP="00017DBD">
      <w:pPr>
        <w:pStyle w:val="PL"/>
        <w:rPr>
          <w:lang w:val="en-US"/>
        </w:rPr>
      </w:pPr>
      <w:r>
        <w:rPr>
          <w:lang w:val="en-US"/>
        </w:rPr>
        <w:t xml:space="preserve">          applicable to </w:t>
      </w:r>
      <w:r>
        <w:rPr>
          <w:lang w:eastAsia="zh-CN"/>
        </w:rPr>
        <w:t>NSI_LOAD_LEVEL event</w:t>
      </w:r>
      <w:r>
        <w:rPr>
          <w:lang w:val="en-US"/>
        </w:rPr>
        <w:t>.</w:t>
      </w:r>
    </w:p>
    <w:p w14:paraId="7799E024" w14:textId="77777777" w:rsidR="00017DBD" w:rsidRDefault="00017DBD" w:rsidP="00017DBD">
      <w:pPr>
        <w:pStyle w:val="PL"/>
        <w:rPr>
          <w:lang w:val="en-US"/>
        </w:rPr>
      </w:pPr>
      <w:r>
        <w:rPr>
          <w:lang w:val="en-US"/>
        </w:rPr>
        <w:t xml:space="preserve">        - EXCEED_LOAD_LEVEL_THR_IND: Whether the Load Level Threshold is met or exceeded by the</w:t>
      </w:r>
    </w:p>
    <w:p w14:paraId="6538B505" w14:textId="77777777" w:rsidR="00017DBD" w:rsidRDefault="00017DBD" w:rsidP="00017DBD">
      <w:pPr>
        <w:pStyle w:val="PL"/>
        <w:rPr>
          <w:lang w:val="en-US"/>
        </w:rPr>
      </w:pPr>
      <w:r>
        <w:rPr>
          <w:lang w:val="en-US"/>
        </w:rPr>
        <w:t xml:space="preserve">          statistics value. This value is only applicable to </w:t>
      </w:r>
      <w:r>
        <w:rPr>
          <w:lang w:eastAsia="zh-CN"/>
        </w:rPr>
        <w:t>NSI_LOAD_LEVEL event</w:t>
      </w:r>
      <w:r>
        <w:rPr>
          <w:lang w:val="en-US"/>
        </w:rPr>
        <w:t>.</w:t>
      </w:r>
    </w:p>
    <w:p w14:paraId="4B85690B" w14:textId="77777777" w:rsidR="00017DBD" w:rsidRDefault="00017DBD" w:rsidP="00017DBD">
      <w:pPr>
        <w:pStyle w:val="PL"/>
        <w:tabs>
          <w:tab w:val="clear" w:pos="1920"/>
        </w:tabs>
        <w:rPr>
          <w:lang w:val="en-US"/>
        </w:rPr>
      </w:pPr>
      <w:r>
        <w:rPr>
          <w:lang w:val="en-US"/>
        </w:rPr>
        <w:t xml:space="preserve">        - LIST_OF_TOP_APP_UL: The list of applications that contribute the most to the traffic in</w:t>
      </w:r>
    </w:p>
    <w:p w14:paraId="581B97DF" w14:textId="77777777" w:rsidR="00017DBD" w:rsidRDefault="00017DBD" w:rsidP="00017DB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59E2DCA" w14:textId="77777777" w:rsidR="00017DBD" w:rsidRDefault="00017DBD" w:rsidP="00017DBD">
      <w:pPr>
        <w:pStyle w:val="PL"/>
        <w:tabs>
          <w:tab w:val="clear" w:pos="1920"/>
        </w:tabs>
        <w:rPr>
          <w:lang w:val="en-US"/>
        </w:rPr>
      </w:pPr>
      <w:r>
        <w:rPr>
          <w:lang w:val="en-US"/>
        </w:rPr>
        <w:t xml:space="preserve">        - LIST_OF_TOP_APP_DL: The list of applications that contribute the most to the traffic in</w:t>
      </w:r>
    </w:p>
    <w:p w14:paraId="104F67D1" w14:textId="77777777" w:rsidR="00017DBD" w:rsidRDefault="00017DBD" w:rsidP="00017DB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14E70B3" w14:textId="77777777" w:rsidR="00017DBD" w:rsidRDefault="00017DBD" w:rsidP="00017DBD">
      <w:pPr>
        <w:pStyle w:val="PL"/>
        <w:rPr>
          <w:lang w:val="en-US"/>
        </w:rPr>
      </w:pPr>
      <w:r>
        <w:rPr>
          <w:lang w:val="en-US"/>
        </w:rPr>
        <w:t xml:space="preserve">        - NF_STATUS: The availability status of the NF on the Analytics target period, expressed</w:t>
      </w:r>
    </w:p>
    <w:p w14:paraId="49467092" w14:textId="77777777" w:rsidR="00017DBD" w:rsidRDefault="00017DBD" w:rsidP="00017DBD">
      <w:pPr>
        <w:pStyle w:val="PL"/>
        <w:rPr>
          <w:lang w:val="en-US"/>
        </w:rPr>
      </w:pPr>
      <w:r>
        <w:rPr>
          <w:lang w:val="en-US"/>
        </w:rPr>
        <w:t xml:space="preserve">          as a percentage of time per status value (registered, suspended, undiscoverable). This</w:t>
      </w:r>
    </w:p>
    <w:p w14:paraId="2E59804F" w14:textId="77777777" w:rsidR="00017DBD" w:rsidRDefault="00017DBD" w:rsidP="00017DBD">
      <w:pPr>
        <w:pStyle w:val="PL"/>
        <w:rPr>
          <w:lang w:val="en-US"/>
        </w:rPr>
      </w:pPr>
      <w:r>
        <w:rPr>
          <w:lang w:val="en-US"/>
        </w:rPr>
        <w:t xml:space="preserve">          value is only applicable to NF_LOAD event.</w:t>
      </w:r>
    </w:p>
    <w:p w14:paraId="3A9C266C" w14:textId="77777777" w:rsidR="00017DBD" w:rsidRDefault="00017DBD" w:rsidP="00017DBD">
      <w:pPr>
        <w:pStyle w:val="PL"/>
        <w:rPr>
          <w:lang w:val="en-US"/>
        </w:rPr>
      </w:pPr>
      <w:r>
        <w:rPr>
          <w:lang w:val="en-US"/>
        </w:rPr>
        <w:t xml:space="preserve">        - NF_RESOURCE_USAGE: The average usage of assigned resources (CPU, memory, storage). This</w:t>
      </w:r>
    </w:p>
    <w:p w14:paraId="137AE144" w14:textId="77777777" w:rsidR="00017DBD" w:rsidRDefault="00017DBD" w:rsidP="00017DBD">
      <w:pPr>
        <w:pStyle w:val="PL"/>
        <w:rPr>
          <w:lang w:val="en-US"/>
        </w:rPr>
      </w:pPr>
      <w:r>
        <w:rPr>
          <w:lang w:val="en-US"/>
        </w:rPr>
        <w:t xml:space="preserve">          value is only applicable to NF_LOAD event.</w:t>
      </w:r>
    </w:p>
    <w:p w14:paraId="6C20B3FC" w14:textId="77777777" w:rsidR="00017DBD" w:rsidRDefault="00017DBD" w:rsidP="00017DBD">
      <w:pPr>
        <w:pStyle w:val="PL"/>
        <w:rPr>
          <w:lang w:val="en-US"/>
        </w:rPr>
      </w:pPr>
      <w:r>
        <w:rPr>
          <w:lang w:val="en-US"/>
        </w:rPr>
        <w:t xml:space="preserve">        - NF_LOAD: The average load of the NF instance over the Analytics target period. This value</w:t>
      </w:r>
    </w:p>
    <w:p w14:paraId="3DA5B2EC" w14:textId="77777777" w:rsidR="00017DBD" w:rsidRDefault="00017DBD" w:rsidP="00017DBD">
      <w:pPr>
        <w:pStyle w:val="PL"/>
        <w:rPr>
          <w:lang w:val="en-US"/>
        </w:rPr>
      </w:pPr>
      <w:r>
        <w:rPr>
          <w:lang w:val="en-US"/>
        </w:rPr>
        <w:t xml:space="preserve">          is only applicable to NF_LOAD event.</w:t>
      </w:r>
    </w:p>
    <w:p w14:paraId="18CDE2A0" w14:textId="77777777" w:rsidR="00017DBD" w:rsidRDefault="00017DBD" w:rsidP="00017DBD">
      <w:pPr>
        <w:pStyle w:val="PL"/>
        <w:tabs>
          <w:tab w:val="clear" w:pos="1920"/>
        </w:tabs>
        <w:rPr>
          <w:lang w:val="en-US"/>
        </w:rPr>
      </w:pPr>
      <w:r>
        <w:rPr>
          <w:lang w:val="en-US"/>
        </w:rPr>
        <w:t xml:space="preserve">        - NF_PEAK_LOAD: The maximum load of the NF instance over the Analytics target period. This</w:t>
      </w:r>
    </w:p>
    <w:p w14:paraId="2D7BD444" w14:textId="77777777" w:rsidR="00017DBD" w:rsidRDefault="00017DBD" w:rsidP="00017DBD">
      <w:pPr>
        <w:pStyle w:val="PL"/>
        <w:tabs>
          <w:tab w:val="clear" w:pos="1920"/>
        </w:tabs>
        <w:rPr>
          <w:lang w:val="en-US"/>
        </w:rPr>
      </w:pPr>
      <w:r>
        <w:rPr>
          <w:lang w:val="en-US"/>
        </w:rPr>
        <w:t xml:space="preserve">          value is only applicable to NF_LOAD event.</w:t>
      </w:r>
    </w:p>
    <w:p w14:paraId="028AFAC4" w14:textId="77777777" w:rsidR="00017DBD" w:rsidRDefault="00017DBD" w:rsidP="00017DBD">
      <w:pPr>
        <w:pStyle w:val="PL"/>
        <w:rPr>
          <w:lang w:val="en-US"/>
        </w:rPr>
      </w:pPr>
      <w:r>
        <w:rPr>
          <w:lang w:val="en-US"/>
        </w:rPr>
        <w:t xml:space="preserve">        - NF_LOAD_AVG_IN_AOI: The average load of the NF instances over the area of interest. This</w:t>
      </w:r>
    </w:p>
    <w:p w14:paraId="28C2DE50" w14:textId="77777777" w:rsidR="00017DBD" w:rsidRDefault="00017DBD" w:rsidP="00017DBD">
      <w:pPr>
        <w:pStyle w:val="PL"/>
        <w:rPr>
          <w:lang w:val="en-US"/>
        </w:rPr>
      </w:pPr>
      <w:r>
        <w:rPr>
          <w:lang w:val="en-US"/>
        </w:rPr>
        <w:t xml:space="preserve">          value is only applicable to NF_LOAD event.</w:t>
      </w:r>
    </w:p>
    <w:p w14:paraId="56D763E0" w14:textId="77777777" w:rsidR="00017DBD" w:rsidRDefault="00017DBD" w:rsidP="00017DBD">
      <w:pPr>
        <w:pStyle w:val="PL"/>
        <w:rPr>
          <w:lang w:val="en-US"/>
        </w:rPr>
      </w:pPr>
      <w:r>
        <w:rPr>
          <w:lang w:val="en-US"/>
        </w:rPr>
        <w:t xml:space="preserve">        - DISPER_AMOUNT: Indicates the dispersion amount of the reported data volume or transaction</w:t>
      </w:r>
    </w:p>
    <w:p w14:paraId="201F7DCA" w14:textId="77777777" w:rsidR="00017DBD" w:rsidRDefault="00017DBD" w:rsidP="00017DBD">
      <w:pPr>
        <w:pStyle w:val="PL"/>
        <w:rPr>
          <w:lang w:val="en-US"/>
        </w:rPr>
      </w:pPr>
      <w:r>
        <w:rPr>
          <w:lang w:val="en-US"/>
        </w:rPr>
        <w:t xml:space="preserve">          dispersion type. This value is only applicable to DISPERSION event.</w:t>
      </w:r>
    </w:p>
    <w:p w14:paraId="73297A0F" w14:textId="77777777" w:rsidR="00017DBD" w:rsidRDefault="00017DBD" w:rsidP="00017DBD">
      <w:pPr>
        <w:pStyle w:val="PL"/>
        <w:rPr>
          <w:lang w:val="en-US"/>
        </w:rPr>
      </w:pPr>
      <w:r>
        <w:rPr>
          <w:lang w:val="en-US"/>
        </w:rPr>
        <w:t xml:space="preserve">        - DISPER_CLASS: Indicates the dispersion mobility class: fixed, camper, traveller upon set</w:t>
      </w:r>
    </w:p>
    <w:p w14:paraId="193C7CD3" w14:textId="77777777" w:rsidR="00017DBD" w:rsidRDefault="00017DBD" w:rsidP="00017DBD">
      <w:pPr>
        <w:pStyle w:val="PL"/>
        <w:rPr>
          <w:lang w:val="en-US"/>
        </w:rPr>
      </w:pPr>
      <w:r>
        <w:rPr>
          <w:lang w:val="en-US"/>
        </w:rPr>
        <w:t xml:space="preserve">          its usage threshold, and/or the top-heavy class upon set its percentile rating threshold.</w:t>
      </w:r>
    </w:p>
    <w:p w14:paraId="408D695E" w14:textId="77777777" w:rsidR="00017DBD" w:rsidRDefault="00017DBD" w:rsidP="00017DBD">
      <w:pPr>
        <w:pStyle w:val="PL"/>
        <w:rPr>
          <w:lang w:val="en-US"/>
        </w:rPr>
      </w:pPr>
      <w:r>
        <w:rPr>
          <w:lang w:val="en-US"/>
        </w:rPr>
        <w:t xml:space="preserve">          This value is only applicable to DISPERSION event.</w:t>
      </w:r>
    </w:p>
    <w:p w14:paraId="0C101644" w14:textId="77777777" w:rsidR="00017DBD" w:rsidRDefault="00017DBD" w:rsidP="00017DBD">
      <w:pPr>
        <w:pStyle w:val="PL"/>
        <w:rPr>
          <w:lang w:val="en-US"/>
        </w:rPr>
      </w:pPr>
      <w:r>
        <w:rPr>
          <w:lang w:val="en-US"/>
        </w:rPr>
        <w:t xml:space="preserve">        - RANKING: Data/transaction usage ranking high (i.e.value 1), medium (2) or low (3). This</w:t>
      </w:r>
    </w:p>
    <w:p w14:paraId="6032DD62" w14:textId="77777777" w:rsidR="00017DBD" w:rsidRDefault="00017DBD" w:rsidP="00017DBD">
      <w:pPr>
        <w:pStyle w:val="PL"/>
        <w:rPr>
          <w:lang w:val="en-US"/>
        </w:rPr>
      </w:pPr>
      <w:r>
        <w:rPr>
          <w:lang w:val="en-US"/>
        </w:rPr>
        <w:t xml:space="preserve">          value is only applicable to DISPERSION event.</w:t>
      </w:r>
    </w:p>
    <w:p w14:paraId="1A63D8AA" w14:textId="77777777" w:rsidR="00017DBD" w:rsidRDefault="00017DBD" w:rsidP="00017DBD">
      <w:pPr>
        <w:pStyle w:val="PL"/>
        <w:rPr>
          <w:lang w:val="en-US"/>
        </w:rPr>
      </w:pPr>
      <w:r>
        <w:rPr>
          <w:lang w:val="en-US"/>
        </w:rPr>
        <w:t xml:space="preserve">        - PERCENTILE_RANKING: Percentile ranking of the target UE in the Cumulative Distribution</w:t>
      </w:r>
    </w:p>
    <w:p w14:paraId="037B9FFE" w14:textId="77777777" w:rsidR="00017DBD" w:rsidRDefault="00017DBD" w:rsidP="00017DBD">
      <w:pPr>
        <w:pStyle w:val="PL"/>
        <w:rPr>
          <w:lang w:val="en-US"/>
        </w:rPr>
      </w:pPr>
      <w:r>
        <w:rPr>
          <w:lang w:val="en-US"/>
        </w:rPr>
        <w:t xml:space="preserve">          Function of data usage for the population of all UEs. This value is only applicable to</w:t>
      </w:r>
    </w:p>
    <w:p w14:paraId="38B58986" w14:textId="77777777" w:rsidR="00017DBD" w:rsidRDefault="00017DBD" w:rsidP="00017DBD">
      <w:pPr>
        <w:pStyle w:val="PL"/>
        <w:rPr>
          <w:lang w:val="en-US"/>
        </w:rPr>
      </w:pPr>
      <w:r>
        <w:rPr>
          <w:lang w:val="en-US"/>
        </w:rPr>
        <w:t xml:space="preserve">          DISPERSION event.</w:t>
      </w:r>
    </w:p>
    <w:p w14:paraId="2769A0A3" w14:textId="77777777" w:rsidR="00017DBD" w:rsidRDefault="00017DBD" w:rsidP="00017DBD">
      <w:pPr>
        <w:pStyle w:val="PL"/>
        <w:rPr>
          <w:lang w:val="en-US"/>
        </w:rPr>
      </w:pPr>
      <w:r>
        <w:rPr>
          <w:lang w:val="en-US"/>
        </w:rPr>
        <w:t xml:space="preserve">        - RSSI: Indicated the RSSI in the unit of dBm. This value is only applicable to</w:t>
      </w:r>
    </w:p>
    <w:p w14:paraId="1A446795" w14:textId="77777777" w:rsidR="00017DBD" w:rsidRDefault="00017DBD" w:rsidP="00017DBD">
      <w:pPr>
        <w:pStyle w:val="PL"/>
        <w:rPr>
          <w:lang w:val="en-US"/>
        </w:rPr>
      </w:pPr>
      <w:r>
        <w:rPr>
          <w:lang w:val="en-US"/>
        </w:rPr>
        <w:t xml:space="preserve">          WLAN_PERFORMANCE event.</w:t>
      </w:r>
    </w:p>
    <w:p w14:paraId="4D4674DA" w14:textId="77777777" w:rsidR="00017DBD" w:rsidRDefault="00017DBD" w:rsidP="00017DBD">
      <w:pPr>
        <w:pStyle w:val="PL"/>
        <w:rPr>
          <w:lang w:val="en-US"/>
        </w:rPr>
      </w:pPr>
      <w:r>
        <w:rPr>
          <w:lang w:val="en-US"/>
        </w:rPr>
        <w:t xml:space="preserve">        - RTT: Indicates the RTT in the unit of millisecond. This value is only applicable to</w:t>
      </w:r>
    </w:p>
    <w:p w14:paraId="22FDB21A" w14:textId="77777777" w:rsidR="00017DBD" w:rsidRDefault="00017DBD" w:rsidP="00017DBD">
      <w:pPr>
        <w:pStyle w:val="PL"/>
        <w:rPr>
          <w:lang w:val="en-US"/>
        </w:rPr>
      </w:pPr>
      <w:r>
        <w:rPr>
          <w:lang w:val="en-US"/>
        </w:rPr>
        <w:t xml:space="preserve">          WLAN_PERFORMANCE event.</w:t>
      </w:r>
    </w:p>
    <w:p w14:paraId="79A6604A" w14:textId="77777777" w:rsidR="00017DBD" w:rsidRDefault="00017DBD" w:rsidP="00017DBD">
      <w:pPr>
        <w:pStyle w:val="PL"/>
        <w:rPr>
          <w:lang w:val="en-US"/>
        </w:rPr>
      </w:pPr>
      <w:r>
        <w:rPr>
          <w:lang w:val="en-US"/>
        </w:rPr>
        <w:t xml:space="preserve">        - TRAFFIC_INFO: Traffic information including UL/DL data rate and/or Traffic volume. This</w:t>
      </w:r>
    </w:p>
    <w:p w14:paraId="7EC8F6B5" w14:textId="77777777" w:rsidR="00017DBD" w:rsidRDefault="00017DBD" w:rsidP="00017DBD">
      <w:pPr>
        <w:pStyle w:val="PL"/>
        <w:rPr>
          <w:lang w:val="en-US"/>
        </w:rPr>
      </w:pPr>
      <w:r>
        <w:rPr>
          <w:lang w:val="en-US"/>
        </w:rPr>
        <w:lastRenderedPageBreak/>
        <w:t xml:space="preserve">          value is only applicable to WLAN_PERFORMANCE event.</w:t>
      </w:r>
    </w:p>
    <w:p w14:paraId="7EAD7975" w14:textId="77777777" w:rsidR="00017DBD" w:rsidRDefault="00017DBD" w:rsidP="00017DBD">
      <w:pPr>
        <w:pStyle w:val="PL"/>
        <w:rPr>
          <w:lang w:val="en-US"/>
        </w:rPr>
      </w:pPr>
      <w:r>
        <w:rPr>
          <w:lang w:val="en-US"/>
        </w:rPr>
        <w:t xml:space="preserve">        - NUMBER_OF_UES: Number of UEs observed for the SSID. This value is only applicable to</w:t>
      </w:r>
    </w:p>
    <w:p w14:paraId="60197982" w14:textId="77777777" w:rsidR="00017DBD" w:rsidRDefault="00017DBD" w:rsidP="00017DBD">
      <w:pPr>
        <w:pStyle w:val="PL"/>
        <w:rPr>
          <w:lang w:val="en-US"/>
        </w:rPr>
      </w:pPr>
      <w:r>
        <w:rPr>
          <w:lang w:val="en-US"/>
        </w:rPr>
        <w:t xml:space="preserve">          WLAN_PERFORMANCE event.</w:t>
      </w:r>
    </w:p>
    <w:p w14:paraId="4C5761BE" w14:textId="77777777" w:rsidR="00017DBD" w:rsidRDefault="00017DBD" w:rsidP="00017DBD">
      <w:pPr>
        <w:pStyle w:val="PL"/>
        <w:tabs>
          <w:tab w:val="clear" w:pos="1920"/>
        </w:tabs>
        <w:rPr>
          <w:lang w:val="en-US"/>
        </w:rPr>
      </w:pPr>
      <w:r>
        <w:rPr>
          <w:lang w:val="en-US"/>
        </w:rPr>
        <w:t xml:space="preserve">        - APP_LIST_FOR_UE_COMM: The analytics of the application list used by UE. This value is only</w:t>
      </w:r>
    </w:p>
    <w:p w14:paraId="4F4D96FB" w14:textId="77777777" w:rsidR="00017DBD" w:rsidRDefault="00017DBD" w:rsidP="00017DBD">
      <w:pPr>
        <w:pStyle w:val="PL"/>
        <w:tabs>
          <w:tab w:val="clear" w:pos="1920"/>
        </w:tabs>
        <w:rPr>
          <w:lang w:val="en-US"/>
        </w:rPr>
      </w:pPr>
      <w:r>
        <w:rPr>
          <w:lang w:val="en-US"/>
        </w:rPr>
        <w:t xml:space="preserve">          applicable to UE_COMM event.</w:t>
      </w:r>
    </w:p>
    <w:p w14:paraId="6EA5F6AB" w14:textId="77777777" w:rsidR="00017DBD" w:rsidRDefault="00017DBD" w:rsidP="00017DB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FF4F601" w14:textId="77777777" w:rsidR="00017DBD" w:rsidRDefault="00017DBD" w:rsidP="00017DBD">
      <w:pPr>
        <w:pStyle w:val="PL"/>
        <w:tabs>
          <w:tab w:val="clear" w:pos="1920"/>
        </w:tabs>
        <w:rPr>
          <w:lang w:eastAsia="zh-CN"/>
        </w:rPr>
      </w:pPr>
      <w:r>
        <w:rPr>
          <w:lang w:eastAsia="zh-CN"/>
        </w:rPr>
        <w:t xml:space="preserve">          applicable to </w:t>
      </w:r>
      <w:r>
        <w:t>UE_COMM event</w:t>
      </w:r>
      <w:r>
        <w:rPr>
          <w:lang w:eastAsia="zh-CN"/>
        </w:rPr>
        <w:t>.</w:t>
      </w:r>
    </w:p>
    <w:p w14:paraId="238E762E" w14:textId="77777777" w:rsidR="00017DBD" w:rsidRDefault="00017DBD" w:rsidP="00017DBD">
      <w:pPr>
        <w:pStyle w:val="PL"/>
        <w:tabs>
          <w:tab w:val="clear" w:pos="1920"/>
        </w:tabs>
        <w:rPr>
          <w:lang w:val="en-US"/>
        </w:rPr>
      </w:pPr>
      <w:r>
        <w:rPr>
          <w:lang w:val="en-US"/>
        </w:rPr>
        <w:t xml:space="preserve">        - AVG_TRAFFIC_RATE: Indicates average traffic rate. This value is only applicable to</w:t>
      </w:r>
    </w:p>
    <w:p w14:paraId="2B589941" w14:textId="77777777" w:rsidR="00017DBD" w:rsidRDefault="00017DBD" w:rsidP="00017DBD">
      <w:pPr>
        <w:pStyle w:val="PL"/>
        <w:tabs>
          <w:tab w:val="clear" w:pos="1920"/>
        </w:tabs>
        <w:rPr>
          <w:lang w:val="en-US"/>
        </w:rPr>
      </w:pPr>
      <w:r>
        <w:rPr>
          <w:lang w:val="en-US"/>
        </w:rPr>
        <w:t xml:space="preserve">          DN_PERFORMANCE event.</w:t>
      </w:r>
    </w:p>
    <w:p w14:paraId="00FC2497" w14:textId="77777777" w:rsidR="00017DBD" w:rsidRDefault="00017DBD" w:rsidP="00017DBD">
      <w:pPr>
        <w:pStyle w:val="PL"/>
        <w:tabs>
          <w:tab w:val="clear" w:pos="1920"/>
        </w:tabs>
        <w:rPr>
          <w:lang w:val="en-US"/>
        </w:rPr>
      </w:pPr>
      <w:r>
        <w:rPr>
          <w:lang w:val="en-US"/>
        </w:rPr>
        <w:t xml:space="preserve">        - MAX_TRAFFIC_RATE: Indicates maximum traffic rate. This value is only applicable to</w:t>
      </w:r>
    </w:p>
    <w:p w14:paraId="64145D64" w14:textId="77777777" w:rsidR="00017DBD" w:rsidRDefault="00017DBD" w:rsidP="00017DBD">
      <w:pPr>
        <w:pStyle w:val="PL"/>
        <w:tabs>
          <w:tab w:val="clear" w:pos="1920"/>
        </w:tabs>
        <w:rPr>
          <w:lang w:val="en-US"/>
        </w:rPr>
      </w:pPr>
      <w:r>
        <w:rPr>
          <w:lang w:val="en-US"/>
        </w:rPr>
        <w:t xml:space="preserve">          DN_PERFORMANCE event.</w:t>
      </w:r>
    </w:p>
    <w:p w14:paraId="7C4FA96E" w14:textId="77777777" w:rsidR="00017DBD" w:rsidRDefault="00017DBD" w:rsidP="00017DBD">
      <w:pPr>
        <w:pStyle w:val="PL"/>
        <w:tabs>
          <w:tab w:val="clear" w:pos="1920"/>
        </w:tabs>
        <w:rPr>
          <w:lang w:val="en-US"/>
        </w:rPr>
      </w:pPr>
      <w:r>
        <w:rPr>
          <w:lang w:val="en-US"/>
        </w:rPr>
        <w:t xml:space="preserve">        - AGG_TRAFFIC_RATE: Indicates aggregated traffic rate. This value is only applicable to</w:t>
      </w:r>
    </w:p>
    <w:p w14:paraId="1723E00B" w14:textId="77777777" w:rsidR="00017DBD" w:rsidRDefault="00017DBD" w:rsidP="00017DBD">
      <w:pPr>
        <w:pStyle w:val="PL"/>
        <w:tabs>
          <w:tab w:val="clear" w:pos="1920"/>
        </w:tabs>
        <w:rPr>
          <w:lang w:val="en-US"/>
        </w:rPr>
      </w:pPr>
      <w:r>
        <w:rPr>
          <w:lang w:val="en-US"/>
        </w:rPr>
        <w:t xml:space="preserve">          DN_PERFORMANCE event.</w:t>
      </w:r>
    </w:p>
    <w:p w14:paraId="5656BBDE" w14:textId="77777777" w:rsidR="00017DBD" w:rsidRDefault="00017DBD" w:rsidP="00017DBD">
      <w:pPr>
        <w:pStyle w:val="PL"/>
        <w:tabs>
          <w:tab w:val="clear" w:pos="1920"/>
        </w:tabs>
        <w:rPr>
          <w:lang w:val="en-US"/>
        </w:rPr>
      </w:pPr>
      <w:r>
        <w:rPr>
          <w:lang w:val="en-US"/>
        </w:rPr>
        <w:t xml:space="preserve">        - VAR_TRAFFIC_RATE: Indicates variance traffic rate. This value is only applicable to</w:t>
      </w:r>
    </w:p>
    <w:p w14:paraId="5872247D" w14:textId="77777777" w:rsidR="00017DBD" w:rsidRDefault="00017DBD" w:rsidP="00017DBD">
      <w:pPr>
        <w:pStyle w:val="PL"/>
        <w:tabs>
          <w:tab w:val="clear" w:pos="1920"/>
        </w:tabs>
        <w:rPr>
          <w:lang w:val="en-US"/>
        </w:rPr>
      </w:pPr>
      <w:r>
        <w:rPr>
          <w:lang w:val="en-US"/>
        </w:rPr>
        <w:t xml:space="preserve">          DN_PERFORMANCE event.</w:t>
      </w:r>
    </w:p>
    <w:p w14:paraId="2DEEBE61" w14:textId="77777777" w:rsidR="00017DBD" w:rsidRDefault="00017DBD" w:rsidP="00017DBD">
      <w:pPr>
        <w:pStyle w:val="PL"/>
        <w:tabs>
          <w:tab w:val="clear" w:pos="1920"/>
        </w:tabs>
        <w:rPr>
          <w:lang w:val="en-US"/>
        </w:rPr>
      </w:pPr>
      <w:r>
        <w:rPr>
          <w:lang w:val="en-US"/>
        </w:rPr>
        <w:t xml:space="preserve">        - AVG_PACKET_DELAY: Indicates average Packet Delay. This value is only applicable to</w:t>
      </w:r>
    </w:p>
    <w:p w14:paraId="3B0A6974" w14:textId="77777777" w:rsidR="00017DBD" w:rsidRDefault="00017DBD" w:rsidP="00017DBD">
      <w:pPr>
        <w:pStyle w:val="PL"/>
        <w:tabs>
          <w:tab w:val="clear" w:pos="1920"/>
        </w:tabs>
        <w:rPr>
          <w:lang w:val="en-US"/>
        </w:rPr>
      </w:pPr>
      <w:r>
        <w:rPr>
          <w:lang w:val="en-US"/>
        </w:rPr>
        <w:t xml:space="preserve">          DN_PERFORMANCE event.</w:t>
      </w:r>
    </w:p>
    <w:p w14:paraId="197C554B" w14:textId="77777777" w:rsidR="00017DBD" w:rsidRDefault="00017DBD" w:rsidP="00017DBD">
      <w:pPr>
        <w:pStyle w:val="PL"/>
        <w:tabs>
          <w:tab w:val="clear" w:pos="1920"/>
        </w:tabs>
        <w:rPr>
          <w:lang w:val="en-US"/>
        </w:rPr>
      </w:pPr>
      <w:r>
        <w:rPr>
          <w:lang w:val="en-US"/>
        </w:rPr>
        <w:t xml:space="preserve">        - MAX_PACKET_DELAY: Indicates maximum Packet Delay. This value is only applicable to</w:t>
      </w:r>
    </w:p>
    <w:p w14:paraId="51E0E308" w14:textId="77777777" w:rsidR="00017DBD" w:rsidRDefault="00017DBD" w:rsidP="00017DBD">
      <w:pPr>
        <w:pStyle w:val="PL"/>
        <w:tabs>
          <w:tab w:val="clear" w:pos="1920"/>
        </w:tabs>
        <w:rPr>
          <w:lang w:val="en-US"/>
        </w:rPr>
      </w:pPr>
      <w:r>
        <w:rPr>
          <w:lang w:val="en-US"/>
        </w:rPr>
        <w:t xml:space="preserve">          DN_PERFORMANCE event.</w:t>
      </w:r>
    </w:p>
    <w:p w14:paraId="3B727A01" w14:textId="77777777" w:rsidR="00017DBD" w:rsidRDefault="00017DBD" w:rsidP="00017DBD">
      <w:pPr>
        <w:pStyle w:val="PL"/>
        <w:rPr>
          <w:lang w:val="en-US"/>
        </w:rPr>
      </w:pPr>
      <w:r>
        <w:rPr>
          <w:lang w:val="en-US"/>
        </w:rPr>
        <w:t xml:space="preserve">        - VAR_PACKET_DELAY: Indicates variance Packet Delay. This value is only applicable to</w:t>
      </w:r>
    </w:p>
    <w:p w14:paraId="31BF58DF" w14:textId="77777777" w:rsidR="00017DBD" w:rsidRDefault="00017DBD" w:rsidP="00017DBD">
      <w:pPr>
        <w:pStyle w:val="PL"/>
        <w:rPr>
          <w:lang w:val="en-US"/>
        </w:rPr>
      </w:pPr>
      <w:r>
        <w:rPr>
          <w:lang w:val="en-US"/>
        </w:rPr>
        <w:t xml:space="preserve">          DN_PERFORMANCE event.</w:t>
      </w:r>
    </w:p>
    <w:p w14:paraId="14C13B0E" w14:textId="77777777" w:rsidR="00017DBD" w:rsidRDefault="00017DBD" w:rsidP="00017DBD">
      <w:pPr>
        <w:pStyle w:val="PL"/>
        <w:tabs>
          <w:tab w:val="clear" w:pos="1920"/>
        </w:tabs>
        <w:rPr>
          <w:lang w:val="en-US"/>
        </w:rPr>
      </w:pPr>
      <w:r>
        <w:rPr>
          <w:lang w:val="en-US"/>
        </w:rPr>
        <w:t xml:space="preserve">        - AVG_PACKET_LOSS_RATE: Indicates average Loss Rate. This value is only applicable to</w:t>
      </w:r>
    </w:p>
    <w:p w14:paraId="54034BF8" w14:textId="77777777" w:rsidR="00017DBD" w:rsidRDefault="00017DBD" w:rsidP="00017DBD">
      <w:pPr>
        <w:pStyle w:val="PL"/>
        <w:tabs>
          <w:tab w:val="clear" w:pos="1920"/>
        </w:tabs>
        <w:rPr>
          <w:lang w:val="en-US"/>
        </w:rPr>
      </w:pPr>
      <w:r>
        <w:rPr>
          <w:lang w:val="en-US"/>
        </w:rPr>
        <w:t xml:space="preserve">          DN_PERFORMANCE event.</w:t>
      </w:r>
    </w:p>
    <w:p w14:paraId="1D8658AA" w14:textId="77777777" w:rsidR="00017DBD" w:rsidRDefault="00017DBD" w:rsidP="00017DBD">
      <w:pPr>
        <w:pStyle w:val="PL"/>
        <w:tabs>
          <w:tab w:val="clear" w:pos="1920"/>
        </w:tabs>
        <w:rPr>
          <w:lang w:val="en-US"/>
        </w:rPr>
      </w:pPr>
      <w:r>
        <w:rPr>
          <w:lang w:val="en-US"/>
        </w:rPr>
        <w:t xml:space="preserve">        - MAX_PACKET_LOSS_RATE: Indicates maximum Packet Loss Rate. This value is only applicable to</w:t>
      </w:r>
    </w:p>
    <w:p w14:paraId="460436FE" w14:textId="77777777" w:rsidR="00017DBD" w:rsidRDefault="00017DBD" w:rsidP="00017DBD">
      <w:pPr>
        <w:pStyle w:val="PL"/>
        <w:tabs>
          <w:tab w:val="clear" w:pos="1920"/>
        </w:tabs>
        <w:rPr>
          <w:lang w:val="en-US"/>
        </w:rPr>
      </w:pPr>
      <w:r>
        <w:rPr>
          <w:lang w:val="en-US"/>
        </w:rPr>
        <w:t xml:space="preserve">          DN_PERFORMANCE event.</w:t>
      </w:r>
    </w:p>
    <w:p w14:paraId="2ABE81D2" w14:textId="77777777" w:rsidR="00017DBD" w:rsidRDefault="00017DBD" w:rsidP="00017DBD">
      <w:pPr>
        <w:pStyle w:val="PL"/>
        <w:tabs>
          <w:tab w:val="clear" w:pos="1920"/>
        </w:tabs>
        <w:rPr>
          <w:lang w:val="en-US"/>
        </w:rPr>
      </w:pPr>
      <w:r>
        <w:rPr>
          <w:lang w:val="en-US"/>
        </w:rPr>
        <w:t xml:space="preserve">        - VAR_PACKET_LOSS_RATE: Indicates variance Packet Loss Rate. This value is only applicable</w:t>
      </w:r>
    </w:p>
    <w:p w14:paraId="69871D11" w14:textId="77777777" w:rsidR="00017DBD" w:rsidRDefault="00017DBD" w:rsidP="00017DBD">
      <w:pPr>
        <w:pStyle w:val="PL"/>
        <w:tabs>
          <w:tab w:val="clear" w:pos="1920"/>
        </w:tabs>
        <w:rPr>
          <w:lang w:val="en-US"/>
        </w:rPr>
      </w:pPr>
      <w:r>
        <w:rPr>
          <w:lang w:val="en-US"/>
        </w:rPr>
        <w:t xml:space="preserve">          to DN_PERFORMANCE event.</w:t>
      </w:r>
    </w:p>
    <w:p w14:paraId="7F7315D3" w14:textId="77777777" w:rsidR="00017DBD" w:rsidRDefault="00017DBD" w:rsidP="00017DB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193B21" w14:textId="77777777" w:rsidR="00017DBD" w:rsidRDefault="00017DBD" w:rsidP="00017DBD">
      <w:pPr>
        <w:pStyle w:val="PL"/>
        <w:tabs>
          <w:tab w:val="clear" w:pos="1920"/>
        </w:tabs>
        <w:rPr>
          <w:lang w:val="en-US"/>
        </w:rPr>
      </w:pPr>
      <w:r>
        <w:t xml:space="preserve">          SERVICE_EXPERIENCE event</w:t>
      </w:r>
      <w:r>
        <w:rPr>
          <w:lang w:val="en-US"/>
        </w:rPr>
        <w:t>.</w:t>
      </w:r>
    </w:p>
    <w:p w14:paraId="4BFE6E61" w14:textId="77777777" w:rsidR="00017DBD" w:rsidRDefault="00017DBD" w:rsidP="00017DBD">
      <w:pPr>
        <w:pStyle w:val="PL"/>
        <w:rPr>
          <w:lang w:val="en-US"/>
        </w:rPr>
      </w:pPr>
      <w:r>
        <w:rPr>
          <w:lang w:val="en-US"/>
        </w:rPr>
        <w:t xml:space="preserve">        - LIST_OF_HIGH_EXP_UE: Indicates list of high experienced UE. This value is only applicable</w:t>
      </w:r>
    </w:p>
    <w:p w14:paraId="7ADD4FC8" w14:textId="77777777" w:rsidR="00017DBD" w:rsidRDefault="00017DBD" w:rsidP="00017DBD">
      <w:pPr>
        <w:pStyle w:val="PL"/>
        <w:rPr>
          <w:lang w:val="en-US"/>
        </w:rPr>
      </w:pPr>
      <w:r>
        <w:rPr>
          <w:lang w:val="en-US"/>
        </w:rPr>
        <w:t xml:space="preserve">          to SM_CONGESTION event.</w:t>
      </w:r>
    </w:p>
    <w:p w14:paraId="174AB5FA" w14:textId="77777777" w:rsidR="00017DBD" w:rsidRDefault="00017DBD" w:rsidP="00017DBD">
      <w:pPr>
        <w:pStyle w:val="PL"/>
        <w:rPr>
          <w:lang w:val="en-US"/>
        </w:rPr>
      </w:pPr>
      <w:r>
        <w:rPr>
          <w:lang w:val="en-US"/>
        </w:rPr>
        <w:t xml:space="preserve">        - LIST_OF_MEDIUM_EXP_UE: Indicates list of medium experienced UE. This value is only</w:t>
      </w:r>
    </w:p>
    <w:p w14:paraId="2833F749" w14:textId="77777777" w:rsidR="00017DBD" w:rsidRDefault="00017DBD" w:rsidP="00017DBD">
      <w:pPr>
        <w:pStyle w:val="PL"/>
        <w:rPr>
          <w:lang w:val="en-US"/>
        </w:rPr>
      </w:pPr>
      <w:r>
        <w:rPr>
          <w:lang w:val="en-US"/>
        </w:rPr>
        <w:t xml:space="preserve">          applicable to SM_CONGESTION event.</w:t>
      </w:r>
    </w:p>
    <w:p w14:paraId="6CA27F96" w14:textId="77777777" w:rsidR="00017DBD" w:rsidRDefault="00017DBD" w:rsidP="00017DBD">
      <w:pPr>
        <w:pStyle w:val="PL"/>
        <w:rPr>
          <w:lang w:val="en-US"/>
        </w:rPr>
      </w:pPr>
      <w:r>
        <w:rPr>
          <w:lang w:val="en-US"/>
        </w:rPr>
        <w:t xml:space="preserve">        - LIST_OF_LOW_EXP_UE: Indicates list of low experienced UE. This value is only applicable to</w:t>
      </w:r>
    </w:p>
    <w:p w14:paraId="3105960E" w14:textId="77777777" w:rsidR="00017DBD" w:rsidRDefault="00017DBD" w:rsidP="00017DBD">
      <w:pPr>
        <w:pStyle w:val="PL"/>
        <w:rPr>
          <w:lang w:val="en-US"/>
        </w:rPr>
      </w:pPr>
      <w:r>
        <w:rPr>
          <w:lang w:val="en-US"/>
        </w:rPr>
        <w:t xml:space="preserve">          SM_CONGESTION event.</w:t>
      </w:r>
    </w:p>
    <w:p w14:paraId="3E5A549A" w14:textId="77777777" w:rsidR="00017DBD" w:rsidRDefault="00017DBD" w:rsidP="00017DBD">
      <w:pPr>
        <w:pStyle w:val="PL"/>
      </w:pPr>
      <w:r>
        <w:rPr>
          <w:lang w:val="en-US"/>
        </w:rPr>
        <w:t xml:space="preserve">        - AVG_UL_PKT_DROP_RATE: Indicates average uplink packet drop rate on GTP-U path on N3. </w:t>
      </w:r>
      <w:r>
        <w:t>This</w:t>
      </w:r>
    </w:p>
    <w:p w14:paraId="2A6C76A8" w14:textId="77777777" w:rsidR="00017DBD" w:rsidRDefault="00017DBD" w:rsidP="00017DBD">
      <w:pPr>
        <w:pStyle w:val="PL"/>
        <w:rPr>
          <w:lang w:val="en-US"/>
        </w:rPr>
      </w:pPr>
      <w:r>
        <w:t xml:space="preserve">          value is only applicable to </w:t>
      </w:r>
      <w:r>
        <w:rPr>
          <w:lang w:eastAsia="zh-CN"/>
        </w:rPr>
        <w:t>RED_TRANS_EXP</w:t>
      </w:r>
      <w:r>
        <w:t xml:space="preserve"> event.</w:t>
      </w:r>
    </w:p>
    <w:p w14:paraId="1E10D54A" w14:textId="77777777" w:rsidR="00017DBD" w:rsidRDefault="00017DBD" w:rsidP="00017DBD">
      <w:pPr>
        <w:pStyle w:val="PL"/>
        <w:rPr>
          <w:lang w:val="en-US"/>
        </w:rPr>
      </w:pPr>
      <w:r>
        <w:rPr>
          <w:lang w:val="en-US"/>
        </w:rPr>
        <w:t xml:space="preserve">        - VAR_UL_PKT_DROP_RATE: Indicates variance of uplink packet drop rate on GTP-U path on N3.</w:t>
      </w:r>
    </w:p>
    <w:p w14:paraId="06D32B96"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6E3BD9B4" w14:textId="77777777" w:rsidR="00017DBD" w:rsidRDefault="00017DBD" w:rsidP="00017DBD">
      <w:pPr>
        <w:pStyle w:val="PL"/>
        <w:rPr>
          <w:lang w:val="en-US"/>
        </w:rPr>
      </w:pPr>
      <w:r>
        <w:rPr>
          <w:lang w:val="en-US"/>
        </w:rPr>
        <w:t xml:space="preserve">        - AVG_DL_PKT_DROP_RATE: Indicates average downlink packet drop rate on GTP-U path on N3.</w:t>
      </w:r>
    </w:p>
    <w:p w14:paraId="091BC1C9"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08E5E502" w14:textId="77777777" w:rsidR="00017DBD" w:rsidRDefault="00017DBD" w:rsidP="00017DBD">
      <w:pPr>
        <w:pStyle w:val="PL"/>
        <w:rPr>
          <w:lang w:val="en-US"/>
        </w:rPr>
      </w:pPr>
      <w:r>
        <w:rPr>
          <w:lang w:val="en-US"/>
        </w:rPr>
        <w:t xml:space="preserve">        - VAR_DL_PKT_DROP_RATE: Indicates variance of downlink packet drop rate on GTP-U path on N3.</w:t>
      </w:r>
    </w:p>
    <w:p w14:paraId="768F3EE9"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706D71E5" w14:textId="77777777" w:rsidR="00017DBD" w:rsidRDefault="00017DBD" w:rsidP="00017DBD">
      <w:pPr>
        <w:pStyle w:val="PL"/>
        <w:rPr>
          <w:lang w:val="en-US"/>
        </w:rPr>
      </w:pPr>
      <w:r>
        <w:rPr>
          <w:lang w:val="en-US"/>
        </w:rPr>
        <w:t xml:space="preserve">        - AVG_UL_PKT_DELAY: Indicates average uplink packet delay round trip on GTP-U path on N3.</w:t>
      </w:r>
    </w:p>
    <w:p w14:paraId="31B744C5"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5ED606AB" w14:textId="77777777" w:rsidR="00017DBD" w:rsidRDefault="00017DBD" w:rsidP="00017DBD">
      <w:pPr>
        <w:pStyle w:val="PL"/>
        <w:rPr>
          <w:lang w:val="en-US"/>
        </w:rPr>
      </w:pPr>
      <w:r>
        <w:rPr>
          <w:lang w:val="en-US"/>
        </w:rPr>
        <w:t xml:space="preserve">        - VAR_UL_PKT_DELAY: Indicates variance uplink packet delay round trip on GTP-U path on N3.</w:t>
      </w:r>
    </w:p>
    <w:p w14:paraId="53CAA470"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2013401F" w14:textId="77777777" w:rsidR="00017DBD" w:rsidRDefault="00017DBD" w:rsidP="00017DBD">
      <w:pPr>
        <w:pStyle w:val="PL"/>
        <w:rPr>
          <w:lang w:val="en-US"/>
        </w:rPr>
      </w:pPr>
      <w:r>
        <w:rPr>
          <w:lang w:val="en-US"/>
        </w:rPr>
        <w:t xml:space="preserve">        - AVG_DL_PKT_DELAY: Indicates average downlink packet delay round trip on GTP-U path on N3.</w:t>
      </w:r>
    </w:p>
    <w:p w14:paraId="1D8F9A2A"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2919F9E0" w14:textId="77777777" w:rsidR="00017DBD" w:rsidRDefault="00017DBD" w:rsidP="00017DBD">
      <w:pPr>
        <w:pStyle w:val="PL"/>
        <w:rPr>
          <w:lang w:val="en-US"/>
        </w:rPr>
      </w:pPr>
      <w:r>
        <w:rPr>
          <w:lang w:val="en-US"/>
        </w:rPr>
        <w:t xml:space="preserve">        - VAR_DL_PKT_DELAY: Indicates variance downlink packet delay round trip on GTP-U path on N3.</w:t>
      </w:r>
    </w:p>
    <w:p w14:paraId="6493DE30"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17BFD326" w14:textId="77777777" w:rsidR="00017DBD" w:rsidRDefault="00017DBD" w:rsidP="00017DBD">
      <w:pPr>
        <w:pStyle w:val="PL"/>
        <w:rPr>
          <w:rFonts w:eastAsia="MS Mincho"/>
        </w:rPr>
      </w:pPr>
      <w:r>
        <w:rPr>
          <w:lang w:val="en-US"/>
        </w:rPr>
        <w:t xml:space="preserve">        - TRAFFIC_MATCH_TD: </w:t>
      </w:r>
      <w:r>
        <w:rPr>
          <w:rFonts w:eastAsia="MS Mincho"/>
        </w:rPr>
        <w:t>Identifies traffic that matches Traffic Descriptor provided by</w:t>
      </w:r>
    </w:p>
    <w:p w14:paraId="35140803" w14:textId="77777777" w:rsidR="00017DBD" w:rsidRDefault="00017DBD" w:rsidP="00017DBD">
      <w:pPr>
        <w:pStyle w:val="PL"/>
        <w:rPr>
          <w:lang w:val="en-US"/>
        </w:rPr>
      </w:pPr>
      <w:r>
        <w:rPr>
          <w:lang w:val="en-US"/>
        </w:rPr>
        <w:t xml:space="preserve">         </w:t>
      </w:r>
      <w:r>
        <w:rPr>
          <w:rFonts w:eastAsia="MS Mincho"/>
        </w:rPr>
        <w:t xml:space="preserve"> the consumer</w:t>
      </w:r>
      <w:r>
        <w:t>.</w:t>
      </w:r>
    </w:p>
    <w:p w14:paraId="5C841F33" w14:textId="77777777" w:rsidR="00017DBD" w:rsidRDefault="00017DBD" w:rsidP="00017DBD">
      <w:pPr>
        <w:pStyle w:val="PL"/>
        <w:rPr>
          <w:rFonts w:eastAsia="MS Mincho"/>
        </w:rPr>
      </w:pPr>
      <w:r>
        <w:rPr>
          <w:lang w:val="en-US"/>
        </w:rPr>
        <w:t xml:space="preserve">        - TRAFFIC_UNMATCH_TD: </w:t>
      </w:r>
      <w:r>
        <w:rPr>
          <w:rFonts w:eastAsia="MS Mincho"/>
        </w:rPr>
        <w:t>Identifies traffic that does not match Traffic Descriptor</w:t>
      </w:r>
    </w:p>
    <w:p w14:paraId="53ADC5A3" w14:textId="77777777" w:rsidR="00017DBD" w:rsidRDefault="00017DBD" w:rsidP="00017DBD">
      <w:pPr>
        <w:pStyle w:val="PL"/>
      </w:pPr>
      <w:r>
        <w:rPr>
          <w:lang w:val="en-US"/>
        </w:rPr>
        <w:t xml:space="preserve">         </w:t>
      </w:r>
      <w:r>
        <w:rPr>
          <w:rFonts w:eastAsia="MS Mincho"/>
        </w:rPr>
        <w:t xml:space="preserve"> provided by the consumer</w:t>
      </w:r>
      <w:r>
        <w:t>.</w:t>
      </w:r>
    </w:p>
    <w:p w14:paraId="4C83DD73" w14:textId="77777777" w:rsidR="00017DBD" w:rsidRDefault="00017DBD" w:rsidP="00017DB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9D35971" w14:textId="77777777" w:rsidR="00017DBD" w:rsidRDefault="00017DBD" w:rsidP="00017DBD">
      <w:pPr>
        <w:pStyle w:val="PL"/>
        <w:rPr>
          <w:lang w:val="en-US"/>
        </w:rPr>
      </w:pPr>
      <w:r>
        <w:rPr>
          <w:lang w:val="en-US"/>
        </w:rPr>
        <w:t xml:space="preserve">         </w:t>
      </w:r>
      <w:r>
        <w:t xml:space="preserve"> DN_PERFORMANCE event.</w:t>
      </w:r>
    </w:p>
    <w:p w14:paraId="3C1B4DFF" w14:textId="77777777" w:rsidR="00017DBD" w:rsidRDefault="00017DBD" w:rsidP="00017DBD">
      <w:pPr>
        <w:pStyle w:val="PL"/>
        <w:rPr>
          <w:lang w:val="en-US"/>
        </w:rPr>
      </w:pPr>
      <w:r>
        <w:rPr>
          <w:lang w:val="en-US"/>
        </w:rPr>
        <w:t xml:space="preserve">        - UE_GEOG_DIST: Indicates the geographical distribution of the UEs that can be selected by</w:t>
      </w:r>
    </w:p>
    <w:p w14:paraId="7E8BF28B" w14:textId="77777777" w:rsidR="00017DBD" w:rsidRDefault="00017DBD" w:rsidP="00017DBD">
      <w:pPr>
        <w:pStyle w:val="PL"/>
        <w:rPr>
          <w:lang w:val="en-US"/>
        </w:rPr>
      </w:pPr>
      <w:r>
        <w:rPr>
          <w:lang w:val="en-US"/>
        </w:rPr>
        <w:t xml:space="preserve">          the AF for application service. This value is only applicable to UE_MOBILITY event</w:t>
      </w:r>
      <w:r>
        <w:t>.</w:t>
      </w:r>
    </w:p>
    <w:p w14:paraId="59E4C691" w14:textId="77777777" w:rsidR="00017DBD" w:rsidRDefault="00017DBD" w:rsidP="00017DBD">
      <w:pPr>
        <w:pStyle w:val="PL"/>
        <w:rPr>
          <w:lang w:val="en-US"/>
        </w:rPr>
      </w:pPr>
      <w:r>
        <w:rPr>
          <w:lang w:val="en-US"/>
        </w:rPr>
        <w:t xml:space="preserve">        - UE_DIRECTION: Indicates the direction of the UEs. This value is only applicable to</w:t>
      </w:r>
    </w:p>
    <w:p w14:paraId="38A27D1F" w14:textId="77777777" w:rsidR="00017DBD" w:rsidRDefault="00017DBD" w:rsidP="00017DBD">
      <w:pPr>
        <w:pStyle w:val="PL"/>
        <w:rPr>
          <w:lang w:val="en-US"/>
        </w:rPr>
      </w:pPr>
      <w:r>
        <w:rPr>
          <w:lang w:val="en-US"/>
        </w:rPr>
        <w:t xml:space="preserve">          UE_MOBILITY event</w:t>
      </w:r>
      <w:r>
        <w:t>.</w:t>
      </w:r>
    </w:p>
    <w:p w14:paraId="4CA6DCF0" w14:textId="77777777" w:rsidR="00017DBD" w:rsidRDefault="00017DBD" w:rsidP="00017DBD">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3876B263" w14:textId="77777777" w:rsidR="00017DBD" w:rsidRDefault="00017DBD" w:rsidP="00017DBD">
      <w:pPr>
        <w:pStyle w:val="PL"/>
        <w:rPr>
          <w:lang w:val="en-US"/>
        </w:rPr>
      </w:pPr>
      <w:r>
        <w:rPr>
          <w:lang w:val="en-US"/>
        </w:rPr>
        <w:t xml:space="preserve">          event</w:t>
      </w:r>
      <w:r>
        <w:t>.</w:t>
      </w:r>
    </w:p>
    <w:p w14:paraId="3CA65994" w14:textId="77777777" w:rsidR="00017DBD" w:rsidRDefault="00017DBD" w:rsidP="00017DBD">
      <w:pPr>
        <w:pStyle w:val="PL"/>
        <w:rPr>
          <w:lang w:val="en-US"/>
        </w:rPr>
      </w:pPr>
      <w:r>
        <w:rPr>
          <w:lang w:val="en-US"/>
        </w:rPr>
        <w:t xml:space="preserve">        - </w:t>
      </w:r>
      <w:r>
        <w:rPr>
          <w:lang w:eastAsia="zh-CN"/>
        </w:rPr>
        <w:t>AVG_E2E_UL_PKT_DELAY</w:t>
      </w:r>
      <w:r>
        <w:rPr>
          <w:lang w:val="en-US"/>
        </w:rPr>
        <w:t>: Indicates average End-to-End (between UE and UPF) uplink packet</w:t>
      </w:r>
    </w:p>
    <w:p w14:paraId="54C765E5" w14:textId="77777777" w:rsidR="00017DBD" w:rsidRDefault="00017DBD" w:rsidP="00017DBD">
      <w:pPr>
        <w:pStyle w:val="PL"/>
        <w:rPr>
          <w:lang w:val="en-US"/>
        </w:rPr>
      </w:pPr>
      <w:r>
        <w:rPr>
          <w:lang w:val="en-US"/>
        </w:rPr>
        <w:t xml:space="preserve">          delay. This value is only applicable to RED_TRANS_EXP event</w:t>
      </w:r>
      <w:r>
        <w:t>.</w:t>
      </w:r>
    </w:p>
    <w:p w14:paraId="009CE7F3" w14:textId="77777777" w:rsidR="00017DBD" w:rsidRDefault="00017DBD" w:rsidP="00017DB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E7AFC05" w14:textId="77777777" w:rsidR="00017DBD" w:rsidRDefault="00017DBD" w:rsidP="00017DBD">
      <w:pPr>
        <w:pStyle w:val="PL"/>
        <w:rPr>
          <w:lang w:val="en-US"/>
        </w:rPr>
      </w:pPr>
      <w:r>
        <w:rPr>
          <w:lang w:val="en-US"/>
        </w:rPr>
        <w:t xml:space="preserve">          packet delay. This value is only applicable to RED_TRANS_EXP event</w:t>
      </w:r>
      <w:r>
        <w:t>.</w:t>
      </w:r>
    </w:p>
    <w:p w14:paraId="6F22FBC5" w14:textId="77777777" w:rsidR="00017DBD" w:rsidRDefault="00017DBD" w:rsidP="00017DB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C21A380" w14:textId="77777777" w:rsidR="00017DBD" w:rsidRDefault="00017DBD" w:rsidP="00017DBD">
      <w:pPr>
        <w:pStyle w:val="PL"/>
        <w:rPr>
          <w:lang w:val="en-US"/>
        </w:rPr>
      </w:pPr>
      <w:r>
        <w:rPr>
          <w:lang w:val="en-US"/>
        </w:rPr>
        <w:t xml:space="preserve">          delay. This value is only applicable to RED_TRANS_EXP event.</w:t>
      </w:r>
    </w:p>
    <w:p w14:paraId="218A292A" w14:textId="77777777" w:rsidR="00017DBD" w:rsidRDefault="00017DBD" w:rsidP="00017DB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C59E48F" w14:textId="77777777" w:rsidR="00017DBD" w:rsidRDefault="00017DBD" w:rsidP="00017DBD">
      <w:pPr>
        <w:pStyle w:val="PL"/>
        <w:rPr>
          <w:lang w:val="en-US"/>
        </w:rPr>
      </w:pPr>
      <w:r>
        <w:rPr>
          <w:lang w:val="en-US"/>
        </w:rPr>
        <w:t xml:space="preserve">          packet delay. This value is only applicable to RED_TRANS_EXP event</w:t>
      </w:r>
      <w:r>
        <w:t>.</w:t>
      </w:r>
    </w:p>
    <w:p w14:paraId="2FA2138C" w14:textId="77777777" w:rsidR="00017DBD" w:rsidRDefault="00017DBD" w:rsidP="00017DB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7D4B447" w14:textId="77777777" w:rsidR="00017DBD" w:rsidRDefault="00017DBD" w:rsidP="00017DBD">
      <w:pPr>
        <w:pStyle w:val="PL"/>
        <w:rPr>
          <w:lang w:val="en-US"/>
        </w:rPr>
      </w:pPr>
      <w:r>
        <w:rPr>
          <w:lang w:val="en-US"/>
        </w:rPr>
        <w:t xml:space="preserve">          loss rate. This value is only applicable to RED_TRANS_EXP event</w:t>
      </w:r>
      <w:r>
        <w:t>.</w:t>
      </w:r>
    </w:p>
    <w:p w14:paraId="36150081" w14:textId="77777777" w:rsidR="00017DBD" w:rsidRDefault="00017DBD" w:rsidP="00017DB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EC12051" w14:textId="77777777" w:rsidR="00017DBD" w:rsidRDefault="00017DBD" w:rsidP="00017DBD">
      <w:pPr>
        <w:pStyle w:val="PL"/>
        <w:rPr>
          <w:lang w:val="en-US"/>
        </w:rPr>
      </w:pPr>
      <w:r>
        <w:rPr>
          <w:lang w:val="en-US"/>
        </w:rPr>
        <w:t xml:space="preserve">          packet loss rate. This value is only applicable to RED_TRANS_EXP event.</w:t>
      </w:r>
    </w:p>
    <w:p w14:paraId="320199E5" w14:textId="77777777" w:rsidR="00017DBD" w:rsidRDefault="00017DBD" w:rsidP="00017DBD">
      <w:pPr>
        <w:pStyle w:val="PL"/>
        <w:rPr>
          <w:lang w:val="en-US"/>
        </w:rPr>
      </w:pPr>
      <w:r>
        <w:rPr>
          <w:lang w:val="en-US"/>
        </w:rPr>
        <w:t xml:space="preserve">        - </w:t>
      </w:r>
      <w:r>
        <w:rPr>
          <w:lang w:eastAsia="zh-CN"/>
        </w:rPr>
        <w:t>AVG_E2E_DL_PKT_LOSS_RATE</w:t>
      </w:r>
      <w:r>
        <w:rPr>
          <w:lang w:val="en-US"/>
        </w:rPr>
        <w:t>: Indicates average End-to-End (between UE and UPF) downlink</w:t>
      </w:r>
    </w:p>
    <w:p w14:paraId="0279B133" w14:textId="77777777" w:rsidR="00017DBD" w:rsidRDefault="00017DBD" w:rsidP="00017DBD">
      <w:pPr>
        <w:pStyle w:val="PL"/>
        <w:rPr>
          <w:lang w:val="en-US"/>
        </w:rPr>
      </w:pPr>
      <w:r>
        <w:rPr>
          <w:lang w:val="en-US"/>
        </w:rPr>
        <w:t xml:space="preserve">          packet loss rate. This value is only applicable to RED_TRANS_EXP event.</w:t>
      </w:r>
    </w:p>
    <w:p w14:paraId="118F9E30" w14:textId="77777777" w:rsidR="00017DBD" w:rsidRDefault="00017DBD" w:rsidP="00017DBD">
      <w:pPr>
        <w:pStyle w:val="PL"/>
        <w:rPr>
          <w:lang w:val="en-US"/>
        </w:rPr>
      </w:pPr>
      <w:r>
        <w:rPr>
          <w:lang w:val="en-US"/>
        </w:rPr>
        <w:t xml:space="preserve">        - </w:t>
      </w:r>
      <w:r>
        <w:rPr>
          <w:lang w:eastAsia="zh-CN"/>
        </w:rPr>
        <w:t>VAR_E2E_DL_PKT_LOSS_RATE</w:t>
      </w:r>
      <w:r>
        <w:rPr>
          <w:lang w:val="en-US"/>
        </w:rPr>
        <w:t>: Indicates the variance of End-to-End (between UE and UPF)</w:t>
      </w:r>
    </w:p>
    <w:p w14:paraId="4DB454CE" w14:textId="77777777" w:rsidR="00017DBD" w:rsidRDefault="00017DBD" w:rsidP="00017DBD">
      <w:pPr>
        <w:pStyle w:val="PL"/>
        <w:rPr>
          <w:lang w:val="en-US"/>
        </w:rPr>
      </w:pPr>
      <w:r>
        <w:rPr>
          <w:lang w:val="en-US"/>
        </w:rPr>
        <w:lastRenderedPageBreak/>
        <w:t xml:space="preserve">          downlink packet loss rate. This value is only applicable to RED_TRANS_EXP event.</w:t>
      </w:r>
    </w:p>
    <w:p w14:paraId="1A264A9D" w14:textId="77777777" w:rsidR="00017DBD" w:rsidRDefault="00017DBD" w:rsidP="00017DB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A093277" w14:textId="77777777" w:rsidR="00017DBD" w:rsidRDefault="00017DBD" w:rsidP="00017DBD">
      <w:pPr>
        <w:pStyle w:val="PL"/>
      </w:pPr>
      <w:r>
        <w:rPr>
          <w:lang w:val="en-US"/>
        </w:rPr>
        <w:t xml:space="preserve">         </w:t>
      </w:r>
      <w:r>
        <w:t xml:space="preserve"> time statistics or predictions for multiple UEs with respect to one or more reporting</w:t>
      </w:r>
    </w:p>
    <w:p w14:paraId="5DE1D95E" w14:textId="77777777" w:rsidR="00017DBD" w:rsidRDefault="00017DBD" w:rsidP="00017DBD">
      <w:pPr>
        <w:pStyle w:val="PL"/>
        <w:rPr>
          <w:lang w:val="en-US" w:eastAsia="zh-CN"/>
        </w:rPr>
      </w:pPr>
      <w:r>
        <w:rPr>
          <w:lang w:val="en-US"/>
        </w:rPr>
        <w:t xml:space="preserve">        </w:t>
      </w:r>
      <w:r>
        <w:t xml:space="preserve">  thresholds.</w:t>
      </w:r>
    </w:p>
    <w:p w14:paraId="3C5CD8B2" w14:textId="77777777" w:rsidR="00017DBD" w:rsidRDefault="00017DBD" w:rsidP="00017DBD">
      <w:pPr>
        <w:pStyle w:val="PL"/>
        <w:rPr>
          <w:lang w:val="en-US"/>
        </w:rPr>
      </w:pPr>
      <w:r>
        <w:rPr>
          <w:lang w:val="en-US"/>
        </w:rPr>
        <w:t xml:space="preserve">        - NUM_OF_UE: Indicates the total number of users in the area of interest. This</w:t>
      </w:r>
    </w:p>
    <w:p w14:paraId="50F1ED92" w14:textId="77777777" w:rsidR="00017DBD" w:rsidRDefault="00017DBD" w:rsidP="00017DBD">
      <w:pPr>
        <w:pStyle w:val="PL"/>
        <w:rPr>
          <w:lang w:val="en-US"/>
        </w:rPr>
      </w:pPr>
      <w:r>
        <w:rPr>
          <w:lang w:val="en-US"/>
        </w:rPr>
        <w:t xml:space="preserve">          value is only applicable to MOVEMENT_BEHAVIOUR event.</w:t>
      </w:r>
    </w:p>
    <w:p w14:paraId="6C33C9C3" w14:textId="77777777" w:rsidR="00017DBD" w:rsidRDefault="00017DBD" w:rsidP="00017DBD">
      <w:pPr>
        <w:pStyle w:val="PL"/>
        <w:rPr>
          <w:lang w:val="en-US"/>
        </w:rPr>
      </w:pPr>
      <w:r>
        <w:rPr>
          <w:lang w:val="en-US"/>
        </w:rPr>
        <w:t xml:space="preserve">        - MOV_UE_RATIO: Indicates the Ratio of moving UEs in the area of interest. This value</w:t>
      </w:r>
    </w:p>
    <w:p w14:paraId="19D021DF" w14:textId="77777777" w:rsidR="00017DBD" w:rsidRDefault="00017DBD" w:rsidP="00017DBD">
      <w:pPr>
        <w:pStyle w:val="PL"/>
        <w:rPr>
          <w:lang w:val="en-US"/>
        </w:rPr>
      </w:pPr>
      <w:r>
        <w:rPr>
          <w:lang w:val="en-US"/>
        </w:rPr>
        <w:t xml:space="preserve">          is only applicable to MOVEMENT_BEHAVIOUR event.</w:t>
      </w:r>
    </w:p>
    <w:p w14:paraId="60B02E5E" w14:textId="77777777" w:rsidR="00017DBD" w:rsidRDefault="00017DBD" w:rsidP="00017DBD">
      <w:pPr>
        <w:pStyle w:val="PL"/>
        <w:rPr>
          <w:lang w:val="en-US"/>
        </w:rPr>
      </w:pPr>
      <w:r>
        <w:rPr>
          <w:lang w:val="en-US"/>
        </w:rPr>
        <w:t xml:space="preserve">        - AVR_SPEED: Indicates the average speed of all UEs in the area of interest. This value</w:t>
      </w:r>
    </w:p>
    <w:p w14:paraId="61EFBB7D" w14:textId="77777777" w:rsidR="00017DBD" w:rsidRDefault="00017DBD" w:rsidP="00017DBD">
      <w:pPr>
        <w:pStyle w:val="PL"/>
        <w:rPr>
          <w:lang w:val="en-US"/>
        </w:rPr>
      </w:pPr>
      <w:r>
        <w:rPr>
          <w:lang w:val="en-US"/>
        </w:rPr>
        <w:t xml:space="preserve">          is only applicable to MOVEMENT_BEHAVIOUR event.</w:t>
      </w:r>
    </w:p>
    <w:p w14:paraId="44F8A777" w14:textId="77777777" w:rsidR="00017DBD" w:rsidRDefault="00017DBD" w:rsidP="00017DBD">
      <w:pPr>
        <w:pStyle w:val="PL"/>
        <w:rPr>
          <w:lang w:val="en-US"/>
        </w:rPr>
      </w:pPr>
      <w:r>
        <w:rPr>
          <w:lang w:val="en-US"/>
        </w:rPr>
        <w:t xml:space="preserve">        - SPEED_THRESHOLD: Indicates the information on UEs in the area of interest whose speed</w:t>
      </w:r>
    </w:p>
    <w:p w14:paraId="123D6024" w14:textId="77777777" w:rsidR="00017DBD" w:rsidRDefault="00017DBD" w:rsidP="00017DBD">
      <w:pPr>
        <w:pStyle w:val="PL"/>
        <w:rPr>
          <w:lang w:val="en-US"/>
        </w:rPr>
      </w:pPr>
      <w:r>
        <w:rPr>
          <w:lang w:val="en-US"/>
        </w:rPr>
        <w:t xml:space="preserve">          is faster than the speed threshold. This value is only applicable to MOVEMENT_BEHAVIOUR</w:t>
      </w:r>
    </w:p>
    <w:p w14:paraId="579E0BBC" w14:textId="77777777" w:rsidR="00017DBD" w:rsidRDefault="00017DBD" w:rsidP="00017DBD">
      <w:pPr>
        <w:pStyle w:val="PL"/>
        <w:rPr>
          <w:lang w:val="en-US"/>
        </w:rPr>
      </w:pPr>
      <w:r>
        <w:rPr>
          <w:lang w:val="en-US"/>
        </w:rPr>
        <w:t xml:space="preserve">          event.</w:t>
      </w:r>
    </w:p>
    <w:p w14:paraId="65351026" w14:textId="77777777" w:rsidR="00017DBD" w:rsidRDefault="00017DBD" w:rsidP="00017DBD">
      <w:pPr>
        <w:pStyle w:val="PL"/>
        <w:rPr>
          <w:lang w:val="en-US"/>
        </w:rPr>
      </w:pPr>
      <w:r>
        <w:rPr>
          <w:lang w:val="en-US"/>
        </w:rPr>
        <w:t xml:space="preserve">        - MOV_UE_DIRECTION: Indicates the heading directions of the UE flow in the target area.</w:t>
      </w:r>
    </w:p>
    <w:p w14:paraId="3FB96E60" w14:textId="77777777" w:rsidR="00017DBD" w:rsidRDefault="00017DBD" w:rsidP="00017DBD">
      <w:pPr>
        <w:pStyle w:val="PL"/>
        <w:rPr>
          <w:lang w:val="en-US"/>
        </w:rPr>
      </w:pPr>
      <w:r>
        <w:rPr>
          <w:lang w:val="en-US"/>
        </w:rPr>
        <w:t xml:space="preserve">          This value is only applicable to MOVEMENT_BEHAVIOUR event.</w:t>
      </w:r>
    </w:p>
    <w:p w14:paraId="47CC3A48"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0E4BB18"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1EA4083" w14:textId="77777777" w:rsidR="00017DBD" w:rsidRPr="006C1FE7" w:rsidRDefault="00017DBD" w:rsidP="00017DBD">
      <w:pPr>
        <w:pStyle w:val="PL"/>
        <w:rPr>
          <w:lang w:val="en-US" w:eastAsia="zh-CN"/>
        </w:rPr>
      </w:pPr>
    </w:p>
    <w:p w14:paraId="72B9D5A7" w14:textId="77777777" w:rsidR="00017DBD" w:rsidRDefault="00017DBD" w:rsidP="00017DBD">
      <w:pPr>
        <w:pStyle w:val="PL"/>
        <w:rPr>
          <w:lang w:val="en-US"/>
        </w:rPr>
      </w:pPr>
      <w:r>
        <w:rPr>
          <w:lang w:val="en-US"/>
        </w:rPr>
        <w:t xml:space="preserve">    DispersionType:</w:t>
      </w:r>
    </w:p>
    <w:p w14:paraId="5E465AD5" w14:textId="77777777" w:rsidR="00017DBD" w:rsidRDefault="00017DBD" w:rsidP="00017DBD">
      <w:pPr>
        <w:pStyle w:val="PL"/>
        <w:rPr>
          <w:lang w:val="en-US"/>
        </w:rPr>
      </w:pPr>
      <w:r>
        <w:rPr>
          <w:lang w:val="en-US"/>
        </w:rPr>
        <w:t xml:space="preserve">      oneOf:</w:t>
      </w:r>
    </w:p>
    <w:p w14:paraId="4C177E43" w14:textId="77777777" w:rsidR="00017DBD" w:rsidRDefault="00017DBD" w:rsidP="00017DBD">
      <w:pPr>
        <w:pStyle w:val="PL"/>
        <w:rPr>
          <w:lang w:val="en-US"/>
        </w:rPr>
      </w:pPr>
      <w:r>
        <w:rPr>
          <w:lang w:val="en-US"/>
        </w:rPr>
        <w:t xml:space="preserve">      - type: string</w:t>
      </w:r>
    </w:p>
    <w:p w14:paraId="3C53A4DC" w14:textId="77777777" w:rsidR="00017DBD" w:rsidRDefault="00017DBD" w:rsidP="00017DBD">
      <w:pPr>
        <w:pStyle w:val="PL"/>
        <w:rPr>
          <w:lang w:val="en-US"/>
        </w:rPr>
      </w:pPr>
      <w:r>
        <w:rPr>
          <w:lang w:val="en-US"/>
        </w:rPr>
        <w:t xml:space="preserve">        enum:</w:t>
      </w:r>
    </w:p>
    <w:p w14:paraId="6FE86190" w14:textId="77777777" w:rsidR="00017DBD" w:rsidRDefault="00017DBD" w:rsidP="00017DBD">
      <w:pPr>
        <w:pStyle w:val="PL"/>
        <w:rPr>
          <w:lang w:val="en-US"/>
        </w:rPr>
      </w:pPr>
      <w:r>
        <w:rPr>
          <w:lang w:val="en-US"/>
        </w:rPr>
        <w:t xml:space="preserve">          - DVDA</w:t>
      </w:r>
    </w:p>
    <w:p w14:paraId="40F3C2C1" w14:textId="77777777" w:rsidR="00017DBD" w:rsidRDefault="00017DBD" w:rsidP="00017DBD">
      <w:pPr>
        <w:pStyle w:val="PL"/>
        <w:rPr>
          <w:lang w:val="en-US"/>
        </w:rPr>
      </w:pPr>
      <w:r>
        <w:rPr>
          <w:lang w:val="en-US"/>
        </w:rPr>
        <w:t xml:space="preserve">          - TDA</w:t>
      </w:r>
    </w:p>
    <w:p w14:paraId="62834040" w14:textId="77777777" w:rsidR="00017DBD" w:rsidRDefault="00017DBD" w:rsidP="00017DBD">
      <w:pPr>
        <w:pStyle w:val="PL"/>
        <w:rPr>
          <w:lang w:val="en-US"/>
        </w:rPr>
      </w:pPr>
      <w:r>
        <w:rPr>
          <w:lang w:val="en-US"/>
        </w:rPr>
        <w:t xml:space="preserve">          - DVDA_AND_TDA</w:t>
      </w:r>
    </w:p>
    <w:p w14:paraId="6044C4CB" w14:textId="77777777" w:rsidR="00017DBD" w:rsidRDefault="00017DBD" w:rsidP="00017DBD">
      <w:pPr>
        <w:pStyle w:val="PL"/>
        <w:rPr>
          <w:lang w:val="en-US"/>
        </w:rPr>
      </w:pPr>
      <w:r>
        <w:rPr>
          <w:lang w:val="en-US"/>
        </w:rPr>
        <w:t xml:space="preserve">      - type: string</w:t>
      </w:r>
    </w:p>
    <w:p w14:paraId="493E8F04" w14:textId="77777777" w:rsidR="00017DBD" w:rsidRDefault="00017DBD" w:rsidP="00017DBD">
      <w:pPr>
        <w:pStyle w:val="PL"/>
        <w:rPr>
          <w:lang w:val="en-US"/>
        </w:rPr>
      </w:pPr>
      <w:r>
        <w:rPr>
          <w:lang w:val="en-US"/>
        </w:rPr>
        <w:t xml:space="preserve">        description: &gt;</w:t>
      </w:r>
    </w:p>
    <w:p w14:paraId="00015C2E" w14:textId="77777777" w:rsidR="00017DBD" w:rsidRDefault="00017DBD" w:rsidP="00017DBD">
      <w:pPr>
        <w:pStyle w:val="PL"/>
        <w:rPr>
          <w:lang w:val="en-US"/>
        </w:rPr>
      </w:pPr>
      <w:r>
        <w:rPr>
          <w:lang w:val="en-US"/>
        </w:rPr>
        <w:t xml:space="preserve">          This string provides forward-compatibility with future</w:t>
      </w:r>
    </w:p>
    <w:p w14:paraId="4F3A0E60" w14:textId="77777777" w:rsidR="00017DBD" w:rsidRDefault="00017DBD" w:rsidP="00017DBD">
      <w:pPr>
        <w:pStyle w:val="PL"/>
        <w:rPr>
          <w:lang w:val="en-US"/>
        </w:rPr>
      </w:pPr>
      <w:r>
        <w:rPr>
          <w:lang w:val="en-US"/>
        </w:rPr>
        <w:t xml:space="preserve">          extensions to the enumeration but is not used to encode</w:t>
      </w:r>
    </w:p>
    <w:p w14:paraId="01466587" w14:textId="77777777" w:rsidR="00017DBD" w:rsidRDefault="00017DBD" w:rsidP="00017DBD">
      <w:pPr>
        <w:pStyle w:val="PL"/>
        <w:rPr>
          <w:lang w:val="en-US"/>
        </w:rPr>
      </w:pPr>
      <w:r>
        <w:rPr>
          <w:lang w:val="en-US"/>
        </w:rPr>
        <w:t xml:space="preserve">          content defined in the present version of this API.</w:t>
      </w:r>
    </w:p>
    <w:p w14:paraId="04B1958F" w14:textId="77777777" w:rsidR="00017DBD" w:rsidRDefault="00017DBD" w:rsidP="00017DBD">
      <w:pPr>
        <w:pStyle w:val="PL"/>
        <w:rPr>
          <w:lang w:val="en-US"/>
        </w:rPr>
      </w:pPr>
      <w:r>
        <w:rPr>
          <w:lang w:val="en-US"/>
        </w:rPr>
        <w:t xml:space="preserve">      description: |</w:t>
      </w:r>
    </w:p>
    <w:p w14:paraId="2BC33431" w14:textId="77777777" w:rsidR="00017DBD" w:rsidRDefault="00017DBD" w:rsidP="00017DBD">
      <w:pPr>
        <w:pStyle w:val="PL"/>
        <w:rPr>
          <w:lang w:val="en-US"/>
        </w:rPr>
      </w:pPr>
      <w:r>
        <w:rPr>
          <w:lang w:val="en-US"/>
        </w:rPr>
        <w:t xml:space="preserve">        Represents the </w:t>
      </w:r>
      <w:r>
        <w:rPr>
          <w:lang w:eastAsia="ko-KR"/>
        </w:rPr>
        <w:t xml:space="preserve">dispersion type.  </w:t>
      </w:r>
    </w:p>
    <w:p w14:paraId="7AB60556" w14:textId="77777777" w:rsidR="00017DBD" w:rsidRDefault="00017DBD" w:rsidP="00017DBD">
      <w:pPr>
        <w:pStyle w:val="PL"/>
        <w:rPr>
          <w:lang w:val="en-US"/>
        </w:rPr>
      </w:pPr>
      <w:r>
        <w:rPr>
          <w:lang w:val="en-US"/>
        </w:rPr>
        <w:t xml:space="preserve">        Possible values are:</w:t>
      </w:r>
    </w:p>
    <w:p w14:paraId="33F7A460" w14:textId="77777777" w:rsidR="00017DBD" w:rsidRDefault="00017DBD" w:rsidP="00017DBD">
      <w:pPr>
        <w:pStyle w:val="PL"/>
        <w:rPr>
          <w:lang w:val="en-US"/>
        </w:rPr>
      </w:pPr>
      <w:r>
        <w:rPr>
          <w:lang w:val="en-US"/>
        </w:rPr>
        <w:t xml:space="preserve">          - DVDA: Data Volume Dispersion Analytics.</w:t>
      </w:r>
    </w:p>
    <w:p w14:paraId="3E69B6F0" w14:textId="77777777" w:rsidR="00017DBD" w:rsidRDefault="00017DBD" w:rsidP="00017DBD">
      <w:pPr>
        <w:pStyle w:val="PL"/>
        <w:rPr>
          <w:lang w:val="en-US"/>
        </w:rPr>
      </w:pPr>
      <w:r>
        <w:rPr>
          <w:lang w:val="en-US"/>
        </w:rPr>
        <w:t xml:space="preserve">          - TDA: Transactions Dispersion Analytics.</w:t>
      </w:r>
    </w:p>
    <w:p w14:paraId="789BFAA3" w14:textId="77777777" w:rsidR="00017DBD" w:rsidRDefault="00017DBD" w:rsidP="00017DBD">
      <w:pPr>
        <w:pStyle w:val="PL"/>
        <w:rPr>
          <w:lang w:val="en-US"/>
        </w:rPr>
      </w:pPr>
      <w:r>
        <w:rPr>
          <w:lang w:val="en-US"/>
        </w:rPr>
        <w:t xml:space="preserve">          - DVDA_AND_TDA: Data Volume Dispersion Analytics and Transactions Dispersion Analytics.</w:t>
      </w:r>
    </w:p>
    <w:p w14:paraId="12EB3D2C" w14:textId="77777777" w:rsidR="00017DBD" w:rsidRDefault="00017DBD" w:rsidP="00017DBD">
      <w:pPr>
        <w:pStyle w:val="PL"/>
        <w:rPr>
          <w:lang w:val="en-US"/>
        </w:rPr>
      </w:pPr>
    </w:p>
    <w:p w14:paraId="6596817F" w14:textId="77777777" w:rsidR="00017DBD" w:rsidRDefault="00017DBD" w:rsidP="00017DBD">
      <w:pPr>
        <w:pStyle w:val="PL"/>
        <w:rPr>
          <w:lang w:val="en-US"/>
        </w:rPr>
      </w:pPr>
      <w:r>
        <w:rPr>
          <w:lang w:val="en-US"/>
        </w:rPr>
        <w:t xml:space="preserve">    DispersionClass:</w:t>
      </w:r>
    </w:p>
    <w:p w14:paraId="59F2CE09" w14:textId="77777777" w:rsidR="00017DBD" w:rsidRDefault="00017DBD" w:rsidP="00017DBD">
      <w:pPr>
        <w:pStyle w:val="PL"/>
        <w:rPr>
          <w:lang w:val="en-US"/>
        </w:rPr>
      </w:pPr>
      <w:r>
        <w:rPr>
          <w:lang w:val="en-US"/>
        </w:rPr>
        <w:t xml:space="preserve">      oneOf:</w:t>
      </w:r>
    </w:p>
    <w:p w14:paraId="52D7147F" w14:textId="77777777" w:rsidR="00017DBD" w:rsidRDefault="00017DBD" w:rsidP="00017DBD">
      <w:pPr>
        <w:pStyle w:val="PL"/>
        <w:rPr>
          <w:lang w:val="en-US"/>
        </w:rPr>
      </w:pPr>
      <w:r>
        <w:rPr>
          <w:lang w:val="en-US"/>
        </w:rPr>
        <w:t xml:space="preserve">      - type: string</w:t>
      </w:r>
    </w:p>
    <w:p w14:paraId="203A3530" w14:textId="77777777" w:rsidR="00017DBD" w:rsidRDefault="00017DBD" w:rsidP="00017DBD">
      <w:pPr>
        <w:pStyle w:val="PL"/>
        <w:rPr>
          <w:lang w:val="en-US"/>
        </w:rPr>
      </w:pPr>
      <w:r>
        <w:rPr>
          <w:lang w:val="en-US"/>
        </w:rPr>
        <w:t xml:space="preserve">        enum:</w:t>
      </w:r>
    </w:p>
    <w:p w14:paraId="74173F3C" w14:textId="77777777" w:rsidR="00017DBD" w:rsidRDefault="00017DBD" w:rsidP="00017DBD">
      <w:pPr>
        <w:pStyle w:val="PL"/>
        <w:rPr>
          <w:lang w:val="en-US"/>
        </w:rPr>
      </w:pPr>
      <w:r>
        <w:rPr>
          <w:lang w:val="en-US"/>
        </w:rPr>
        <w:t xml:space="preserve">          - FIXED</w:t>
      </w:r>
    </w:p>
    <w:p w14:paraId="3AE1E7F8" w14:textId="77777777" w:rsidR="00017DBD" w:rsidRDefault="00017DBD" w:rsidP="00017DBD">
      <w:pPr>
        <w:pStyle w:val="PL"/>
        <w:rPr>
          <w:lang w:val="en-US"/>
        </w:rPr>
      </w:pPr>
      <w:r>
        <w:rPr>
          <w:lang w:val="en-US"/>
        </w:rPr>
        <w:t xml:space="preserve">          - CAMPER</w:t>
      </w:r>
    </w:p>
    <w:p w14:paraId="078CE2A6" w14:textId="77777777" w:rsidR="00017DBD" w:rsidRDefault="00017DBD" w:rsidP="00017DBD">
      <w:pPr>
        <w:pStyle w:val="PL"/>
        <w:rPr>
          <w:lang w:val="en-US"/>
        </w:rPr>
      </w:pPr>
      <w:r>
        <w:rPr>
          <w:lang w:val="en-US"/>
        </w:rPr>
        <w:t xml:space="preserve">          - TRAVELLER</w:t>
      </w:r>
    </w:p>
    <w:p w14:paraId="42DFADB5" w14:textId="77777777" w:rsidR="00017DBD" w:rsidRDefault="00017DBD" w:rsidP="00017DBD">
      <w:pPr>
        <w:pStyle w:val="PL"/>
        <w:rPr>
          <w:lang w:val="en-US"/>
        </w:rPr>
      </w:pPr>
      <w:r>
        <w:rPr>
          <w:lang w:val="en-US"/>
        </w:rPr>
        <w:t xml:space="preserve">          - TOP_HEAVY</w:t>
      </w:r>
    </w:p>
    <w:p w14:paraId="1A17C376" w14:textId="77777777" w:rsidR="00017DBD" w:rsidRDefault="00017DBD" w:rsidP="00017DBD">
      <w:pPr>
        <w:pStyle w:val="PL"/>
        <w:rPr>
          <w:lang w:val="en-US"/>
        </w:rPr>
      </w:pPr>
      <w:r>
        <w:rPr>
          <w:lang w:val="en-US"/>
        </w:rPr>
        <w:t xml:space="preserve">      - type: string</w:t>
      </w:r>
    </w:p>
    <w:p w14:paraId="1CB23D04" w14:textId="77777777" w:rsidR="00017DBD" w:rsidRDefault="00017DBD" w:rsidP="00017DBD">
      <w:pPr>
        <w:pStyle w:val="PL"/>
        <w:rPr>
          <w:lang w:val="en-US"/>
        </w:rPr>
      </w:pPr>
      <w:r>
        <w:rPr>
          <w:lang w:val="en-US"/>
        </w:rPr>
        <w:t xml:space="preserve">        description: &gt;</w:t>
      </w:r>
    </w:p>
    <w:p w14:paraId="7CDB904D" w14:textId="77777777" w:rsidR="00017DBD" w:rsidRDefault="00017DBD" w:rsidP="00017DBD">
      <w:pPr>
        <w:pStyle w:val="PL"/>
        <w:rPr>
          <w:lang w:val="en-US"/>
        </w:rPr>
      </w:pPr>
      <w:r>
        <w:rPr>
          <w:lang w:val="en-US"/>
        </w:rPr>
        <w:t xml:space="preserve">          This string provides forward-compatibility with future</w:t>
      </w:r>
    </w:p>
    <w:p w14:paraId="0E3BCF9D" w14:textId="77777777" w:rsidR="00017DBD" w:rsidRDefault="00017DBD" w:rsidP="00017DBD">
      <w:pPr>
        <w:pStyle w:val="PL"/>
        <w:rPr>
          <w:lang w:val="en-US"/>
        </w:rPr>
      </w:pPr>
      <w:r>
        <w:rPr>
          <w:lang w:val="en-US"/>
        </w:rPr>
        <w:t xml:space="preserve">          extensions to the enumeration but is not used to encode</w:t>
      </w:r>
    </w:p>
    <w:p w14:paraId="27987468" w14:textId="77777777" w:rsidR="00017DBD" w:rsidRDefault="00017DBD" w:rsidP="00017DBD">
      <w:pPr>
        <w:pStyle w:val="PL"/>
        <w:rPr>
          <w:lang w:val="en-US"/>
        </w:rPr>
      </w:pPr>
      <w:r>
        <w:rPr>
          <w:lang w:val="en-US"/>
        </w:rPr>
        <w:t xml:space="preserve">          content defined in the present version of this API.</w:t>
      </w:r>
    </w:p>
    <w:p w14:paraId="1EB6805E" w14:textId="77777777" w:rsidR="00017DBD" w:rsidRDefault="00017DBD" w:rsidP="00017DBD">
      <w:pPr>
        <w:pStyle w:val="PL"/>
        <w:rPr>
          <w:lang w:val="en-US"/>
        </w:rPr>
      </w:pPr>
      <w:r>
        <w:rPr>
          <w:lang w:val="en-US"/>
        </w:rPr>
        <w:t xml:space="preserve">      description: |</w:t>
      </w:r>
    </w:p>
    <w:p w14:paraId="5A674DAB" w14:textId="77777777" w:rsidR="00017DBD" w:rsidRDefault="00017DBD" w:rsidP="00017DBD">
      <w:pPr>
        <w:pStyle w:val="PL"/>
        <w:rPr>
          <w:lang w:val="en-US"/>
        </w:rPr>
      </w:pPr>
      <w:r>
        <w:rPr>
          <w:lang w:val="en-US"/>
        </w:rPr>
        <w:t xml:space="preserve">        Represents the </w:t>
      </w:r>
      <w:r>
        <w:rPr>
          <w:lang w:eastAsia="ko-KR"/>
        </w:rPr>
        <w:t xml:space="preserve">dispersion class.  </w:t>
      </w:r>
    </w:p>
    <w:p w14:paraId="481B89D0" w14:textId="77777777" w:rsidR="00017DBD" w:rsidRDefault="00017DBD" w:rsidP="00017DBD">
      <w:pPr>
        <w:pStyle w:val="PL"/>
        <w:rPr>
          <w:lang w:val="en-US"/>
        </w:rPr>
      </w:pPr>
      <w:r>
        <w:rPr>
          <w:lang w:val="en-US"/>
        </w:rPr>
        <w:t xml:space="preserve">        Possible values are:</w:t>
      </w:r>
    </w:p>
    <w:p w14:paraId="6382D198" w14:textId="77777777" w:rsidR="00017DBD" w:rsidRDefault="00017DBD" w:rsidP="00017DBD">
      <w:pPr>
        <w:pStyle w:val="PL"/>
        <w:rPr>
          <w:lang w:val="en-US"/>
        </w:rPr>
      </w:pPr>
      <w:r>
        <w:rPr>
          <w:lang w:val="en-US"/>
        </w:rPr>
        <w:t xml:space="preserve">        - FIXED: Dispersion class as fixed UE its data or transaction usage at a location or</w:t>
      </w:r>
    </w:p>
    <w:p w14:paraId="2CAF96AD" w14:textId="77777777" w:rsidR="00017DBD" w:rsidRDefault="00017DBD" w:rsidP="00017DBD">
      <w:pPr>
        <w:pStyle w:val="PL"/>
        <w:rPr>
          <w:lang w:val="en-US"/>
        </w:rPr>
      </w:pPr>
      <w:r>
        <w:rPr>
          <w:lang w:val="en-US"/>
        </w:rPr>
        <w:t xml:space="preserve">          a slice, is higher than its class threshold set for its all data or transaction usage.</w:t>
      </w:r>
    </w:p>
    <w:p w14:paraId="6734383F" w14:textId="77777777" w:rsidR="00017DBD" w:rsidRDefault="00017DBD" w:rsidP="00017DBD">
      <w:pPr>
        <w:pStyle w:val="PL"/>
        <w:rPr>
          <w:lang w:val="en-US"/>
        </w:rPr>
      </w:pPr>
      <w:r>
        <w:rPr>
          <w:lang w:val="en-US"/>
        </w:rPr>
        <w:t xml:space="preserve">        - CAMPER: Dispersion class as camper UE, its data or transaction usage at a location or</w:t>
      </w:r>
    </w:p>
    <w:p w14:paraId="595EBB14" w14:textId="77777777" w:rsidR="00017DBD" w:rsidRDefault="00017DBD" w:rsidP="00017DBD">
      <w:pPr>
        <w:pStyle w:val="PL"/>
        <w:rPr>
          <w:lang w:val="en-US"/>
        </w:rPr>
      </w:pPr>
      <w:r>
        <w:rPr>
          <w:lang w:val="en-US"/>
        </w:rPr>
        <w:t xml:space="preserve">          a slice, is higher than its class threshold and lower than the fixed class threshold set</w:t>
      </w:r>
    </w:p>
    <w:p w14:paraId="223BC137" w14:textId="77777777" w:rsidR="00017DBD" w:rsidRDefault="00017DBD" w:rsidP="00017DBD">
      <w:pPr>
        <w:pStyle w:val="PL"/>
        <w:rPr>
          <w:lang w:val="en-US"/>
        </w:rPr>
      </w:pPr>
      <w:r>
        <w:rPr>
          <w:lang w:val="en-US"/>
        </w:rPr>
        <w:t xml:space="preserve">          for its all data or transaction usage.</w:t>
      </w:r>
    </w:p>
    <w:p w14:paraId="69701160" w14:textId="77777777" w:rsidR="00017DBD" w:rsidRDefault="00017DBD" w:rsidP="00017DBD">
      <w:pPr>
        <w:pStyle w:val="PL"/>
        <w:rPr>
          <w:lang w:val="en-US"/>
        </w:rPr>
      </w:pPr>
      <w:r>
        <w:rPr>
          <w:lang w:val="en-US"/>
        </w:rPr>
        <w:t xml:space="preserve">        - TRAVELLER: Dispersion class as traveller UE, its data or transaction usage at a location</w:t>
      </w:r>
    </w:p>
    <w:p w14:paraId="0B578B23" w14:textId="77777777" w:rsidR="00017DBD" w:rsidRDefault="00017DBD" w:rsidP="00017DBD">
      <w:pPr>
        <w:pStyle w:val="PL"/>
        <w:rPr>
          <w:lang w:val="en-US"/>
        </w:rPr>
      </w:pPr>
      <w:r>
        <w:rPr>
          <w:lang w:val="en-US"/>
        </w:rPr>
        <w:t xml:space="preserve">          or a slice, is lower than the camper class threshold set for its all data or transaction</w:t>
      </w:r>
    </w:p>
    <w:p w14:paraId="38816979" w14:textId="77777777" w:rsidR="00017DBD" w:rsidRDefault="00017DBD" w:rsidP="00017DBD">
      <w:pPr>
        <w:pStyle w:val="PL"/>
        <w:rPr>
          <w:lang w:val="en-US"/>
        </w:rPr>
      </w:pPr>
      <w:r>
        <w:rPr>
          <w:lang w:val="en-US"/>
        </w:rPr>
        <w:t xml:space="preserve">          usage.</w:t>
      </w:r>
    </w:p>
    <w:p w14:paraId="57B823CB" w14:textId="77777777" w:rsidR="00017DBD" w:rsidRDefault="00017DBD" w:rsidP="00017DBD">
      <w:pPr>
        <w:pStyle w:val="PL"/>
        <w:rPr>
          <w:lang w:val="en-US"/>
        </w:rPr>
      </w:pPr>
      <w:r>
        <w:rPr>
          <w:lang w:val="en-US"/>
        </w:rPr>
        <w:t xml:space="preserve">        - TOP_HEAVY: Dispersion class as Top_Heavy UE, who's dispersion percentile rating at a</w:t>
      </w:r>
    </w:p>
    <w:p w14:paraId="4E41FE9C" w14:textId="77777777" w:rsidR="00017DBD" w:rsidRDefault="00017DBD" w:rsidP="00017DBD">
      <w:pPr>
        <w:pStyle w:val="PL"/>
        <w:rPr>
          <w:lang w:val="en-US"/>
        </w:rPr>
      </w:pPr>
      <w:r>
        <w:rPr>
          <w:lang w:val="en-US"/>
        </w:rPr>
        <w:t xml:space="preserve">          location or a slice, is higher than its class threshold.</w:t>
      </w:r>
    </w:p>
    <w:p w14:paraId="54D174AC" w14:textId="77777777" w:rsidR="00017DBD" w:rsidRDefault="00017DBD" w:rsidP="00017DBD">
      <w:pPr>
        <w:pStyle w:val="PL"/>
        <w:rPr>
          <w:lang w:val="en-US"/>
        </w:rPr>
      </w:pPr>
    </w:p>
    <w:p w14:paraId="0275C7B3" w14:textId="77777777" w:rsidR="00017DBD" w:rsidRDefault="00017DBD" w:rsidP="00017DBD">
      <w:pPr>
        <w:pStyle w:val="PL"/>
        <w:rPr>
          <w:lang w:val="en-US"/>
        </w:rPr>
      </w:pPr>
    </w:p>
    <w:p w14:paraId="7B7AD000" w14:textId="77777777" w:rsidR="00017DBD" w:rsidRDefault="00017DBD" w:rsidP="00017DBD">
      <w:pPr>
        <w:pStyle w:val="PL"/>
        <w:rPr>
          <w:lang w:val="en-US"/>
        </w:rPr>
      </w:pPr>
      <w:r>
        <w:rPr>
          <w:lang w:val="en-US"/>
        </w:rPr>
        <w:t xml:space="preserve">    DispersionOrderingCriterion:</w:t>
      </w:r>
    </w:p>
    <w:p w14:paraId="318A9620" w14:textId="77777777" w:rsidR="00017DBD" w:rsidRDefault="00017DBD" w:rsidP="00017DBD">
      <w:pPr>
        <w:pStyle w:val="PL"/>
        <w:rPr>
          <w:lang w:val="en-US"/>
        </w:rPr>
      </w:pPr>
      <w:r>
        <w:rPr>
          <w:lang w:val="en-US"/>
        </w:rPr>
        <w:t xml:space="preserve">      anyOf:</w:t>
      </w:r>
    </w:p>
    <w:p w14:paraId="2CAE196D" w14:textId="77777777" w:rsidR="00017DBD" w:rsidRDefault="00017DBD" w:rsidP="00017DBD">
      <w:pPr>
        <w:pStyle w:val="PL"/>
        <w:rPr>
          <w:lang w:val="en-US"/>
        </w:rPr>
      </w:pPr>
      <w:r>
        <w:rPr>
          <w:lang w:val="en-US"/>
        </w:rPr>
        <w:t xml:space="preserve">      - type: string</w:t>
      </w:r>
    </w:p>
    <w:p w14:paraId="2E122F3C" w14:textId="77777777" w:rsidR="00017DBD" w:rsidRDefault="00017DBD" w:rsidP="00017DBD">
      <w:pPr>
        <w:pStyle w:val="PL"/>
        <w:rPr>
          <w:lang w:val="en-US"/>
        </w:rPr>
      </w:pPr>
      <w:r>
        <w:rPr>
          <w:lang w:val="en-US"/>
        </w:rPr>
        <w:t xml:space="preserve">        enum:</w:t>
      </w:r>
    </w:p>
    <w:p w14:paraId="0AAAD2F6" w14:textId="77777777" w:rsidR="00017DBD" w:rsidRDefault="00017DBD" w:rsidP="00017DBD">
      <w:pPr>
        <w:pStyle w:val="PL"/>
        <w:rPr>
          <w:lang w:val="en-US"/>
        </w:rPr>
      </w:pPr>
      <w:r>
        <w:rPr>
          <w:lang w:val="en-US"/>
        </w:rPr>
        <w:t xml:space="preserve">          - TIME_SLOT_START</w:t>
      </w:r>
    </w:p>
    <w:p w14:paraId="566BE9C1" w14:textId="77777777" w:rsidR="00017DBD" w:rsidRDefault="00017DBD" w:rsidP="00017DBD">
      <w:pPr>
        <w:pStyle w:val="PL"/>
        <w:rPr>
          <w:lang w:val="en-US"/>
        </w:rPr>
      </w:pPr>
      <w:r>
        <w:rPr>
          <w:lang w:val="en-US"/>
        </w:rPr>
        <w:t xml:space="preserve">          - DISPERSION</w:t>
      </w:r>
    </w:p>
    <w:p w14:paraId="04F36869" w14:textId="77777777" w:rsidR="00017DBD" w:rsidRDefault="00017DBD" w:rsidP="00017DBD">
      <w:pPr>
        <w:pStyle w:val="PL"/>
        <w:rPr>
          <w:lang w:val="en-US"/>
        </w:rPr>
      </w:pPr>
      <w:r>
        <w:rPr>
          <w:lang w:val="en-US"/>
        </w:rPr>
        <w:t xml:space="preserve">          - CLASSIFICATION</w:t>
      </w:r>
    </w:p>
    <w:p w14:paraId="08F928B7" w14:textId="77777777" w:rsidR="00017DBD" w:rsidRDefault="00017DBD" w:rsidP="00017DBD">
      <w:pPr>
        <w:pStyle w:val="PL"/>
        <w:rPr>
          <w:lang w:val="en-US"/>
        </w:rPr>
      </w:pPr>
      <w:r>
        <w:rPr>
          <w:lang w:val="en-US"/>
        </w:rPr>
        <w:t xml:space="preserve">          - RANKING</w:t>
      </w:r>
    </w:p>
    <w:p w14:paraId="599B9A2B" w14:textId="77777777" w:rsidR="00017DBD" w:rsidRDefault="00017DBD" w:rsidP="00017DBD">
      <w:pPr>
        <w:pStyle w:val="PL"/>
        <w:rPr>
          <w:lang w:val="en-US"/>
        </w:rPr>
      </w:pPr>
      <w:r>
        <w:rPr>
          <w:lang w:val="en-US"/>
        </w:rPr>
        <w:t xml:space="preserve">          - PERCENTILE_RANKING</w:t>
      </w:r>
    </w:p>
    <w:p w14:paraId="41764B79" w14:textId="77777777" w:rsidR="00017DBD" w:rsidRDefault="00017DBD" w:rsidP="00017DBD">
      <w:pPr>
        <w:pStyle w:val="PL"/>
        <w:rPr>
          <w:lang w:val="en-US"/>
        </w:rPr>
      </w:pPr>
      <w:r>
        <w:rPr>
          <w:lang w:val="en-US"/>
        </w:rPr>
        <w:t xml:space="preserve">      - type: string</w:t>
      </w:r>
    </w:p>
    <w:p w14:paraId="723A315A" w14:textId="77777777" w:rsidR="00017DBD" w:rsidRDefault="00017DBD" w:rsidP="00017DBD">
      <w:pPr>
        <w:pStyle w:val="PL"/>
        <w:rPr>
          <w:lang w:val="en-US"/>
        </w:rPr>
      </w:pPr>
      <w:r>
        <w:rPr>
          <w:lang w:val="en-US"/>
        </w:rPr>
        <w:t xml:space="preserve">        description: &gt;</w:t>
      </w:r>
    </w:p>
    <w:p w14:paraId="3D844614" w14:textId="77777777" w:rsidR="00017DBD" w:rsidRDefault="00017DBD" w:rsidP="00017DBD">
      <w:pPr>
        <w:pStyle w:val="PL"/>
        <w:rPr>
          <w:lang w:val="en-US"/>
        </w:rPr>
      </w:pPr>
      <w:r>
        <w:rPr>
          <w:lang w:val="en-US"/>
        </w:rPr>
        <w:t xml:space="preserve">          This string provides forward-compatibility with future</w:t>
      </w:r>
    </w:p>
    <w:p w14:paraId="168134D3" w14:textId="77777777" w:rsidR="00017DBD" w:rsidRDefault="00017DBD" w:rsidP="00017DBD">
      <w:pPr>
        <w:pStyle w:val="PL"/>
        <w:rPr>
          <w:lang w:val="en-US"/>
        </w:rPr>
      </w:pPr>
      <w:r>
        <w:rPr>
          <w:lang w:val="en-US"/>
        </w:rPr>
        <w:t xml:space="preserve">          extensions to the enumeration but is not used to encode</w:t>
      </w:r>
    </w:p>
    <w:p w14:paraId="75D44808" w14:textId="77777777" w:rsidR="00017DBD" w:rsidRDefault="00017DBD" w:rsidP="00017DBD">
      <w:pPr>
        <w:pStyle w:val="PL"/>
        <w:rPr>
          <w:lang w:val="en-US"/>
        </w:rPr>
      </w:pPr>
      <w:r>
        <w:rPr>
          <w:lang w:val="en-US"/>
        </w:rPr>
        <w:lastRenderedPageBreak/>
        <w:t xml:space="preserve">          content defined in the present version of this API.</w:t>
      </w:r>
    </w:p>
    <w:p w14:paraId="6BDC62C0" w14:textId="77777777" w:rsidR="00017DBD" w:rsidRDefault="00017DBD" w:rsidP="00017DBD">
      <w:pPr>
        <w:pStyle w:val="PL"/>
        <w:rPr>
          <w:lang w:val="en-US"/>
        </w:rPr>
      </w:pPr>
      <w:r>
        <w:rPr>
          <w:lang w:val="en-US"/>
        </w:rPr>
        <w:t xml:space="preserve">      description: |</w:t>
      </w:r>
    </w:p>
    <w:p w14:paraId="00C545BB" w14:textId="77777777" w:rsidR="00017DBD" w:rsidRDefault="00017DBD" w:rsidP="00017DBD">
      <w:pPr>
        <w:pStyle w:val="PL"/>
        <w:rPr>
          <w:lang w:val="en-US"/>
        </w:rPr>
      </w:pPr>
      <w:r>
        <w:rPr>
          <w:lang w:val="en-US"/>
        </w:rPr>
        <w:t xml:space="preserve">        Represents the </w:t>
      </w:r>
      <w:r>
        <w:rPr>
          <w:lang w:eastAsia="ko-KR"/>
        </w:rPr>
        <w:t xml:space="preserve">order criterion for the list of dispersion.  </w:t>
      </w:r>
    </w:p>
    <w:p w14:paraId="2B10D2A7" w14:textId="77777777" w:rsidR="00017DBD" w:rsidRDefault="00017DBD" w:rsidP="00017DBD">
      <w:pPr>
        <w:pStyle w:val="PL"/>
        <w:rPr>
          <w:lang w:val="en-US"/>
        </w:rPr>
      </w:pPr>
      <w:r>
        <w:rPr>
          <w:lang w:val="en-US"/>
        </w:rPr>
        <w:t xml:space="preserve">        Possible values are:</w:t>
      </w:r>
    </w:p>
    <w:p w14:paraId="3F6E2198" w14:textId="77777777" w:rsidR="00017DBD" w:rsidRDefault="00017DBD" w:rsidP="00017DBD">
      <w:pPr>
        <w:pStyle w:val="PL"/>
        <w:rPr>
          <w:lang w:val="en-US"/>
        </w:rPr>
      </w:pPr>
      <w:r>
        <w:rPr>
          <w:lang w:val="en-US"/>
        </w:rPr>
        <w:t xml:space="preserve">        - TIME_SLOT_START: Indicates the order of time slot start.</w:t>
      </w:r>
    </w:p>
    <w:p w14:paraId="7F0B89C9" w14:textId="77777777" w:rsidR="00017DBD" w:rsidRDefault="00017DBD" w:rsidP="00017DBD">
      <w:pPr>
        <w:pStyle w:val="PL"/>
        <w:rPr>
          <w:lang w:val="en-US"/>
        </w:rPr>
      </w:pPr>
      <w:r>
        <w:rPr>
          <w:lang w:val="en-US"/>
        </w:rPr>
        <w:t xml:space="preserve">        - DISPERSION: Indicates the order of data/transaction dispersion.</w:t>
      </w:r>
    </w:p>
    <w:p w14:paraId="78B1EA23" w14:textId="77777777" w:rsidR="00017DBD" w:rsidRDefault="00017DBD" w:rsidP="00017DBD">
      <w:pPr>
        <w:pStyle w:val="PL"/>
        <w:rPr>
          <w:lang w:val="en-US"/>
        </w:rPr>
      </w:pPr>
      <w:r>
        <w:rPr>
          <w:lang w:val="en-US"/>
        </w:rPr>
        <w:t xml:space="preserve">        - CLASSIFICATION: Indicates the order of data/transaction classification.</w:t>
      </w:r>
    </w:p>
    <w:p w14:paraId="5C704650" w14:textId="77777777" w:rsidR="00017DBD" w:rsidRDefault="00017DBD" w:rsidP="00017DB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A463FCE" w14:textId="77777777" w:rsidR="00017DBD" w:rsidRDefault="00017DBD" w:rsidP="00017DBD">
      <w:pPr>
        <w:pStyle w:val="PL"/>
        <w:rPr>
          <w:lang w:val="en-US"/>
        </w:rPr>
      </w:pPr>
      <w:r>
        <w:rPr>
          <w:lang w:val="en-US"/>
        </w:rPr>
        <w:t xml:space="preserve">        - PERCENTILE_RANKING: Indicates the order of data/transaction percentile ranking.</w:t>
      </w:r>
    </w:p>
    <w:p w14:paraId="540AAC62" w14:textId="77777777" w:rsidR="00017DBD" w:rsidRDefault="00017DBD" w:rsidP="00017DBD">
      <w:pPr>
        <w:pStyle w:val="PL"/>
        <w:rPr>
          <w:lang w:val="en-US"/>
        </w:rPr>
      </w:pPr>
    </w:p>
    <w:p w14:paraId="388410AE" w14:textId="77777777" w:rsidR="00017DBD" w:rsidRDefault="00017DBD" w:rsidP="00017DBD">
      <w:pPr>
        <w:pStyle w:val="PL"/>
        <w:rPr>
          <w:lang w:val="en-US"/>
        </w:rPr>
      </w:pPr>
      <w:r>
        <w:rPr>
          <w:lang w:val="en-US"/>
        </w:rPr>
        <w:t xml:space="preserve">    </w:t>
      </w:r>
      <w:r>
        <w:rPr>
          <w:rFonts w:hint="eastAsia"/>
          <w:lang w:eastAsia="zh-CN"/>
        </w:rPr>
        <w:t>D</w:t>
      </w:r>
      <w:r>
        <w:rPr>
          <w:lang w:eastAsia="zh-CN"/>
        </w:rPr>
        <w:t>eviceType</w:t>
      </w:r>
      <w:r>
        <w:rPr>
          <w:lang w:val="en-US"/>
        </w:rPr>
        <w:t>:</w:t>
      </w:r>
    </w:p>
    <w:p w14:paraId="3D80BE53" w14:textId="77777777" w:rsidR="00017DBD" w:rsidRDefault="00017DBD" w:rsidP="00017DBD">
      <w:pPr>
        <w:pStyle w:val="PL"/>
        <w:rPr>
          <w:lang w:val="en-US"/>
        </w:rPr>
      </w:pPr>
      <w:r>
        <w:rPr>
          <w:lang w:val="en-US"/>
        </w:rPr>
        <w:t xml:space="preserve">      anyOf:</w:t>
      </w:r>
    </w:p>
    <w:p w14:paraId="0F124B33" w14:textId="77777777" w:rsidR="00017DBD" w:rsidRDefault="00017DBD" w:rsidP="00017DBD">
      <w:pPr>
        <w:pStyle w:val="PL"/>
        <w:rPr>
          <w:lang w:val="en-US"/>
        </w:rPr>
      </w:pPr>
      <w:r>
        <w:rPr>
          <w:lang w:val="en-US"/>
        </w:rPr>
        <w:t xml:space="preserve">      - type: string</w:t>
      </w:r>
    </w:p>
    <w:p w14:paraId="4BDB9D39" w14:textId="77777777" w:rsidR="00017DBD" w:rsidRDefault="00017DBD" w:rsidP="00017DBD">
      <w:pPr>
        <w:pStyle w:val="PL"/>
        <w:rPr>
          <w:lang w:val="en-US"/>
        </w:rPr>
      </w:pPr>
      <w:r>
        <w:rPr>
          <w:lang w:val="en-US"/>
        </w:rPr>
        <w:t xml:space="preserve">        enum:</w:t>
      </w:r>
    </w:p>
    <w:p w14:paraId="432B684D" w14:textId="77777777" w:rsidR="00017DBD" w:rsidRDefault="00017DBD" w:rsidP="00017DBD">
      <w:pPr>
        <w:pStyle w:val="PL"/>
        <w:rPr>
          <w:lang w:val="en-US"/>
        </w:rPr>
      </w:pPr>
      <w:r>
        <w:rPr>
          <w:lang w:val="en-US"/>
        </w:rPr>
        <w:t xml:space="preserve">          - </w:t>
      </w:r>
      <w:r>
        <w:t>MOBILE_PHONE</w:t>
      </w:r>
    </w:p>
    <w:p w14:paraId="734D2E95" w14:textId="77777777" w:rsidR="00017DBD" w:rsidRDefault="00017DBD" w:rsidP="00017DBD">
      <w:pPr>
        <w:pStyle w:val="PL"/>
      </w:pPr>
      <w:r>
        <w:rPr>
          <w:lang w:val="en-US"/>
        </w:rPr>
        <w:t xml:space="preserve">          - </w:t>
      </w:r>
      <w:r>
        <w:t>SMART_PHONE</w:t>
      </w:r>
    </w:p>
    <w:p w14:paraId="7300F772" w14:textId="77777777" w:rsidR="00017DBD" w:rsidRDefault="00017DBD" w:rsidP="00017DBD">
      <w:pPr>
        <w:pStyle w:val="PL"/>
        <w:rPr>
          <w:lang w:val="en-US"/>
        </w:rPr>
      </w:pPr>
      <w:r>
        <w:rPr>
          <w:lang w:val="en-US"/>
        </w:rPr>
        <w:t xml:space="preserve">          - </w:t>
      </w:r>
      <w:r>
        <w:t>TABLET</w:t>
      </w:r>
    </w:p>
    <w:p w14:paraId="0721D138" w14:textId="77777777" w:rsidR="00017DBD" w:rsidRDefault="00017DBD" w:rsidP="00017DBD">
      <w:pPr>
        <w:pStyle w:val="PL"/>
        <w:rPr>
          <w:lang w:val="en-US"/>
        </w:rPr>
      </w:pPr>
      <w:r>
        <w:rPr>
          <w:lang w:val="en-US"/>
        </w:rPr>
        <w:t xml:space="preserve">          - </w:t>
      </w:r>
      <w:r>
        <w:t>DONGLE</w:t>
      </w:r>
    </w:p>
    <w:p w14:paraId="37640E1D" w14:textId="77777777" w:rsidR="00017DBD" w:rsidRDefault="00017DBD" w:rsidP="00017DBD">
      <w:pPr>
        <w:pStyle w:val="PL"/>
        <w:rPr>
          <w:lang w:val="en-US"/>
        </w:rPr>
      </w:pPr>
      <w:r>
        <w:rPr>
          <w:lang w:val="en-US"/>
        </w:rPr>
        <w:t xml:space="preserve">          - </w:t>
      </w:r>
      <w:r>
        <w:t>MODEM</w:t>
      </w:r>
    </w:p>
    <w:p w14:paraId="147E2DED" w14:textId="77777777" w:rsidR="00017DBD" w:rsidRDefault="00017DBD" w:rsidP="00017DBD">
      <w:pPr>
        <w:pStyle w:val="PL"/>
        <w:rPr>
          <w:lang w:val="en-US"/>
        </w:rPr>
      </w:pPr>
      <w:r>
        <w:rPr>
          <w:lang w:val="en-US"/>
        </w:rPr>
        <w:t xml:space="preserve">          - </w:t>
      </w:r>
      <w:r>
        <w:t>WLAN_ROUTER</w:t>
      </w:r>
    </w:p>
    <w:p w14:paraId="47B4AA33" w14:textId="77777777" w:rsidR="00017DBD" w:rsidRDefault="00017DBD" w:rsidP="00017DBD">
      <w:pPr>
        <w:pStyle w:val="PL"/>
        <w:rPr>
          <w:lang w:val="en-US"/>
        </w:rPr>
      </w:pPr>
      <w:r>
        <w:rPr>
          <w:lang w:val="en-US"/>
        </w:rPr>
        <w:t xml:space="preserve">          - </w:t>
      </w:r>
      <w:r>
        <w:t>IOT_DEVICE</w:t>
      </w:r>
    </w:p>
    <w:p w14:paraId="78F23CD7" w14:textId="77777777" w:rsidR="00017DBD" w:rsidRDefault="00017DBD" w:rsidP="00017DBD">
      <w:pPr>
        <w:pStyle w:val="PL"/>
        <w:rPr>
          <w:lang w:val="en-US"/>
        </w:rPr>
      </w:pPr>
      <w:r>
        <w:rPr>
          <w:lang w:val="en-US"/>
        </w:rPr>
        <w:t xml:space="preserve">          - </w:t>
      </w:r>
      <w:r>
        <w:t>WEARABLE</w:t>
      </w:r>
    </w:p>
    <w:p w14:paraId="00150DE7" w14:textId="77777777" w:rsidR="00017DBD" w:rsidRDefault="00017DBD" w:rsidP="00017DBD">
      <w:pPr>
        <w:pStyle w:val="PL"/>
        <w:rPr>
          <w:lang w:val="en-US"/>
        </w:rPr>
      </w:pPr>
      <w:r>
        <w:rPr>
          <w:lang w:val="en-US"/>
        </w:rPr>
        <w:t xml:space="preserve">          - </w:t>
      </w:r>
      <w:r>
        <w:t>MOBILE_TEST_PLATFORM</w:t>
      </w:r>
    </w:p>
    <w:p w14:paraId="42C30BE4" w14:textId="77777777" w:rsidR="00017DBD" w:rsidRDefault="00017DBD" w:rsidP="00017DBD">
      <w:pPr>
        <w:pStyle w:val="PL"/>
        <w:rPr>
          <w:lang w:val="en-US"/>
        </w:rPr>
      </w:pPr>
      <w:r>
        <w:rPr>
          <w:lang w:val="en-US"/>
        </w:rPr>
        <w:t xml:space="preserve">          - </w:t>
      </w:r>
      <w:r>
        <w:t>UNDEFINED</w:t>
      </w:r>
    </w:p>
    <w:p w14:paraId="4FAC13C7" w14:textId="77777777" w:rsidR="00017DBD" w:rsidRDefault="00017DBD" w:rsidP="00017DBD">
      <w:pPr>
        <w:pStyle w:val="PL"/>
        <w:rPr>
          <w:lang w:val="en-US"/>
        </w:rPr>
      </w:pPr>
      <w:r>
        <w:rPr>
          <w:lang w:val="en-US"/>
        </w:rPr>
        <w:t xml:space="preserve">      - type: string</w:t>
      </w:r>
    </w:p>
    <w:p w14:paraId="177F9AA1" w14:textId="77777777" w:rsidR="00017DBD" w:rsidRDefault="00017DBD" w:rsidP="00017DBD">
      <w:pPr>
        <w:pStyle w:val="PL"/>
        <w:rPr>
          <w:lang w:val="en-US"/>
        </w:rPr>
      </w:pPr>
      <w:r>
        <w:rPr>
          <w:lang w:val="en-US"/>
        </w:rPr>
        <w:t xml:space="preserve">        description: &gt;</w:t>
      </w:r>
    </w:p>
    <w:p w14:paraId="155BC418" w14:textId="77777777" w:rsidR="00017DBD" w:rsidRDefault="00017DBD" w:rsidP="00017DBD">
      <w:pPr>
        <w:pStyle w:val="PL"/>
        <w:rPr>
          <w:lang w:val="en-US"/>
        </w:rPr>
      </w:pPr>
      <w:r>
        <w:rPr>
          <w:lang w:val="en-US"/>
        </w:rPr>
        <w:t xml:space="preserve">          This string provides forward-compatibility with future extensions to the enumeration but</w:t>
      </w:r>
    </w:p>
    <w:p w14:paraId="7C7E89A2" w14:textId="77777777" w:rsidR="00017DBD" w:rsidRDefault="00017DBD" w:rsidP="00017DBD">
      <w:pPr>
        <w:pStyle w:val="PL"/>
        <w:rPr>
          <w:lang w:val="en-US"/>
        </w:rPr>
      </w:pPr>
      <w:r>
        <w:rPr>
          <w:lang w:val="en-US"/>
        </w:rPr>
        <w:t xml:space="preserve">          is not used to encode content defined in the present version of this API.</w:t>
      </w:r>
    </w:p>
    <w:p w14:paraId="1D72FF8B" w14:textId="77777777" w:rsidR="00017DBD" w:rsidRDefault="00017DBD" w:rsidP="00017DBD">
      <w:pPr>
        <w:pStyle w:val="PL"/>
        <w:rPr>
          <w:lang w:val="en-US"/>
        </w:rPr>
      </w:pPr>
      <w:r>
        <w:rPr>
          <w:lang w:val="en-US"/>
        </w:rPr>
        <w:t xml:space="preserve">      description: |</w:t>
      </w:r>
    </w:p>
    <w:p w14:paraId="5FC23C5B" w14:textId="77777777" w:rsidR="00017DBD" w:rsidRDefault="00017DBD" w:rsidP="00017DBD">
      <w:pPr>
        <w:pStyle w:val="PL"/>
        <w:rPr>
          <w:lang w:val="en-US"/>
        </w:rPr>
      </w:pPr>
      <w:r>
        <w:rPr>
          <w:lang w:val="en-US"/>
        </w:rPr>
        <w:t xml:space="preserve">        Represents the </w:t>
      </w:r>
      <w:r>
        <w:rPr>
          <w:lang w:eastAsia="zh-CN"/>
        </w:rPr>
        <w:t>device type</w:t>
      </w:r>
      <w:r>
        <w:rPr>
          <w:lang w:eastAsia="ko-KR"/>
        </w:rPr>
        <w:t xml:space="preserve">.  </w:t>
      </w:r>
    </w:p>
    <w:p w14:paraId="39924620" w14:textId="77777777" w:rsidR="00017DBD" w:rsidRDefault="00017DBD" w:rsidP="00017DBD">
      <w:pPr>
        <w:pStyle w:val="PL"/>
        <w:rPr>
          <w:lang w:val="en-US"/>
        </w:rPr>
      </w:pPr>
      <w:r>
        <w:rPr>
          <w:lang w:val="en-US"/>
        </w:rPr>
        <w:t xml:space="preserve">        Possible values are:  </w:t>
      </w:r>
    </w:p>
    <w:p w14:paraId="3B991603" w14:textId="77777777" w:rsidR="00017DBD" w:rsidRDefault="00017DBD" w:rsidP="00017DBD">
      <w:pPr>
        <w:pStyle w:val="PL"/>
        <w:rPr>
          <w:lang w:val="en-US"/>
        </w:rPr>
      </w:pPr>
      <w:r>
        <w:rPr>
          <w:lang w:val="en-US"/>
        </w:rPr>
        <w:t xml:space="preserve">          - </w:t>
      </w:r>
      <w:r>
        <w:t>MOBILE_PHONE: Mobile Phone.</w:t>
      </w:r>
    </w:p>
    <w:p w14:paraId="7AEE4981" w14:textId="77777777" w:rsidR="00017DBD" w:rsidRDefault="00017DBD" w:rsidP="00017DBD">
      <w:pPr>
        <w:pStyle w:val="PL"/>
      </w:pPr>
      <w:r>
        <w:rPr>
          <w:lang w:val="en-US"/>
        </w:rPr>
        <w:t xml:space="preserve">          - </w:t>
      </w:r>
      <w:r>
        <w:t>SMART_PHONE: Smartphone.</w:t>
      </w:r>
    </w:p>
    <w:p w14:paraId="2286C098" w14:textId="77777777" w:rsidR="00017DBD" w:rsidRDefault="00017DBD" w:rsidP="00017DBD">
      <w:pPr>
        <w:pStyle w:val="PL"/>
        <w:rPr>
          <w:lang w:val="en-US"/>
        </w:rPr>
      </w:pPr>
      <w:r>
        <w:rPr>
          <w:lang w:val="en-US"/>
        </w:rPr>
        <w:t xml:space="preserve">          - </w:t>
      </w:r>
      <w:r>
        <w:t>TABLET: Tablet</w:t>
      </w:r>
      <w:r>
        <w:rPr>
          <w:lang w:eastAsia="zh-CN"/>
        </w:rPr>
        <w:t>.</w:t>
      </w:r>
    </w:p>
    <w:p w14:paraId="26973BE5" w14:textId="77777777" w:rsidR="00017DBD" w:rsidRDefault="00017DBD" w:rsidP="00017DBD">
      <w:pPr>
        <w:pStyle w:val="PL"/>
        <w:rPr>
          <w:lang w:val="en-US"/>
        </w:rPr>
      </w:pPr>
      <w:r>
        <w:rPr>
          <w:lang w:val="en-US"/>
        </w:rPr>
        <w:t xml:space="preserve">          - </w:t>
      </w:r>
      <w:r>
        <w:t>DONGLE: Dongle</w:t>
      </w:r>
      <w:r>
        <w:rPr>
          <w:lang w:eastAsia="zh-CN"/>
        </w:rPr>
        <w:t>.</w:t>
      </w:r>
    </w:p>
    <w:p w14:paraId="12E18E45" w14:textId="77777777" w:rsidR="00017DBD" w:rsidRDefault="00017DBD" w:rsidP="00017DBD">
      <w:pPr>
        <w:pStyle w:val="PL"/>
        <w:rPr>
          <w:lang w:val="en-US"/>
        </w:rPr>
      </w:pPr>
      <w:r>
        <w:rPr>
          <w:lang w:val="en-US"/>
        </w:rPr>
        <w:t xml:space="preserve">          - </w:t>
      </w:r>
      <w:r>
        <w:t>MODEM: Modem</w:t>
      </w:r>
      <w:r>
        <w:rPr>
          <w:lang w:eastAsia="zh-CN"/>
        </w:rPr>
        <w:t>.</w:t>
      </w:r>
    </w:p>
    <w:p w14:paraId="721BAAE1" w14:textId="77777777" w:rsidR="00017DBD" w:rsidRDefault="00017DBD" w:rsidP="00017DBD">
      <w:pPr>
        <w:pStyle w:val="PL"/>
        <w:rPr>
          <w:lang w:val="en-US"/>
        </w:rPr>
      </w:pPr>
      <w:r>
        <w:rPr>
          <w:lang w:val="en-US"/>
        </w:rPr>
        <w:t xml:space="preserve">          - </w:t>
      </w:r>
      <w:r>
        <w:t>WLAN_ROUTER: WLAN Router</w:t>
      </w:r>
      <w:r>
        <w:rPr>
          <w:lang w:eastAsia="zh-CN"/>
        </w:rPr>
        <w:t>.</w:t>
      </w:r>
    </w:p>
    <w:p w14:paraId="2A777453" w14:textId="77777777" w:rsidR="00017DBD" w:rsidRDefault="00017DBD" w:rsidP="00017DBD">
      <w:pPr>
        <w:pStyle w:val="PL"/>
        <w:rPr>
          <w:lang w:val="en-US"/>
        </w:rPr>
      </w:pPr>
      <w:r>
        <w:rPr>
          <w:lang w:val="en-US"/>
        </w:rPr>
        <w:t xml:space="preserve">          - </w:t>
      </w:r>
      <w:r>
        <w:t>IOT_DEVICE: IoT Device</w:t>
      </w:r>
      <w:r>
        <w:rPr>
          <w:lang w:eastAsia="zh-CN"/>
        </w:rPr>
        <w:t>.</w:t>
      </w:r>
    </w:p>
    <w:p w14:paraId="43B64DEC" w14:textId="77777777" w:rsidR="00017DBD" w:rsidRDefault="00017DBD" w:rsidP="00017DBD">
      <w:pPr>
        <w:pStyle w:val="PL"/>
        <w:rPr>
          <w:lang w:val="en-US"/>
        </w:rPr>
      </w:pPr>
      <w:r>
        <w:rPr>
          <w:lang w:val="en-US"/>
        </w:rPr>
        <w:t xml:space="preserve">          - </w:t>
      </w:r>
      <w:r>
        <w:t>WEARABLE: Wearable</w:t>
      </w:r>
      <w:r>
        <w:rPr>
          <w:lang w:eastAsia="zh-CN"/>
        </w:rPr>
        <w:t>.</w:t>
      </w:r>
    </w:p>
    <w:p w14:paraId="43D8324C" w14:textId="77777777" w:rsidR="00017DBD" w:rsidRDefault="00017DBD" w:rsidP="00017DBD">
      <w:pPr>
        <w:pStyle w:val="PL"/>
        <w:rPr>
          <w:lang w:val="en-US"/>
        </w:rPr>
      </w:pPr>
      <w:r>
        <w:rPr>
          <w:lang w:val="en-US"/>
        </w:rPr>
        <w:t xml:space="preserve">          - </w:t>
      </w:r>
      <w:r>
        <w:t>MOBILE_TEST_PLATFORM: Mobile Test Platform</w:t>
      </w:r>
      <w:r>
        <w:rPr>
          <w:lang w:eastAsia="zh-CN"/>
        </w:rPr>
        <w:t>.</w:t>
      </w:r>
    </w:p>
    <w:p w14:paraId="580E6619" w14:textId="77777777" w:rsidR="00017DBD" w:rsidRDefault="00017DBD" w:rsidP="00017DBD">
      <w:pPr>
        <w:pStyle w:val="PL"/>
        <w:rPr>
          <w:lang w:val="en-US"/>
        </w:rPr>
      </w:pPr>
      <w:r>
        <w:rPr>
          <w:lang w:val="en-US"/>
        </w:rPr>
        <w:t xml:space="preserve">          - </w:t>
      </w:r>
      <w:r>
        <w:t>UNDEFINED: Undefined</w:t>
      </w:r>
      <w:r>
        <w:rPr>
          <w:lang w:eastAsia="zh-CN"/>
        </w:rPr>
        <w:t>.</w:t>
      </w:r>
    </w:p>
    <w:p w14:paraId="3B6FBAC7" w14:textId="77777777" w:rsidR="00017DBD" w:rsidRDefault="00017DBD" w:rsidP="00017DBD">
      <w:pPr>
        <w:pStyle w:val="PL"/>
        <w:rPr>
          <w:lang w:val="en-US"/>
        </w:rPr>
      </w:pPr>
    </w:p>
    <w:p w14:paraId="485D3B22" w14:textId="77777777" w:rsidR="00017DBD" w:rsidRDefault="00017DBD" w:rsidP="00017DBD">
      <w:pPr>
        <w:pStyle w:val="PL"/>
        <w:rPr>
          <w:lang w:val="en-US"/>
        </w:rPr>
      </w:pPr>
      <w:r>
        <w:rPr>
          <w:lang w:val="en-US"/>
        </w:rPr>
        <w:t xml:space="preserve">    RedTransExpOrderingCriterion:</w:t>
      </w:r>
    </w:p>
    <w:p w14:paraId="3BB27532" w14:textId="77777777" w:rsidR="00017DBD" w:rsidRDefault="00017DBD" w:rsidP="00017DBD">
      <w:pPr>
        <w:pStyle w:val="PL"/>
        <w:rPr>
          <w:lang w:val="en-US"/>
        </w:rPr>
      </w:pPr>
      <w:r>
        <w:rPr>
          <w:lang w:val="en-US"/>
        </w:rPr>
        <w:t xml:space="preserve">      anyOf:</w:t>
      </w:r>
    </w:p>
    <w:p w14:paraId="4846E3F1" w14:textId="77777777" w:rsidR="00017DBD" w:rsidRDefault="00017DBD" w:rsidP="00017DBD">
      <w:pPr>
        <w:pStyle w:val="PL"/>
        <w:rPr>
          <w:lang w:val="en-US"/>
        </w:rPr>
      </w:pPr>
      <w:r>
        <w:rPr>
          <w:lang w:val="en-US"/>
        </w:rPr>
        <w:t xml:space="preserve">      - type: string</w:t>
      </w:r>
    </w:p>
    <w:p w14:paraId="62A37A27" w14:textId="77777777" w:rsidR="00017DBD" w:rsidRDefault="00017DBD" w:rsidP="00017DBD">
      <w:pPr>
        <w:pStyle w:val="PL"/>
        <w:rPr>
          <w:lang w:val="en-US"/>
        </w:rPr>
      </w:pPr>
      <w:r>
        <w:rPr>
          <w:lang w:val="en-US"/>
        </w:rPr>
        <w:t xml:space="preserve">        enum:</w:t>
      </w:r>
    </w:p>
    <w:p w14:paraId="34920FB2" w14:textId="77777777" w:rsidR="00017DBD" w:rsidRDefault="00017DBD" w:rsidP="00017DBD">
      <w:pPr>
        <w:pStyle w:val="PL"/>
        <w:rPr>
          <w:lang w:val="en-US"/>
        </w:rPr>
      </w:pPr>
      <w:r>
        <w:rPr>
          <w:lang w:val="en-US"/>
        </w:rPr>
        <w:t xml:space="preserve">          - TIME_SLOT_START</w:t>
      </w:r>
    </w:p>
    <w:p w14:paraId="6270FE39" w14:textId="77777777" w:rsidR="00017DBD" w:rsidRDefault="00017DBD" w:rsidP="00017DBD">
      <w:pPr>
        <w:pStyle w:val="PL"/>
        <w:rPr>
          <w:lang w:val="en-US"/>
        </w:rPr>
      </w:pPr>
      <w:r>
        <w:rPr>
          <w:lang w:val="en-US"/>
        </w:rPr>
        <w:t xml:space="preserve">          - RED_TRANS_EXP</w:t>
      </w:r>
    </w:p>
    <w:p w14:paraId="23D5B364" w14:textId="77777777" w:rsidR="00017DBD" w:rsidRDefault="00017DBD" w:rsidP="00017DBD">
      <w:pPr>
        <w:pStyle w:val="PL"/>
        <w:rPr>
          <w:lang w:val="en-US"/>
        </w:rPr>
      </w:pPr>
      <w:r>
        <w:rPr>
          <w:lang w:val="en-US"/>
        </w:rPr>
        <w:t xml:space="preserve">      - type: string</w:t>
      </w:r>
    </w:p>
    <w:p w14:paraId="584FBF45" w14:textId="77777777" w:rsidR="00017DBD" w:rsidRDefault="00017DBD" w:rsidP="00017DBD">
      <w:pPr>
        <w:pStyle w:val="PL"/>
        <w:rPr>
          <w:lang w:val="en-US"/>
        </w:rPr>
      </w:pPr>
      <w:r>
        <w:rPr>
          <w:lang w:val="en-US"/>
        </w:rPr>
        <w:t xml:space="preserve">        description: &gt;</w:t>
      </w:r>
    </w:p>
    <w:p w14:paraId="06699FE6" w14:textId="77777777" w:rsidR="00017DBD" w:rsidRDefault="00017DBD" w:rsidP="00017DBD">
      <w:pPr>
        <w:pStyle w:val="PL"/>
        <w:rPr>
          <w:lang w:val="en-US"/>
        </w:rPr>
      </w:pPr>
      <w:r>
        <w:rPr>
          <w:lang w:val="en-US"/>
        </w:rPr>
        <w:t xml:space="preserve">          This string provides forward-compatibility with future</w:t>
      </w:r>
    </w:p>
    <w:p w14:paraId="1D27E843" w14:textId="77777777" w:rsidR="00017DBD" w:rsidRDefault="00017DBD" w:rsidP="00017DBD">
      <w:pPr>
        <w:pStyle w:val="PL"/>
        <w:rPr>
          <w:lang w:val="en-US"/>
        </w:rPr>
      </w:pPr>
      <w:r>
        <w:rPr>
          <w:lang w:val="en-US"/>
        </w:rPr>
        <w:t xml:space="preserve">          extensions to the enumeration but is not used to encode</w:t>
      </w:r>
    </w:p>
    <w:p w14:paraId="1F06248A" w14:textId="77777777" w:rsidR="00017DBD" w:rsidRDefault="00017DBD" w:rsidP="00017DBD">
      <w:pPr>
        <w:pStyle w:val="PL"/>
        <w:rPr>
          <w:lang w:val="en-US"/>
        </w:rPr>
      </w:pPr>
      <w:r>
        <w:rPr>
          <w:lang w:val="en-US"/>
        </w:rPr>
        <w:t xml:space="preserve">          content defined in the present version of this API.</w:t>
      </w:r>
    </w:p>
    <w:p w14:paraId="49B47F93" w14:textId="77777777" w:rsidR="00017DBD" w:rsidRDefault="00017DBD" w:rsidP="00017DBD">
      <w:pPr>
        <w:pStyle w:val="PL"/>
        <w:rPr>
          <w:lang w:val="en-US"/>
        </w:rPr>
      </w:pPr>
      <w:r>
        <w:rPr>
          <w:lang w:val="en-US"/>
        </w:rPr>
        <w:t xml:space="preserve">      description: |</w:t>
      </w:r>
    </w:p>
    <w:p w14:paraId="2C8F0225" w14:textId="77777777" w:rsidR="00017DBD" w:rsidRDefault="00017DBD" w:rsidP="00017DBD">
      <w:pPr>
        <w:pStyle w:val="PL"/>
        <w:rPr>
          <w:lang w:eastAsia="ko-KR"/>
        </w:rPr>
      </w:pPr>
      <w:r>
        <w:rPr>
          <w:lang w:val="en-US"/>
        </w:rPr>
        <w:t xml:space="preserve">        Represents the </w:t>
      </w:r>
      <w:r>
        <w:rPr>
          <w:lang w:eastAsia="ko-KR"/>
        </w:rPr>
        <w:t xml:space="preserve">order criterion for the list of Redundant Transmission Experience.  </w:t>
      </w:r>
    </w:p>
    <w:p w14:paraId="055213D2" w14:textId="77777777" w:rsidR="00017DBD" w:rsidRDefault="00017DBD" w:rsidP="00017DBD">
      <w:pPr>
        <w:pStyle w:val="PL"/>
        <w:rPr>
          <w:lang w:val="en-US"/>
        </w:rPr>
      </w:pPr>
      <w:r>
        <w:rPr>
          <w:lang w:val="en-US"/>
        </w:rPr>
        <w:t xml:space="preserve">        Possible values are:</w:t>
      </w:r>
    </w:p>
    <w:p w14:paraId="38CF129E" w14:textId="77777777" w:rsidR="00017DBD" w:rsidRDefault="00017DBD" w:rsidP="00017DBD">
      <w:pPr>
        <w:pStyle w:val="PL"/>
        <w:rPr>
          <w:lang w:val="en-US"/>
        </w:rPr>
      </w:pPr>
      <w:r>
        <w:rPr>
          <w:lang w:val="en-US"/>
        </w:rPr>
        <w:t xml:space="preserve">        - TIME_SLOT_START: Indicates the order of time slot start.</w:t>
      </w:r>
    </w:p>
    <w:p w14:paraId="7B09FB21" w14:textId="77777777" w:rsidR="00017DBD" w:rsidRDefault="00017DBD" w:rsidP="00017DBD">
      <w:pPr>
        <w:pStyle w:val="PL"/>
        <w:rPr>
          <w:lang w:val="en-US"/>
        </w:rPr>
      </w:pPr>
      <w:r>
        <w:rPr>
          <w:lang w:val="en-US"/>
        </w:rPr>
        <w:t xml:space="preserve">        - RED_TRANS_EXP: Indicates the order of Redundant Transmission Experience.</w:t>
      </w:r>
    </w:p>
    <w:p w14:paraId="48F428FC" w14:textId="77777777" w:rsidR="00017DBD" w:rsidRDefault="00017DBD" w:rsidP="00017DBD">
      <w:pPr>
        <w:pStyle w:val="PL"/>
        <w:rPr>
          <w:lang w:val="en-US"/>
        </w:rPr>
      </w:pPr>
    </w:p>
    <w:p w14:paraId="59D51919" w14:textId="77777777" w:rsidR="00017DBD" w:rsidRDefault="00017DBD" w:rsidP="00017DBD">
      <w:pPr>
        <w:pStyle w:val="PL"/>
        <w:rPr>
          <w:lang w:val="en-US"/>
        </w:rPr>
      </w:pPr>
      <w:r>
        <w:rPr>
          <w:lang w:val="en-US"/>
        </w:rPr>
        <w:t xml:space="preserve">    WlanOrderingCriterion:</w:t>
      </w:r>
    </w:p>
    <w:p w14:paraId="5F30ADD8" w14:textId="77777777" w:rsidR="00017DBD" w:rsidRDefault="00017DBD" w:rsidP="00017DBD">
      <w:pPr>
        <w:pStyle w:val="PL"/>
        <w:rPr>
          <w:lang w:val="en-US"/>
        </w:rPr>
      </w:pPr>
      <w:r>
        <w:rPr>
          <w:lang w:val="en-US"/>
        </w:rPr>
        <w:t xml:space="preserve">      anyOf:</w:t>
      </w:r>
    </w:p>
    <w:p w14:paraId="698A2889" w14:textId="77777777" w:rsidR="00017DBD" w:rsidRDefault="00017DBD" w:rsidP="00017DBD">
      <w:pPr>
        <w:pStyle w:val="PL"/>
        <w:rPr>
          <w:lang w:val="en-US"/>
        </w:rPr>
      </w:pPr>
      <w:r>
        <w:rPr>
          <w:lang w:val="en-US"/>
        </w:rPr>
        <w:t xml:space="preserve">      - type: string</w:t>
      </w:r>
    </w:p>
    <w:p w14:paraId="7441ED47" w14:textId="77777777" w:rsidR="00017DBD" w:rsidRDefault="00017DBD" w:rsidP="00017DBD">
      <w:pPr>
        <w:pStyle w:val="PL"/>
        <w:rPr>
          <w:lang w:val="en-US"/>
        </w:rPr>
      </w:pPr>
      <w:r>
        <w:rPr>
          <w:lang w:val="en-US"/>
        </w:rPr>
        <w:t xml:space="preserve">        enum:</w:t>
      </w:r>
    </w:p>
    <w:p w14:paraId="2038B102" w14:textId="77777777" w:rsidR="00017DBD" w:rsidRDefault="00017DBD" w:rsidP="00017DBD">
      <w:pPr>
        <w:pStyle w:val="PL"/>
        <w:rPr>
          <w:lang w:val="en-US"/>
        </w:rPr>
      </w:pPr>
      <w:r>
        <w:rPr>
          <w:lang w:val="en-US"/>
        </w:rPr>
        <w:t xml:space="preserve">          - TIME_SLOT_START</w:t>
      </w:r>
    </w:p>
    <w:p w14:paraId="39EB6914" w14:textId="77777777" w:rsidR="00017DBD" w:rsidRDefault="00017DBD" w:rsidP="00017DBD">
      <w:pPr>
        <w:pStyle w:val="PL"/>
        <w:rPr>
          <w:lang w:val="en-US"/>
        </w:rPr>
      </w:pPr>
      <w:r>
        <w:rPr>
          <w:lang w:val="en-US"/>
        </w:rPr>
        <w:t xml:space="preserve">          - NUMBER_OF_UES</w:t>
      </w:r>
    </w:p>
    <w:p w14:paraId="172AE575" w14:textId="77777777" w:rsidR="00017DBD" w:rsidRDefault="00017DBD" w:rsidP="00017DBD">
      <w:pPr>
        <w:pStyle w:val="PL"/>
        <w:rPr>
          <w:lang w:val="en-US"/>
        </w:rPr>
      </w:pPr>
      <w:r>
        <w:rPr>
          <w:lang w:val="en-US"/>
        </w:rPr>
        <w:t xml:space="preserve">          - RSSI</w:t>
      </w:r>
    </w:p>
    <w:p w14:paraId="63B16E07" w14:textId="77777777" w:rsidR="00017DBD" w:rsidRDefault="00017DBD" w:rsidP="00017DBD">
      <w:pPr>
        <w:pStyle w:val="PL"/>
        <w:rPr>
          <w:lang w:val="en-US"/>
        </w:rPr>
      </w:pPr>
      <w:r>
        <w:rPr>
          <w:lang w:val="en-US"/>
        </w:rPr>
        <w:t xml:space="preserve">          - RTT</w:t>
      </w:r>
    </w:p>
    <w:p w14:paraId="28D6E90C" w14:textId="77777777" w:rsidR="00017DBD" w:rsidRDefault="00017DBD" w:rsidP="00017DBD">
      <w:pPr>
        <w:pStyle w:val="PL"/>
        <w:rPr>
          <w:lang w:val="en-US"/>
        </w:rPr>
      </w:pPr>
      <w:r>
        <w:rPr>
          <w:lang w:val="en-US"/>
        </w:rPr>
        <w:t xml:space="preserve">          - TRAFFIC_INFO</w:t>
      </w:r>
    </w:p>
    <w:p w14:paraId="57B7376B" w14:textId="77777777" w:rsidR="00017DBD" w:rsidRDefault="00017DBD" w:rsidP="00017DBD">
      <w:pPr>
        <w:pStyle w:val="PL"/>
        <w:rPr>
          <w:lang w:val="en-US"/>
        </w:rPr>
      </w:pPr>
      <w:r>
        <w:rPr>
          <w:lang w:val="en-US"/>
        </w:rPr>
        <w:t xml:space="preserve">      - type: string</w:t>
      </w:r>
    </w:p>
    <w:p w14:paraId="2AD5D758" w14:textId="77777777" w:rsidR="00017DBD" w:rsidRDefault="00017DBD" w:rsidP="00017DBD">
      <w:pPr>
        <w:pStyle w:val="PL"/>
        <w:rPr>
          <w:lang w:val="en-US"/>
        </w:rPr>
      </w:pPr>
      <w:r>
        <w:rPr>
          <w:lang w:val="en-US"/>
        </w:rPr>
        <w:t xml:space="preserve">        description: &gt;</w:t>
      </w:r>
    </w:p>
    <w:p w14:paraId="68B30BC8" w14:textId="77777777" w:rsidR="00017DBD" w:rsidRDefault="00017DBD" w:rsidP="00017DBD">
      <w:pPr>
        <w:pStyle w:val="PL"/>
        <w:rPr>
          <w:lang w:val="en-US"/>
        </w:rPr>
      </w:pPr>
      <w:r>
        <w:rPr>
          <w:lang w:val="en-US"/>
        </w:rPr>
        <w:t xml:space="preserve">          This string provides forward-compatibility with future</w:t>
      </w:r>
    </w:p>
    <w:p w14:paraId="37D7D611" w14:textId="77777777" w:rsidR="00017DBD" w:rsidRDefault="00017DBD" w:rsidP="00017DBD">
      <w:pPr>
        <w:pStyle w:val="PL"/>
        <w:rPr>
          <w:lang w:val="en-US"/>
        </w:rPr>
      </w:pPr>
      <w:r>
        <w:rPr>
          <w:lang w:val="en-US"/>
        </w:rPr>
        <w:t xml:space="preserve">          extensions to the enumeration but is not used to encode</w:t>
      </w:r>
    </w:p>
    <w:p w14:paraId="6E3C1EEB" w14:textId="77777777" w:rsidR="00017DBD" w:rsidRDefault="00017DBD" w:rsidP="00017DBD">
      <w:pPr>
        <w:pStyle w:val="PL"/>
        <w:rPr>
          <w:lang w:val="en-US"/>
        </w:rPr>
      </w:pPr>
      <w:r>
        <w:rPr>
          <w:lang w:val="en-US"/>
        </w:rPr>
        <w:t xml:space="preserve">          content defined in the present version of this API.</w:t>
      </w:r>
    </w:p>
    <w:p w14:paraId="137B07EC" w14:textId="77777777" w:rsidR="00017DBD" w:rsidRDefault="00017DBD" w:rsidP="00017DBD">
      <w:pPr>
        <w:pStyle w:val="PL"/>
        <w:rPr>
          <w:lang w:val="en-US"/>
        </w:rPr>
      </w:pPr>
      <w:r>
        <w:rPr>
          <w:lang w:val="en-US"/>
        </w:rPr>
        <w:t xml:space="preserve">      description: |</w:t>
      </w:r>
    </w:p>
    <w:p w14:paraId="71EBA799" w14:textId="77777777" w:rsidR="00017DBD" w:rsidRDefault="00017DBD" w:rsidP="00017DBD">
      <w:pPr>
        <w:pStyle w:val="PL"/>
        <w:rPr>
          <w:lang w:eastAsia="ko-KR"/>
        </w:rPr>
      </w:pPr>
      <w:r>
        <w:rPr>
          <w:lang w:val="en-US"/>
        </w:rPr>
        <w:t xml:space="preserve">        Represents the </w:t>
      </w:r>
      <w:r>
        <w:rPr>
          <w:lang w:eastAsia="ko-KR"/>
        </w:rPr>
        <w:t xml:space="preserve">order criterion for the list of WLAN performance information.  </w:t>
      </w:r>
    </w:p>
    <w:p w14:paraId="788981A1" w14:textId="77777777" w:rsidR="00017DBD" w:rsidRDefault="00017DBD" w:rsidP="00017DBD">
      <w:pPr>
        <w:pStyle w:val="PL"/>
        <w:rPr>
          <w:lang w:val="en-US"/>
        </w:rPr>
      </w:pPr>
      <w:r>
        <w:rPr>
          <w:lang w:val="en-US"/>
        </w:rPr>
        <w:t xml:space="preserve">        Possible values are:</w:t>
      </w:r>
    </w:p>
    <w:p w14:paraId="4E3EF0CD" w14:textId="77777777" w:rsidR="00017DBD" w:rsidRDefault="00017DBD" w:rsidP="00017DBD">
      <w:pPr>
        <w:pStyle w:val="PL"/>
        <w:rPr>
          <w:lang w:val="en-US"/>
        </w:rPr>
      </w:pPr>
      <w:r>
        <w:rPr>
          <w:lang w:val="en-US"/>
        </w:rPr>
        <w:t xml:space="preserve">        - TIME_SLOT_START: Indicates the order of time slot start.</w:t>
      </w:r>
    </w:p>
    <w:p w14:paraId="5FA8D74A" w14:textId="77777777" w:rsidR="00017DBD" w:rsidRDefault="00017DBD" w:rsidP="00017DBD">
      <w:pPr>
        <w:pStyle w:val="PL"/>
        <w:rPr>
          <w:lang w:val="en-US"/>
        </w:rPr>
      </w:pPr>
      <w:r>
        <w:rPr>
          <w:lang w:val="en-US"/>
        </w:rPr>
        <w:t xml:space="preserve">        - NUMBER_OF_UES: Indicates the order of number of UEs.</w:t>
      </w:r>
    </w:p>
    <w:p w14:paraId="6B582485" w14:textId="77777777" w:rsidR="00017DBD" w:rsidRDefault="00017DBD" w:rsidP="00017DBD">
      <w:pPr>
        <w:pStyle w:val="PL"/>
        <w:rPr>
          <w:lang w:val="en-US"/>
        </w:rPr>
      </w:pPr>
      <w:r>
        <w:rPr>
          <w:lang w:val="en-US"/>
        </w:rPr>
        <w:lastRenderedPageBreak/>
        <w:t xml:space="preserve">        - RSSI: Indicates the order of RSSI.</w:t>
      </w:r>
    </w:p>
    <w:p w14:paraId="2F7DFF13" w14:textId="77777777" w:rsidR="00017DBD" w:rsidRDefault="00017DBD" w:rsidP="00017DBD">
      <w:pPr>
        <w:pStyle w:val="PL"/>
        <w:rPr>
          <w:lang w:val="en-US"/>
        </w:rPr>
      </w:pPr>
      <w:r>
        <w:rPr>
          <w:lang w:val="en-US"/>
        </w:rPr>
        <w:t xml:space="preserve">        - RTT: Indicates the order of RTT.</w:t>
      </w:r>
    </w:p>
    <w:p w14:paraId="0FAF4004" w14:textId="77777777" w:rsidR="00017DBD" w:rsidRDefault="00017DBD" w:rsidP="00017DBD">
      <w:pPr>
        <w:pStyle w:val="PL"/>
        <w:rPr>
          <w:lang w:val="en-US"/>
        </w:rPr>
      </w:pPr>
      <w:r>
        <w:rPr>
          <w:lang w:val="en-US"/>
        </w:rPr>
        <w:t xml:space="preserve">        - TRAFFIC_INFO: Indicates the order of Traffic information.</w:t>
      </w:r>
    </w:p>
    <w:p w14:paraId="51379133" w14:textId="77777777" w:rsidR="00017DBD" w:rsidRDefault="00017DBD" w:rsidP="00017DBD">
      <w:pPr>
        <w:pStyle w:val="PL"/>
        <w:rPr>
          <w:lang w:val="en-US"/>
        </w:rPr>
      </w:pPr>
    </w:p>
    <w:p w14:paraId="5BCA30C3" w14:textId="77777777" w:rsidR="00017DBD" w:rsidRDefault="00017DBD" w:rsidP="00017DBD">
      <w:pPr>
        <w:pStyle w:val="PL"/>
        <w:rPr>
          <w:lang w:val="en-US"/>
        </w:rPr>
      </w:pPr>
      <w:r>
        <w:rPr>
          <w:lang w:val="en-US"/>
        </w:rPr>
        <w:t xml:space="preserve">    </w:t>
      </w:r>
      <w:r>
        <w:rPr>
          <w:lang w:eastAsia="zh-CN"/>
        </w:rPr>
        <w:t>ServiceExperienceType</w:t>
      </w:r>
      <w:r>
        <w:rPr>
          <w:lang w:val="en-US"/>
        </w:rPr>
        <w:t>:</w:t>
      </w:r>
    </w:p>
    <w:p w14:paraId="76BD7D81" w14:textId="77777777" w:rsidR="00017DBD" w:rsidRDefault="00017DBD" w:rsidP="00017DBD">
      <w:pPr>
        <w:pStyle w:val="PL"/>
        <w:rPr>
          <w:lang w:val="en-US"/>
        </w:rPr>
      </w:pPr>
      <w:r>
        <w:rPr>
          <w:lang w:val="en-US"/>
        </w:rPr>
        <w:t xml:space="preserve">      anyOf:</w:t>
      </w:r>
    </w:p>
    <w:p w14:paraId="5E84C7CE" w14:textId="77777777" w:rsidR="00017DBD" w:rsidRDefault="00017DBD" w:rsidP="00017DBD">
      <w:pPr>
        <w:pStyle w:val="PL"/>
        <w:rPr>
          <w:lang w:val="en-US"/>
        </w:rPr>
      </w:pPr>
      <w:r>
        <w:rPr>
          <w:lang w:val="en-US"/>
        </w:rPr>
        <w:t xml:space="preserve">      - type: string</w:t>
      </w:r>
    </w:p>
    <w:p w14:paraId="26F2131D" w14:textId="77777777" w:rsidR="00017DBD" w:rsidRDefault="00017DBD" w:rsidP="00017DBD">
      <w:pPr>
        <w:pStyle w:val="PL"/>
        <w:rPr>
          <w:lang w:val="en-US"/>
        </w:rPr>
      </w:pPr>
      <w:r>
        <w:rPr>
          <w:lang w:val="en-US"/>
        </w:rPr>
        <w:t xml:space="preserve">        enum:</w:t>
      </w:r>
    </w:p>
    <w:p w14:paraId="2FD3FAE1" w14:textId="77777777" w:rsidR="00017DBD" w:rsidRDefault="00017DBD" w:rsidP="00017DBD">
      <w:pPr>
        <w:pStyle w:val="PL"/>
        <w:rPr>
          <w:lang w:val="en-US"/>
        </w:rPr>
      </w:pPr>
      <w:r>
        <w:rPr>
          <w:lang w:val="en-US"/>
        </w:rPr>
        <w:t xml:space="preserve">          - </w:t>
      </w:r>
      <w:r>
        <w:rPr>
          <w:lang w:eastAsia="zh-CN"/>
        </w:rPr>
        <w:t>VOICE</w:t>
      </w:r>
    </w:p>
    <w:p w14:paraId="724C5E2E" w14:textId="77777777" w:rsidR="00017DBD" w:rsidRDefault="00017DBD" w:rsidP="00017DBD">
      <w:pPr>
        <w:pStyle w:val="PL"/>
        <w:rPr>
          <w:lang w:eastAsia="zh-CN"/>
        </w:rPr>
      </w:pPr>
      <w:r>
        <w:rPr>
          <w:lang w:val="en-US"/>
        </w:rPr>
        <w:t xml:space="preserve">          - </w:t>
      </w:r>
      <w:r>
        <w:rPr>
          <w:lang w:eastAsia="zh-CN"/>
        </w:rPr>
        <w:t>VIDEO</w:t>
      </w:r>
    </w:p>
    <w:p w14:paraId="76C5FFBF" w14:textId="77777777" w:rsidR="00017DBD" w:rsidRDefault="00017DBD" w:rsidP="00017DBD">
      <w:pPr>
        <w:pStyle w:val="PL"/>
        <w:rPr>
          <w:lang w:val="en-US"/>
        </w:rPr>
      </w:pPr>
      <w:r>
        <w:rPr>
          <w:lang w:val="en-US"/>
        </w:rPr>
        <w:t xml:space="preserve">          - OTHER</w:t>
      </w:r>
    </w:p>
    <w:p w14:paraId="24F1381A" w14:textId="77777777" w:rsidR="00017DBD" w:rsidRDefault="00017DBD" w:rsidP="00017DBD">
      <w:pPr>
        <w:pStyle w:val="PL"/>
        <w:rPr>
          <w:lang w:val="en-US"/>
        </w:rPr>
      </w:pPr>
      <w:r>
        <w:rPr>
          <w:lang w:val="en-US"/>
        </w:rPr>
        <w:t xml:space="preserve">      - type: string</w:t>
      </w:r>
    </w:p>
    <w:p w14:paraId="5501FEB5" w14:textId="77777777" w:rsidR="00017DBD" w:rsidRDefault="00017DBD" w:rsidP="00017DBD">
      <w:pPr>
        <w:pStyle w:val="PL"/>
        <w:rPr>
          <w:lang w:val="en-US"/>
        </w:rPr>
      </w:pPr>
      <w:r>
        <w:rPr>
          <w:lang w:val="en-US"/>
        </w:rPr>
        <w:t xml:space="preserve">        description: &gt;</w:t>
      </w:r>
    </w:p>
    <w:p w14:paraId="4895479C" w14:textId="77777777" w:rsidR="00017DBD" w:rsidRDefault="00017DBD" w:rsidP="00017DBD">
      <w:pPr>
        <w:pStyle w:val="PL"/>
        <w:rPr>
          <w:lang w:val="en-US"/>
        </w:rPr>
      </w:pPr>
      <w:r>
        <w:rPr>
          <w:lang w:val="en-US"/>
        </w:rPr>
        <w:t xml:space="preserve">          This string provides forward-compatibility with future extensions to the enumeration</w:t>
      </w:r>
    </w:p>
    <w:p w14:paraId="21E90E0E" w14:textId="77777777" w:rsidR="00017DBD" w:rsidRDefault="00017DBD" w:rsidP="00017DBD">
      <w:pPr>
        <w:pStyle w:val="PL"/>
        <w:rPr>
          <w:lang w:val="en-US"/>
        </w:rPr>
      </w:pPr>
      <w:r>
        <w:rPr>
          <w:lang w:val="en-US"/>
        </w:rPr>
        <w:t xml:space="preserve">          but is not used to encode content defined in the present version of this API.</w:t>
      </w:r>
    </w:p>
    <w:p w14:paraId="04CCF586" w14:textId="77777777" w:rsidR="00017DBD" w:rsidRDefault="00017DBD" w:rsidP="00017DBD">
      <w:pPr>
        <w:pStyle w:val="PL"/>
        <w:rPr>
          <w:lang w:val="en-US"/>
        </w:rPr>
      </w:pPr>
      <w:r>
        <w:rPr>
          <w:lang w:val="en-US"/>
        </w:rPr>
        <w:t xml:space="preserve">      description: |</w:t>
      </w:r>
    </w:p>
    <w:p w14:paraId="45F3BF44" w14:textId="77777777" w:rsidR="00017DBD" w:rsidRDefault="00017DBD" w:rsidP="00017DBD">
      <w:pPr>
        <w:pStyle w:val="PL"/>
        <w:rPr>
          <w:lang w:val="en-US"/>
        </w:rPr>
      </w:pPr>
      <w:r>
        <w:rPr>
          <w:lang w:val="en-US"/>
        </w:rPr>
        <w:t xml:space="preserve">        </w:t>
      </w:r>
      <w:r>
        <w:t xml:space="preserve">Represents the type of the service experience analytics.  </w:t>
      </w:r>
    </w:p>
    <w:p w14:paraId="32FD6646" w14:textId="77777777" w:rsidR="00017DBD" w:rsidRDefault="00017DBD" w:rsidP="00017DBD">
      <w:pPr>
        <w:pStyle w:val="PL"/>
        <w:rPr>
          <w:lang w:val="en-US"/>
        </w:rPr>
      </w:pPr>
      <w:r>
        <w:rPr>
          <w:lang w:val="en-US"/>
        </w:rPr>
        <w:t xml:space="preserve">        Possible values are:  </w:t>
      </w:r>
    </w:p>
    <w:p w14:paraId="3E496BB7" w14:textId="77777777" w:rsidR="00017DBD" w:rsidRDefault="00017DBD" w:rsidP="00017DB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1B60E9E" w14:textId="77777777" w:rsidR="00017DBD" w:rsidRDefault="00017DBD" w:rsidP="00017DB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05B93A5" w14:textId="77777777" w:rsidR="00017DBD" w:rsidRDefault="00017DBD" w:rsidP="00017DBD">
      <w:pPr>
        <w:pStyle w:val="PL"/>
        <w:rPr>
          <w:lang w:val="en-US"/>
        </w:rPr>
      </w:pPr>
      <w:r>
        <w:rPr>
          <w:lang w:val="en-US"/>
        </w:rPr>
        <w:t xml:space="preserve">        - OTHER: Indicates that the service experience analytics is for other service.</w:t>
      </w:r>
    </w:p>
    <w:p w14:paraId="343C0F63" w14:textId="77777777" w:rsidR="00017DBD" w:rsidRDefault="00017DBD" w:rsidP="00017DBD">
      <w:pPr>
        <w:pStyle w:val="PL"/>
        <w:rPr>
          <w:lang w:val="en-US"/>
        </w:rPr>
      </w:pPr>
    </w:p>
    <w:p w14:paraId="7F2718C3" w14:textId="77777777" w:rsidR="00017DBD" w:rsidRDefault="00017DBD" w:rsidP="00017DBD">
      <w:pPr>
        <w:pStyle w:val="PL"/>
        <w:rPr>
          <w:lang w:val="en-US"/>
        </w:rPr>
      </w:pPr>
      <w:r>
        <w:rPr>
          <w:lang w:val="en-US"/>
        </w:rPr>
        <w:t xml:space="preserve">    </w:t>
      </w:r>
      <w:r>
        <w:rPr>
          <w:lang w:eastAsia="zh-CN"/>
        </w:rPr>
        <w:t>DnPerfOrderingCriterion</w:t>
      </w:r>
      <w:r>
        <w:rPr>
          <w:lang w:val="en-US"/>
        </w:rPr>
        <w:t>:</w:t>
      </w:r>
    </w:p>
    <w:p w14:paraId="19EDDBD7" w14:textId="77777777" w:rsidR="00017DBD" w:rsidRDefault="00017DBD" w:rsidP="00017DBD">
      <w:pPr>
        <w:pStyle w:val="PL"/>
        <w:rPr>
          <w:lang w:val="en-US"/>
        </w:rPr>
      </w:pPr>
      <w:r>
        <w:rPr>
          <w:lang w:val="en-US"/>
        </w:rPr>
        <w:t xml:space="preserve">      anyOf:</w:t>
      </w:r>
    </w:p>
    <w:p w14:paraId="55178944" w14:textId="77777777" w:rsidR="00017DBD" w:rsidRDefault="00017DBD" w:rsidP="00017DBD">
      <w:pPr>
        <w:pStyle w:val="PL"/>
        <w:rPr>
          <w:lang w:val="en-US"/>
        </w:rPr>
      </w:pPr>
      <w:r>
        <w:rPr>
          <w:lang w:val="en-US"/>
        </w:rPr>
        <w:t xml:space="preserve">      - type: string</w:t>
      </w:r>
    </w:p>
    <w:p w14:paraId="02F9DE75" w14:textId="77777777" w:rsidR="00017DBD" w:rsidRDefault="00017DBD" w:rsidP="00017DBD">
      <w:pPr>
        <w:pStyle w:val="PL"/>
        <w:rPr>
          <w:lang w:val="en-US"/>
        </w:rPr>
      </w:pPr>
      <w:r>
        <w:rPr>
          <w:lang w:val="en-US"/>
        </w:rPr>
        <w:t xml:space="preserve">        enum:</w:t>
      </w:r>
    </w:p>
    <w:p w14:paraId="46D7DF6F" w14:textId="77777777" w:rsidR="00017DBD" w:rsidRDefault="00017DBD" w:rsidP="00017DBD">
      <w:pPr>
        <w:pStyle w:val="PL"/>
        <w:rPr>
          <w:lang w:val="en-US"/>
        </w:rPr>
      </w:pPr>
      <w:r>
        <w:rPr>
          <w:lang w:val="en-US"/>
        </w:rPr>
        <w:t xml:space="preserve">          - </w:t>
      </w:r>
      <w:r>
        <w:t>AVERAGE_TRAFFIC_RATE</w:t>
      </w:r>
    </w:p>
    <w:p w14:paraId="62A37041" w14:textId="77777777" w:rsidR="00017DBD" w:rsidRDefault="00017DBD" w:rsidP="00017DBD">
      <w:pPr>
        <w:pStyle w:val="PL"/>
      </w:pPr>
      <w:r>
        <w:rPr>
          <w:lang w:val="en-US"/>
        </w:rPr>
        <w:t xml:space="preserve">          - </w:t>
      </w:r>
      <w:r>
        <w:t>MAXIMUM_TRAFFIC_RATE</w:t>
      </w:r>
    </w:p>
    <w:p w14:paraId="331650AB" w14:textId="77777777" w:rsidR="00017DBD" w:rsidRDefault="00017DBD" w:rsidP="00017DBD">
      <w:pPr>
        <w:pStyle w:val="PL"/>
        <w:rPr>
          <w:lang w:val="en-US"/>
        </w:rPr>
      </w:pPr>
      <w:r>
        <w:rPr>
          <w:lang w:val="en-US"/>
        </w:rPr>
        <w:t xml:space="preserve">          - </w:t>
      </w:r>
      <w:r>
        <w:t>AVERAGE_PACKET_DELAY</w:t>
      </w:r>
    </w:p>
    <w:p w14:paraId="7A218EE7" w14:textId="77777777" w:rsidR="00017DBD" w:rsidRDefault="00017DBD" w:rsidP="00017DBD">
      <w:pPr>
        <w:pStyle w:val="PL"/>
        <w:rPr>
          <w:lang w:val="en-US"/>
        </w:rPr>
      </w:pPr>
      <w:r>
        <w:rPr>
          <w:lang w:val="en-US"/>
        </w:rPr>
        <w:t xml:space="preserve">          - </w:t>
      </w:r>
      <w:r>
        <w:t>MAXIMUM_PACKET_DELAY</w:t>
      </w:r>
    </w:p>
    <w:p w14:paraId="74742B80" w14:textId="77777777" w:rsidR="00017DBD" w:rsidRDefault="00017DBD" w:rsidP="00017DBD">
      <w:pPr>
        <w:pStyle w:val="PL"/>
        <w:rPr>
          <w:lang w:val="en-US"/>
        </w:rPr>
      </w:pPr>
      <w:r>
        <w:rPr>
          <w:lang w:val="en-US"/>
        </w:rPr>
        <w:t xml:space="preserve">          - </w:t>
      </w:r>
      <w:r>
        <w:t>AVERAGE_PACKET_LOSS_RATE</w:t>
      </w:r>
    </w:p>
    <w:p w14:paraId="27B5C9CF" w14:textId="77777777" w:rsidR="00017DBD" w:rsidRDefault="00017DBD" w:rsidP="00017DBD">
      <w:pPr>
        <w:pStyle w:val="PL"/>
        <w:rPr>
          <w:lang w:val="en-US"/>
        </w:rPr>
      </w:pPr>
      <w:r>
        <w:rPr>
          <w:lang w:val="en-US"/>
        </w:rPr>
        <w:t xml:space="preserve">      - type: string</w:t>
      </w:r>
    </w:p>
    <w:p w14:paraId="040BCADE" w14:textId="77777777" w:rsidR="00017DBD" w:rsidRDefault="00017DBD" w:rsidP="00017DBD">
      <w:pPr>
        <w:pStyle w:val="PL"/>
        <w:rPr>
          <w:lang w:val="en-US"/>
        </w:rPr>
      </w:pPr>
      <w:r>
        <w:rPr>
          <w:lang w:val="en-US"/>
        </w:rPr>
        <w:t xml:space="preserve">        description: &gt;</w:t>
      </w:r>
    </w:p>
    <w:p w14:paraId="537250C2" w14:textId="77777777" w:rsidR="00017DBD" w:rsidRDefault="00017DBD" w:rsidP="00017DBD">
      <w:pPr>
        <w:pStyle w:val="PL"/>
        <w:rPr>
          <w:lang w:val="en-US"/>
        </w:rPr>
      </w:pPr>
      <w:r>
        <w:rPr>
          <w:lang w:val="en-US"/>
        </w:rPr>
        <w:t xml:space="preserve">          This string provides forward-compatibility with future extensions to the enumeration but</w:t>
      </w:r>
    </w:p>
    <w:p w14:paraId="6390FF76" w14:textId="77777777" w:rsidR="00017DBD" w:rsidRDefault="00017DBD" w:rsidP="00017DBD">
      <w:pPr>
        <w:pStyle w:val="PL"/>
        <w:rPr>
          <w:lang w:val="en-US"/>
        </w:rPr>
      </w:pPr>
      <w:r>
        <w:rPr>
          <w:lang w:val="en-US"/>
        </w:rPr>
        <w:t xml:space="preserve">          is not used to encode content defined in the present version of this API.</w:t>
      </w:r>
    </w:p>
    <w:p w14:paraId="4CA53BAA" w14:textId="77777777" w:rsidR="00017DBD" w:rsidRDefault="00017DBD" w:rsidP="00017DBD">
      <w:pPr>
        <w:pStyle w:val="PL"/>
        <w:rPr>
          <w:lang w:val="en-US"/>
        </w:rPr>
      </w:pPr>
      <w:r>
        <w:rPr>
          <w:lang w:val="en-US"/>
        </w:rPr>
        <w:t xml:space="preserve">      description: |</w:t>
      </w:r>
    </w:p>
    <w:p w14:paraId="79EED4E0" w14:textId="77777777" w:rsidR="00017DBD" w:rsidRDefault="00017DBD" w:rsidP="00017DB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A6999B2" w14:textId="77777777" w:rsidR="00017DBD" w:rsidRDefault="00017DBD" w:rsidP="00017DBD">
      <w:pPr>
        <w:pStyle w:val="PL"/>
        <w:rPr>
          <w:lang w:val="en-US"/>
        </w:rPr>
      </w:pPr>
      <w:r>
        <w:rPr>
          <w:lang w:val="en-US"/>
        </w:rPr>
        <w:t xml:space="preserve">        Possible values are:  </w:t>
      </w:r>
    </w:p>
    <w:p w14:paraId="203A397A" w14:textId="77777777" w:rsidR="00017DBD" w:rsidRDefault="00017DBD" w:rsidP="00017DB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4BBC1CD" w14:textId="77777777" w:rsidR="00017DBD" w:rsidRDefault="00017DBD" w:rsidP="00017DBD">
      <w:pPr>
        <w:pStyle w:val="PL"/>
      </w:pPr>
      <w:r>
        <w:rPr>
          <w:lang w:val="en-US"/>
        </w:rPr>
        <w:t xml:space="preserve">        - </w:t>
      </w:r>
      <w:r>
        <w:t>MAXIMUM_TRAFFIC_RATE</w:t>
      </w:r>
      <w:r>
        <w:rPr>
          <w:lang w:val="en-US"/>
        </w:rPr>
        <w:t>:</w:t>
      </w:r>
      <w:r>
        <w:t xml:space="preserve"> Indicates the maximum traffic rate.  </w:t>
      </w:r>
    </w:p>
    <w:p w14:paraId="6206D66C" w14:textId="77777777" w:rsidR="00017DBD" w:rsidRDefault="00017DBD" w:rsidP="00017DB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B5CDE4D" w14:textId="77777777" w:rsidR="00017DBD" w:rsidRDefault="00017DBD" w:rsidP="00017DB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4C90D7B" w14:textId="77777777" w:rsidR="00017DBD" w:rsidRDefault="00017DBD" w:rsidP="00017DB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0171BE5" w14:textId="77777777" w:rsidR="00017DBD" w:rsidRDefault="00017DBD" w:rsidP="00017DBD">
      <w:pPr>
        <w:pStyle w:val="PL"/>
        <w:rPr>
          <w:lang w:eastAsia="zh-CN"/>
        </w:rPr>
      </w:pPr>
    </w:p>
    <w:p w14:paraId="719615E7" w14:textId="77777777" w:rsidR="00017DBD" w:rsidRDefault="00017DBD" w:rsidP="00017DBD">
      <w:pPr>
        <w:pStyle w:val="PL"/>
        <w:rPr>
          <w:lang w:val="en-US"/>
        </w:rPr>
      </w:pPr>
      <w:r>
        <w:rPr>
          <w:lang w:val="en-US"/>
        </w:rPr>
        <w:t xml:space="preserve">    </w:t>
      </w:r>
      <w:r>
        <w:rPr>
          <w:lang w:eastAsia="zh-CN"/>
        </w:rPr>
        <w:t>TermCause</w:t>
      </w:r>
      <w:r>
        <w:rPr>
          <w:lang w:val="en-US"/>
        </w:rPr>
        <w:t>:</w:t>
      </w:r>
    </w:p>
    <w:p w14:paraId="25D32679" w14:textId="77777777" w:rsidR="00017DBD" w:rsidRDefault="00017DBD" w:rsidP="00017DBD">
      <w:pPr>
        <w:pStyle w:val="PL"/>
        <w:rPr>
          <w:lang w:val="en-US"/>
        </w:rPr>
      </w:pPr>
      <w:r>
        <w:rPr>
          <w:lang w:val="en-US"/>
        </w:rPr>
        <w:t xml:space="preserve">      anyOf:</w:t>
      </w:r>
    </w:p>
    <w:p w14:paraId="3077A4A2" w14:textId="77777777" w:rsidR="00017DBD" w:rsidRDefault="00017DBD" w:rsidP="00017DBD">
      <w:pPr>
        <w:pStyle w:val="PL"/>
        <w:rPr>
          <w:lang w:val="en-US"/>
        </w:rPr>
      </w:pPr>
      <w:r>
        <w:rPr>
          <w:lang w:val="en-US"/>
        </w:rPr>
        <w:t xml:space="preserve">      - type: string</w:t>
      </w:r>
    </w:p>
    <w:p w14:paraId="78F3A8EC" w14:textId="77777777" w:rsidR="00017DBD" w:rsidRDefault="00017DBD" w:rsidP="00017DBD">
      <w:pPr>
        <w:pStyle w:val="PL"/>
        <w:rPr>
          <w:lang w:val="en-US"/>
        </w:rPr>
      </w:pPr>
      <w:r>
        <w:rPr>
          <w:lang w:val="en-US"/>
        </w:rPr>
        <w:t xml:space="preserve">        enum:</w:t>
      </w:r>
    </w:p>
    <w:p w14:paraId="36A47047" w14:textId="77777777" w:rsidR="00017DBD" w:rsidRDefault="00017DBD" w:rsidP="00017DBD">
      <w:pPr>
        <w:pStyle w:val="PL"/>
        <w:rPr>
          <w:lang w:val="en-US"/>
        </w:rPr>
      </w:pPr>
      <w:r>
        <w:rPr>
          <w:lang w:val="en-US"/>
        </w:rPr>
        <w:t xml:space="preserve">          - </w:t>
      </w:r>
      <w:r>
        <w:t>USER_CONSENT_REVOKED</w:t>
      </w:r>
    </w:p>
    <w:p w14:paraId="5D742816" w14:textId="77777777" w:rsidR="00017DBD" w:rsidRDefault="00017DBD" w:rsidP="00017DBD">
      <w:pPr>
        <w:pStyle w:val="PL"/>
      </w:pPr>
      <w:r>
        <w:rPr>
          <w:lang w:val="en-US"/>
        </w:rPr>
        <w:t xml:space="preserve">          - </w:t>
      </w:r>
      <w:r>
        <w:t>NWDAF_OVERLOAD</w:t>
      </w:r>
    </w:p>
    <w:p w14:paraId="4C32BB18" w14:textId="77777777" w:rsidR="00017DBD" w:rsidRDefault="00017DBD" w:rsidP="00017DBD">
      <w:pPr>
        <w:pStyle w:val="PL"/>
        <w:rPr>
          <w:lang w:val="en-US"/>
        </w:rPr>
      </w:pPr>
      <w:r>
        <w:rPr>
          <w:lang w:val="en-US"/>
        </w:rPr>
        <w:t xml:space="preserve">          - </w:t>
      </w:r>
      <w:r>
        <w:t>UE_LEFT_AREA</w:t>
      </w:r>
    </w:p>
    <w:p w14:paraId="51405F29" w14:textId="77777777" w:rsidR="00017DBD" w:rsidRDefault="00017DBD" w:rsidP="00017DBD">
      <w:pPr>
        <w:pStyle w:val="PL"/>
        <w:rPr>
          <w:lang w:val="en-US"/>
        </w:rPr>
      </w:pPr>
      <w:r>
        <w:rPr>
          <w:lang w:val="en-US"/>
        </w:rPr>
        <w:t xml:space="preserve">      - type: string</w:t>
      </w:r>
    </w:p>
    <w:p w14:paraId="2D8F80C3" w14:textId="77777777" w:rsidR="00017DBD" w:rsidRDefault="00017DBD" w:rsidP="00017DBD">
      <w:pPr>
        <w:pStyle w:val="PL"/>
        <w:rPr>
          <w:lang w:val="en-US"/>
        </w:rPr>
      </w:pPr>
      <w:r>
        <w:rPr>
          <w:lang w:val="en-US"/>
        </w:rPr>
        <w:t xml:space="preserve">        description: &gt;</w:t>
      </w:r>
    </w:p>
    <w:p w14:paraId="754B7CA6" w14:textId="77777777" w:rsidR="00017DBD" w:rsidRDefault="00017DBD" w:rsidP="00017DBD">
      <w:pPr>
        <w:pStyle w:val="PL"/>
        <w:rPr>
          <w:lang w:val="en-US"/>
        </w:rPr>
      </w:pPr>
      <w:r>
        <w:rPr>
          <w:lang w:val="en-US"/>
        </w:rPr>
        <w:t xml:space="preserve">          This string provides forward-compatibility with future extensions to the enumeration but</w:t>
      </w:r>
    </w:p>
    <w:p w14:paraId="6BF9D4E7" w14:textId="77777777" w:rsidR="00017DBD" w:rsidRDefault="00017DBD" w:rsidP="00017DBD">
      <w:pPr>
        <w:pStyle w:val="PL"/>
        <w:rPr>
          <w:lang w:val="en-US"/>
        </w:rPr>
      </w:pPr>
      <w:r>
        <w:rPr>
          <w:lang w:val="en-US"/>
        </w:rPr>
        <w:t xml:space="preserve">          is not used to encode content defined in the present version of this API.</w:t>
      </w:r>
    </w:p>
    <w:p w14:paraId="6A6991A2" w14:textId="77777777" w:rsidR="00017DBD" w:rsidRDefault="00017DBD" w:rsidP="00017DBD">
      <w:pPr>
        <w:pStyle w:val="PL"/>
        <w:rPr>
          <w:lang w:val="en-US"/>
        </w:rPr>
      </w:pPr>
      <w:r>
        <w:rPr>
          <w:lang w:val="en-US"/>
        </w:rPr>
        <w:t xml:space="preserve">      description: |</w:t>
      </w:r>
    </w:p>
    <w:p w14:paraId="6F04ED75" w14:textId="77777777" w:rsidR="00017DBD" w:rsidRDefault="00017DBD" w:rsidP="00017DBD">
      <w:pPr>
        <w:pStyle w:val="PL"/>
        <w:rPr>
          <w:lang w:val="en-US"/>
        </w:rPr>
      </w:pPr>
      <w:r>
        <w:rPr>
          <w:lang w:val="en-US"/>
        </w:rPr>
        <w:t xml:space="preserve">        </w:t>
      </w:r>
      <w:r>
        <w:rPr>
          <w:rFonts w:cs="Arial"/>
          <w:szCs w:val="18"/>
        </w:rPr>
        <w:t xml:space="preserve">Represents the cause for the analytics subscription termination request.  </w:t>
      </w:r>
    </w:p>
    <w:p w14:paraId="2B169A24" w14:textId="77777777" w:rsidR="00017DBD" w:rsidRDefault="00017DBD" w:rsidP="00017DBD">
      <w:pPr>
        <w:pStyle w:val="PL"/>
        <w:rPr>
          <w:lang w:val="en-US"/>
        </w:rPr>
      </w:pPr>
      <w:r>
        <w:rPr>
          <w:lang w:val="en-US"/>
        </w:rPr>
        <w:t xml:space="preserve">        Possible values are:  </w:t>
      </w:r>
    </w:p>
    <w:p w14:paraId="1D241BA4" w14:textId="77777777" w:rsidR="00017DBD" w:rsidRDefault="00017DBD" w:rsidP="00017DBD">
      <w:pPr>
        <w:pStyle w:val="PL"/>
        <w:rPr>
          <w:lang w:val="en-US"/>
        </w:rPr>
      </w:pPr>
      <w:r>
        <w:rPr>
          <w:lang w:val="en-US"/>
        </w:rPr>
        <w:t xml:space="preserve">          - </w:t>
      </w:r>
      <w:r>
        <w:t>USER_CONSENT_REVOKED: The user consent has been revoked.</w:t>
      </w:r>
    </w:p>
    <w:p w14:paraId="0D451DC6" w14:textId="77777777" w:rsidR="00017DBD" w:rsidRDefault="00017DBD" w:rsidP="00017DBD">
      <w:pPr>
        <w:pStyle w:val="PL"/>
      </w:pPr>
      <w:r>
        <w:rPr>
          <w:lang w:val="en-US"/>
        </w:rPr>
        <w:t xml:space="preserve">          - </w:t>
      </w:r>
      <w:r>
        <w:t>NWDAF_OVERLOAD: The NWDAF is overloaded.</w:t>
      </w:r>
    </w:p>
    <w:p w14:paraId="2F93FB70" w14:textId="77777777" w:rsidR="00017DBD" w:rsidRDefault="00017DBD" w:rsidP="00017DBD">
      <w:pPr>
        <w:pStyle w:val="PL"/>
        <w:rPr>
          <w:lang w:eastAsia="zh-CN"/>
        </w:rPr>
      </w:pPr>
      <w:r>
        <w:rPr>
          <w:lang w:val="en-US"/>
        </w:rPr>
        <w:t xml:space="preserve">          - </w:t>
      </w:r>
      <w:r>
        <w:t>UE_LEFT_AREA: The UE has mo</w:t>
      </w:r>
      <w:r>
        <w:rPr>
          <w:lang w:eastAsia="zh-CN"/>
        </w:rPr>
        <w:t>ved out of the NWDAF serving area.</w:t>
      </w:r>
    </w:p>
    <w:p w14:paraId="5B21CE9A" w14:textId="77777777" w:rsidR="00017DBD" w:rsidRDefault="00017DBD" w:rsidP="00017DBD">
      <w:pPr>
        <w:pStyle w:val="PL"/>
        <w:rPr>
          <w:lang w:val="en-US"/>
        </w:rPr>
      </w:pPr>
      <w:r>
        <w:rPr>
          <w:lang w:val="en-US"/>
        </w:rPr>
        <w:t xml:space="preserve">    </w:t>
      </w:r>
      <w:r>
        <w:t>UserDataConOrderCrit</w:t>
      </w:r>
      <w:r>
        <w:rPr>
          <w:lang w:val="en-US"/>
        </w:rPr>
        <w:t>:</w:t>
      </w:r>
    </w:p>
    <w:p w14:paraId="3AFFDEC2" w14:textId="77777777" w:rsidR="00017DBD" w:rsidRDefault="00017DBD" w:rsidP="00017DBD">
      <w:pPr>
        <w:pStyle w:val="PL"/>
        <w:rPr>
          <w:lang w:val="en-US"/>
        </w:rPr>
      </w:pPr>
      <w:r>
        <w:rPr>
          <w:lang w:val="en-US"/>
        </w:rPr>
        <w:t xml:space="preserve">      anyOf:</w:t>
      </w:r>
    </w:p>
    <w:p w14:paraId="05119923" w14:textId="77777777" w:rsidR="00017DBD" w:rsidRDefault="00017DBD" w:rsidP="00017DBD">
      <w:pPr>
        <w:pStyle w:val="PL"/>
        <w:rPr>
          <w:lang w:val="en-US"/>
        </w:rPr>
      </w:pPr>
      <w:r>
        <w:rPr>
          <w:lang w:val="en-US"/>
        </w:rPr>
        <w:t xml:space="preserve">      - type: string</w:t>
      </w:r>
    </w:p>
    <w:p w14:paraId="0F2C9355" w14:textId="77777777" w:rsidR="00017DBD" w:rsidRDefault="00017DBD" w:rsidP="00017DBD">
      <w:pPr>
        <w:pStyle w:val="PL"/>
        <w:rPr>
          <w:lang w:val="en-US"/>
        </w:rPr>
      </w:pPr>
      <w:r>
        <w:rPr>
          <w:lang w:val="en-US"/>
        </w:rPr>
        <w:t xml:space="preserve">        enum:</w:t>
      </w:r>
    </w:p>
    <w:p w14:paraId="3C1CDF86" w14:textId="77777777" w:rsidR="00017DBD" w:rsidRDefault="00017DBD" w:rsidP="00017DBD">
      <w:pPr>
        <w:pStyle w:val="PL"/>
        <w:rPr>
          <w:lang w:val="en-US"/>
        </w:rPr>
      </w:pPr>
      <w:r>
        <w:rPr>
          <w:lang w:val="en-US"/>
        </w:rPr>
        <w:t xml:space="preserve">          - </w:t>
      </w:r>
      <w:r>
        <w:t>APPLICABLE_TIME_WINDOW</w:t>
      </w:r>
    </w:p>
    <w:p w14:paraId="3AB7E1A2" w14:textId="77777777" w:rsidR="00017DBD" w:rsidRDefault="00017DBD" w:rsidP="00017DBD">
      <w:pPr>
        <w:pStyle w:val="PL"/>
      </w:pPr>
      <w:r>
        <w:rPr>
          <w:lang w:val="en-US"/>
        </w:rPr>
        <w:t xml:space="preserve">          - </w:t>
      </w:r>
      <w:r>
        <w:rPr>
          <w:lang w:eastAsia="zh-CN"/>
        </w:rPr>
        <w:t>NETWORK_STATUS_INDICATION</w:t>
      </w:r>
    </w:p>
    <w:p w14:paraId="3B57E868" w14:textId="77777777" w:rsidR="00017DBD" w:rsidRDefault="00017DBD" w:rsidP="00017DBD">
      <w:pPr>
        <w:pStyle w:val="PL"/>
        <w:rPr>
          <w:lang w:val="en-US"/>
        </w:rPr>
      </w:pPr>
      <w:r>
        <w:rPr>
          <w:lang w:val="en-US"/>
        </w:rPr>
        <w:t xml:space="preserve">      - type: string</w:t>
      </w:r>
    </w:p>
    <w:p w14:paraId="367BAE7B" w14:textId="77777777" w:rsidR="00017DBD" w:rsidRDefault="00017DBD" w:rsidP="00017DBD">
      <w:pPr>
        <w:pStyle w:val="PL"/>
        <w:rPr>
          <w:lang w:val="en-US"/>
        </w:rPr>
      </w:pPr>
      <w:r>
        <w:rPr>
          <w:lang w:val="en-US"/>
        </w:rPr>
        <w:t xml:space="preserve">        description: &gt;</w:t>
      </w:r>
    </w:p>
    <w:p w14:paraId="41E17036" w14:textId="77777777" w:rsidR="00017DBD" w:rsidRDefault="00017DBD" w:rsidP="00017DBD">
      <w:pPr>
        <w:pStyle w:val="PL"/>
        <w:rPr>
          <w:lang w:val="en-US"/>
        </w:rPr>
      </w:pPr>
      <w:r>
        <w:rPr>
          <w:lang w:val="en-US"/>
        </w:rPr>
        <w:t xml:space="preserve">          This string provides forward-compatibility with future extensions to the enumeration but</w:t>
      </w:r>
    </w:p>
    <w:p w14:paraId="009AA50F" w14:textId="77777777" w:rsidR="00017DBD" w:rsidRDefault="00017DBD" w:rsidP="00017DBD">
      <w:pPr>
        <w:pStyle w:val="PL"/>
        <w:rPr>
          <w:lang w:val="en-US"/>
        </w:rPr>
      </w:pPr>
      <w:r>
        <w:rPr>
          <w:lang w:val="en-US"/>
        </w:rPr>
        <w:t xml:space="preserve">          is not used to encode content defined in the present version of this API.</w:t>
      </w:r>
    </w:p>
    <w:p w14:paraId="47BAD0F8" w14:textId="77777777" w:rsidR="00017DBD" w:rsidRDefault="00017DBD" w:rsidP="00017DBD">
      <w:pPr>
        <w:pStyle w:val="PL"/>
        <w:rPr>
          <w:lang w:val="en-US"/>
        </w:rPr>
      </w:pPr>
      <w:r>
        <w:rPr>
          <w:lang w:val="en-US"/>
        </w:rPr>
        <w:t xml:space="preserve">      description: |</w:t>
      </w:r>
    </w:p>
    <w:p w14:paraId="64EF8D7D" w14:textId="77777777" w:rsidR="00017DBD" w:rsidRDefault="00017DBD" w:rsidP="00017DB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513E015" w14:textId="77777777" w:rsidR="00017DBD" w:rsidRDefault="00017DBD" w:rsidP="00017DBD">
      <w:pPr>
        <w:pStyle w:val="PL"/>
        <w:rPr>
          <w:lang w:val="en-US"/>
        </w:rPr>
      </w:pPr>
      <w:r>
        <w:rPr>
          <w:lang w:val="en-US"/>
        </w:rPr>
        <w:t xml:space="preserve">        Possible values are:  </w:t>
      </w:r>
    </w:p>
    <w:p w14:paraId="76886024" w14:textId="77777777" w:rsidR="00017DBD" w:rsidRDefault="00017DBD" w:rsidP="00017DB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8DD2F19" w14:textId="77777777" w:rsidR="00017DBD" w:rsidRDefault="00017DBD" w:rsidP="00017DB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864D330" w14:textId="77777777" w:rsidR="00017DBD" w:rsidRDefault="00017DBD" w:rsidP="00017DBD">
      <w:pPr>
        <w:pStyle w:val="PL"/>
        <w:rPr>
          <w:lang w:val="en-US"/>
        </w:rPr>
      </w:pPr>
    </w:p>
    <w:p w14:paraId="1F068AA4" w14:textId="77777777" w:rsidR="00017DBD" w:rsidRDefault="00017DBD" w:rsidP="00017DBD">
      <w:pPr>
        <w:pStyle w:val="PL"/>
        <w:rPr>
          <w:lang w:val="en-US"/>
        </w:rPr>
      </w:pPr>
      <w:r>
        <w:rPr>
          <w:lang w:val="en-US"/>
        </w:rPr>
        <w:t xml:space="preserve">    </w:t>
      </w:r>
      <w:r>
        <w:t>UeMobilityOrderCriterion</w:t>
      </w:r>
      <w:r>
        <w:rPr>
          <w:lang w:val="en-US"/>
        </w:rPr>
        <w:t>:</w:t>
      </w:r>
    </w:p>
    <w:p w14:paraId="590183E1" w14:textId="77777777" w:rsidR="00017DBD" w:rsidRDefault="00017DBD" w:rsidP="00017DBD">
      <w:pPr>
        <w:pStyle w:val="PL"/>
        <w:rPr>
          <w:lang w:val="en-US"/>
        </w:rPr>
      </w:pPr>
      <w:r>
        <w:rPr>
          <w:lang w:val="en-US"/>
        </w:rPr>
        <w:lastRenderedPageBreak/>
        <w:t xml:space="preserve">      anyOf:</w:t>
      </w:r>
    </w:p>
    <w:p w14:paraId="2A2D2176" w14:textId="77777777" w:rsidR="00017DBD" w:rsidRDefault="00017DBD" w:rsidP="00017DBD">
      <w:pPr>
        <w:pStyle w:val="PL"/>
        <w:rPr>
          <w:lang w:val="en-US"/>
        </w:rPr>
      </w:pPr>
      <w:r>
        <w:rPr>
          <w:lang w:val="en-US"/>
        </w:rPr>
        <w:t xml:space="preserve">      - type: string</w:t>
      </w:r>
    </w:p>
    <w:p w14:paraId="206973BA" w14:textId="77777777" w:rsidR="00017DBD" w:rsidRDefault="00017DBD" w:rsidP="00017DBD">
      <w:pPr>
        <w:pStyle w:val="PL"/>
        <w:rPr>
          <w:lang w:val="en-US"/>
        </w:rPr>
      </w:pPr>
      <w:r>
        <w:rPr>
          <w:lang w:val="en-US"/>
        </w:rPr>
        <w:t xml:space="preserve">        enum:</w:t>
      </w:r>
    </w:p>
    <w:p w14:paraId="08896178" w14:textId="77777777" w:rsidR="00017DBD" w:rsidRDefault="00017DBD" w:rsidP="00017DBD">
      <w:pPr>
        <w:pStyle w:val="PL"/>
        <w:rPr>
          <w:lang w:val="en-US"/>
        </w:rPr>
      </w:pPr>
      <w:r>
        <w:rPr>
          <w:lang w:val="en-US"/>
        </w:rPr>
        <w:t xml:space="preserve">          - </w:t>
      </w:r>
      <w:r>
        <w:t>TIME</w:t>
      </w:r>
      <w:r>
        <w:rPr>
          <w:rFonts w:hint="eastAsia"/>
          <w:lang w:eastAsia="zh-CN"/>
        </w:rPr>
        <w:t>_</w:t>
      </w:r>
      <w:r>
        <w:rPr>
          <w:lang w:eastAsia="zh-CN"/>
        </w:rPr>
        <w:t>SLOT</w:t>
      </w:r>
    </w:p>
    <w:p w14:paraId="196CE33B" w14:textId="77777777" w:rsidR="00017DBD" w:rsidRDefault="00017DBD" w:rsidP="00017DBD">
      <w:pPr>
        <w:pStyle w:val="PL"/>
        <w:rPr>
          <w:lang w:val="en-US"/>
        </w:rPr>
      </w:pPr>
      <w:r>
        <w:rPr>
          <w:lang w:val="en-US"/>
        </w:rPr>
        <w:t xml:space="preserve">      - type: string</w:t>
      </w:r>
    </w:p>
    <w:p w14:paraId="01560F7A" w14:textId="77777777" w:rsidR="00017DBD" w:rsidRDefault="00017DBD" w:rsidP="00017DBD">
      <w:pPr>
        <w:pStyle w:val="PL"/>
        <w:rPr>
          <w:lang w:val="en-US"/>
        </w:rPr>
      </w:pPr>
      <w:r>
        <w:rPr>
          <w:lang w:val="en-US"/>
        </w:rPr>
        <w:t xml:space="preserve">        description: &gt;</w:t>
      </w:r>
    </w:p>
    <w:p w14:paraId="5D9C61E8" w14:textId="77777777" w:rsidR="00017DBD" w:rsidRDefault="00017DBD" w:rsidP="00017DBD">
      <w:pPr>
        <w:pStyle w:val="PL"/>
        <w:rPr>
          <w:lang w:val="en-US"/>
        </w:rPr>
      </w:pPr>
      <w:r>
        <w:rPr>
          <w:lang w:val="en-US"/>
        </w:rPr>
        <w:t xml:space="preserve">          This string provides forward-compatibility with future extensions to the enumeration but</w:t>
      </w:r>
    </w:p>
    <w:p w14:paraId="5364F007" w14:textId="77777777" w:rsidR="00017DBD" w:rsidRDefault="00017DBD" w:rsidP="00017DBD">
      <w:pPr>
        <w:pStyle w:val="PL"/>
        <w:rPr>
          <w:lang w:val="en-US"/>
        </w:rPr>
      </w:pPr>
      <w:r>
        <w:rPr>
          <w:lang w:val="en-US"/>
        </w:rPr>
        <w:t xml:space="preserve">          is not used to encode content defined in the present version of this API.</w:t>
      </w:r>
    </w:p>
    <w:p w14:paraId="62590D50" w14:textId="77777777" w:rsidR="00017DBD" w:rsidRDefault="00017DBD" w:rsidP="00017DBD">
      <w:pPr>
        <w:pStyle w:val="PL"/>
        <w:rPr>
          <w:lang w:val="en-US"/>
        </w:rPr>
      </w:pPr>
      <w:r>
        <w:rPr>
          <w:lang w:val="en-US"/>
        </w:rPr>
        <w:t xml:space="preserve">      description: |</w:t>
      </w:r>
    </w:p>
    <w:p w14:paraId="0D60AEED" w14:textId="77777777" w:rsidR="00017DBD" w:rsidRDefault="00017DBD" w:rsidP="00017DB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1236D0C" w14:textId="77777777" w:rsidR="00017DBD" w:rsidRDefault="00017DBD" w:rsidP="00017DBD">
      <w:pPr>
        <w:pStyle w:val="PL"/>
        <w:rPr>
          <w:lang w:val="en-US"/>
        </w:rPr>
      </w:pPr>
      <w:r>
        <w:rPr>
          <w:lang w:val="en-US"/>
        </w:rPr>
        <w:t xml:space="preserve">        Possible values are:  </w:t>
      </w:r>
    </w:p>
    <w:p w14:paraId="571B52FA" w14:textId="77777777" w:rsidR="00017DBD" w:rsidRDefault="00017DBD" w:rsidP="00017DB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E4B370E" w14:textId="77777777" w:rsidR="00017DBD" w:rsidRDefault="00017DBD" w:rsidP="00017DBD">
      <w:pPr>
        <w:pStyle w:val="PL"/>
        <w:rPr>
          <w:lang w:val="en-US"/>
        </w:rPr>
      </w:pPr>
    </w:p>
    <w:p w14:paraId="368C060E" w14:textId="77777777" w:rsidR="00017DBD" w:rsidRDefault="00017DBD" w:rsidP="00017DBD">
      <w:pPr>
        <w:pStyle w:val="PL"/>
        <w:rPr>
          <w:lang w:val="en-US"/>
        </w:rPr>
      </w:pPr>
      <w:r>
        <w:rPr>
          <w:lang w:val="en-US"/>
        </w:rPr>
        <w:t xml:space="preserve">    </w:t>
      </w:r>
      <w:r>
        <w:t>UeCommOrderCriterion</w:t>
      </w:r>
      <w:r>
        <w:rPr>
          <w:lang w:val="en-US"/>
        </w:rPr>
        <w:t>:</w:t>
      </w:r>
    </w:p>
    <w:p w14:paraId="34D10521" w14:textId="77777777" w:rsidR="00017DBD" w:rsidRDefault="00017DBD" w:rsidP="00017DBD">
      <w:pPr>
        <w:pStyle w:val="PL"/>
        <w:rPr>
          <w:lang w:val="en-US"/>
        </w:rPr>
      </w:pPr>
      <w:r>
        <w:rPr>
          <w:lang w:val="en-US"/>
        </w:rPr>
        <w:t xml:space="preserve">      anyOf:</w:t>
      </w:r>
    </w:p>
    <w:p w14:paraId="51BE85C0" w14:textId="77777777" w:rsidR="00017DBD" w:rsidRDefault="00017DBD" w:rsidP="00017DBD">
      <w:pPr>
        <w:pStyle w:val="PL"/>
        <w:rPr>
          <w:lang w:val="en-US"/>
        </w:rPr>
      </w:pPr>
      <w:r>
        <w:rPr>
          <w:lang w:val="en-US"/>
        </w:rPr>
        <w:t xml:space="preserve">      - type: string</w:t>
      </w:r>
    </w:p>
    <w:p w14:paraId="151DEA86" w14:textId="77777777" w:rsidR="00017DBD" w:rsidRDefault="00017DBD" w:rsidP="00017DBD">
      <w:pPr>
        <w:pStyle w:val="PL"/>
        <w:rPr>
          <w:lang w:val="en-US"/>
        </w:rPr>
      </w:pPr>
      <w:r>
        <w:rPr>
          <w:lang w:val="en-US"/>
        </w:rPr>
        <w:t xml:space="preserve">        enum:</w:t>
      </w:r>
    </w:p>
    <w:p w14:paraId="37BACD01" w14:textId="77777777" w:rsidR="00017DBD" w:rsidRDefault="00017DBD" w:rsidP="00017DBD">
      <w:pPr>
        <w:pStyle w:val="PL"/>
        <w:rPr>
          <w:lang w:val="en-US"/>
        </w:rPr>
      </w:pPr>
      <w:r>
        <w:rPr>
          <w:lang w:val="en-US"/>
        </w:rPr>
        <w:t xml:space="preserve">          - </w:t>
      </w:r>
      <w:r>
        <w:t>START_TIME</w:t>
      </w:r>
    </w:p>
    <w:p w14:paraId="14576D4B" w14:textId="77777777" w:rsidR="00017DBD" w:rsidRDefault="00017DBD" w:rsidP="00017DBD">
      <w:pPr>
        <w:pStyle w:val="PL"/>
      </w:pPr>
      <w:r>
        <w:rPr>
          <w:lang w:val="en-US"/>
        </w:rPr>
        <w:t xml:space="preserve">          - </w:t>
      </w:r>
      <w:r>
        <w:rPr>
          <w:lang w:eastAsia="zh-CN"/>
        </w:rPr>
        <w:t>DURATION</w:t>
      </w:r>
    </w:p>
    <w:p w14:paraId="7908861F" w14:textId="77777777" w:rsidR="00017DBD" w:rsidRDefault="00017DBD" w:rsidP="00017DBD">
      <w:pPr>
        <w:pStyle w:val="PL"/>
        <w:rPr>
          <w:lang w:val="en-US"/>
        </w:rPr>
      </w:pPr>
      <w:r>
        <w:rPr>
          <w:lang w:val="en-US"/>
        </w:rPr>
        <w:t xml:space="preserve">      - type: string</w:t>
      </w:r>
    </w:p>
    <w:p w14:paraId="570E5616" w14:textId="77777777" w:rsidR="00017DBD" w:rsidRDefault="00017DBD" w:rsidP="00017DBD">
      <w:pPr>
        <w:pStyle w:val="PL"/>
        <w:rPr>
          <w:lang w:val="en-US"/>
        </w:rPr>
      </w:pPr>
      <w:r>
        <w:rPr>
          <w:lang w:val="en-US"/>
        </w:rPr>
        <w:t xml:space="preserve">        description: &gt;</w:t>
      </w:r>
    </w:p>
    <w:p w14:paraId="5C096986" w14:textId="77777777" w:rsidR="00017DBD" w:rsidRDefault="00017DBD" w:rsidP="00017DBD">
      <w:pPr>
        <w:pStyle w:val="PL"/>
        <w:rPr>
          <w:lang w:val="en-US"/>
        </w:rPr>
      </w:pPr>
      <w:r>
        <w:rPr>
          <w:lang w:val="en-US"/>
        </w:rPr>
        <w:t xml:space="preserve">          This string provides forward-compatibility with future extensions to the enumeration but</w:t>
      </w:r>
    </w:p>
    <w:p w14:paraId="70222A38" w14:textId="77777777" w:rsidR="00017DBD" w:rsidRDefault="00017DBD" w:rsidP="00017DBD">
      <w:pPr>
        <w:pStyle w:val="PL"/>
        <w:rPr>
          <w:lang w:val="en-US"/>
        </w:rPr>
      </w:pPr>
      <w:r>
        <w:rPr>
          <w:lang w:val="en-US"/>
        </w:rPr>
        <w:t xml:space="preserve">          is not used to encode content defined in the present version of this API.</w:t>
      </w:r>
    </w:p>
    <w:p w14:paraId="69BA9FCD" w14:textId="77777777" w:rsidR="00017DBD" w:rsidRDefault="00017DBD" w:rsidP="00017DBD">
      <w:pPr>
        <w:pStyle w:val="PL"/>
        <w:rPr>
          <w:lang w:val="en-US"/>
        </w:rPr>
      </w:pPr>
      <w:r>
        <w:rPr>
          <w:lang w:val="en-US"/>
        </w:rPr>
        <w:t xml:space="preserve">      description: |</w:t>
      </w:r>
    </w:p>
    <w:p w14:paraId="3791663F" w14:textId="77777777" w:rsidR="00017DBD" w:rsidRDefault="00017DBD" w:rsidP="00017DB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00C5281" w14:textId="77777777" w:rsidR="00017DBD" w:rsidRDefault="00017DBD" w:rsidP="00017DBD">
      <w:pPr>
        <w:pStyle w:val="PL"/>
        <w:rPr>
          <w:lang w:val="en-US"/>
        </w:rPr>
      </w:pPr>
      <w:r>
        <w:rPr>
          <w:lang w:val="en-US"/>
        </w:rPr>
        <w:t xml:space="preserve">        Possible values are:  </w:t>
      </w:r>
    </w:p>
    <w:p w14:paraId="53C613FA" w14:textId="77777777" w:rsidR="00017DBD" w:rsidRDefault="00017DBD" w:rsidP="00017DB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0F933FC" w14:textId="77777777" w:rsidR="00017DBD" w:rsidRDefault="00017DBD" w:rsidP="00017DB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34C4668" w14:textId="77777777" w:rsidR="00017DBD" w:rsidRDefault="00017DBD" w:rsidP="00017DBD">
      <w:pPr>
        <w:pStyle w:val="PL"/>
        <w:rPr>
          <w:lang w:val="en-US"/>
        </w:rPr>
      </w:pPr>
    </w:p>
    <w:p w14:paraId="4035C0FF" w14:textId="77777777" w:rsidR="00017DBD" w:rsidRDefault="00017DBD" w:rsidP="00017DBD">
      <w:pPr>
        <w:pStyle w:val="PL"/>
        <w:rPr>
          <w:lang w:val="en-US"/>
        </w:rPr>
      </w:pPr>
      <w:r>
        <w:rPr>
          <w:lang w:val="en-US"/>
        </w:rPr>
        <w:t xml:space="preserve">    </w:t>
      </w:r>
      <w:r>
        <w:t>NetworkPerfOrderCriterion</w:t>
      </w:r>
      <w:r>
        <w:rPr>
          <w:lang w:val="en-US"/>
        </w:rPr>
        <w:t>:</w:t>
      </w:r>
    </w:p>
    <w:p w14:paraId="6939DFD5" w14:textId="77777777" w:rsidR="00017DBD" w:rsidRDefault="00017DBD" w:rsidP="00017DBD">
      <w:pPr>
        <w:pStyle w:val="PL"/>
        <w:rPr>
          <w:lang w:val="en-US"/>
        </w:rPr>
      </w:pPr>
      <w:r>
        <w:rPr>
          <w:lang w:val="en-US"/>
        </w:rPr>
        <w:t xml:space="preserve">      anyOf:</w:t>
      </w:r>
    </w:p>
    <w:p w14:paraId="6C4CEF7A" w14:textId="77777777" w:rsidR="00017DBD" w:rsidRDefault="00017DBD" w:rsidP="00017DBD">
      <w:pPr>
        <w:pStyle w:val="PL"/>
        <w:rPr>
          <w:lang w:val="en-US"/>
        </w:rPr>
      </w:pPr>
      <w:r>
        <w:rPr>
          <w:lang w:val="en-US"/>
        </w:rPr>
        <w:t xml:space="preserve">      - type: string</w:t>
      </w:r>
    </w:p>
    <w:p w14:paraId="5E8C1A3F" w14:textId="77777777" w:rsidR="00017DBD" w:rsidRDefault="00017DBD" w:rsidP="00017DBD">
      <w:pPr>
        <w:pStyle w:val="PL"/>
        <w:rPr>
          <w:lang w:val="en-US"/>
        </w:rPr>
      </w:pPr>
      <w:r>
        <w:rPr>
          <w:lang w:val="en-US"/>
        </w:rPr>
        <w:t xml:space="preserve">        enum:</w:t>
      </w:r>
    </w:p>
    <w:p w14:paraId="3FD7D7B3" w14:textId="77777777" w:rsidR="00017DBD" w:rsidRDefault="00017DBD" w:rsidP="00017DBD">
      <w:pPr>
        <w:pStyle w:val="PL"/>
        <w:rPr>
          <w:lang w:val="en-US"/>
        </w:rPr>
      </w:pPr>
      <w:r>
        <w:rPr>
          <w:lang w:val="en-US"/>
        </w:rPr>
        <w:t xml:space="preserve">          - </w:t>
      </w:r>
      <w:r>
        <w:t>NUMBER_OF_UES</w:t>
      </w:r>
    </w:p>
    <w:p w14:paraId="567ACEAF" w14:textId="77777777" w:rsidR="00017DBD" w:rsidRDefault="00017DBD" w:rsidP="00017DBD">
      <w:pPr>
        <w:pStyle w:val="PL"/>
      </w:pPr>
      <w:r>
        <w:rPr>
          <w:lang w:val="en-US"/>
        </w:rPr>
        <w:t xml:space="preserve">          - </w:t>
      </w:r>
      <w:r>
        <w:rPr>
          <w:lang w:eastAsia="zh-CN"/>
        </w:rPr>
        <w:t>COMMUNICATION_PERF</w:t>
      </w:r>
    </w:p>
    <w:p w14:paraId="4057F58D" w14:textId="77777777" w:rsidR="00017DBD" w:rsidRDefault="00017DBD" w:rsidP="00017DBD">
      <w:pPr>
        <w:pStyle w:val="PL"/>
        <w:rPr>
          <w:lang w:val="en-US"/>
        </w:rPr>
      </w:pPr>
      <w:r>
        <w:rPr>
          <w:lang w:val="en-US"/>
        </w:rPr>
        <w:t xml:space="preserve">          - </w:t>
      </w:r>
      <w:r>
        <w:rPr>
          <w:lang w:eastAsia="zh-CN"/>
        </w:rPr>
        <w:t>MOBILITY_PERF</w:t>
      </w:r>
    </w:p>
    <w:p w14:paraId="0974043C" w14:textId="77777777" w:rsidR="00017DBD" w:rsidRDefault="00017DBD" w:rsidP="00017DBD">
      <w:pPr>
        <w:pStyle w:val="PL"/>
        <w:rPr>
          <w:lang w:val="en-US"/>
        </w:rPr>
      </w:pPr>
      <w:r>
        <w:rPr>
          <w:lang w:val="en-US"/>
        </w:rPr>
        <w:t xml:space="preserve">      - type: string</w:t>
      </w:r>
    </w:p>
    <w:p w14:paraId="42D31563" w14:textId="77777777" w:rsidR="00017DBD" w:rsidRDefault="00017DBD" w:rsidP="00017DBD">
      <w:pPr>
        <w:pStyle w:val="PL"/>
        <w:rPr>
          <w:lang w:val="en-US"/>
        </w:rPr>
      </w:pPr>
      <w:r>
        <w:rPr>
          <w:lang w:val="en-US"/>
        </w:rPr>
        <w:t xml:space="preserve">        description: &gt;</w:t>
      </w:r>
    </w:p>
    <w:p w14:paraId="36E85B85" w14:textId="77777777" w:rsidR="00017DBD" w:rsidRDefault="00017DBD" w:rsidP="00017DBD">
      <w:pPr>
        <w:pStyle w:val="PL"/>
        <w:rPr>
          <w:lang w:val="en-US"/>
        </w:rPr>
      </w:pPr>
      <w:r>
        <w:rPr>
          <w:lang w:val="en-US"/>
        </w:rPr>
        <w:t xml:space="preserve">          This string provides forward-compatibility with future extensions to the enumeration but</w:t>
      </w:r>
    </w:p>
    <w:p w14:paraId="0B0BCE05" w14:textId="77777777" w:rsidR="00017DBD" w:rsidRDefault="00017DBD" w:rsidP="00017DBD">
      <w:pPr>
        <w:pStyle w:val="PL"/>
        <w:rPr>
          <w:lang w:val="en-US"/>
        </w:rPr>
      </w:pPr>
      <w:r>
        <w:rPr>
          <w:lang w:val="en-US"/>
        </w:rPr>
        <w:t xml:space="preserve">          is not used to encode content defined in the present version of this API.</w:t>
      </w:r>
    </w:p>
    <w:p w14:paraId="5EEB3AFB" w14:textId="77777777" w:rsidR="00017DBD" w:rsidRDefault="00017DBD" w:rsidP="00017DBD">
      <w:pPr>
        <w:pStyle w:val="PL"/>
        <w:rPr>
          <w:lang w:val="en-US"/>
        </w:rPr>
      </w:pPr>
      <w:r>
        <w:rPr>
          <w:lang w:val="en-US"/>
        </w:rPr>
        <w:t xml:space="preserve">      description: |</w:t>
      </w:r>
    </w:p>
    <w:p w14:paraId="01428CA0" w14:textId="77777777" w:rsidR="00017DBD" w:rsidRDefault="00017DBD" w:rsidP="00017DB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11976A4" w14:textId="77777777" w:rsidR="00017DBD" w:rsidRDefault="00017DBD" w:rsidP="00017DBD">
      <w:pPr>
        <w:pStyle w:val="PL"/>
        <w:rPr>
          <w:lang w:val="en-US"/>
        </w:rPr>
      </w:pPr>
      <w:r>
        <w:rPr>
          <w:lang w:val="en-US"/>
        </w:rPr>
        <w:t xml:space="preserve">        Possible values are:  </w:t>
      </w:r>
    </w:p>
    <w:p w14:paraId="78E96B56" w14:textId="77777777" w:rsidR="00017DBD" w:rsidRDefault="00017DBD" w:rsidP="00017DBD">
      <w:pPr>
        <w:pStyle w:val="PL"/>
        <w:rPr>
          <w:lang w:val="en-US"/>
        </w:rPr>
      </w:pPr>
      <w:r>
        <w:rPr>
          <w:lang w:val="en-US"/>
        </w:rPr>
        <w:t xml:space="preserve">          - </w:t>
      </w:r>
      <w:r>
        <w:t>NUMBER_OF_UES: T</w:t>
      </w:r>
      <w:r>
        <w:rPr>
          <w:lang w:eastAsia="zh-CN"/>
        </w:rPr>
        <w:t>he ordering criterion</w:t>
      </w:r>
      <w:r>
        <w:t xml:space="preserve"> of the analytics is the number of UEs.</w:t>
      </w:r>
    </w:p>
    <w:p w14:paraId="2DC7AE11" w14:textId="77777777" w:rsidR="00017DBD" w:rsidRDefault="00017DBD" w:rsidP="00017DB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06D8456" w14:textId="77777777" w:rsidR="00017DBD" w:rsidRDefault="00017DBD" w:rsidP="00017DB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47ABFFD" w14:textId="77777777" w:rsidR="00017DBD" w:rsidRDefault="00017DBD" w:rsidP="00017DBD">
      <w:pPr>
        <w:pStyle w:val="PL"/>
      </w:pPr>
    </w:p>
    <w:p w14:paraId="54244A90" w14:textId="77777777" w:rsidR="00017DBD" w:rsidRDefault="00017DBD" w:rsidP="00017DBD">
      <w:pPr>
        <w:pStyle w:val="PL"/>
        <w:rPr>
          <w:lang w:val="en-US"/>
        </w:rPr>
      </w:pPr>
      <w:r>
        <w:rPr>
          <w:lang w:val="en-US"/>
        </w:rPr>
        <w:t xml:space="preserve">    </w:t>
      </w:r>
      <w:r>
        <w:rPr>
          <w:lang w:eastAsia="zh-CN"/>
        </w:rPr>
        <w:t>LocInfoGranularity</w:t>
      </w:r>
      <w:r>
        <w:rPr>
          <w:lang w:val="en-US"/>
        </w:rPr>
        <w:t>:</w:t>
      </w:r>
    </w:p>
    <w:p w14:paraId="0F4D679B" w14:textId="77777777" w:rsidR="00017DBD" w:rsidRDefault="00017DBD" w:rsidP="00017DBD">
      <w:pPr>
        <w:pStyle w:val="PL"/>
        <w:rPr>
          <w:lang w:val="en-US"/>
        </w:rPr>
      </w:pPr>
      <w:r>
        <w:rPr>
          <w:lang w:val="en-US"/>
        </w:rPr>
        <w:t xml:space="preserve">      anyOf:</w:t>
      </w:r>
    </w:p>
    <w:p w14:paraId="278C715D" w14:textId="77777777" w:rsidR="00017DBD" w:rsidRDefault="00017DBD" w:rsidP="00017DBD">
      <w:pPr>
        <w:pStyle w:val="PL"/>
        <w:rPr>
          <w:lang w:val="en-US"/>
        </w:rPr>
      </w:pPr>
      <w:r>
        <w:rPr>
          <w:lang w:val="en-US"/>
        </w:rPr>
        <w:t xml:space="preserve">      - type: string</w:t>
      </w:r>
    </w:p>
    <w:p w14:paraId="51E5BE46" w14:textId="77777777" w:rsidR="00017DBD" w:rsidRDefault="00017DBD" w:rsidP="00017DBD">
      <w:pPr>
        <w:pStyle w:val="PL"/>
        <w:rPr>
          <w:lang w:val="en-US"/>
        </w:rPr>
      </w:pPr>
      <w:r>
        <w:rPr>
          <w:lang w:val="en-US"/>
        </w:rPr>
        <w:t xml:space="preserve">        enum:</w:t>
      </w:r>
    </w:p>
    <w:p w14:paraId="75C153D3" w14:textId="77777777" w:rsidR="00017DBD" w:rsidRDefault="00017DBD" w:rsidP="00017DBD">
      <w:pPr>
        <w:pStyle w:val="PL"/>
        <w:rPr>
          <w:lang w:val="en-US"/>
        </w:rPr>
      </w:pPr>
      <w:r>
        <w:rPr>
          <w:lang w:val="en-US"/>
        </w:rPr>
        <w:t xml:space="preserve">          - </w:t>
      </w:r>
      <w:r>
        <w:rPr>
          <w:rFonts w:hint="eastAsia"/>
          <w:lang w:eastAsia="zh-CN"/>
        </w:rPr>
        <w:t>T</w:t>
      </w:r>
      <w:r>
        <w:rPr>
          <w:lang w:eastAsia="zh-CN"/>
        </w:rPr>
        <w:t>A_LEVEL</w:t>
      </w:r>
    </w:p>
    <w:p w14:paraId="14B9C209" w14:textId="77777777" w:rsidR="00017DBD" w:rsidRDefault="00017DBD" w:rsidP="00017DBD">
      <w:pPr>
        <w:pStyle w:val="PL"/>
        <w:rPr>
          <w:lang w:eastAsia="zh-CN"/>
        </w:rPr>
      </w:pPr>
      <w:r>
        <w:rPr>
          <w:lang w:val="en-US"/>
        </w:rPr>
        <w:t xml:space="preserve">          - </w:t>
      </w:r>
      <w:r>
        <w:rPr>
          <w:lang w:eastAsia="zh-CN"/>
        </w:rPr>
        <w:t>CELL_LEVEL</w:t>
      </w:r>
    </w:p>
    <w:p w14:paraId="35559AD4" w14:textId="77777777" w:rsidR="00017DBD" w:rsidRPr="005814DE" w:rsidRDefault="00017DBD" w:rsidP="00017DBD">
      <w:pPr>
        <w:pStyle w:val="PL"/>
        <w:rPr>
          <w:lang w:val="en-US"/>
        </w:rPr>
      </w:pPr>
      <w:r>
        <w:t xml:space="preserve">          - LON_AND_LAT_LEVEL</w:t>
      </w:r>
    </w:p>
    <w:p w14:paraId="30217C67" w14:textId="77777777" w:rsidR="00017DBD" w:rsidRDefault="00017DBD" w:rsidP="00017DBD">
      <w:pPr>
        <w:pStyle w:val="PL"/>
        <w:rPr>
          <w:lang w:val="en-US"/>
        </w:rPr>
      </w:pPr>
      <w:r>
        <w:rPr>
          <w:lang w:val="en-US"/>
        </w:rPr>
        <w:t xml:space="preserve">      - type: string</w:t>
      </w:r>
    </w:p>
    <w:p w14:paraId="0FAE368A" w14:textId="77777777" w:rsidR="00017DBD" w:rsidRDefault="00017DBD" w:rsidP="00017DBD">
      <w:pPr>
        <w:pStyle w:val="PL"/>
        <w:rPr>
          <w:lang w:val="en-US"/>
        </w:rPr>
      </w:pPr>
      <w:r>
        <w:rPr>
          <w:lang w:val="en-US"/>
        </w:rPr>
        <w:t xml:space="preserve">        description: &gt;</w:t>
      </w:r>
    </w:p>
    <w:p w14:paraId="296F0BAC" w14:textId="77777777" w:rsidR="00017DBD" w:rsidRDefault="00017DBD" w:rsidP="00017DBD">
      <w:pPr>
        <w:pStyle w:val="PL"/>
        <w:rPr>
          <w:lang w:val="en-US"/>
        </w:rPr>
      </w:pPr>
      <w:r>
        <w:rPr>
          <w:lang w:val="en-US"/>
        </w:rPr>
        <w:t xml:space="preserve">          This string provides forward-compatibility with future extensions to the enumeration but</w:t>
      </w:r>
    </w:p>
    <w:p w14:paraId="241FA086" w14:textId="77777777" w:rsidR="00017DBD" w:rsidRDefault="00017DBD" w:rsidP="00017DBD">
      <w:pPr>
        <w:pStyle w:val="PL"/>
        <w:rPr>
          <w:lang w:val="en-US"/>
        </w:rPr>
      </w:pPr>
      <w:r>
        <w:rPr>
          <w:lang w:val="en-US"/>
        </w:rPr>
        <w:t xml:space="preserve">          is not used to encode content defined in the present version of this API.</w:t>
      </w:r>
    </w:p>
    <w:p w14:paraId="6C5E02C1" w14:textId="77777777" w:rsidR="00017DBD" w:rsidRDefault="00017DBD" w:rsidP="00017DBD">
      <w:pPr>
        <w:pStyle w:val="PL"/>
        <w:rPr>
          <w:lang w:val="en-US"/>
        </w:rPr>
      </w:pPr>
      <w:r>
        <w:rPr>
          <w:lang w:val="en-US"/>
        </w:rPr>
        <w:t xml:space="preserve">      description: |</w:t>
      </w:r>
    </w:p>
    <w:p w14:paraId="6D9C8A4A" w14:textId="77777777" w:rsidR="00017DBD" w:rsidRDefault="00017DBD" w:rsidP="00017DBD">
      <w:pPr>
        <w:pStyle w:val="PL"/>
        <w:rPr>
          <w:lang w:val="en-US"/>
        </w:rPr>
      </w:pPr>
      <w:r>
        <w:rPr>
          <w:lang w:val="en-US"/>
        </w:rPr>
        <w:t xml:space="preserve">        Represents the </w:t>
      </w:r>
      <w:r>
        <w:t>preferred granularity of location information</w:t>
      </w:r>
      <w:r>
        <w:rPr>
          <w:lang w:eastAsia="ko-KR"/>
        </w:rPr>
        <w:t xml:space="preserve">.  </w:t>
      </w:r>
    </w:p>
    <w:p w14:paraId="2972338B" w14:textId="77777777" w:rsidR="00017DBD" w:rsidRDefault="00017DBD" w:rsidP="00017DBD">
      <w:pPr>
        <w:pStyle w:val="PL"/>
        <w:rPr>
          <w:lang w:val="en-US"/>
        </w:rPr>
      </w:pPr>
      <w:r>
        <w:rPr>
          <w:lang w:val="en-US"/>
        </w:rPr>
        <w:t xml:space="preserve">        Possible values are:  </w:t>
      </w:r>
    </w:p>
    <w:p w14:paraId="1D301C50" w14:textId="77777777" w:rsidR="00017DBD" w:rsidRDefault="00017DBD" w:rsidP="00017DB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9BAE11C" w14:textId="77777777" w:rsidR="00017DBD" w:rsidRDefault="00017DBD" w:rsidP="00017DBD">
      <w:pPr>
        <w:pStyle w:val="PL"/>
      </w:pPr>
      <w:r>
        <w:rPr>
          <w:lang w:val="en-US"/>
        </w:rPr>
        <w:t xml:space="preserve">          - </w:t>
      </w:r>
      <w:r>
        <w:rPr>
          <w:lang w:eastAsia="zh-CN"/>
        </w:rPr>
        <w:t>CELL_LEVEL</w:t>
      </w:r>
      <w:r>
        <w:t>: Indicates location granularity of Cell level.</w:t>
      </w:r>
    </w:p>
    <w:p w14:paraId="715AC3EA" w14:textId="77777777" w:rsidR="00017DBD" w:rsidRPr="000D24D8" w:rsidRDefault="00017DBD" w:rsidP="00017DBD">
      <w:pPr>
        <w:pStyle w:val="PL"/>
      </w:pPr>
      <w:r>
        <w:rPr>
          <w:lang w:val="en-US"/>
        </w:rPr>
        <w:t xml:space="preserve">          - </w:t>
      </w:r>
      <w:r>
        <w:t>LON_AND_LAT_LEVEL: Indicates location granularity of longitude and latitude level.</w:t>
      </w:r>
    </w:p>
    <w:p w14:paraId="421AD28E" w14:textId="77777777" w:rsidR="00017DBD" w:rsidRPr="000F4C80" w:rsidRDefault="00017DBD" w:rsidP="00017DBD">
      <w:pPr>
        <w:pStyle w:val="PL"/>
      </w:pPr>
    </w:p>
    <w:p w14:paraId="1A0C76D1" w14:textId="77777777" w:rsidR="00017DBD" w:rsidRDefault="00017DBD" w:rsidP="00017DBD">
      <w:pPr>
        <w:pStyle w:val="PL"/>
        <w:rPr>
          <w:lang w:val="en-US"/>
        </w:rPr>
      </w:pPr>
      <w:r>
        <w:rPr>
          <w:lang w:val="en-US"/>
        </w:rPr>
        <w:t xml:space="preserve">    </w:t>
      </w:r>
      <w:r>
        <w:t>TrafficDirection</w:t>
      </w:r>
      <w:r>
        <w:rPr>
          <w:lang w:val="en-US"/>
        </w:rPr>
        <w:t>:</w:t>
      </w:r>
    </w:p>
    <w:p w14:paraId="6B36F29C" w14:textId="77777777" w:rsidR="00017DBD" w:rsidRDefault="00017DBD" w:rsidP="00017DBD">
      <w:pPr>
        <w:pStyle w:val="PL"/>
        <w:rPr>
          <w:lang w:val="en-US"/>
        </w:rPr>
      </w:pPr>
      <w:r>
        <w:rPr>
          <w:lang w:val="en-US"/>
        </w:rPr>
        <w:t xml:space="preserve">      anyOf:</w:t>
      </w:r>
    </w:p>
    <w:p w14:paraId="36063DD6" w14:textId="77777777" w:rsidR="00017DBD" w:rsidRDefault="00017DBD" w:rsidP="00017DBD">
      <w:pPr>
        <w:pStyle w:val="PL"/>
        <w:rPr>
          <w:lang w:val="en-US"/>
        </w:rPr>
      </w:pPr>
      <w:r>
        <w:rPr>
          <w:lang w:val="en-US"/>
        </w:rPr>
        <w:t xml:space="preserve">      - type: string</w:t>
      </w:r>
    </w:p>
    <w:p w14:paraId="287F1BA0" w14:textId="77777777" w:rsidR="00017DBD" w:rsidRDefault="00017DBD" w:rsidP="00017DBD">
      <w:pPr>
        <w:pStyle w:val="PL"/>
        <w:rPr>
          <w:lang w:val="en-US"/>
        </w:rPr>
      </w:pPr>
      <w:r>
        <w:rPr>
          <w:lang w:val="en-US"/>
        </w:rPr>
        <w:t xml:space="preserve">        enum:</w:t>
      </w:r>
    </w:p>
    <w:p w14:paraId="2F539DA5" w14:textId="77777777" w:rsidR="00017DBD" w:rsidRDefault="00017DBD" w:rsidP="00017DBD">
      <w:pPr>
        <w:pStyle w:val="PL"/>
        <w:rPr>
          <w:lang w:val="en-US"/>
        </w:rPr>
      </w:pPr>
      <w:r>
        <w:rPr>
          <w:lang w:val="en-US"/>
        </w:rPr>
        <w:t xml:space="preserve">          - </w:t>
      </w:r>
      <w:r>
        <w:t>UL_AND_DL</w:t>
      </w:r>
    </w:p>
    <w:p w14:paraId="35D39896" w14:textId="77777777" w:rsidR="00017DBD" w:rsidRDefault="00017DBD" w:rsidP="00017DBD">
      <w:pPr>
        <w:pStyle w:val="PL"/>
      </w:pPr>
      <w:r>
        <w:rPr>
          <w:lang w:val="en-US"/>
        </w:rPr>
        <w:t xml:space="preserve">          - </w:t>
      </w:r>
      <w:r>
        <w:rPr>
          <w:lang w:eastAsia="zh-CN"/>
        </w:rPr>
        <w:t>UL</w:t>
      </w:r>
    </w:p>
    <w:p w14:paraId="11917D93" w14:textId="77777777" w:rsidR="00017DBD" w:rsidRDefault="00017DBD" w:rsidP="00017DBD">
      <w:pPr>
        <w:pStyle w:val="PL"/>
        <w:rPr>
          <w:lang w:val="en-US"/>
        </w:rPr>
      </w:pPr>
      <w:r>
        <w:rPr>
          <w:lang w:val="en-US"/>
        </w:rPr>
        <w:t xml:space="preserve">          - </w:t>
      </w:r>
      <w:r>
        <w:rPr>
          <w:lang w:eastAsia="zh-CN"/>
        </w:rPr>
        <w:t>DL</w:t>
      </w:r>
    </w:p>
    <w:p w14:paraId="158B2408" w14:textId="77777777" w:rsidR="00017DBD" w:rsidRDefault="00017DBD" w:rsidP="00017DBD">
      <w:pPr>
        <w:pStyle w:val="PL"/>
        <w:rPr>
          <w:lang w:val="en-US"/>
        </w:rPr>
      </w:pPr>
      <w:r>
        <w:rPr>
          <w:lang w:val="en-US"/>
        </w:rPr>
        <w:t xml:space="preserve">      - type: string</w:t>
      </w:r>
    </w:p>
    <w:p w14:paraId="15F20028" w14:textId="77777777" w:rsidR="00017DBD" w:rsidRDefault="00017DBD" w:rsidP="00017DBD">
      <w:pPr>
        <w:pStyle w:val="PL"/>
        <w:rPr>
          <w:lang w:val="en-US"/>
        </w:rPr>
      </w:pPr>
      <w:r>
        <w:rPr>
          <w:lang w:val="en-US"/>
        </w:rPr>
        <w:t xml:space="preserve">        description: &gt;</w:t>
      </w:r>
    </w:p>
    <w:p w14:paraId="7FFCA950" w14:textId="77777777" w:rsidR="00017DBD" w:rsidRDefault="00017DBD" w:rsidP="00017DBD">
      <w:pPr>
        <w:pStyle w:val="PL"/>
        <w:rPr>
          <w:lang w:val="en-US"/>
        </w:rPr>
      </w:pPr>
      <w:r>
        <w:rPr>
          <w:lang w:val="en-US"/>
        </w:rPr>
        <w:t xml:space="preserve">          This string provides forward-compatibility with future extensions to the enumeration but</w:t>
      </w:r>
    </w:p>
    <w:p w14:paraId="1AF85767" w14:textId="77777777" w:rsidR="00017DBD" w:rsidRDefault="00017DBD" w:rsidP="00017DBD">
      <w:pPr>
        <w:pStyle w:val="PL"/>
        <w:rPr>
          <w:lang w:val="en-US"/>
        </w:rPr>
      </w:pPr>
      <w:r>
        <w:rPr>
          <w:lang w:val="en-US"/>
        </w:rPr>
        <w:t xml:space="preserve">          is not used to encode content defined in the present version of this API.</w:t>
      </w:r>
    </w:p>
    <w:p w14:paraId="443DCF47" w14:textId="77777777" w:rsidR="00017DBD" w:rsidRDefault="00017DBD" w:rsidP="00017DBD">
      <w:pPr>
        <w:pStyle w:val="PL"/>
        <w:rPr>
          <w:lang w:val="en-US"/>
        </w:rPr>
      </w:pPr>
      <w:r>
        <w:rPr>
          <w:lang w:val="en-US"/>
        </w:rPr>
        <w:t xml:space="preserve">      description: |</w:t>
      </w:r>
    </w:p>
    <w:p w14:paraId="1245ADDD" w14:textId="77777777" w:rsidR="00017DBD" w:rsidRDefault="00017DBD" w:rsidP="00017DBD">
      <w:pPr>
        <w:pStyle w:val="PL"/>
        <w:rPr>
          <w:lang w:val="en-US"/>
        </w:rPr>
      </w:pPr>
      <w:r>
        <w:rPr>
          <w:lang w:val="en-US"/>
        </w:rPr>
        <w:lastRenderedPageBreak/>
        <w:t xml:space="preserve">        Represents the </w:t>
      </w:r>
      <w:r>
        <w:rPr>
          <w:lang w:eastAsia="ko-KR"/>
        </w:rPr>
        <w:t xml:space="preserve">traffic direction for the resource usage information.  </w:t>
      </w:r>
    </w:p>
    <w:p w14:paraId="162BAD50" w14:textId="77777777" w:rsidR="00017DBD" w:rsidRDefault="00017DBD" w:rsidP="00017DBD">
      <w:pPr>
        <w:pStyle w:val="PL"/>
        <w:rPr>
          <w:lang w:val="en-US"/>
        </w:rPr>
      </w:pPr>
      <w:r>
        <w:rPr>
          <w:lang w:val="en-US"/>
        </w:rPr>
        <w:t xml:space="preserve">        Possible values are:  </w:t>
      </w:r>
    </w:p>
    <w:p w14:paraId="24A4881E" w14:textId="77777777" w:rsidR="00017DBD" w:rsidRDefault="00017DBD" w:rsidP="00017DBD">
      <w:pPr>
        <w:pStyle w:val="PL"/>
        <w:rPr>
          <w:lang w:val="en-US"/>
        </w:rPr>
      </w:pPr>
      <w:r>
        <w:rPr>
          <w:lang w:val="en-US"/>
        </w:rPr>
        <w:t xml:space="preserve">          - </w:t>
      </w:r>
      <w:r>
        <w:t>UL_AND_DL: Uplink and downlink traffic.</w:t>
      </w:r>
    </w:p>
    <w:p w14:paraId="5706A743" w14:textId="77777777" w:rsidR="00017DBD" w:rsidRDefault="00017DBD" w:rsidP="00017DBD">
      <w:pPr>
        <w:pStyle w:val="PL"/>
      </w:pPr>
      <w:r>
        <w:rPr>
          <w:lang w:val="en-US"/>
        </w:rPr>
        <w:t xml:space="preserve">          - </w:t>
      </w:r>
      <w:r>
        <w:rPr>
          <w:lang w:eastAsia="zh-CN"/>
        </w:rPr>
        <w:t>UL</w:t>
      </w:r>
      <w:r>
        <w:t>: Uplink traffic.</w:t>
      </w:r>
    </w:p>
    <w:p w14:paraId="354B904E" w14:textId="77777777" w:rsidR="00017DBD" w:rsidRDefault="00017DBD" w:rsidP="00017DBD">
      <w:pPr>
        <w:pStyle w:val="PL"/>
        <w:rPr>
          <w:lang w:val="en-US"/>
        </w:rPr>
      </w:pPr>
      <w:r>
        <w:rPr>
          <w:lang w:val="en-US"/>
        </w:rPr>
        <w:t xml:space="preserve">          - </w:t>
      </w:r>
      <w:r>
        <w:rPr>
          <w:lang w:eastAsia="zh-CN"/>
        </w:rPr>
        <w:t>DL</w:t>
      </w:r>
      <w:r>
        <w:t>: Downlink traffic.</w:t>
      </w:r>
    </w:p>
    <w:p w14:paraId="2EEBC772" w14:textId="77777777" w:rsidR="00017DBD" w:rsidRDefault="00017DBD" w:rsidP="00017DBD">
      <w:pPr>
        <w:pStyle w:val="PL"/>
        <w:rPr>
          <w:lang w:val="en-US"/>
        </w:rPr>
      </w:pPr>
    </w:p>
    <w:p w14:paraId="264F225A" w14:textId="77777777" w:rsidR="00017DBD" w:rsidRDefault="00017DBD" w:rsidP="00017DBD">
      <w:pPr>
        <w:pStyle w:val="PL"/>
        <w:rPr>
          <w:lang w:val="en-US"/>
        </w:rPr>
      </w:pPr>
      <w:r>
        <w:rPr>
          <w:lang w:val="en-US"/>
        </w:rPr>
        <w:t xml:space="preserve">    </w:t>
      </w:r>
      <w:r>
        <w:t>ValueExpression</w:t>
      </w:r>
      <w:r>
        <w:rPr>
          <w:lang w:val="en-US"/>
        </w:rPr>
        <w:t>:</w:t>
      </w:r>
    </w:p>
    <w:p w14:paraId="44E5AA8A" w14:textId="77777777" w:rsidR="00017DBD" w:rsidRDefault="00017DBD" w:rsidP="00017DBD">
      <w:pPr>
        <w:pStyle w:val="PL"/>
        <w:rPr>
          <w:lang w:val="en-US"/>
        </w:rPr>
      </w:pPr>
      <w:r>
        <w:rPr>
          <w:lang w:val="en-US"/>
        </w:rPr>
        <w:t xml:space="preserve">      anyOf:</w:t>
      </w:r>
    </w:p>
    <w:p w14:paraId="39CC53CA" w14:textId="77777777" w:rsidR="00017DBD" w:rsidRDefault="00017DBD" w:rsidP="00017DBD">
      <w:pPr>
        <w:pStyle w:val="PL"/>
        <w:rPr>
          <w:lang w:val="en-US"/>
        </w:rPr>
      </w:pPr>
      <w:r>
        <w:rPr>
          <w:lang w:val="en-US"/>
        </w:rPr>
        <w:t xml:space="preserve">      - type: string</w:t>
      </w:r>
    </w:p>
    <w:p w14:paraId="6EB7362F" w14:textId="77777777" w:rsidR="00017DBD" w:rsidRDefault="00017DBD" w:rsidP="00017DBD">
      <w:pPr>
        <w:pStyle w:val="PL"/>
        <w:rPr>
          <w:lang w:val="en-US"/>
        </w:rPr>
      </w:pPr>
      <w:r>
        <w:rPr>
          <w:lang w:val="en-US"/>
        </w:rPr>
        <w:t xml:space="preserve">        enum:</w:t>
      </w:r>
    </w:p>
    <w:p w14:paraId="05A6A60F" w14:textId="77777777" w:rsidR="00017DBD" w:rsidRDefault="00017DBD" w:rsidP="00017DBD">
      <w:pPr>
        <w:pStyle w:val="PL"/>
        <w:rPr>
          <w:lang w:val="en-US"/>
        </w:rPr>
      </w:pPr>
      <w:r>
        <w:rPr>
          <w:lang w:val="en-US"/>
        </w:rPr>
        <w:t xml:space="preserve">          - </w:t>
      </w:r>
      <w:r>
        <w:t>AVERAGE</w:t>
      </w:r>
    </w:p>
    <w:p w14:paraId="653D4006" w14:textId="77777777" w:rsidR="00017DBD" w:rsidRDefault="00017DBD" w:rsidP="00017DBD">
      <w:pPr>
        <w:pStyle w:val="PL"/>
        <w:rPr>
          <w:lang w:val="en-US"/>
        </w:rPr>
      </w:pPr>
      <w:r>
        <w:rPr>
          <w:lang w:val="en-US"/>
        </w:rPr>
        <w:t xml:space="preserve">          - </w:t>
      </w:r>
      <w:r>
        <w:rPr>
          <w:lang w:eastAsia="zh-CN"/>
        </w:rPr>
        <w:t>PEAK</w:t>
      </w:r>
    </w:p>
    <w:p w14:paraId="79CE1751" w14:textId="77777777" w:rsidR="00017DBD" w:rsidRDefault="00017DBD" w:rsidP="00017DBD">
      <w:pPr>
        <w:pStyle w:val="PL"/>
        <w:rPr>
          <w:lang w:val="en-US"/>
        </w:rPr>
      </w:pPr>
      <w:r>
        <w:rPr>
          <w:lang w:val="en-US"/>
        </w:rPr>
        <w:t xml:space="preserve">      - type: string</w:t>
      </w:r>
    </w:p>
    <w:p w14:paraId="72618944" w14:textId="77777777" w:rsidR="00017DBD" w:rsidRDefault="00017DBD" w:rsidP="00017DBD">
      <w:pPr>
        <w:pStyle w:val="PL"/>
        <w:rPr>
          <w:lang w:val="en-US"/>
        </w:rPr>
      </w:pPr>
      <w:r>
        <w:rPr>
          <w:lang w:val="en-US"/>
        </w:rPr>
        <w:t xml:space="preserve">        description: &gt;</w:t>
      </w:r>
    </w:p>
    <w:p w14:paraId="22DBE5DF" w14:textId="77777777" w:rsidR="00017DBD" w:rsidRDefault="00017DBD" w:rsidP="00017DBD">
      <w:pPr>
        <w:pStyle w:val="PL"/>
        <w:rPr>
          <w:lang w:val="en-US"/>
        </w:rPr>
      </w:pPr>
      <w:r>
        <w:rPr>
          <w:lang w:val="en-US"/>
        </w:rPr>
        <w:t xml:space="preserve">          This string provides forward-compatibility with future extensions to the enumeration but</w:t>
      </w:r>
    </w:p>
    <w:p w14:paraId="690E72B4" w14:textId="77777777" w:rsidR="00017DBD" w:rsidRDefault="00017DBD" w:rsidP="00017DBD">
      <w:pPr>
        <w:pStyle w:val="PL"/>
        <w:rPr>
          <w:lang w:val="en-US"/>
        </w:rPr>
      </w:pPr>
      <w:r>
        <w:rPr>
          <w:lang w:val="en-US"/>
        </w:rPr>
        <w:t xml:space="preserve">          is not used to encode content defined in the present version of this API.</w:t>
      </w:r>
    </w:p>
    <w:p w14:paraId="6A53434C" w14:textId="77777777" w:rsidR="00017DBD" w:rsidRDefault="00017DBD" w:rsidP="00017DBD">
      <w:pPr>
        <w:pStyle w:val="PL"/>
        <w:rPr>
          <w:lang w:val="en-US"/>
        </w:rPr>
      </w:pPr>
      <w:r>
        <w:rPr>
          <w:lang w:val="en-US"/>
        </w:rPr>
        <w:t xml:space="preserve">      description: |</w:t>
      </w:r>
    </w:p>
    <w:p w14:paraId="1749A7A2" w14:textId="77777777" w:rsidR="00017DBD" w:rsidRDefault="00017DBD" w:rsidP="00017DB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FB0B057" w14:textId="77777777" w:rsidR="00017DBD" w:rsidRDefault="00017DBD" w:rsidP="00017DBD">
      <w:pPr>
        <w:pStyle w:val="PL"/>
        <w:rPr>
          <w:lang w:val="en-US"/>
        </w:rPr>
      </w:pPr>
      <w:r>
        <w:rPr>
          <w:lang w:val="en-US"/>
        </w:rPr>
        <w:t xml:space="preserve">        Possible values are:  </w:t>
      </w:r>
    </w:p>
    <w:p w14:paraId="3869E62D" w14:textId="77777777" w:rsidR="00017DBD" w:rsidRDefault="00017DBD" w:rsidP="00017DBD">
      <w:pPr>
        <w:pStyle w:val="PL"/>
      </w:pPr>
      <w:r>
        <w:rPr>
          <w:lang w:val="en-US"/>
        </w:rPr>
        <w:t xml:space="preserve">          - </w:t>
      </w:r>
      <w:r>
        <w:t>AVERAGE: Resource usage information in average value.</w:t>
      </w:r>
    </w:p>
    <w:p w14:paraId="51B02DD4" w14:textId="77777777" w:rsidR="00017DBD" w:rsidRDefault="00017DBD" w:rsidP="00017DBD">
      <w:pPr>
        <w:pStyle w:val="PL"/>
        <w:rPr>
          <w:lang w:val="en-US"/>
        </w:rPr>
      </w:pPr>
      <w:r>
        <w:rPr>
          <w:lang w:val="en-US"/>
        </w:rPr>
        <w:t xml:space="preserve">          - </w:t>
      </w:r>
      <w:r>
        <w:rPr>
          <w:lang w:eastAsia="zh-CN"/>
        </w:rPr>
        <w:t>PEAK</w:t>
      </w:r>
      <w:r>
        <w:t>: Resource usage information in peak value.</w:t>
      </w:r>
    </w:p>
    <w:p w14:paraId="6EDB03EA" w14:textId="77777777" w:rsidR="00017DBD" w:rsidRDefault="00017DBD" w:rsidP="00017DBD">
      <w:pPr>
        <w:pStyle w:val="PL"/>
        <w:rPr>
          <w:lang w:val="en-US"/>
        </w:rPr>
      </w:pPr>
    </w:p>
    <w:p w14:paraId="63322968" w14:textId="77777777" w:rsidR="00017DBD" w:rsidRDefault="00017DBD" w:rsidP="00017DBD">
      <w:pPr>
        <w:pStyle w:val="PL"/>
        <w:rPr>
          <w:lang w:val="en-US"/>
        </w:rPr>
      </w:pPr>
      <w:r>
        <w:rPr>
          <w:lang w:val="en-US"/>
        </w:rPr>
        <w:t xml:space="preserve">    </w:t>
      </w:r>
      <w:r>
        <w:rPr>
          <w:lang w:eastAsia="zh-CN"/>
        </w:rPr>
        <w:t>E2eDataVolTransTimeCriterion</w:t>
      </w:r>
      <w:r>
        <w:rPr>
          <w:lang w:val="en-US"/>
        </w:rPr>
        <w:t>:</w:t>
      </w:r>
    </w:p>
    <w:p w14:paraId="166B6F4C" w14:textId="77777777" w:rsidR="00017DBD" w:rsidRDefault="00017DBD" w:rsidP="00017DBD">
      <w:pPr>
        <w:pStyle w:val="PL"/>
        <w:rPr>
          <w:lang w:val="en-US"/>
        </w:rPr>
      </w:pPr>
      <w:r>
        <w:rPr>
          <w:lang w:val="en-US"/>
        </w:rPr>
        <w:t xml:space="preserve">      anyOf:</w:t>
      </w:r>
    </w:p>
    <w:p w14:paraId="32997B65" w14:textId="77777777" w:rsidR="00017DBD" w:rsidRDefault="00017DBD" w:rsidP="00017DBD">
      <w:pPr>
        <w:pStyle w:val="PL"/>
        <w:rPr>
          <w:lang w:val="en-US"/>
        </w:rPr>
      </w:pPr>
      <w:r>
        <w:rPr>
          <w:lang w:val="en-US"/>
        </w:rPr>
        <w:t xml:space="preserve">      - type: string</w:t>
      </w:r>
    </w:p>
    <w:p w14:paraId="451FA1CA" w14:textId="77777777" w:rsidR="00017DBD" w:rsidRDefault="00017DBD" w:rsidP="00017DBD">
      <w:pPr>
        <w:pStyle w:val="PL"/>
        <w:rPr>
          <w:lang w:val="en-US"/>
        </w:rPr>
      </w:pPr>
      <w:r>
        <w:rPr>
          <w:lang w:val="en-US"/>
        </w:rPr>
        <w:t xml:space="preserve">        enum:</w:t>
      </w:r>
    </w:p>
    <w:p w14:paraId="698EA2E3" w14:textId="77777777" w:rsidR="00017DBD" w:rsidRDefault="00017DBD" w:rsidP="00017DBD">
      <w:pPr>
        <w:pStyle w:val="PL"/>
        <w:rPr>
          <w:lang w:val="en-US"/>
        </w:rPr>
      </w:pPr>
      <w:r>
        <w:rPr>
          <w:lang w:val="en-US"/>
        </w:rPr>
        <w:t xml:space="preserve">          - TIME_SLOT_START</w:t>
      </w:r>
    </w:p>
    <w:p w14:paraId="200BDCDF" w14:textId="77777777" w:rsidR="00017DBD" w:rsidRDefault="00017DBD" w:rsidP="00017DBD">
      <w:pPr>
        <w:pStyle w:val="PL"/>
        <w:rPr>
          <w:lang w:val="en-US"/>
        </w:rPr>
      </w:pPr>
      <w:r>
        <w:rPr>
          <w:lang w:val="en-US"/>
        </w:rPr>
        <w:t xml:space="preserve">          - </w:t>
      </w:r>
      <w:r>
        <w:rPr>
          <w:lang w:eastAsia="zh-CN"/>
        </w:rPr>
        <w:t>E2E_DATA_VOL_TRANS_TIME</w:t>
      </w:r>
    </w:p>
    <w:p w14:paraId="02251AE7" w14:textId="77777777" w:rsidR="00017DBD" w:rsidRDefault="00017DBD" w:rsidP="00017DBD">
      <w:pPr>
        <w:pStyle w:val="PL"/>
        <w:rPr>
          <w:lang w:val="en-US"/>
        </w:rPr>
      </w:pPr>
      <w:r>
        <w:rPr>
          <w:lang w:val="en-US"/>
        </w:rPr>
        <w:t xml:space="preserve">      - type: string</w:t>
      </w:r>
    </w:p>
    <w:p w14:paraId="6485B2C2" w14:textId="77777777" w:rsidR="00017DBD" w:rsidRDefault="00017DBD" w:rsidP="00017DBD">
      <w:pPr>
        <w:pStyle w:val="PL"/>
        <w:rPr>
          <w:lang w:val="en-US"/>
        </w:rPr>
      </w:pPr>
      <w:r>
        <w:rPr>
          <w:lang w:val="en-US"/>
        </w:rPr>
        <w:t xml:space="preserve">        description: &gt;</w:t>
      </w:r>
    </w:p>
    <w:p w14:paraId="7827A813" w14:textId="77777777" w:rsidR="00017DBD" w:rsidRDefault="00017DBD" w:rsidP="00017DBD">
      <w:pPr>
        <w:pStyle w:val="PL"/>
        <w:rPr>
          <w:lang w:val="en-US"/>
        </w:rPr>
      </w:pPr>
      <w:r>
        <w:rPr>
          <w:lang w:val="en-US"/>
        </w:rPr>
        <w:t xml:space="preserve">          This string provides forward-compatibility with future extensions to the enumeration but</w:t>
      </w:r>
    </w:p>
    <w:p w14:paraId="2467CB74" w14:textId="77777777" w:rsidR="00017DBD" w:rsidRDefault="00017DBD" w:rsidP="00017DBD">
      <w:pPr>
        <w:pStyle w:val="PL"/>
        <w:rPr>
          <w:lang w:val="en-US"/>
        </w:rPr>
      </w:pPr>
      <w:r>
        <w:rPr>
          <w:lang w:val="en-US"/>
        </w:rPr>
        <w:t xml:space="preserve">          is not used to encode content defined in the present version of this API.</w:t>
      </w:r>
    </w:p>
    <w:p w14:paraId="3CF4E002" w14:textId="77777777" w:rsidR="00017DBD" w:rsidRDefault="00017DBD" w:rsidP="00017DBD">
      <w:pPr>
        <w:pStyle w:val="PL"/>
        <w:rPr>
          <w:lang w:val="en-US"/>
        </w:rPr>
      </w:pPr>
      <w:r>
        <w:rPr>
          <w:lang w:val="en-US"/>
        </w:rPr>
        <w:t xml:space="preserve">      description: |</w:t>
      </w:r>
    </w:p>
    <w:p w14:paraId="19426F6A" w14:textId="77777777" w:rsidR="00017DBD" w:rsidRDefault="00017DBD" w:rsidP="00017DB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4B90250" w14:textId="77777777" w:rsidR="00017DBD" w:rsidRDefault="00017DBD" w:rsidP="00017DBD">
      <w:pPr>
        <w:pStyle w:val="PL"/>
        <w:rPr>
          <w:lang w:val="en-US"/>
        </w:rPr>
      </w:pPr>
      <w:r>
        <w:rPr>
          <w:lang w:val="en-US"/>
        </w:rPr>
        <w:t xml:space="preserve">        Possible values are:  </w:t>
      </w:r>
    </w:p>
    <w:p w14:paraId="689A7181" w14:textId="77777777" w:rsidR="00017DBD" w:rsidRDefault="00017DBD" w:rsidP="00017DBD">
      <w:pPr>
        <w:pStyle w:val="PL"/>
        <w:rPr>
          <w:lang w:val="en-US"/>
        </w:rPr>
      </w:pPr>
      <w:r>
        <w:rPr>
          <w:lang w:val="en-US"/>
        </w:rPr>
        <w:t xml:space="preserve">          - TIME_SLOT_START: Indicates the order of time slot start.</w:t>
      </w:r>
    </w:p>
    <w:p w14:paraId="080155C8" w14:textId="77777777" w:rsidR="00017DBD" w:rsidRDefault="00017DBD" w:rsidP="00017DB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6448D0F" w14:textId="77777777" w:rsidR="00017DBD" w:rsidRDefault="00017DBD" w:rsidP="00017DBD">
      <w:pPr>
        <w:pStyle w:val="PL"/>
        <w:rPr>
          <w:lang w:val="en-US"/>
        </w:rPr>
      </w:pPr>
    </w:p>
    <w:p w14:paraId="7EE44326" w14:textId="77777777" w:rsidR="00017DBD" w:rsidRDefault="00017DBD" w:rsidP="00017DBD">
      <w:pPr>
        <w:pStyle w:val="PL"/>
        <w:rPr>
          <w:lang w:val="en-US"/>
        </w:rPr>
      </w:pPr>
    </w:p>
    <w:p w14:paraId="15F10CAE" w14:textId="77777777" w:rsidR="00017DBD" w:rsidRDefault="00017DBD" w:rsidP="00017DBD">
      <w:pPr>
        <w:pStyle w:val="PL"/>
        <w:rPr>
          <w:lang w:val="en-US"/>
        </w:rPr>
      </w:pPr>
    </w:p>
    <w:p w14:paraId="5B803D0F" w14:textId="77777777" w:rsidR="00017DBD" w:rsidRDefault="00017DBD" w:rsidP="00017DBD">
      <w:pPr>
        <w:pStyle w:val="PL"/>
      </w:pPr>
      <w:r>
        <w:t xml:space="preserve">    AnalyticsAccuracyIndication:</w:t>
      </w:r>
    </w:p>
    <w:p w14:paraId="61B35E16" w14:textId="77777777" w:rsidR="00017DBD" w:rsidRDefault="00017DBD" w:rsidP="00017DBD">
      <w:pPr>
        <w:pStyle w:val="PL"/>
      </w:pPr>
      <w:r>
        <w:t xml:space="preserve">      anyOf:</w:t>
      </w:r>
    </w:p>
    <w:p w14:paraId="392D5293" w14:textId="77777777" w:rsidR="00017DBD" w:rsidRDefault="00017DBD" w:rsidP="00017DBD">
      <w:pPr>
        <w:pStyle w:val="PL"/>
      </w:pPr>
      <w:r>
        <w:t xml:space="preserve">      - type: string</w:t>
      </w:r>
    </w:p>
    <w:p w14:paraId="1AC5B06A" w14:textId="77777777" w:rsidR="00017DBD" w:rsidRDefault="00017DBD" w:rsidP="00017DBD">
      <w:pPr>
        <w:pStyle w:val="PL"/>
      </w:pPr>
      <w:r>
        <w:t xml:space="preserve">        enum:</w:t>
      </w:r>
    </w:p>
    <w:p w14:paraId="2D0D9246" w14:textId="77777777" w:rsidR="00017DBD" w:rsidRDefault="00017DBD" w:rsidP="00017DBD">
      <w:pPr>
        <w:pStyle w:val="PL"/>
      </w:pPr>
      <w:r>
        <w:t xml:space="preserve">          - MEET</w:t>
      </w:r>
    </w:p>
    <w:p w14:paraId="7CB15102" w14:textId="77777777" w:rsidR="00017DBD" w:rsidRDefault="00017DBD" w:rsidP="00017DBD">
      <w:pPr>
        <w:pStyle w:val="PL"/>
      </w:pPr>
      <w:r>
        <w:t xml:space="preserve">          - NOT_MEET</w:t>
      </w:r>
    </w:p>
    <w:p w14:paraId="397DA1CD" w14:textId="77777777" w:rsidR="00017DBD" w:rsidRDefault="00017DBD" w:rsidP="00017DBD">
      <w:pPr>
        <w:pStyle w:val="PL"/>
      </w:pPr>
      <w:r>
        <w:t xml:space="preserve">      - type: string</w:t>
      </w:r>
    </w:p>
    <w:p w14:paraId="23B51ADA" w14:textId="77777777" w:rsidR="00017DBD" w:rsidRDefault="00017DBD" w:rsidP="00017DBD">
      <w:pPr>
        <w:pStyle w:val="PL"/>
      </w:pPr>
      <w:r>
        <w:t xml:space="preserve">        description: &gt;</w:t>
      </w:r>
    </w:p>
    <w:p w14:paraId="75D3EDD1" w14:textId="77777777" w:rsidR="00017DBD" w:rsidRDefault="00017DBD" w:rsidP="00017DBD">
      <w:pPr>
        <w:pStyle w:val="PL"/>
      </w:pPr>
      <w:r>
        <w:t xml:space="preserve">          This string provides forward-compatibility with future</w:t>
      </w:r>
    </w:p>
    <w:p w14:paraId="5E5755D9" w14:textId="77777777" w:rsidR="00017DBD" w:rsidRDefault="00017DBD" w:rsidP="00017DBD">
      <w:pPr>
        <w:pStyle w:val="PL"/>
      </w:pPr>
      <w:r>
        <w:t xml:space="preserve">          extensions to the enumeration but is not used to encode</w:t>
      </w:r>
    </w:p>
    <w:p w14:paraId="57854776" w14:textId="77777777" w:rsidR="00017DBD" w:rsidRDefault="00017DBD" w:rsidP="00017DBD">
      <w:pPr>
        <w:pStyle w:val="PL"/>
      </w:pPr>
      <w:r>
        <w:t xml:space="preserve">          content defined in the present version of this API.</w:t>
      </w:r>
    </w:p>
    <w:p w14:paraId="2F136DB5" w14:textId="77777777" w:rsidR="00017DBD" w:rsidRDefault="00017DBD" w:rsidP="00017DBD">
      <w:pPr>
        <w:pStyle w:val="PL"/>
      </w:pPr>
      <w:r>
        <w:t xml:space="preserve">      description: |</w:t>
      </w:r>
    </w:p>
    <w:p w14:paraId="17648B8D" w14:textId="77777777" w:rsidR="00017DBD" w:rsidRDefault="00017DBD" w:rsidP="00017DBD">
      <w:pPr>
        <w:pStyle w:val="PL"/>
      </w:pPr>
      <w:r>
        <w:t xml:space="preserve">        </w:t>
      </w:r>
      <w:r>
        <w:rPr>
          <w:lang w:eastAsia="zh-CN"/>
        </w:rPr>
        <w:t xml:space="preserve">Represents the notification methods for the subscribed events.  </w:t>
      </w:r>
    </w:p>
    <w:p w14:paraId="074A6F0D" w14:textId="77777777" w:rsidR="00017DBD" w:rsidRDefault="00017DBD" w:rsidP="00017DBD">
      <w:pPr>
        <w:pStyle w:val="PL"/>
      </w:pPr>
      <w:r>
        <w:t xml:space="preserve">        Possible values are:</w:t>
      </w:r>
    </w:p>
    <w:p w14:paraId="4D92FC7F" w14:textId="77777777" w:rsidR="00017DBD" w:rsidRDefault="00017DBD" w:rsidP="00017DBD">
      <w:pPr>
        <w:pStyle w:val="PL"/>
      </w:pPr>
      <w:r>
        <w:t xml:space="preserve">        - MEET: Indicates meet the analytics accuracy requirement.</w:t>
      </w:r>
    </w:p>
    <w:p w14:paraId="1AED6583" w14:textId="77777777" w:rsidR="00017DBD" w:rsidRDefault="00017DBD" w:rsidP="00017DBD">
      <w:pPr>
        <w:pStyle w:val="PL"/>
      </w:pPr>
      <w:r>
        <w:t xml:space="preserve">        - NOT_MEET: Indicates not meet the analytics accuracy requirement.</w:t>
      </w:r>
    </w:p>
    <w:p w14:paraId="205C101C" w14:textId="77777777" w:rsidR="00017DBD" w:rsidRDefault="00017DBD" w:rsidP="00017DBD">
      <w:pPr>
        <w:pStyle w:val="PL"/>
      </w:pPr>
    </w:p>
    <w:p w14:paraId="06E2BA86" w14:textId="77777777" w:rsidR="00017DBD" w:rsidRDefault="00017DBD" w:rsidP="00017DBD">
      <w:pPr>
        <w:pStyle w:val="PL"/>
        <w:rPr>
          <w:lang w:val="en-US"/>
        </w:rPr>
      </w:pPr>
      <w:r>
        <w:rPr>
          <w:lang w:val="en-US"/>
        </w:rPr>
        <w:t xml:space="preserve">    </w:t>
      </w:r>
      <w:r>
        <w:t>LocationOrientation</w:t>
      </w:r>
      <w:r>
        <w:rPr>
          <w:lang w:val="en-US"/>
        </w:rPr>
        <w:t>:</w:t>
      </w:r>
    </w:p>
    <w:p w14:paraId="431A4A92" w14:textId="77777777" w:rsidR="00017DBD" w:rsidRDefault="00017DBD" w:rsidP="00017DBD">
      <w:pPr>
        <w:pStyle w:val="PL"/>
        <w:rPr>
          <w:lang w:val="en-US"/>
        </w:rPr>
      </w:pPr>
      <w:r>
        <w:rPr>
          <w:lang w:val="en-US"/>
        </w:rPr>
        <w:t xml:space="preserve">      anyOf:</w:t>
      </w:r>
    </w:p>
    <w:p w14:paraId="62AB9D1A" w14:textId="77777777" w:rsidR="00017DBD" w:rsidRDefault="00017DBD" w:rsidP="00017DBD">
      <w:pPr>
        <w:pStyle w:val="PL"/>
        <w:rPr>
          <w:lang w:val="en-US"/>
        </w:rPr>
      </w:pPr>
      <w:r>
        <w:rPr>
          <w:lang w:val="en-US"/>
        </w:rPr>
        <w:t xml:space="preserve">      - type: string</w:t>
      </w:r>
    </w:p>
    <w:p w14:paraId="6CB6D505" w14:textId="77777777" w:rsidR="00017DBD" w:rsidRDefault="00017DBD" w:rsidP="00017DBD">
      <w:pPr>
        <w:pStyle w:val="PL"/>
        <w:rPr>
          <w:lang w:val="en-US"/>
        </w:rPr>
      </w:pPr>
      <w:r>
        <w:rPr>
          <w:lang w:val="en-US"/>
        </w:rPr>
        <w:t xml:space="preserve">        enum:</w:t>
      </w:r>
    </w:p>
    <w:p w14:paraId="3D171435" w14:textId="77777777" w:rsidR="00017DBD" w:rsidRDefault="00017DBD" w:rsidP="00017DBD">
      <w:pPr>
        <w:pStyle w:val="PL"/>
        <w:rPr>
          <w:lang w:val="en-US"/>
        </w:rPr>
      </w:pPr>
      <w:r>
        <w:rPr>
          <w:lang w:val="en-US"/>
        </w:rPr>
        <w:t xml:space="preserve">          - HORIZONTAL</w:t>
      </w:r>
    </w:p>
    <w:p w14:paraId="396F049B" w14:textId="77777777" w:rsidR="00017DBD" w:rsidRDefault="00017DBD" w:rsidP="00017DBD">
      <w:pPr>
        <w:pStyle w:val="PL"/>
        <w:rPr>
          <w:lang w:val="en-US"/>
        </w:rPr>
      </w:pPr>
      <w:r>
        <w:rPr>
          <w:lang w:val="en-US"/>
        </w:rPr>
        <w:t xml:space="preserve">          - VERTICAL</w:t>
      </w:r>
    </w:p>
    <w:p w14:paraId="73106F7E" w14:textId="77777777" w:rsidR="00017DBD" w:rsidRDefault="00017DBD" w:rsidP="00017DBD">
      <w:pPr>
        <w:pStyle w:val="PL"/>
        <w:rPr>
          <w:lang w:val="en-US"/>
        </w:rPr>
      </w:pPr>
      <w:r>
        <w:rPr>
          <w:lang w:val="en-US"/>
        </w:rPr>
        <w:t xml:space="preserve">          - HOR_AND_VER</w:t>
      </w:r>
    </w:p>
    <w:p w14:paraId="58923606" w14:textId="77777777" w:rsidR="00017DBD" w:rsidRDefault="00017DBD" w:rsidP="00017DBD">
      <w:pPr>
        <w:pStyle w:val="PL"/>
        <w:rPr>
          <w:lang w:val="en-US"/>
        </w:rPr>
      </w:pPr>
      <w:r>
        <w:rPr>
          <w:lang w:val="en-US"/>
        </w:rPr>
        <w:t xml:space="preserve">      - type: string</w:t>
      </w:r>
    </w:p>
    <w:p w14:paraId="7C2F6AC1" w14:textId="77777777" w:rsidR="00017DBD" w:rsidRDefault="00017DBD" w:rsidP="00017DBD">
      <w:pPr>
        <w:pStyle w:val="PL"/>
        <w:rPr>
          <w:lang w:val="en-US"/>
        </w:rPr>
      </w:pPr>
      <w:r>
        <w:rPr>
          <w:lang w:val="en-US"/>
        </w:rPr>
        <w:t xml:space="preserve">        description: &gt;</w:t>
      </w:r>
    </w:p>
    <w:p w14:paraId="421F6181" w14:textId="77777777" w:rsidR="00017DBD" w:rsidRDefault="00017DBD" w:rsidP="00017DBD">
      <w:pPr>
        <w:pStyle w:val="PL"/>
        <w:rPr>
          <w:lang w:val="en-US"/>
        </w:rPr>
      </w:pPr>
      <w:r>
        <w:rPr>
          <w:lang w:val="en-US"/>
        </w:rPr>
        <w:t xml:space="preserve">          This string provides forward-compatibility with future extensions to the enumeration but</w:t>
      </w:r>
    </w:p>
    <w:p w14:paraId="48EC6136" w14:textId="77777777" w:rsidR="00017DBD" w:rsidRDefault="00017DBD" w:rsidP="00017DBD">
      <w:pPr>
        <w:pStyle w:val="PL"/>
        <w:rPr>
          <w:lang w:val="en-US"/>
        </w:rPr>
      </w:pPr>
      <w:r>
        <w:rPr>
          <w:lang w:val="en-US"/>
        </w:rPr>
        <w:t xml:space="preserve">          is not used to encode content defined in the present version of this API.</w:t>
      </w:r>
    </w:p>
    <w:p w14:paraId="2F5A3C2B" w14:textId="77777777" w:rsidR="00017DBD" w:rsidRDefault="00017DBD" w:rsidP="00017DBD">
      <w:pPr>
        <w:pStyle w:val="PL"/>
        <w:rPr>
          <w:lang w:val="en-US"/>
        </w:rPr>
      </w:pPr>
      <w:r>
        <w:rPr>
          <w:lang w:val="en-US"/>
        </w:rPr>
        <w:t xml:space="preserve">      description: |</w:t>
      </w:r>
    </w:p>
    <w:p w14:paraId="33C31883" w14:textId="77777777" w:rsidR="00017DBD" w:rsidRDefault="00017DBD" w:rsidP="00017DBD">
      <w:pPr>
        <w:pStyle w:val="PL"/>
        <w:rPr>
          <w:lang w:val="en-US"/>
        </w:rPr>
      </w:pPr>
      <w:r>
        <w:rPr>
          <w:lang w:val="en-US"/>
        </w:rPr>
        <w:t xml:space="preserve">        Possible values are:  </w:t>
      </w:r>
    </w:p>
    <w:p w14:paraId="5E9019BA" w14:textId="77777777" w:rsidR="00017DBD" w:rsidRDefault="00017DBD" w:rsidP="00017DBD">
      <w:pPr>
        <w:pStyle w:val="PL"/>
      </w:pPr>
      <w:r>
        <w:rPr>
          <w:lang w:val="en-US"/>
        </w:rPr>
        <w:t xml:space="preserve">          - HORIZONTAL</w:t>
      </w:r>
      <w:r>
        <w:t>: Indicates horizontal orientation.</w:t>
      </w:r>
    </w:p>
    <w:p w14:paraId="5937E0FE" w14:textId="77777777" w:rsidR="00017DBD" w:rsidRDefault="00017DBD" w:rsidP="00017DBD">
      <w:pPr>
        <w:pStyle w:val="PL"/>
      </w:pPr>
      <w:r>
        <w:t xml:space="preserve">          - </w:t>
      </w:r>
      <w:r>
        <w:rPr>
          <w:lang w:val="en-US"/>
        </w:rPr>
        <w:t>VERTICAL</w:t>
      </w:r>
      <w:r>
        <w:t>: Indicates vertical orientation.</w:t>
      </w:r>
    </w:p>
    <w:p w14:paraId="4FBF43BE" w14:textId="77777777" w:rsidR="00017DBD" w:rsidRDefault="00017DBD" w:rsidP="00017DBD">
      <w:pPr>
        <w:pStyle w:val="PL"/>
      </w:pPr>
      <w:r>
        <w:t xml:space="preserve">          - </w:t>
      </w:r>
      <w:r>
        <w:rPr>
          <w:lang w:val="en-US"/>
        </w:rPr>
        <w:t>HOR_AND_VER</w:t>
      </w:r>
      <w:r>
        <w:t>: Indicates both horizontal and vertical orientation.</w:t>
      </w:r>
    </w:p>
    <w:p w14:paraId="7796B732" w14:textId="77777777" w:rsidR="00017DBD" w:rsidRDefault="00017DBD" w:rsidP="00017DBD">
      <w:pPr>
        <w:pStyle w:val="PL"/>
      </w:pPr>
    </w:p>
    <w:p w14:paraId="6BFEFDEF" w14:textId="77777777" w:rsidR="00017DBD" w:rsidRDefault="00017DBD" w:rsidP="00017DBD">
      <w:pPr>
        <w:pStyle w:val="PL"/>
        <w:rPr>
          <w:lang w:val="en-US"/>
        </w:rPr>
      </w:pPr>
      <w:r>
        <w:rPr>
          <w:lang w:val="en-US"/>
        </w:rPr>
        <w:t xml:space="preserve">    </w:t>
      </w:r>
      <w:r>
        <w:t>Direction</w:t>
      </w:r>
      <w:r>
        <w:rPr>
          <w:lang w:val="en-US"/>
        </w:rPr>
        <w:t>:</w:t>
      </w:r>
    </w:p>
    <w:p w14:paraId="3060B4EF" w14:textId="77777777" w:rsidR="00017DBD" w:rsidRDefault="00017DBD" w:rsidP="00017DBD">
      <w:pPr>
        <w:pStyle w:val="PL"/>
        <w:rPr>
          <w:lang w:val="en-US"/>
        </w:rPr>
      </w:pPr>
      <w:r>
        <w:rPr>
          <w:lang w:val="en-US"/>
        </w:rPr>
        <w:t xml:space="preserve">      anyOf:</w:t>
      </w:r>
    </w:p>
    <w:p w14:paraId="0909F916" w14:textId="77777777" w:rsidR="00017DBD" w:rsidRDefault="00017DBD" w:rsidP="00017DBD">
      <w:pPr>
        <w:pStyle w:val="PL"/>
        <w:rPr>
          <w:lang w:val="en-US"/>
        </w:rPr>
      </w:pPr>
      <w:r>
        <w:rPr>
          <w:lang w:val="en-US"/>
        </w:rPr>
        <w:t xml:space="preserve">      - type: string</w:t>
      </w:r>
    </w:p>
    <w:p w14:paraId="5EA586AD" w14:textId="77777777" w:rsidR="00017DBD" w:rsidRDefault="00017DBD" w:rsidP="00017DBD">
      <w:pPr>
        <w:pStyle w:val="PL"/>
        <w:rPr>
          <w:lang w:val="en-US"/>
        </w:rPr>
      </w:pPr>
      <w:r>
        <w:rPr>
          <w:lang w:val="en-US"/>
        </w:rPr>
        <w:t xml:space="preserve">        enum:</w:t>
      </w:r>
    </w:p>
    <w:p w14:paraId="0F2C71D8" w14:textId="77777777" w:rsidR="00017DBD" w:rsidRDefault="00017DBD" w:rsidP="00017DBD">
      <w:pPr>
        <w:pStyle w:val="PL"/>
        <w:rPr>
          <w:lang w:val="en-US"/>
        </w:rPr>
      </w:pPr>
      <w:r>
        <w:rPr>
          <w:lang w:val="en-US"/>
        </w:rPr>
        <w:lastRenderedPageBreak/>
        <w:t xml:space="preserve">          - NORTH</w:t>
      </w:r>
    </w:p>
    <w:p w14:paraId="37181A86" w14:textId="77777777" w:rsidR="00017DBD" w:rsidRDefault="00017DBD" w:rsidP="00017DBD">
      <w:pPr>
        <w:pStyle w:val="PL"/>
        <w:rPr>
          <w:lang w:val="en-US"/>
        </w:rPr>
      </w:pPr>
      <w:r>
        <w:rPr>
          <w:lang w:val="en-US"/>
        </w:rPr>
        <w:t xml:space="preserve">          - SOUTH</w:t>
      </w:r>
    </w:p>
    <w:p w14:paraId="32BE6338" w14:textId="77777777" w:rsidR="00017DBD" w:rsidRDefault="00017DBD" w:rsidP="00017DBD">
      <w:pPr>
        <w:pStyle w:val="PL"/>
        <w:rPr>
          <w:lang w:val="en-US"/>
        </w:rPr>
      </w:pPr>
      <w:r>
        <w:rPr>
          <w:lang w:val="en-US"/>
        </w:rPr>
        <w:t xml:space="preserve">          - EAST</w:t>
      </w:r>
    </w:p>
    <w:p w14:paraId="4CF11B55" w14:textId="77777777" w:rsidR="00017DBD" w:rsidRDefault="00017DBD" w:rsidP="00017DBD">
      <w:pPr>
        <w:pStyle w:val="PL"/>
        <w:rPr>
          <w:lang w:val="en-US"/>
        </w:rPr>
      </w:pPr>
      <w:r>
        <w:rPr>
          <w:lang w:val="en-US"/>
        </w:rPr>
        <w:t xml:space="preserve">          - WEST</w:t>
      </w:r>
    </w:p>
    <w:p w14:paraId="58B26A5D" w14:textId="77777777" w:rsidR="00017DBD" w:rsidRDefault="00017DBD" w:rsidP="00017DBD">
      <w:pPr>
        <w:pStyle w:val="PL"/>
        <w:rPr>
          <w:lang w:val="en-US"/>
        </w:rPr>
      </w:pPr>
      <w:r>
        <w:rPr>
          <w:lang w:val="en-US"/>
        </w:rPr>
        <w:t xml:space="preserve">      - type: string</w:t>
      </w:r>
    </w:p>
    <w:p w14:paraId="4FA74D7F" w14:textId="77777777" w:rsidR="00017DBD" w:rsidRDefault="00017DBD" w:rsidP="00017DBD">
      <w:pPr>
        <w:pStyle w:val="PL"/>
        <w:rPr>
          <w:lang w:val="en-US"/>
        </w:rPr>
      </w:pPr>
      <w:r>
        <w:rPr>
          <w:lang w:val="en-US"/>
        </w:rPr>
        <w:t xml:space="preserve">        description: &gt;</w:t>
      </w:r>
    </w:p>
    <w:p w14:paraId="6054E790" w14:textId="77777777" w:rsidR="00017DBD" w:rsidRDefault="00017DBD" w:rsidP="00017DBD">
      <w:pPr>
        <w:pStyle w:val="PL"/>
        <w:rPr>
          <w:lang w:val="en-US"/>
        </w:rPr>
      </w:pPr>
      <w:r>
        <w:rPr>
          <w:lang w:val="en-US"/>
        </w:rPr>
        <w:t xml:space="preserve">          This string provides forward-compatibility with future extensions to the enumeration but</w:t>
      </w:r>
    </w:p>
    <w:p w14:paraId="344464C4" w14:textId="77777777" w:rsidR="00017DBD" w:rsidRDefault="00017DBD" w:rsidP="00017DBD">
      <w:pPr>
        <w:pStyle w:val="PL"/>
        <w:rPr>
          <w:lang w:val="en-US"/>
        </w:rPr>
      </w:pPr>
      <w:r>
        <w:rPr>
          <w:lang w:val="en-US"/>
        </w:rPr>
        <w:t xml:space="preserve">          is not used to encode content defined in the present version of this API.</w:t>
      </w:r>
    </w:p>
    <w:p w14:paraId="3EDA8ACB" w14:textId="77777777" w:rsidR="00017DBD" w:rsidRDefault="00017DBD" w:rsidP="00017DBD">
      <w:pPr>
        <w:pStyle w:val="PL"/>
        <w:rPr>
          <w:lang w:val="en-US"/>
        </w:rPr>
      </w:pPr>
      <w:r>
        <w:rPr>
          <w:lang w:val="en-US"/>
        </w:rPr>
        <w:t xml:space="preserve">      description: |</w:t>
      </w:r>
    </w:p>
    <w:p w14:paraId="610B748C" w14:textId="77777777" w:rsidR="00017DBD" w:rsidRDefault="00017DBD" w:rsidP="00017DBD">
      <w:pPr>
        <w:pStyle w:val="PL"/>
        <w:rPr>
          <w:lang w:val="en-US"/>
        </w:rPr>
      </w:pPr>
      <w:r>
        <w:rPr>
          <w:lang w:val="en-US"/>
        </w:rPr>
        <w:t xml:space="preserve">        Possible values are:  </w:t>
      </w:r>
    </w:p>
    <w:p w14:paraId="0F8300CB" w14:textId="77777777" w:rsidR="00017DBD" w:rsidRDefault="00017DBD" w:rsidP="00017DBD">
      <w:pPr>
        <w:pStyle w:val="PL"/>
      </w:pPr>
      <w:r>
        <w:rPr>
          <w:lang w:val="en-US"/>
        </w:rPr>
        <w:t xml:space="preserve">          - NORTH</w:t>
      </w:r>
      <w:r>
        <w:t>: North direction.</w:t>
      </w:r>
    </w:p>
    <w:p w14:paraId="2FC22EBC" w14:textId="77777777" w:rsidR="00017DBD" w:rsidRDefault="00017DBD" w:rsidP="00017DBD">
      <w:pPr>
        <w:pStyle w:val="PL"/>
      </w:pPr>
      <w:r>
        <w:t xml:space="preserve">          - SOUTH: South direction.</w:t>
      </w:r>
    </w:p>
    <w:p w14:paraId="4787A49C" w14:textId="77777777" w:rsidR="00017DBD" w:rsidRDefault="00017DBD" w:rsidP="00017DBD">
      <w:pPr>
        <w:pStyle w:val="PL"/>
      </w:pPr>
      <w:r>
        <w:t xml:space="preserve">          - EAST: EAST direction.</w:t>
      </w:r>
    </w:p>
    <w:p w14:paraId="39C2C4FF" w14:textId="77777777" w:rsidR="00017DBD" w:rsidRDefault="00017DBD" w:rsidP="00017DBD">
      <w:pPr>
        <w:pStyle w:val="PL"/>
      </w:pPr>
      <w:r>
        <w:t xml:space="preserve">          - WEST: WEST direction.</w:t>
      </w:r>
    </w:p>
    <w:p w14:paraId="000C39B1" w14:textId="77777777" w:rsidR="00017DBD" w:rsidRPr="00A56BBC" w:rsidRDefault="00017DBD" w:rsidP="00017DBD">
      <w:pPr>
        <w:pStyle w:val="PL"/>
      </w:pPr>
    </w:p>
    <w:bookmarkEnd w:id="295"/>
    <w:p w14:paraId="0794E5A0" w14:textId="77777777" w:rsidR="00C20692" w:rsidRPr="00540A5D"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59585" w14:textId="77777777" w:rsidR="00851A56" w:rsidRDefault="00851A56">
      <w:r>
        <w:separator/>
      </w:r>
    </w:p>
  </w:endnote>
  <w:endnote w:type="continuationSeparator" w:id="0">
    <w:p w14:paraId="4DD165A1" w14:textId="77777777" w:rsidR="00851A56" w:rsidRDefault="0085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06F74" w14:textId="77777777" w:rsidR="00851A56" w:rsidRDefault="00851A56">
      <w:r>
        <w:separator/>
      </w:r>
    </w:p>
  </w:footnote>
  <w:footnote w:type="continuationSeparator" w:id="0">
    <w:p w14:paraId="49FAAAEB" w14:textId="77777777" w:rsidR="00851A56" w:rsidRDefault="00851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8E4B68" w:rsidRDefault="008E4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4B68" w:rsidRDefault="008E4B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4B68" w:rsidRDefault="008E4B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4B68" w:rsidRDefault="008E4B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2"/>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6083"/>
    <w:rsid w:val="00017DBD"/>
    <w:rsid w:val="00022E4A"/>
    <w:rsid w:val="00042D34"/>
    <w:rsid w:val="00055F78"/>
    <w:rsid w:val="00073E3C"/>
    <w:rsid w:val="00074235"/>
    <w:rsid w:val="0007452A"/>
    <w:rsid w:val="000877DD"/>
    <w:rsid w:val="00097267"/>
    <w:rsid w:val="000A1678"/>
    <w:rsid w:val="000A6394"/>
    <w:rsid w:val="000B4094"/>
    <w:rsid w:val="000B6DCC"/>
    <w:rsid w:val="000B7FED"/>
    <w:rsid w:val="000C038A"/>
    <w:rsid w:val="000C3EBE"/>
    <w:rsid w:val="000C6598"/>
    <w:rsid w:val="000D1C7C"/>
    <w:rsid w:val="000D44B3"/>
    <w:rsid w:val="001066B8"/>
    <w:rsid w:val="0011307D"/>
    <w:rsid w:val="001216BF"/>
    <w:rsid w:val="001238ED"/>
    <w:rsid w:val="00123E54"/>
    <w:rsid w:val="00132DE1"/>
    <w:rsid w:val="00145D43"/>
    <w:rsid w:val="001461EC"/>
    <w:rsid w:val="001509CF"/>
    <w:rsid w:val="00157E68"/>
    <w:rsid w:val="00163B91"/>
    <w:rsid w:val="00174EF8"/>
    <w:rsid w:val="00182022"/>
    <w:rsid w:val="00192C46"/>
    <w:rsid w:val="0019609F"/>
    <w:rsid w:val="001A08B3"/>
    <w:rsid w:val="001A5E3F"/>
    <w:rsid w:val="001A7B60"/>
    <w:rsid w:val="001B52F0"/>
    <w:rsid w:val="001B7A65"/>
    <w:rsid w:val="001C5D17"/>
    <w:rsid w:val="001D033C"/>
    <w:rsid w:val="001E0625"/>
    <w:rsid w:val="001E41F3"/>
    <w:rsid w:val="001E5F64"/>
    <w:rsid w:val="001E7A01"/>
    <w:rsid w:val="001F5612"/>
    <w:rsid w:val="00213BCA"/>
    <w:rsid w:val="0021507F"/>
    <w:rsid w:val="00222320"/>
    <w:rsid w:val="0024104F"/>
    <w:rsid w:val="002437F7"/>
    <w:rsid w:val="002448E2"/>
    <w:rsid w:val="0026004D"/>
    <w:rsid w:val="002640DD"/>
    <w:rsid w:val="00275D12"/>
    <w:rsid w:val="002803AF"/>
    <w:rsid w:val="00284FEB"/>
    <w:rsid w:val="002860C4"/>
    <w:rsid w:val="002934E5"/>
    <w:rsid w:val="00295DB0"/>
    <w:rsid w:val="00296EC0"/>
    <w:rsid w:val="002A63C2"/>
    <w:rsid w:val="002A6CA0"/>
    <w:rsid w:val="002B5741"/>
    <w:rsid w:val="002D6387"/>
    <w:rsid w:val="002E472E"/>
    <w:rsid w:val="00300AC8"/>
    <w:rsid w:val="00305409"/>
    <w:rsid w:val="0030697B"/>
    <w:rsid w:val="00311C45"/>
    <w:rsid w:val="00312325"/>
    <w:rsid w:val="003160FE"/>
    <w:rsid w:val="003550AB"/>
    <w:rsid w:val="003609EF"/>
    <w:rsid w:val="00361D94"/>
    <w:rsid w:val="0036231A"/>
    <w:rsid w:val="0036638B"/>
    <w:rsid w:val="00370B8F"/>
    <w:rsid w:val="00374DD4"/>
    <w:rsid w:val="00380E1F"/>
    <w:rsid w:val="0038558E"/>
    <w:rsid w:val="003B32EE"/>
    <w:rsid w:val="003D1178"/>
    <w:rsid w:val="003D3126"/>
    <w:rsid w:val="003E1A36"/>
    <w:rsid w:val="003E322C"/>
    <w:rsid w:val="003E331A"/>
    <w:rsid w:val="003E4627"/>
    <w:rsid w:val="004038B1"/>
    <w:rsid w:val="00407CF7"/>
    <w:rsid w:val="00410371"/>
    <w:rsid w:val="0041240B"/>
    <w:rsid w:val="00413E5A"/>
    <w:rsid w:val="00415A28"/>
    <w:rsid w:val="0041632C"/>
    <w:rsid w:val="0042049E"/>
    <w:rsid w:val="004242F1"/>
    <w:rsid w:val="00453FC3"/>
    <w:rsid w:val="0047225E"/>
    <w:rsid w:val="00491083"/>
    <w:rsid w:val="004A1C49"/>
    <w:rsid w:val="004B3A47"/>
    <w:rsid w:val="004B75B7"/>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0A5D"/>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33377"/>
    <w:rsid w:val="006400EE"/>
    <w:rsid w:val="0064053B"/>
    <w:rsid w:val="00641978"/>
    <w:rsid w:val="00653DE4"/>
    <w:rsid w:val="00660355"/>
    <w:rsid w:val="0066465F"/>
    <w:rsid w:val="00665C47"/>
    <w:rsid w:val="00681D12"/>
    <w:rsid w:val="00682755"/>
    <w:rsid w:val="006838AC"/>
    <w:rsid w:val="00683B50"/>
    <w:rsid w:val="00691DF3"/>
    <w:rsid w:val="00695808"/>
    <w:rsid w:val="006A492C"/>
    <w:rsid w:val="006A7F7A"/>
    <w:rsid w:val="006B29D3"/>
    <w:rsid w:val="006B46FB"/>
    <w:rsid w:val="006C26C0"/>
    <w:rsid w:val="006D5606"/>
    <w:rsid w:val="006E21FB"/>
    <w:rsid w:val="006F1D0F"/>
    <w:rsid w:val="006F366C"/>
    <w:rsid w:val="006F53F7"/>
    <w:rsid w:val="006F5EE1"/>
    <w:rsid w:val="0070406E"/>
    <w:rsid w:val="00704E14"/>
    <w:rsid w:val="007052E6"/>
    <w:rsid w:val="00715F78"/>
    <w:rsid w:val="00741AE0"/>
    <w:rsid w:val="00744F42"/>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843"/>
    <w:rsid w:val="007D6A07"/>
    <w:rsid w:val="007F7259"/>
    <w:rsid w:val="008040A8"/>
    <w:rsid w:val="00806990"/>
    <w:rsid w:val="00811700"/>
    <w:rsid w:val="00823EAA"/>
    <w:rsid w:val="00824600"/>
    <w:rsid w:val="00827228"/>
    <w:rsid w:val="008279FA"/>
    <w:rsid w:val="008322D3"/>
    <w:rsid w:val="00851A56"/>
    <w:rsid w:val="00854EB1"/>
    <w:rsid w:val="00861B13"/>
    <w:rsid w:val="008626E7"/>
    <w:rsid w:val="008662B1"/>
    <w:rsid w:val="00870EE7"/>
    <w:rsid w:val="008770C0"/>
    <w:rsid w:val="008863B9"/>
    <w:rsid w:val="008A45A6"/>
    <w:rsid w:val="008D3CCC"/>
    <w:rsid w:val="008D6883"/>
    <w:rsid w:val="008E1B09"/>
    <w:rsid w:val="008E4B68"/>
    <w:rsid w:val="008E5651"/>
    <w:rsid w:val="008F1832"/>
    <w:rsid w:val="008F3789"/>
    <w:rsid w:val="008F60E7"/>
    <w:rsid w:val="008F686C"/>
    <w:rsid w:val="009148DE"/>
    <w:rsid w:val="0092434E"/>
    <w:rsid w:val="009335B4"/>
    <w:rsid w:val="00933DFA"/>
    <w:rsid w:val="00937EE9"/>
    <w:rsid w:val="00941E30"/>
    <w:rsid w:val="00942A0F"/>
    <w:rsid w:val="009510F5"/>
    <w:rsid w:val="00953866"/>
    <w:rsid w:val="009601E2"/>
    <w:rsid w:val="009642D5"/>
    <w:rsid w:val="00972D1A"/>
    <w:rsid w:val="009777D9"/>
    <w:rsid w:val="00980B1E"/>
    <w:rsid w:val="00986D0F"/>
    <w:rsid w:val="00991B88"/>
    <w:rsid w:val="0099304D"/>
    <w:rsid w:val="009A40D9"/>
    <w:rsid w:val="009A5753"/>
    <w:rsid w:val="009A579D"/>
    <w:rsid w:val="009B47E0"/>
    <w:rsid w:val="009B6344"/>
    <w:rsid w:val="009C281C"/>
    <w:rsid w:val="009C7AC8"/>
    <w:rsid w:val="009D29A1"/>
    <w:rsid w:val="009D3C49"/>
    <w:rsid w:val="009E3297"/>
    <w:rsid w:val="009E4E11"/>
    <w:rsid w:val="009F4DC9"/>
    <w:rsid w:val="009F734F"/>
    <w:rsid w:val="009F749B"/>
    <w:rsid w:val="00A008F9"/>
    <w:rsid w:val="00A0289A"/>
    <w:rsid w:val="00A1484C"/>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E5FE9"/>
    <w:rsid w:val="00AF1054"/>
    <w:rsid w:val="00AF7F4E"/>
    <w:rsid w:val="00B1759F"/>
    <w:rsid w:val="00B258BB"/>
    <w:rsid w:val="00B37D1D"/>
    <w:rsid w:val="00B55D28"/>
    <w:rsid w:val="00B56F15"/>
    <w:rsid w:val="00B67B97"/>
    <w:rsid w:val="00B732FE"/>
    <w:rsid w:val="00B83E4D"/>
    <w:rsid w:val="00B90DF2"/>
    <w:rsid w:val="00B968C8"/>
    <w:rsid w:val="00BA3EC5"/>
    <w:rsid w:val="00BA41E8"/>
    <w:rsid w:val="00BA508B"/>
    <w:rsid w:val="00BA51D9"/>
    <w:rsid w:val="00BA561A"/>
    <w:rsid w:val="00BB0F61"/>
    <w:rsid w:val="00BB5DFC"/>
    <w:rsid w:val="00BC3906"/>
    <w:rsid w:val="00BC6CF4"/>
    <w:rsid w:val="00BC6D4E"/>
    <w:rsid w:val="00BD279D"/>
    <w:rsid w:val="00BD283F"/>
    <w:rsid w:val="00BD2A79"/>
    <w:rsid w:val="00BD6B5A"/>
    <w:rsid w:val="00BD6BB8"/>
    <w:rsid w:val="00BD7561"/>
    <w:rsid w:val="00BE3E08"/>
    <w:rsid w:val="00BF208B"/>
    <w:rsid w:val="00BF5A10"/>
    <w:rsid w:val="00C02FCE"/>
    <w:rsid w:val="00C141EA"/>
    <w:rsid w:val="00C1478E"/>
    <w:rsid w:val="00C20692"/>
    <w:rsid w:val="00C2161D"/>
    <w:rsid w:val="00C23865"/>
    <w:rsid w:val="00C3432D"/>
    <w:rsid w:val="00C42D64"/>
    <w:rsid w:val="00C62D2A"/>
    <w:rsid w:val="00C66BA2"/>
    <w:rsid w:val="00C6757A"/>
    <w:rsid w:val="00C73E1D"/>
    <w:rsid w:val="00C829E4"/>
    <w:rsid w:val="00C870F6"/>
    <w:rsid w:val="00C872EA"/>
    <w:rsid w:val="00C920EC"/>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D01898"/>
    <w:rsid w:val="00D03F9A"/>
    <w:rsid w:val="00D06D51"/>
    <w:rsid w:val="00D24991"/>
    <w:rsid w:val="00D252C5"/>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CF"/>
    <w:rsid w:val="00E13494"/>
    <w:rsid w:val="00E13F3D"/>
    <w:rsid w:val="00E23CC3"/>
    <w:rsid w:val="00E26ED6"/>
    <w:rsid w:val="00E2793B"/>
    <w:rsid w:val="00E27AE9"/>
    <w:rsid w:val="00E30935"/>
    <w:rsid w:val="00E34898"/>
    <w:rsid w:val="00E36AF7"/>
    <w:rsid w:val="00E6148F"/>
    <w:rsid w:val="00E6750F"/>
    <w:rsid w:val="00E71F5F"/>
    <w:rsid w:val="00E77EF8"/>
    <w:rsid w:val="00E846C2"/>
    <w:rsid w:val="00EB09B7"/>
    <w:rsid w:val="00EC3307"/>
    <w:rsid w:val="00ED0FFE"/>
    <w:rsid w:val="00EE6E48"/>
    <w:rsid w:val="00EE7D7C"/>
    <w:rsid w:val="00EF7A6C"/>
    <w:rsid w:val="00F156E7"/>
    <w:rsid w:val="00F17DD2"/>
    <w:rsid w:val="00F23A30"/>
    <w:rsid w:val="00F25D98"/>
    <w:rsid w:val="00F273EA"/>
    <w:rsid w:val="00F2761F"/>
    <w:rsid w:val="00F300FB"/>
    <w:rsid w:val="00F442B2"/>
    <w:rsid w:val="00F6152D"/>
    <w:rsid w:val="00F75CA2"/>
    <w:rsid w:val="00F8107C"/>
    <w:rsid w:val="00F96CE0"/>
    <w:rsid w:val="00F97F8F"/>
    <w:rsid w:val="00FB495C"/>
    <w:rsid w:val="00FB4B1D"/>
    <w:rsid w:val="00FB6386"/>
    <w:rsid w:val="00FC3A49"/>
    <w:rsid w:val="00FD725C"/>
    <w:rsid w:val="00FE385E"/>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48F71-5C94-4905-BB71-BE51BA293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78</Pages>
  <Words>32860</Words>
  <Characters>187303</Characters>
  <Application>Microsoft Office Word</Application>
  <DocSecurity>0</DocSecurity>
  <Lines>1560</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2023-10-03T05:09:00Z</dcterms:created>
  <dcterms:modified xsi:type="dcterms:W3CDTF">2023-10-12T15:05:00Z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(3)vwyUYYFcD/lfrSjdfrW5uFk/Uk1Av4trk4YkHHvSSzsPYumraxykq1B7vQJLKFfyxGEKrnPZ
zX+DVAAWmc8v1Zex7JcJ1D0A5wCkza7XEn+ZqZwK7gFfW0Opj9EALvE5IpqWLcYQ8hEJgQWh
j5oJcGqwmqQRomHdkJ5VyTjqrKgkrQpNuHHUw/Jq19+u3qGUaN57jIzcRRW4WvDzgelEfXp6
/aA0yN4nRSnJnVq7uX</vt:lpwstr>
  </property>
  <property fmtid="{D5CDD505-2E9C-101B-9397-08002B2CF9AE}" pid="22" name="_2015_ms_pID_7253431">
    <vt:lpwstr>+xpPJCWdlWitmglSy48p09psTQli8DDlM9OG6Gz9WDhv7oD+Urk4Jc
jC1VnZRFpGy1U6yZEYl2hiDLJCB7u7P7U1BdMoc6pqmtocRw7U9iVg/oNqRmCoM4mtnqwv6o
Umj7nFbxQCyweUrmChqVDl8yDWXwu9PWSCSZZ/myHnZXf7qhhbln1c0IvydSZgQin+G9wmra
AIlLEWJRr7F9JySo6CYsltxlaV2I6XmXqBjM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FHj+5e8C08TAA3X5piz/Az8=</vt:lpwstr>
  </property>
</Properties>
</file>